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C92" w:rsidRDefault="002B7C92"/>
    <w:p w:rsidR="002B7C92" w:rsidRDefault="002B7C92"/>
    <w:p w:rsidR="002B7C92" w:rsidRDefault="002B7C92"/>
    <w:p w:rsidR="002B7C92" w:rsidRDefault="00D66871">
      <w:pPr>
        <w:jc w:val="center"/>
      </w:pPr>
      <w:r>
        <w:rPr>
          <w:color w:val="2C6FAD"/>
          <w:sz w:val="28"/>
        </w:rPr>
        <w:t>━━━━━━━━━━━━━━━━━━━━━━━━━━━━━━━━━━━━━━━━</w:t>
      </w:r>
    </w:p>
    <w:p w:rsidR="002B7C92" w:rsidRDefault="002B7C92"/>
    <w:p w:rsidR="002B7C92" w:rsidRDefault="00D66871">
      <w:pPr>
        <w:jc w:val="center"/>
      </w:pPr>
      <w:proofErr w:type="spellStart"/>
      <w:r w:rsidRPr="00D66871">
        <w:rPr>
          <w:b/>
          <w:color w:val="1B2A4A"/>
          <w:sz w:val="64"/>
        </w:rPr>
        <w:t>Yapay</w:t>
      </w:r>
      <w:proofErr w:type="spellEnd"/>
      <w:r w:rsidRPr="00D66871">
        <w:rPr>
          <w:b/>
          <w:color w:val="1B2A4A"/>
          <w:sz w:val="64"/>
        </w:rPr>
        <w:t xml:space="preserve"> </w:t>
      </w:r>
      <w:proofErr w:type="spellStart"/>
      <w:r w:rsidRPr="00D66871">
        <w:rPr>
          <w:b/>
          <w:color w:val="1B2A4A"/>
          <w:sz w:val="64"/>
        </w:rPr>
        <w:t>Zekâ</w:t>
      </w:r>
      <w:proofErr w:type="spellEnd"/>
      <w:r w:rsidRPr="00D66871">
        <w:rPr>
          <w:b/>
          <w:color w:val="1B2A4A"/>
          <w:sz w:val="64"/>
        </w:rPr>
        <w:t xml:space="preserve"> </w:t>
      </w:r>
      <w:proofErr w:type="spellStart"/>
      <w:r w:rsidRPr="00D66871">
        <w:rPr>
          <w:b/>
          <w:color w:val="1B2A4A"/>
          <w:sz w:val="64"/>
        </w:rPr>
        <w:t>Uygulamaları</w:t>
      </w:r>
      <w:proofErr w:type="spellEnd"/>
      <w:r w:rsidRPr="00D66871">
        <w:rPr>
          <w:b/>
          <w:color w:val="1B2A4A"/>
          <w:sz w:val="64"/>
        </w:rPr>
        <w:t xml:space="preserve"> </w:t>
      </w:r>
      <w:proofErr w:type="spellStart"/>
      <w:r w:rsidRPr="00D66871">
        <w:rPr>
          <w:b/>
          <w:color w:val="1B2A4A"/>
          <w:sz w:val="64"/>
        </w:rPr>
        <w:t>Geliştirme</w:t>
      </w:r>
      <w:proofErr w:type="spellEnd"/>
      <w:r w:rsidRPr="00D66871">
        <w:rPr>
          <w:b/>
          <w:color w:val="1B2A4A"/>
          <w:sz w:val="64"/>
        </w:rPr>
        <w:t xml:space="preserve"> </w:t>
      </w:r>
      <w:proofErr w:type="spellStart"/>
      <w:r w:rsidRPr="00D66871">
        <w:rPr>
          <w:b/>
          <w:color w:val="1B2A4A"/>
          <w:sz w:val="64"/>
        </w:rPr>
        <w:t>Ve</w:t>
      </w:r>
      <w:proofErr w:type="spellEnd"/>
      <w:r w:rsidRPr="00D66871">
        <w:rPr>
          <w:b/>
          <w:color w:val="1B2A4A"/>
          <w:sz w:val="64"/>
        </w:rPr>
        <w:t xml:space="preserve"> </w:t>
      </w:r>
      <w:proofErr w:type="spellStart"/>
      <w:r w:rsidRPr="00D66871">
        <w:rPr>
          <w:b/>
          <w:color w:val="1B2A4A"/>
          <w:sz w:val="64"/>
        </w:rPr>
        <w:t>Uyum</w:t>
      </w:r>
      <w:proofErr w:type="spellEnd"/>
      <w:r w:rsidRPr="00D66871">
        <w:rPr>
          <w:b/>
          <w:color w:val="1B2A4A"/>
          <w:sz w:val="64"/>
        </w:rPr>
        <w:t xml:space="preserve"> </w:t>
      </w:r>
      <w:proofErr w:type="spellStart"/>
      <w:r w:rsidRPr="00D66871">
        <w:rPr>
          <w:b/>
          <w:color w:val="1B2A4A"/>
          <w:sz w:val="64"/>
        </w:rPr>
        <w:t>Eğitimi</w:t>
      </w:r>
      <w:proofErr w:type="spellEnd"/>
    </w:p>
    <w:p w:rsidR="002B7C92" w:rsidRDefault="00D66871">
      <w:pPr>
        <w:jc w:val="center"/>
      </w:pPr>
      <w:r>
        <w:rPr>
          <w:color w:val="757575"/>
          <w:sz w:val="28"/>
        </w:rPr>
        <w:t xml:space="preserve">37-40. Saat Ders </w:t>
      </w:r>
      <w:proofErr w:type="gramStart"/>
      <w:r>
        <w:rPr>
          <w:color w:val="757575"/>
          <w:sz w:val="28"/>
        </w:rPr>
        <w:t>Planı  |</w:t>
      </w:r>
      <w:proofErr w:type="gramEnd"/>
      <w:r>
        <w:rPr>
          <w:color w:val="757575"/>
          <w:sz w:val="28"/>
        </w:rPr>
        <w:t xml:space="preserve">  Yapılandırmacı 5E Modeli</w:t>
      </w:r>
    </w:p>
    <w:p w:rsidR="002B7C92" w:rsidRDefault="002B7C92"/>
    <w:p w:rsidR="002B7C92" w:rsidRDefault="00D66871">
      <w:pPr>
        <w:jc w:val="center"/>
      </w:pPr>
      <w:r>
        <w:rPr>
          <w:color w:val="2C6FAD"/>
          <w:sz w:val="28"/>
        </w:rPr>
        <w:t>━━━━━━━━━━━━━━━━━━━━━━━━━━━━━━━━━━━━━━━━</w:t>
      </w:r>
    </w:p>
    <w:p w:rsidR="002B7C92" w:rsidRDefault="002B7C92"/>
    <w:p w:rsidR="002B7C92" w:rsidRDefault="002B7C92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2B7C92">
        <w:trPr>
          <w:jc w:val="center"/>
        </w:trPr>
        <w:tc>
          <w:tcPr>
            <w:tcW w:w="4819" w:type="dxa"/>
            <w:shd w:val="clear" w:color="auto" w:fill="1B2A4A"/>
          </w:tcPr>
          <w:p w:rsidR="002B7C92" w:rsidRDefault="00D66871">
            <w:r>
              <w:rPr>
                <w:b/>
                <w:color w:val="FFFFFF"/>
              </w:rPr>
              <w:t xml:space="preserve">  Kurs</w:t>
            </w:r>
          </w:p>
        </w:tc>
        <w:tc>
          <w:tcPr>
            <w:tcW w:w="4819" w:type="dxa"/>
          </w:tcPr>
          <w:p w:rsidR="002B7C92" w:rsidRDefault="002B7C92" w:rsidP="00D66871"/>
        </w:tc>
      </w:tr>
      <w:tr w:rsidR="002B7C92">
        <w:trPr>
          <w:jc w:val="center"/>
        </w:trPr>
        <w:tc>
          <w:tcPr>
            <w:tcW w:w="4819" w:type="dxa"/>
            <w:shd w:val="clear" w:color="auto" w:fill="1B2A4A"/>
          </w:tcPr>
          <w:p w:rsidR="002B7C92" w:rsidRDefault="00D66871">
            <w:r>
              <w:rPr>
                <w:b/>
                <w:color w:val="FFFFFF"/>
              </w:rPr>
              <w:t xml:space="preserve">  Modül / Saat</w:t>
            </w:r>
          </w:p>
        </w:tc>
        <w:tc>
          <w:tcPr>
            <w:tcW w:w="4819" w:type="dxa"/>
          </w:tcPr>
          <w:p w:rsidR="002B7C92" w:rsidRDefault="00D66871" w:rsidP="00D66871">
            <w:r>
              <w:t xml:space="preserve">  </w:t>
            </w:r>
            <w:bookmarkStart w:id="0" w:name="_GoBack"/>
            <w:bookmarkEnd w:id="0"/>
          </w:p>
        </w:tc>
      </w:tr>
      <w:tr w:rsidR="002B7C92">
        <w:trPr>
          <w:jc w:val="center"/>
        </w:trPr>
        <w:tc>
          <w:tcPr>
            <w:tcW w:w="4819" w:type="dxa"/>
            <w:shd w:val="clear" w:color="auto" w:fill="1B2A4A"/>
          </w:tcPr>
          <w:p w:rsidR="002B7C92" w:rsidRDefault="00D66871">
            <w:r>
              <w:rPr>
                <w:b/>
                <w:color w:val="FFFFFF"/>
              </w:rPr>
              <w:t xml:space="preserve">  Tarih</w:t>
            </w:r>
          </w:p>
        </w:tc>
        <w:tc>
          <w:tcPr>
            <w:tcW w:w="4819" w:type="dxa"/>
          </w:tcPr>
          <w:p w:rsidR="002B7C92" w:rsidRDefault="00D66871">
            <w:r>
              <w:t xml:space="preserve">  </w:t>
            </w:r>
          </w:p>
        </w:tc>
      </w:tr>
    </w:tbl>
    <w:p w:rsidR="002B7C92" w:rsidRDefault="002B7C92"/>
    <w:p w:rsidR="002B7C92" w:rsidRDefault="002B7C92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2B7C92" w:rsidRDefault="00D66871">
            <w:r>
              <w:rPr>
                <w:b/>
                <w:color w:val="FFFFFF"/>
                <w:sz w:val="28"/>
              </w:rPr>
              <w:t xml:space="preserve">  PROGRAM  |  4 Saatlik Ders Programı</w:t>
            </w:r>
          </w:p>
        </w:tc>
      </w:tr>
    </w:tbl>
    <w:p w:rsidR="002B7C92" w:rsidRDefault="002B7C92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B7C92">
        <w:trPr>
          <w:jc w:val="center"/>
        </w:trPr>
        <w:tc>
          <w:tcPr>
            <w:tcW w:w="3213" w:type="dxa"/>
            <w:shd w:val="clear" w:color="auto" w:fill="1B2A4A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Saat</w:t>
            </w:r>
          </w:p>
        </w:tc>
        <w:tc>
          <w:tcPr>
            <w:tcW w:w="3213" w:type="dxa"/>
            <w:shd w:val="clear" w:color="auto" w:fill="1B2A4A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Konu</w:t>
            </w:r>
          </w:p>
        </w:tc>
        <w:tc>
          <w:tcPr>
            <w:tcW w:w="3213" w:type="dxa"/>
            <w:shd w:val="clear" w:color="auto" w:fill="1B2A4A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Süre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37. Saat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Egitim Sureci ve Veri Yonetimi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45 dk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38. Saat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 xml:space="preserve">Optimizasyon </w:t>
            </w:r>
            <w:r>
              <w:rPr>
                <w:sz w:val="18"/>
              </w:rPr>
              <w:t>Teknikleri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45 dk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39. Saat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Model Degerlendirme ve Overfitting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45 dk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40. Saat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Keras ile YSA Olusturma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45 dk</w:t>
            </w:r>
          </w:p>
        </w:tc>
      </w:tr>
    </w:tbl>
    <w:p w:rsidR="002B7C92" w:rsidRDefault="002B7C92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928"/>
        <w:gridCol w:w="1928"/>
        <w:gridCol w:w="1928"/>
        <w:gridCol w:w="1928"/>
        <w:gridCol w:w="1928"/>
      </w:tblGrid>
      <w:tr w:rsidR="002B7C92">
        <w:trPr>
          <w:jc w:val="center"/>
        </w:trPr>
        <w:tc>
          <w:tcPr>
            <w:tcW w:w="1928" w:type="dxa"/>
            <w:shd w:val="clear" w:color="auto" w:fill="2C6FAD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6"/>
              </w:rPr>
              <w:t>E1 Girme</w:t>
            </w:r>
          </w:p>
        </w:tc>
        <w:tc>
          <w:tcPr>
            <w:tcW w:w="1928" w:type="dxa"/>
            <w:shd w:val="clear" w:color="auto" w:fill="007A7A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6"/>
              </w:rPr>
              <w:t>E2 Keşif</w:t>
            </w:r>
          </w:p>
        </w:tc>
        <w:tc>
          <w:tcPr>
            <w:tcW w:w="1928" w:type="dxa"/>
            <w:shd w:val="clear" w:color="auto" w:fill="E65C00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6"/>
              </w:rPr>
              <w:t>E3 Açıklama</w:t>
            </w:r>
          </w:p>
        </w:tc>
        <w:tc>
          <w:tcPr>
            <w:tcW w:w="1928" w:type="dxa"/>
            <w:shd w:val="clear" w:color="auto" w:fill="6A1B9A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6"/>
              </w:rPr>
              <w:t>E4 Derinleştirme</w:t>
            </w:r>
          </w:p>
        </w:tc>
        <w:tc>
          <w:tcPr>
            <w:tcW w:w="1928" w:type="dxa"/>
            <w:shd w:val="clear" w:color="auto" w:fill="2E7D32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6"/>
              </w:rPr>
              <w:t>E5 Değerlendirme</w:t>
            </w:r>
          </w:p>
        </w:tc>
      </w:tr>
    </w:tbl>
    <w:p w:rsidR="002B7C92" w:rsidRDefault="00D66871">
      <w:r>
        <w:br w:type="page"/>
      </w:r>
    </w:p>
    <w:p w:rsidR="002B7C92" w:rsidRDefault="00D66871">
      <w:pPr>
        <w:jc w:val="center"/>
      </w:pPr>
      <w:r>
        <w:rPr>
          <w:b/>
          <w:color w:val="1B2A4A"/>
          <w:sz w:val="36"/>
        </w:rPr>
        <w:lastRenderedPageBreak/>
        <w:t>━━━  37. SAAT  ━━━</w:t>
      </w:r>
    </w:p>
    <w:p w:rsidR="002B7C92" w:rsidRDefault="00D66871">
      <w:pPr>
        <w:jc w:val="center"/>
      </w:pPr>
      <w:r>
        <w:rPr>
          <w:color w:val="2C6FAD"/>
          <w:sz w:val="32"/>
        </w:rPr>
        <w:t>Egitim Sureci ve Veri Yonetimi</w:t>
      </w:r>
    </w:p>
    <w:p w:rsidR="002B7C92" w:rsidRDefault="002B7C92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2B7C92" w:rsidRDefault="00D66871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2B7C92" w:rsidRDefault="002B7C92"/>
    <w:p w:rsidR="002B7C92" w:rsidRDefault="00D66871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YSA egitim surecinin adimlarini ve veri yonetimi kavramlarini anlar.</w:t>
      </w:r>
    </w:p>
    <w:p w:rsidR="002B7C92" w:rsidRDefault="002B7C92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B7C92">
        <w:trPr>
          <w:jc w:val="center"/>
        </w:trPr>
        <w:tc>
          <w:tcPr>
            <w:tcW w:w="3213" w:type="dxa"/>
            <w:shd w:val="clear" w:color="auto" w:fill="1B2A4A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3.4.1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Egitim, dogrulama ve test veri setlerini aciklar.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Bilgi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3.4.2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 xml:space="preserve">Batch, mini-batch ve stochastic </w:t>
            </w:r>
            <w:r>
              <w:rPr>
                <w:sz w:val="18"/>
              </w:rPr>
              <w:t>egitim farklarini bilir.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Kavrama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3.4.3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Epoch, batch size ve iteration kavramlarini hesaplar.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Uygulama</w:t>
            </w:r>
          </w:p>
        </w:tc>
      </w:tr>
    </w:tbl>
    <w:p w:rsidR="002B7C92" w:rsidRDefault="002B7C92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2B7C92" w:rsidRDefault="00D66871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2B7C92" w:rsidRDefault="002B7C92"/>
    <w:p w:rsidR="002B7C92" w:rsidRDefault="00D66871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Ileri besleme ve geri yayilim kavramlarini bilmek.</w:t>
      </w:r>
    </w:p>
    <w:p w:rsidR="002B7C92" w:rsidRDefault="00D66871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2B7C92" w:rsidRDefault="00D66871">
      <w:pPr>
        <w:pStyle w:val="ListeMaddemi"/>
      </w:pPr>
      <w:r>
        <w:rPr>
          <w:sz w:val="20"/>
        </w:rPr>
        <w:t xml:space="preserve">YSA egitim </w:t>
      </w:r>
      <w:r>
        <w:rPr>
          <w:sz w:val="20"/>
        </w:rPr>
        <w:t>dongusu.</w:t>
      </w:r>
    </w:p>
    <w:p w:rsidR="002B7C92" w:rsidRDefault="00D66871">
      <w:pPr>
        <w:pStyle w:val="ListeMaddemi"/>
      </w:pPr>
      <w:r>
        <w:rPr>
          <w:sz w:val="20"/>
        </w:rPr>
        <w:t>Kayip fonksiyonu ve gradyan inis.</w:t>
      </w:r>
    </w:p>
    <w:p w:rsidR="002B7C92" w:rsidRDefault="00D66871">
      <w:pPr>
        <w:pStyle w:val="ListeMaddemi"/>
      </w:pPr>
      <w:r>
        <w:rPr>
          <w:sz w:val="20"/>
        </w:rPr>
        <w:t>train_test_split kavrami.</w:t>
      </w:r>
    </w:p>
    <w:p w:rsidR="002B7C92" w:rsidRDefault="00D66871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2B7C92" w:rsidRDefault="00D66871">
      <w:pPr>
        <w:pStyle w:val="ListeMaddemi"/>
      </w:pPr>
      <w:r>
        <w:rPr>
          <w:sz w:val="20"/>
        </w:rPr>
        <w:t>Tum verinin egitimde kullanilmasi gerektigi.</w:t>
      </w:r>
    </w:p>
    <w:p w:rsidR="002B7C92" w:rsidRDefault="00D66871">
      <w:pPr>
        <w:pStyle w:val="ListeMaddemi"/>
      </w:pPr>
      <w:r>
        <w:rPr>
          <w:sz w:val="20"/>
        </w:rPr>
        <w:t>Daha fazla epoch her zaman daha iyi oldugu.</w:t>
      </w:r>
    </w:p>
    <w:p w:rsidR="002B7C92" w:rsidRDefault="00D66871">
      <w:pPr>
        <w:pStyle w:val="ListeMaddemi"/>
      </w:pPr>
      <w:r>
        <w:rPr>
          <w:sz w:val="20"/>
        </w:rPr>
        <w:t>Batch size in onemsiz oldugu.</w:t>
      </w:r>
    </w:p>
    <w:p w:rsidR="002B7C92" w:rsidRDefault="00D66871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2B7C92" w:rsidRDefault="00D66871">
      <w:pPr>
        <w:pStyle w:val="ListeMaddemi"/>
      </w:pPr>
      <w:r>
        <w:rPr>
          <w:sz w:val="20"/>
        </w:rPr>
        <w:t>Bilgisayar (Pytho</w:t>
      </w:r>
      <w:r>
        <w:rPr>
          <w:sz w:val="20"/>
        </w:rPr>
        <w:t>n + NumPy + Scikit-learn kurulu)</w:t>
      </w:r>
    </w:p>
    <w:p w:rsidR="002B7C92" w:rsidRDefault="00D66871">
      <w:pPr>
        <w:pStyle w:val="ListeMaddemi"/>
      </w:pPr>
      <w:r>
        <w:rPr>
          <w:sz w:val="20"/>
        </w:rPr>
        <w:t>PyCharm IDE</w:t>
      </w:r>
    </w:p>
    <w:p w:rsidR="002B7C92" w:rsidRDefault="00D66871">
      <w:pPr>
        <w:pStyle w:val="ListeMaddemi"/>
      </w:pPr>
      <w:r>
        <w:rPr>
          <w:sz w:val="20"/>
        </w:rPr>
        <w:t>Ornek veri setleri</w:t>
      </w:r>
    </w:p>
    <w:p w:rsidR="002B7C92" w:rsidRDefault="00D66871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2B7C92" w:rsidRDefault="00D66871">
            <w:r>
              <w:rPr>
                <w:b/>
                <w:color w:val="FFFFFF"/>
                <w:sz w:val="28"/>
              </w:rPr>
              <w:t xml:space="preserve">  E1  |  GİRME (ENGAGE)  —  Dikkat Çekme &amp; Merak Uyandırma</w:t>
            </w:r>
          </w:p>
        </w:tc>
      </w:tr>
    </w:tbl>
    <w:p w:rsidR="002B7C92" w:rsidRDefault="002B7C92"/>
    <w:p w:rsidR="002B7C92" w:rsidRDefault="00D66871">
      <w:r>
        <w:rPr>
          <w:i/>
          <w:color w:val="2C6FAD"/>
          <w:sz w:val="20"/>
        </w:rPr>
        <w:t xml:space="preserve">  Süre: 5 dakika</w:t>
      </w:r>
    </w:p>
    <w:p w:rsidR="002B7C92" w:rsidRDefault="00D66871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 xml:space="preserve">"Bir ogrenci </w:t>
      </w:r>
      <w:r>
        <w:rPr>
          <w:sz w:val="20"/>
        </w:rPr>
        <w:t>sinav sorularini ezberliyor ama yeni sorularda basarisiz oluyor. YSA da boyle olabilir! Veriyi dogru bolmek ve dogru egitmek gerekir."</w:t>
      </w:r>
    </w:p>
    <w:p w:rsidR="002B7C92" w:rsidRDefault="00D66871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>Calismak (egitim) + deneme sinavi (dogrulama) + gercek sinav (test). YSA da veriyi 3 e boler.</w:t>
      </w:r>
    </w:p>
    <w:p w:rsidR="002B7C92" w:rsidRDefault="00D66871">
      <w:pPr>
        <w:spacing w:before="200"/>
      </w:pPr>
      <w:r>
        <w:rPr>
          <w:b/>
          <w:color w:val="2C6FAD"/>
          <w:sz w:val="24"/>
        </w:rPr>
        <w:t xml:space="preserve">  Ön Bilgi Yoklama Soruları</w:t>
      </w:r>
    </w:p>
    <w:p w:rsidR="002B7C92" w:rsidRDefault="00D66871">
      <w:r>
        <w:rPr>
          <w:b/>
          <w:color w:val="2C6FAD"/>
          <w:sz w:val="20"/>
        </w:rPr>
        <w:lastRenderedPageBreak/>
        <w:t xml:space="preserve">  1. </w:t>
      </w:r>
      <w:r>
        <w:rPr>
          <w:sz w:val="20"/>
        </w:rPr>
        <w:t>Neden veri bolunur?</w:t>
      </w:r>
    </w:p>
    <w:p w:rsidR="002B7C92" w:rsidRDefault="00D66871">
      <w:r>
        <w:rPr>
          <w:b/>
          <w:color w:val="2C6FAD"/>
          <w:sz w:val="20"/>
        </w:rPr>
        <w:t xml:space="preserve">  2. </w:t>
      </w:r>
      <w:r>
        <w:rPr>
          <w:sz w:val="20"/>
        </w:rPr>
        <w:t>Batch nedir?</w:t>
      </w:r>
    </w:p>
    <w:p w:rsidR="002B7C92" w:rsidRDefault="00D66871">
      <w:r>
        <w:rPr>
          <w:b/>
          <w:color w:val="2C6FAD"/>
          <w:sz w:val="20"/>
        </w:rPr>
        <w:t xml:space="preserve">  3. </w:t>
      </w:r>
      <w:r>
        <w:rPr>
          <w:sz w:val="20"/>
        </w:rPr>
        <w:t>Epoch nedir?</w:t>
      </w:r>
    </w:p>
    <w:p w:rsidR="002B7C92" w:rsidRDefault="00D66871">
      <w:pPr>
        <w:spacing w:before="200"/>
      </w:pPr>
      <w:r>
        <w:rPr>
          <w:b/>
          <w:color w:val="2C6FAD"/>
          <w:sz w:val="24"/>
        </w:rPr>
        <w:t xml:space="preserve">  Motivasyon Etkinliği: "Veri Bolme Simulasyonu"</w:t>
      </w:r>
    </w:p>
    <w:p w:rsidR="002B7C92" w:rsidRDefault="00D66871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Veriyi egitim, dogrulama ve test olarak bolme.</w:t>
      </w:r>
    </w:p>
    <w:p w:rsidR="002B7C92" w:rsidRDefault="00D66871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Egitmen 20 kart dagitir. Ogrenciler 14 unu egitim, 3</w:t>
      </w:r>
      <w:r>
        <w:rPr>
          <w:sz w:val="20"/>
        </w:rPr>
        <w:t xml:space="preserve"> unu dogrulama, 3 unu test olarak ayirir. Neden boyle?</w:t>
      </w:r>
    </w:p>
    <w:p w:rsidR="002B7C92" w:rsidRDefault="00D66871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2B7C92" w:rsidRDefault="00D66871">
            <w:r>
              <w:rPr>
                <w:sz w:val="20"/>
              </w:rPr>
              <w:t>100 veri noktasi: 70 egitim, 15 dogrulama, 15 test. Neden test verisini egitimde kullanmiyoruz?</w:t>
            </w:r>
          </w:p>
        </w:tc>
      </w:tr>
    </w:tbl>
    <w:p w:rsidR="002B7C92" w:rsidRDefault="002B7C92"/>
    <w:p w:rsidR="002B7C92" w:rsidRDefault="00D66871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2B7C92" w:rsidRDefault="00D66871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2B7C92" w:rsidRDefault="002B7C92"/>
    <w:p w:rsidR="002B7C92" w:rsidRDefault="00D66871">
      <w:r>
        <w:rPr>
          <w:i/>
          <w:color w:val="007A7A"/>
          <w:sz w:val="20"/>
        </w:rPr>
        <w:t xml:space="preserve">  Süre: 10 dakika</w:t>
      </w:r>
    </w:p>
    <w:p w:rsidR="002B7C92" w:rsidRDefault="00D66871">
      <w:pPr>
        <w:spacing w:before="200"/>
      </w:pPr>
      <w:r>
        <w:rPr>
          <w:b/>
          <w:color w:val="007A7A"/>
          <w:sz w:val="24"/>
        </w:rPr>
        <w:t xml:space="preserve">  Keşif Etkinliği: "Veri Bolme ve Batch Calismasi"</w:t>
      </w:r>
    </w:p>
    <w:p w:rsidR="002B7C92" w:rsidRDefault="00D66871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Uygulama</w:t>
      </w:r>
    </w:p>
    <w:p w:rsidR="002B7C92" w:rsidRDefault="00D66871">
      <w:r>
        <w:rPr>
          <w:b/>
          <w:color w:val="1B2A4A"/>
          <w:sz w:val="20"/>
        </w:rPr>
        <w:t xml:space="preserve">Amacı: </w:t>
      </w:r>
      <w:r>
        <w:rPr>
          <w:sz w:val="20"/>
        </w:rPr>
        <w:t>Scikit-learn ile v</w:t>
      </w:r>
      <w:r>
        <w:rPr>
          <w:sz w:val="20"/>
        </w:rPr>
        <w:t>eri bolme ve batch kavramini uygulamak.</w:t>
      </w:r>
    </w:p>
    <w:p w:rsidR="002B7C92" w:rsidRDefault="00D66871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Bilgisayar, PyCharm, Scikit-learn</w:t>
      </w:r>
    </w:p>
    <w:p w:rsidR="002B7C92" w:rsidRDefault="00D66871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2B7C92" w:rsidRDefault="00D66871">
      <w:r>
        <w:rPr>
          <w:b/>
          <w:color w:val="007A7A"/>
          <w:sz w:val="20"/>
        </w:rPr>
        <w:t xml:space="preserve">  1. </w:t>
      </w:r>
      <w:r>
        <w:rPr>
          <w:sz w:val="20"/>
        </w:rPr>
        <w:t>train_test_split ile veriyi %70 egitim, %30 test olarak bolun.</w:t>
      </w:r>
    </w:p>
    <w:p w:rsidR="002B7C92" w:rsidRDefault="00D66871">
      <w:r>
        <w:rPr>
          <w:b/>
          <w:color w:val="007A7A"/>
          <w:sz w:val="20"/>
        </w:rPr>
        <w:t xml:space="preserve">  2. </w:t>
      </w:r>
      <w:r>
        <w:rPr>
          <w:sz w:val="20"/>
        </w:rPr>
        <w:t>Egitim verisinden %20 dogrulama ayirin.</w:t>
      </w:r>
    </w:p>
    <w:p w:rsidR="002B7C92" w:rsidRDefault="00D66871">
      <w:r>
        <w:rPr>
          <w:b/>
          <w:color w:val="007A7A"/>
          <w:sz w:val="20"/>
        </w:rPr>
        <w:t xml:space="preserve">  3. </w:t>
      </w:r>
      <w:r>
        <w:rPr>
          <w:sz w:val="20"/>
        </w:rPr>
        <w:t xml:space="preserve">Batch size=4 ile kac iteration = </w:t>
      </w:r>
      <w:r>
        <w:rPr>
          <w:sz w:val="20"/>
        </w:rPr>
        <w:t>1 epoch hesaplayin.</w:t>
      </w:r>
    </w:p>
    <w:p w:rsidR="002B7C92" w:rsidRDefault="00D66871">
      <w:r>
        <w:rPr>
          <w:b/>
          <w:color w:val="007A7A"/>
          <w:sz w:val="20"/>
        </w:rPr>
        <w:t xml:space="preserve">  4. </w:t>
      </w:r>
      <w:r>
        <w:rPr>
          <w:sz w:val="20"/>
        </w:rPr>
        <w:t>Mini-batch vs full-batch vs stochastic farkini tablo ile gosterin.</w:t>
      </w:r>
    </w:p>
    <w:p w:rsidR="002B7C92" w:rsidRDefault="00D66871">
      <w:r>
        <w:rPr>
          <w:b/>
          <w:color w:val="007A7A"/>
          <w:sz w:val="20"/>
        </w:rPr>
        <w:t xml:space="preserve">  5. </w:t>
      </w:r>
      <w:r>
        <w:rPr>
          <w:sz w:val="20"/>
        </w:rPr>
        <w:t>Her yaklasimin avantaj-dezavantajini yazin.</w:t>
      </w:r>
    </w:p>
    <w:p w:rsidR="002B7C92" w:rsidRDefault="00D66871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Veri yoneticisi: egitim surecini planlayan</w:t>
      </w:r>
    </w:p>
    <w:p w:rsidR="002B7C92" w:rsidRDefault="00D66871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Bolme oranlarini ve batch mantiigiini kontr</w:t>
      </w:r>
      <w:r>
        <w:rPr>
          <w:sz w:val="20"/>
        </w:rPr>
        <w:t>ol eder</w:t>
      </w:r>
    </w:p>
    <w:p w:rsidR="002B7C92" w:rsidRDefault="00D66871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Veri Yonetimi Raporu</w:t>
      </w:r>
    </w:p>
    <w:p w:rsidR="002B7C92" w:rsidRDefault="00D66871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2B7C92" w:rsidRDefault="00D66871">
      <w:r>
        <w:rPr>
          <w:b/>
          <w:color w:val="007A7A"/>
          <w:sz w:val="20"/>
        </w:rPr>
        <w:t xml:space="preserve">  1. </w:t>
      </w:r>
      <w:r>
        <w:rPr>
          <w:sz w:val="20"/>
        </w:rPr>
        <w:t>Stratified split nedir?</w:t>
      </w:r>
    </w:p>
    <w:p w:rsidR="002B7C92" w:rsidRDefault="00D66871">
      <w:r>
        <w:rPr>
          <w:b/>
          <w:color w:val="007A7A"/>
          <w:sz w:val="20"/>
        </w:rPr>
        <w:t xml:space="preserve">  2. </w:t>
      </w:r>
      <w:r>
        <w:rPr>
          <w:sz w:val="20"/>
        </w:rPr>
        <w:t>K-Fold cross validation nedir?</w:t>
      </w:r>
    </w:p>
    <w:p w:rsidR="002B7C92" w:rsidRDefault="00D66871">
      <w:r>
        <w:rPr>
          <w:b/>
          <w:color w:val="007A7A"/>
          <w:sz w:val="20"/>
        </w:rPr>
        <w:t xml:space="preserve">  3. </w:t>
      </w:r>
      <w:r>
        <w:rPr>
          <w:sz w:val="20"/>
        </w:rPr>
        <w:t>Data augmentation nedir?</w:t>
      </w:r>
    </w:p>
    <w:p w:rsidR="002B7C92" w:rsidRDefault="00D66871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Test verisi asla egitimde kullanilmamali!</w:t>
      </w:r>
    </w:p>
    <w:p w:rsidR="002B7C92" w:rsidRDefault="00D66871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B7C92" w:rsidRDefault="00D66871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2B7C92" w:rsidRDefault="00D66871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2B7C92" w:rsidRDefault="002B7C92"/>
    <w:p w:rsidR="002B7C92" w:rsidRDefault="00D66871">
      <w:r>
        <w:rPr>
          <w:i/>
          <w:color w:val="E65C00"/>
          <w:sz w:val="20"/>
        </w:rPr>
        <w:t xml:space="preserve">  Süre: 12 dakika</w:t>
      </w:r>
    </w:p>
    <w:p w:rsidR="002B7C92" w:rsidRDefault="00D66871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2B7C92">
        <w:trPr>
          <w:jc w:val="center"/>
        </w:trPr>
        <w:tc>
          <w:tcPr>
            <w:tcW w:w="2409" w:type="dxa"/>
            <w:shd w:val="clear" w:color="auto" w:fill="E65C00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2B7C92">
        <w:trPr>
          <w:jc w:val="center"/>
        </w:trPr>
        <w:tc>
          <w:tcPr>
            <w:tcW w:w="2409" w:type="dxa"/>
          </w:tcPr>
          <w:p w:rsidR="002B7C92" w:rsidRDefault="00D66871">
            <w:r>
              <w:rPr>
                <w:sz w:val="18"/>
              </w:rPr>
              <w:t>Egitim Seti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Modelin ogrendigi veri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 xml:space="preserve">Toplam </w:t>
            </w:r>
            <w:r>
              <w:rPr>
                <w:sz w:val="18"/>
              </w:rPr>
              <w:t>verinin %60-80 i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Bolme pasta grafigi</w:t>
            </w:r>
          </w:p>
        </w:tc>
      </w:tr>
      <w:tr w:rsidR="002B7C92">
        <w:trPr>
          <w:jc w:val="center"/>
        </w:trPr>
        <w:tc>
          <w:tcPr>
            <w:tcW w:w="2409" w:type="dxa"/>
          </w:tcPr>
          <w:p w:rsidR="002B7C92" w:rsidRDefault="00D66871">
            <w:r>
              <w:rPr>
                <w:sz w:val="18"/>
              </w:rPr>
              <w:t>Dogrulama Seti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Egitim sirasinda kontrol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Hiperparametre ayari icin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Dogrulama egrisi</w:t>
            </w:r>
          </w:p>
        </w:tc>
      </w:tr>
      <w:tr w:rsidR="002B7C92">
        <w:trPr>
          <w:jc w:val="center"/>
        </w:trPr>
        <w:tc>
          <w:tcPr>
            <w:tcW w:w="2409" w:type="dxa"/>
          </w:tcPr>
          <w:p w:rsidR="002B7C92" w:rsidRDefault="00D66871">
            <w:r>
              <w:rPr>
                <w:sz w:val="18"/>
              </w:rPr>
              <w:t>Test Seti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Son performans olcumu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Egitimde hic kullanilmaz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Test sonucu</w:t>
            </w:r>
          </w:p>
        </w:tc>
      </w:tr>
      <w:tr w:rsidR="002B7C92">
        <w:trPr>
          <w:jc w:val="center"/>
        </w:trPr>
        <w:tc>
          <w:tcPr>
            <w:tcW w:w="2409" w:type="dxa"/>
          </w:tcPr>
          <w:p w:rsidR="002B7C92" w:rsidRDefault="00D66871">
            <w:r>
              <w:rPr>
                <w:sz w:val="18"/>
              </w:rPr>
              <w:t>Batch Size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Bir seferde islenen veri sayisi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32, 64, 128 yaygin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Batch kavrami gorseli</w:t>
            </w:r>
          </w:p>
        </w:tc>
      </w:tr>
      <w:tr w:rsidR="002B7C92">
        <w:trPr>
          <w:jc w:val="center"/>
        </w:trPr>
        <w:tc>
          <w:tcPr>
            <w:tcW w:w="2409" w:type="dxa"/>
          </w:tcPr>
          <w:p w:rsidR="002B7C92" w:rsidRDefault="00D66871">
            <w:r>
              <w:rPr>
                <w:sz w:val="18"/>
              </w:rPr>
              <w:t>Iteration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Bir batch islem turu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iterasyon = veri_sayisi / batch_size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Hesap ornegi</w:t>
            </w:r>
          </w:p>
        </w:tc>
      </w:tr>
    </w:tbl>
    <w:p w:rsidR="002B7C92" w:rsidRDefault="002B7C92"/>
    <w:p w:rsidR="002B7C92" w:rsidRDefault="00D66871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2B7C92" w:rsidRDefault="00D66871">
      <w:r>
        <w:rPr>
          <w:sz w:val="20"/>
        </w:rPr>
        <w:t xml:space="preserve">YSA egitiminde veri 3 e bolunur: Egitim seti (model ogrenir), dogrulama seti (egitim sirasinda kontrol), test seti (son </w:t>
      </w:r>
      <w:r>
        <w:rPr>
          <w:sz w:val="20"/>
        </w:rPr>
        <w:t>degerlendirme). Ornek: 1000 veri -&gt; 700 egitim, 150 dogrulama, 150 test.</w:t>
      </w:r>
    </w:p>
    <w:p w:rsidR="002B7C92" w:rsidRDefault="00D66871">
      <w:r>
        <w:rPr>
          <w:sz w:val="20"/>
        </w:rPr>
        <w:t>Batch size, bir seferde islenen veri sayisidir. Full-batch: tum veri birden (dogru gradyan, yavas). Mini-batch: parcalar halinde (iyi denge). Stochastic (SGD): tek tek veri (gurultulu</w:t>
      </w:r>
      <w:r>
        <w:rPr>
          <w:sz w:val="20"/>
        </w:rPr>
        <w:t>, hizli). Yaygin: 32, 64, 128.</w:t>
      </w:r>
    </w:p>
    <w:p w:rsidR="002B7C92" w:rsidRDefault="00D66871">
      <w:r>
        <w:rPr>
          <w:sz w:val="20"/>
        </w:rPr>
        <w:t>1 Epoch = tum egitim verisinin 1 kez islenmesi. 700 veri, batch=32 ise 1 epoch = 700/32 = 22 iterasyon (yaklasik). Toplam: ornegin 50 epoch = 50 * 22 = 1100 iterasyon.</w:t>
      </w:r>
    </w:p>
    <w:p w:rsidR="002B7C92" w:rsidRDefault="00D66871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B7C92">
        <w:trPr>
          <w:jc w:val="center"/>
        </w:trPr>
        <w:tc>
          <w:tcPr>
            <w:tcW w:w="3213" w:type="dxa"/>
            <w:shd w:val="clear" w:color="auto" w:fill="E65C00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Bolme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1000 veri: 700/150/150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70/15/15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Full-batch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Tum 700 veri birden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Yavas ama dogru gradyan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Mini-batch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32 ser 32 ser isle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En yaygin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SGD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Tek tek isle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Hizli ama gurultulu</w:t>
            </w:r>
          </w:p>
        </w:tc>
      </w:tr>
    </w:tbl>
    <w:p w:rsidR="002B7C92" w:rsidRDefault="002B7C92"/>
    <w:p w:rsidR="002B7C92" w:rsidRDefault="00D66871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2B7C92" w:rsidRDefault="00D66871">
      <w:pPr>
        <w:pStyle w:val="ListeMaddemi"/>
      </w:pPr>
      <w:r>
        <w:rPr>
          <w:sz w:val="20"/>
        </w:rPr>
        <w:t>Veri bolme semasi</w:t>
      </w:r>
    </w:p>
    <w:p w:rsidR="002B7C92" w:rsidRDefault="00D66871">
      <w:pPr>
        <w:pStyle w:val="ListeMaddemi"/>
      </w:pPr>
      <w:r>
        <w:rPr>
          <w:sz w:val="20"/>
        </w:rPr>
        <w:t>Batch turleri karsilastirmasi</w:t>
      </w:r>
    </w:p>
    <w:p w:rsidR="002B7C92" w:rsidRDefault="00D66871">
      <w:pPr>
        <w:pStyle w:val="ListeMaddemi"/>
      </w:pPr>
      <w:r>
        <w:rPr>
          <w:sz w:val="20"/>
        </w:rPr>
        <w:t>Epoch-iteration hesaplama</w:t>
      </w:r>
    </w:p>
    <w:p w:rsidR="002B7C92" w:rsidRDefault="00D66871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2B7C92" w:rsidRDefault="00D66871">
      <w:r>
        <w:rPr>
          <w:b/>
          <w:color w:val="E65C00"/>
          <w:sz w:val="20"/>
        </w:rPr>
        <w:t xml:space="preserve">  1. </w:t>
      </w:r>
      <w:r>
        <w:rPr>
          <w:sz w:val="20"/>
        </w:rPr>
        <w:t>Egitim = Ders calismak</w:t>
      </w:r>
    </w:p>
    <w:p w:rsidR="002B7C92" w:rsidRDefault="00D66871">
      <w:r>
        <w:rPr>
          <w:b/>
          <w:color w:val="E65C00"/>
          <w:sz w:val="20"/>
        </w:rPr>
        <w:t xml:space="preserve">  2. </w:t>
      </w:r>
      <w:r>
        <w:rPr>
          <w:sz w:val="20"/>
        </w:rPr>
        <w:t>Dogrulama = Deneme sinavi</w:t>
      </w:r>
    </w:p>
    <w:p w:rsidR="002B7C92" w:rsidRDefault="00D66871">
      <w:r>
        <w:rPr>
          <w:b/>
          <w:color w:val="E65C00"/>
          <w:sz w:val="20"/>
        </w:rPr>
        <w:t xml:space="preserve">  3. </w:t>
      </w:r>
      <w:r>
        <w:rPr>
          <w:sz w:val="20"/>
        </w:rPr>
        <w:t>Test = Gercek sinav</w:t>
      </w:r>
    </w:p>
    <w:p w:rsidR="002B7C92" w:rsidRDefault="00D66871">
      <w:r>
        <w:rPr>
          <w:b/>
          <w:color w:val="E65C00"/>
          <w:sz w:val="20"/>
        </w:rPr>
        <w:t xml:space="preserve">  4. </w:t>
      </w:r>
      <w:r>
        <w:rPr>
          <w:sz w:val="20"/>
        </w:rPr>
        <w:t>Batch = Tabak tabak yemek: hepsini birden degil, parcalar halinde</w:t>
      </w:r>
    </w:p>
    <w:p w:rsidR="002B7C92" w:rsidRDefault="00D66871">
      <w:pPr>
        <w:spacing w:before="200"/>
      </w:pPr>
      <w:r>
        <w:rPr>
          <w:b/>
          <w:color w:val="E65C00"/>
          <w:sz w:val="24"/>
        </w:rPr>
        <w:t xml:space="preserve">  Öğrenci Soru-Cevap</w:t>
      </w:r>
    </w:p>
    <w:p w:rsidR="002B7C92" w:rsidRDefault="00D66871">
      <w:pPr>
        <w:pStyle w:val="ListeMaddemi"/>
      </w:pPr>
      <w:r>
        <w:rPr>
          <w:sz w:val="20"/>
        </w:rPr>
        <w:t xml:space="preserve">Neden test verisi ayrilir? - </w:t>
      </w:r>
      <w:r>
        <w:rPr>
          <w:sz w:val="20"/>
        </w:rPr>
        <w:t>Modelin gormeedigi veriyle gercek performansi olcmek icin.</w:t>
      </w:r>
    </w:p>
    <w:p w:rsidR="002B7C92" w:rsidRDefault="00D66871">
      <w:pPr>
        <w:pStyle w:val="ListeMaddemi"/>
      </w:pPr>
      <w:r>
        <w:rPr>
          <w:sz w:val="20"/>
        </w:rPr>
        <w:t>Batch size buyurse? - Bellek kullanimi artar, gradyan daha dogru.</w:t>
      </w:r>
    </w:p>
    <w:p w:rsidR="002B7C92" w:rsidRDefault="00D66871">
      <w:pPr>
        <w:pStyle w:val="ListeMaddemi"/>
      </w:pPr>
      <w:r>
        <w:rPr>
          <w:sz w:val="20"/>
        </w:rPr>
        <w:t>Kac epoch yeterli? - Dogrulama kaybi artmaya baslayana kadar.</w:t>
      </w:r>
    </w:p>
    <w:p w:rsidR="002B7C92" w:rsidRDefault="00D66871">
      <w:pPr>
        <w:jc w:val="center"/>
      </w:pPr>
      <w:r>
        <w:rPr>
          <w:color w:val="BDBDBD"/>
          <w:sz w:val="12"/>
        </w:rPr>
        <w:lastRenderedPageBreak/>
        <w:t>_____________________________________________________________________</w:t>
      </w:r>
      <w:r>
        <w:rPr>
          <w:color w:val="BDBDBD"/>
          <w:sz w:val="12"/>
        </w:rPr>
        <w:t>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2B7C92" w:rsidRDefault="00D66871">
            <w:r>
              <w:rPr>
                <w:b/>
                <w:color w:val="FFFFFF"/>
                <w:sz w:val="28"/>
              </w:rPr>
              <w:t xml:space="preserve">  E4  |  DERİNLEŞTİRME (ELABORATE)  —  Transfer &amp; Pekiştirme</w:t>
            </w:r>
          </w:p>
        </w:tc>
      </w:tr>
    </w:tbl>
    <w:p w:rsidR="002B7C92" w:rsidRDefault="002B7C92"/>
    <w:p w:rsidR="002B7C92" w:rsidRDefault="00D66871">
      <w:r>
        <w:rPr>
          <w:i/>
          <w:color w:val="6A1B9A"/>
          <w:sz w:val="20"/>
        </w:rPr>
        <w:t xml:space="preserve">  Süre: 10 dakika</w:t>
      </w:r>
    </w:p>
    <w:p w:rsidR="002B7C92" w:rsidRDefault="00D66871">
      <w:pPr>
        <w:spacing w:before="200"/>
      </w:pPr>
      <w:r>
        <w:rPr>
          <w:b/>
          <w:color w:val="6A1B9A"/>
          <w:sz w:val="24"/>
        </w:rPr>
        <w:t xml:space="preserve">  Uygulama Etkinliği: "Batch Deneyii"</w:t>
      </w:r>
    </w:p>
    <w:p w:rsidR="002B7C92" w:rsidRDefault="00D66871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Kodlama</w:t>
      </w:r>
    </w:p>
    <w:p w:rsidR="002B7C92" w:rsidRDefault="00D66871">
      <w:r>
        <w:rPr>
          <w:b/>
          <w:color w:val="1B2A4A"/>
          <w:sz w:val="20"/>
        </w:rPr>
        <w:t xml:space="preserve">Amacı: </w:t>
      </w:r>
      <w:r>
        <w:rPr>
          <w:sz w:val="20"/>
        </w:rPr>
        <w:t>Farkli batch size degerleriyle egitim surecini karsilastirmak.</w:t>
      </w:r>
    </w:p>
    <w:p w:rsidR="002B7C92" w:rsidRDefault="00D66871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2B7C92" w:rsidRDefault="00D66871">
      <w:r>
        <w:rPr>
          <w:b/>
          <w:color w:val="6A1B9A"/>
          <w:sz w:val="20"/>
        </w:rPr>
        <w:t xml:space="preserve">  1. </w:t>
      </w:r>
      <w:r>
        <w:rPr>
          <w:sz w:val="20"/>
        </w:rPr>
        <w:t xml:space="preserve">XOR YSA </w:t>
      </w:r>
      <w:r>
        <w:rPr>
          <w:sz w:val="20"/>
        </w:rPr>
        <w:t>kodunu alin.</w:t>
      </w:r>
    </w:p>
    <w:p w:rsidR="002B7C92" w:rsidRDefault="00D66871">
      <w:r>
        <w:rPr>
          <w:b/>
          <w:color w:val="6A1B9A"/>
          <w:sz w:val="20"/>
        </w:rPr>
        <w:t xml:space="preserve">  2. </w:t>
      </w:r>
      <w:r>
        <w:rPr>
          <w:sz w:val="20"/>
        </w:rPr>
        <w:t>Batch size 1, 2, 4 (full) ile egitin.</w:t>
      </w:r>
    </w:p>
    <w:p w:rsidR="002B7C92" w:rsidRDefault="00D66871">
      <w:r>
        <w:rPr>
          <w:b/>
          <w:color w:val="6A1B9A"/>
          <w:sz w:val="20"/>
        </w:rPr>
        <w:t xml:space="preserve">  3. </w:t>
      </w:r>
      <w:r>
        <w:rPr>
          <w:sz w:val="20"/>
        </w:rPr>
        <w:t>Her birinin epoch basina kaybini kaydedin.</w:t>
      </w:r>
    </w:p>
    <w:p w:rsidR="002B7C92" w:rsidRDefault="00D66871">
      <w:r>
        <w:rPr>
          <w:b/>
          <w:color w:val="6A1B9A"/>
          <w:sz w:val="20"/>
        </w:rPr>
        <w:t xml:space="preserve">  4. </w:t>
      </w:r>
      <w:r>
        <w:rPr>
          <w:sz w:val="20"/>
        </w:rPr>
        <w:t>3 kayip egrisini ayni grafikte cizin.</w:t>
      </w:r>
    </w:p>
    <w:p w:rsidR="002B7C92" w:rsidRDefault="00D66871">
      <w:r>
        <w:rPr>
          <w:b/>
          <w:color w:val="6A1B9A"/>
          <w:sz w:val="20"/>
        </w:rPr>
        <w:t xml:space="preserve">  5. </w:t>
      </w:r>
      <w:r>
        <w:rPr>
          <w:sz w:val="20"/>
        </w:rPr>
        <w:t>Hangisinin daha hizli yakinssadigini belirleyin.</w:t>
      </w:r>
    </w:p>
    <w:p w:rsidR="002B7C92" w:rsidRDefault="00D66871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Batch Size Karsilastirma Grafigi</w:t>
      </w:r>
    </w:p>
    <w:p w:rsidR="002B7C92" w:rsidRDefault="00D66871">
      <w:pPr>
        <w:spacing w:before="200"/>
      </w:pPr>
      <w:r>
        <w:rPr>
          <w:b/>
          <w:color w:val="6A1B9A"/>
          <w:sz w:val="24"/>
        </w:rPr>
        <w:t xml:space="preserve">  Trans</w:t>
      </w:r>
      <w:r>
        <w:rPr>
          <w:b/>
          <w:color w:val="6A1B9A"/>
          <w:sz w:val="24"/>
        </w:rPr>
        <w:t>fer Soruları</w:t>
      </w:r>
    </w:p>
    <w:p w:rsidR="002B7C92" w:rsidRDefault="00D66871">
      <w:r>
        <w:rPr>
          <w:b/>
          <w:color w:val="6A1B9A"/>
          <w:sz w:val="20"/>
        </w:rPr>
        <w:t xml:space="preserve">  1. </w:t>
      </w:r>
      <w:r>
        <w:rPr>
          <w:sz w:val="20"/>
        </w:rPr>
        <w:t>Herhangi bir ML projesinde batch size secimi.</w:t>
      </w:r>
    </w:p>
    <w:p w:rsidR="002B7C92" w:rsidRDefault="00D66871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Istatistik (ornekleme), Bilgisayar Bilimi (bellek yonetimi)</w:t>
      </w:r>
    </w:p>
    <w:p w:rsidR="002B7C92" w:rsidRDefault="00D66871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2B7C92" w:rsidRDefault="00D66871">
            <w:r>
              <w:rPr>
                <w:sz w:val="20"/>
              </w:rPr>
              <w:t>Buyuk veri setinde full-batch neden uygun degil?</w:t>
            </w:r>
          </w:p>
        </w:tc>
      </w:tr>
    </w:tbl>
    <w:p w:rsidR="002B7C92" w:rsidRDefault="002B7C92"/>
    <w:p w:rsidR="002B7C92" w:rsidRDefault="00D66871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Adaptive batch size</w:t>
      </w:r>
      <w:r>
        <w:rPr>
          <w:sz w:val="20"/>
        </w:rPr>
        <w:t xml:space="preserve"> stratejisi onerin.</w:t>
      </w:r>
    </w:p>
    <w:p w:rsidR="002B7C92" w:rsidRDefault="00D66871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2B7C92" w:rsidRDefault="00D66871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2B7C92" w:rsidRDefault="002B7C92"/>
    <w:p w:rsidR="002B7C92" w:rsidRDefault="00D66871">
      <w:r>
        <w:rPr>
          <w:i/>
          <w:color w:val="2E7D32"/>
          <w:sz w:val="20"/>
        </w:rPr>
        <w:t xml:space="preserve">  Süre: 8 dakika</w:t>
      </w:r>
    </w:p>
    <w:p w:rsidR="002B7C92" w:rsidRDefault="00D66871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2B7C92" w:rsidRDefault="00D66871">
      <w:r>
        <w:rPr>
          <w:sz w:val="20"/>
        </w:rPr>
        <w:t xml:space="preserve">  ☐  Egitim/dogrulama/test ayrimini aciklar.</w:t>
      </w:r>
    </w:p>
    <w:p w:rsidR="002B7C92" w:rsidRDefault="00D66871">
      <w:r>
        <w:rPr>
          <w:sz w:val="20"/>
        </w:rPr>
        <w:t xml:space="preserve">  ☐  Batch size ve iteration hesaplar.</w:t>
      </w:r>
    </w:p>
    <w:p w:rsidR="002B7C92" w:rsidRDefault="00D66871">
      <w:r>
        <w:rPr>
          <w:sz w:val="20"/>
        </w:rPr>
        <w:t xml:space="preserve">  ☐  3 egitim stratejisini karsilastirir.</w:t>
      </w:r>
    </w:p>
    <w:p w:rsidR="002B7C92" w:rsidRDefault="00D66871">
      <w:r>
        <w:rPr>
          <w:sz w:val="20"/>
        </w:rPr>
        <w:t xml:space="preserve">  ☐  Veri bolme kodunu yazar.</w:t>
      </w:r>
    </w:p>
    <w:p w:rsidR="002B7C92" w:rsidRDefault="00D66871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2B7C92" w:rsidRDefault="00D66871">
      <w:r>
        <w:rPr>
          <w:b/>
          <w:color w:val="2E7D32"/>
          <w:sz w:val="20"/>
        </w:rPr>
        <w:t xml:space="preserve">  1. </w:t>
      </w:r>
      <w:r>
        <w:rPr>
          <w:sz w:val="20"/>
        </w:rPr>
        <w:t>Veri bolme oranlarini biliyor muyum?</w:t>
      </w:r>
    </w:p>
    <w:p w:rsidR="002B7C92" w:rsidRDefault="00D66871">
      <w:r>
        <w:rPr>
          <w:b/>
          <w:color w:val="2E7D32"/>
          <w:sz w:val="20"/>
        </w:rPr>
        <w:t xml:space="preserve">  2. </w:t>
      </w:r>
      <w:r>
        <w:rPr>
          <w:sz w:val="20"/>
        </w:rPr>
        <w:t>Batch kavramini aciklayabiiyor muyum?</w:t>
      </w:r>
    </w:p>
    <w:p w:rsidR="002B7C92" w:rsidRDefault="00D66871">
      <w:r>
        <w:rPr>
          <w:b/>
          <w:color w:val="2E7D32"/>
          <w:sz w:val="20"/>
        </w:rPr>
        <w:t xml:space="preserve">  3. </w:t>
      </w:r>
      <w:r>
        <w:rPr>
          <w:sz w:val="20"/>
        </w:rPr>
        <w:t xml:space="preserve">Epoch ve iteration farkini </w:t>
      </w:r>
      <w:r>
        <w:rPr>
          <w:sz w:val="20"/>
        </w:rPr>
        <w:t>soyleyebilir miyim?</w:t>
      </w:r>
    </w:p>
    <w:p w:rsidR="002B7C92" w:rsidRDefault="00D66871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B7C92">
        <w:trPr>
          <w:jc w:val="center"/>
        </w:trPr>
        <w:tc>
          <w:tcPr>
            <w:tcW w:w="3213" w:type="dxa"/>
            <w:shd w:val="clear" w:color="auto" w:fill="2E7D32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2E7D32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 xml:space="preserve">1000 veri, batch=50, kac iterasyon=1 </w:t>
            </w:r>
            <w:r>
              <w:rPr>
                <w:sz w:val="18"/>
              </w:rPr>
              <w:lastRenderedPageBreak/>
              <w:t>epoch?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lastRenderedPageBreak/>
              <w:t>a) 10 b) 20 c) 50 d) 1000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b) 20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lastRenderedPageBreak/>
              <w:t>Test verisi ne icin?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a) Egitim b) Dogrulama c) Son performans d) Batch hesabi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c) Son performans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 xml:space="preserve">SGD </w:t>
            </w:r>
            <w:r>
              <w:rPr>
                <w:sz w:val="18"/>
              </w:rPr>
              <w:t>de batch size?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a) Tum veri b) 32 c) 1 d) 64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c) 1</w:t>
            </w:r>
          </w:p>
        </w:tc>
      </w:tr>
    </w:tbl>
    <w:p w:rsidR="002B7C92" w:rsidRDefault="002B7C92"/>
    <w:p w:rsidR="002B7C92" w:rsidRDefault="00D66871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2B7C92" w:rsidRDefault="00D66871">
      <w:r>
        <w:rPr>
          <w:b/>
          <w:color w:val="2E7D32"/>
          <w:sz w:val="20"/>
        </w:rPr>
        <w:t>Açık Uçlu:</w:t>
      </w:r>
    </w:p>
    <w:p w:rsidR="002B7C92" w:rsidRDefault="00D66871">
      <w:r>
        <w:rPr>
          <w:b/>
          <w:color w:val="2E7D32"/>
          <w:sz w:val="20"/>
        </w:rPr>
        <w:t xml:space="preserve">  1. </w:t>
      </w:r>
      <w:r>
        <w:rPr>
          <w:sz w:val="20"/>
        </w:rPr>
        <w:t>Ideal batch size nasil belirlenir?</w:t>
      </w:r>
    </w:p>
    <w:p w:rsidR="002B7C92" w:rsidRDefault="00D66871">
      <w:r>
        <w:rPr>
          <w:b/>
          <w:color w:val="2E7D32"/>
          <w:sz w:val="20"/>
        </w:rPr>
        <w:t>Eleştirel Düşünme:</w:t>
      </w:r>
    </w:p>
    <w:p w:rsidR="002B7C92" w:rsidRDefault="00D66871">
      <w:r>
        <w:rPr>
          <w:b/>
          <w:color w:val="2E7D32"/>
          <w:sz w:val="20"/>
        </w:rPr>
        <w:t xml:space="preserve">  1. </w:t>
      </w:r>
      <w:r>
        <w:rPr>
          <w:sz w:val="20"/>
        </w:rPr>
        <w:t>Veri az oldugundan veri bolme yapilaamiyorsa ne yapilir? (Cross validation)</w:t>
      </w:r>
    </w:p>
    <w:p w:rsidR="002B7C92" w:rsidRDefault="00D66871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B7C92" w:rsidRDefault="00D66871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2B7C92" w:rsidRDefault="00D66871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2B7C92" w:rsidRDefault="002B7C92"/>
    <w:p w:rsidR="002B7C92" w:rsidRDefault="00D66871">
      <w:pPr>
        <w:spacing w:before="200"/>
      </w:pPr>
      <w:r>
        <w:rPr>
          <w:b/>
          <w:color w:val="C62828"/>
          <w:sz w:val="24"/>
        </w:rPr>
        <w:t xml:space="preserve">  Adım Adım Uygulama: "Veri Bolme Uygulamasi"</w:t>
      </w:r>
    </w:p>
    <w:p w:rsidR="002B7C92" w:rsidRDefault="00D66871">
      <w:r>
        <w:rPr>
          <w:b/>
          <w:color w:val="1B2A4A"/>
          <w:sz w:val="20"/>
        </w:rPr>
        <w:t xml:space="preserve">Hedef: </w:t>
      </w:r>
      <w:r>
        <w:rPr>
          <w:sz w:val="20"/>
        </w:rPr>
        <w:t>Scikit-learn ile veri bolme ve egitim dongusu.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B7C92">
        <w:trPr>
          <w:jc w:val="center"/>
        </w:trPr>
        <w:tc>
          <w:tcPr>
            <w:tcW w:w="3213" w:type="dxa"/>
            <w:shd w:val="clear" w:color="auto" w:fill="C62828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Beklenen So</w:t>
            </w:r>
            <w:r>
              <w:rPr>
                <w:b/>
                <w:color w:val="FFFFFF"/>
                <w:sz w:val="18"/>
              </w:rPr>
              <w:t>nuç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from sklearn.model_selection import train_test_split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Kutuphane import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Hazir fonksiyon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X_train, X_test, y_train, y_test = train_test_split(X, y, test_size=0.3)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Bolme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70-30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for epoch: for batch in get_batches(X_train, 32): train(batch)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Batch dongusu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Mini-batch egitim</w:t>
            </w:r>
          </w:p>
        </w:tc>
      </w:tr>
    </w:tbl>
    <w:p w:rsidR="002B7C92" w:rsidRDefault="002B7C92"/>
    <w:p w:rsidR="002B7C92" w:rsidRDefault="00D66871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Veri dogru bolunmeli ve batch dongusu calismali.</w:t>
      </w:r>
    </w:p>
    <w:p w:rsidR="002B7C92" w:rsidRDefault="00D66871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B7C92" w:rsidRDefault="00D66871">
      <w:pPr>
        <w:spacing w:before="200"/>
      </w:pPr>
      <w:r>
        <w:rPr>
          <w:b/>
          <w:color w:val="C62828"/>
          <w:sz w:val="24"/>
        </w:rPr>
        <w:t xml:space="preserve">  Canlı Demo: "Veri Bolme Demo"</w:t>
      </w:r>
    </w:p>
    <w:p w:rsidR="002B7C92" w:rsidRDefault="00D66871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train_test_split kullanarak veri</w:t>
      </w:r>
      <w:r>
        <w:rPr>
          <w:sz w:val="20"/>
        </w:rPr>
        <w:t xml:space="preserve"> boler.</w:t>
      </w:r>
    </w:p>
    <w:p w:rsidR="002B7C92" w:rsidRDefault="00D66871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Farkli oranlarla boler ve boyutlari kontrol eder.</w:t>
      </w:r>
    </w:p>
    <w:p w:rsidR="002B7C92" w:rsidRDefault="00D66871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random_state parametresi ile tekrarlanabilirlik!</w:t>
      </w:r>
    </w:p>
    <w:p w:rsidR="002B7C92" w:rsidRDefault="00D66871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B7C92" w:rsidRDefault="00D66871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B7C92">
        <w:trPr>
          <w:jc w:val="center"/>
        </w:trPr>
        <w:tc>
          <w:tcPr>
            <w:tcW w:w="3213" w:type="dxa"/>
            <w:shd w:val="clear" w:color="auto" w:fill="C62828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Temel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Iris verisini 70-30 bolun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X_train.shape kontrol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Stratified split yapin (sinif oranlarini koru)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stratify=y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Mini-batch egitim dongusu yazin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Calisan kod</w:t>
            </w:r>
          </w:p>
        </w:tc>
      </w:tr>
    </w:tbl>
    <w:p w:rsidR="002B7C92" w:rsidRDefault="002B7C92"/>
    <w:p w:rsidR="002B7C92" w:rsidRDefault="00D66871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B7C92" w:rsidRDefault="00D66871">
      <w:pPr>
        <w:spacing w:before="200"/>
      </w:pPr>
      <w:r>
        <w:rPr>
          <w:b/>
          <w:color w:val="C62828"/>
          <w:sz w:val="24"/>
        </w:rPr>
        <w:t xml:space="preserve">  Vaka Çalışması: "Veri Azligi"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2B7C92" w:rsidRDefault="00D66871">
            <w:r>
              <w:rPr>
                <w:sz w:val="20"/>
              </w:rPr>
              <w:t>Sadece 50 veri noktaniz var. Nasil boleceeksiniz? K-Fold cross validation uygulunnn.</w:t>
            </w:r>
          </w:p>
        </w:tc>
      </w:tr>
    </w:tbl>
    <w:p w:rsidR="002B7C92" w:rsidRDefault="002B7C92"/>
    <w:p w:rsidR="002B7C92" w:rsidRDefault="00D66871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K-Fold ile ortalama performans ve standa</w:t>
      </w:r>
      <w:r>
        <w:rPr>
          <w:sz w:val="20"/>
        </w:rPr>
        <w:t>rt sapma.</w:t>
      </w:r>
    </w:p>
    <w:p w:rsidR="002B7C92" w:rsidRDefault="00D66871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B7C92" w:rsidRDefault="00D66871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2B7C92" w:rsidRDefault="00D66871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2B7C92" w:rsidRDefault="002B7C92"/>
    <w:p w:rsidR="002B7C92" w:rsidRDefault="00D66871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2B7C92" w:rsidRDefault="00D66871">
      <w:r>
        <w:rPr>
          <w:sz w:val="20"/>
        </w:rPr>
        <w:t>Veri bolme (egitim/dogrulama/test), batch turleri (full/mini/stochastic), epoch-iteration iliskisi.</w:t>
      </w:r>
    </w:p>
    <w:p w:rsidR="002B7C92" w:rsidRDefault="00D66871">
      <w:pPr>
        <w:spacing w:before="200"/>
      </w:pPr>
      <w:r>
        <w:rPr>
          <w:b/>
          <w:color w:val="757575"/>
          <w:sz w:val="24"/>
        </w:rPr>
        <w:t xml:space="preserve">  Anahtar Kavra</w:t>
      </w:r>
      <w:r>
        <w:rPr>
          <w:b/>
          <w:color w:val="757575"/>
          <w:sz w:val="24"/>
        </w:rPr>
        <w:t>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2B7C92">
        <w:trPr>
          <w:jc w:val="center"/>
        </w:trPr>
        <w:tc>
          <w:tcPr>
            <w:tcW w:w="4819" w:type="dxa"/>
            <w:shd w:val="clear" w:color="auto" w:fill="F5F5F5"/>
          </w:tcPr>
          <w:p w:rsidR="002B7C92" w:rsidRDefault="00D66871">
            <w:r>
              <w:rPr>
                <w:b/>
                <w:color w:val="1B2A4A"/>
                <w:sz w:val="20"/>
              </w:rPr>
              <w:t xml:space="preserve">  Egitim Seti</w:t>
            </w:r>
          </w:p>
        </w:tc>
        <w:tc>
          <w:tcPr>
            <w:tcW w:w="4819" w:type="dxa"/>
            <w:shd w:val="clear" w:color="auto" w:fill="F5F5F5"/>
          </w:tcPr>
          <w:p w:rsidR="002B7C92" w:rsidRDefault="00D66871">
            <w:r>
              <w:rPr>
                <w:b/>
                <w:color w:val="1B2A4A"/>
                <w:sz w:val="20"/>
              </w:rPr>
              <w:t xml:space="preserve">  Dogrulama Seti</w:t>
            </w:r>
          </w:p>
        </w:tc>
      </w:tr>
      <w:tr w:rsidR="002B7C92">
        <w:trPr>
          <w:jc w:val="center"/>
        </w:trPr>
        <w:tc>
          <w:tcPr>
            <w:tcW w:w="4819" w:type="dxa"/>
            <w:shd w:val="clear" w:color="auto" w:fill="F5F5F5"/>
          </w:tcPr>
          <w:p w:rsidR="002B7C92" w:rsidRDefault="00D66871">
            <w:r>
              <w:rPr>
                <w:b/>
                <w:color w:val="1B2A4A"/>
                <w:sz w:val="20"/>
              </w:rPr>
              <w:t xml:space="preserve">  Test Seti</w:t>
            </w:r>
          </w:p>
        </w:tc>
        <w:tc>
          <w:tcPr>
            <w:tcW w:w="4819" w:type="dxa"/>
            <w:shd w:val="clear" w:color="auto" w:fill="F5F5F5"/>
          </w:tcPr>
          <w:p w:rsidR="002B7C92" w:rsidRDefault="00D66871">
            <w:r>
              <w:rPr>
                <w:b/>
                <w:color w:val="1B2A4A"/>
                <w:sz w:val="20"/>
              </w:rPr>
              <w:t xml:space="preserve">  Batch Size</w:t>
            </w:r>
          </w:p>
        </w:tc>
      </w:tr>
      <w:tr w:rsidR="002B7C92">
        <w:trPr>
          <w:jc w:val="center"/>
        </w:trPr>
        <w:tc>
          <w:tcPr>
            <w:tcW w:w="4819" w:type="dxa"/>
            <w:shd w:val="clear" w:color="auto" w:fill="F5F5F5"/>
          </w:tcPr>
          <w:p w:rsidR="002B7C92" w:rsidRDefault="00D66871">
            <w:r>
              <w:rPr>
                <w:b/>
                <w:color w:val="1B2A4A"/>
                <w:sz w:val="20"/>
              </w:rPr>
              <w:t xml:space="preserve">  Epoch</w:t>
            </w:r>
          </w:p>
        </w:tc>
        <w:tc>
          <w:tcPr>
            <w:tcW w:w="4819" w:type="dxa"/>
            <w:shd w:val="clear" w:color="auto" w:fill="F5F5F5"/>
          </w:tcPr>
          <w:p w:rsidR="002B7C92" w:rsidRDefault="00D66871">
            <w:r>
              <w:rPr>
                <w:b/>
                <w:color w:val="1B2A4A"/>
                <w:sz w:val="20"/>
              </w:rPr>
              <w:t xml:space="preserve">  Iteration</w:t>
            </w:r>
          </w:p>
        </w:tc>
      </w:tr>
      <w:tr w:rsidR="002B7C92">
        <w:trPr>
          <w:jc w:val="center"/>
        </w:trPr>
        <w:tc>
          <w:tcPr>
            <w:tcW w:w="4819" w:type="dxa"/>
            <w:shd w:val="clear" w:color="auto" w:fill="F5F5F5"/>
          </w:tcPr>
          <w:p w:rsidR="002B7C92" w:rsidRDefault="00D66871">
            <w:r>
              <w:rPr>
                <w:b/>
                <w:color w:val="1B2A4A"/>
                <w:sz w:val="20"/>
              </w:rPr>
              <w:t xml:space="preserve">  SGD</w:t>
            </w:r>
          </w:p>
        </w:tc>
        <w:tc>
          <w:tcPr>
            <w:tcW w:w="4819" w:type="dxa"/>
            <w:shd w:val="clear" w:color="auto" w:fill="F5F5F5"/>
          </w:tcPr>
          <w:p w:rsidR="002B7C92" w:rsidRDefault="00D66871">
            <w:r>
              <w:rPr>
                <w:b/>
                <w:color w:val="1B2A4A"/>
                <w:sz w:val="20"/>
              </w:rPr>
              <w:t xml:space="preserve">  Mini-batch</w:t>
            </w:r>
          </w:p>
        </w:tc>
      </w:tr>
    </w:tbl>
    <w:p w:rsidR="002B7C92" w:rsidRDefault="002B7C92"/>
    <w:p w:rsidR="002B7C92" w:rsidRDefault="00D66871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2B7C92" w:rsidRDefault="00D66871">
      <w:r>
        <w:rPr>
          <w:sz w:val="20"/>
        </w:rPr>
        <w:t>Sonraki derste optimizasyon tekniklerini ogrenecegiz: Momentum, Adam optimizer.</w:t>
      </w:r>
    </w:p>
    <w:p w:rsidR="002B7C92" w:rsidRDefault="00D66871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2B7C92" w:rsidRDefault="00D66871">
            <w:r>
              <w:rPr>
                <w:sz w:val="20"/>
              </w:rPr>
              <w:t xml:space="preserve">Iris verisiyle </w:t>
            </w:r>
            <w:r>
              <w:rPr>
                <w:sz w:val="20"/>
              </w:rPr>
              <w:t>train_test_split uygulayin ve 3 bolumun boyutlarini yazdirin.</w:t>
            </w:r>
          </w:p>
        </w:tc>
      </w:tr>
    </w:tbl>
    <w:p w:rsidR="002B7C92" w:rsidRDefault="002B7C92"/>
    <w:p w:rsidR="002B7C92" w:rsidRDefault="00D66871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2B7C92" w:rsidRDefault="00D66871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2B7C92" w:rsidRDefault="002B7C92"/>
    <w:p w:rsidR="002B7C92" w:rsidRDefault="00D66871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2B7C92" w:rsidRDefault="00D66871">
      <w:pPr>
        <w:pStyle w:val="ListeMaddemi"/>
      </w:pPr>
      <w:r>
        <w:rPr>
          <w:sz w:val="20"/>
        </w:rPr>
        <w:t>Scikit-learn kurulumunu kontrol edin.</w:t>
      </w:r>
    </w:p>
    <w:p w:rsidR="002B7C92" w:rsidRDefault="00D66871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2B7C92">
        <w:trPr>
          <w:jc w:val="center"/>
        </w:trPr>
        <w:tc>
          <w:tcPr>
            <w:tcW w:w="4819" w:type="dxa"/>
            <w:shd w:val="clear" w:color="auto" w:fill="1B2A4A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2B7C92">
        <w:trPr>
          <w:jc w:val="center"/>
        </w:trPr>
        <w:tc>
          <w:tcPr>
            <w:tcW w:w="4819" w:type="dxa"/>
          </w:tcPr>
          <w:p w:rsidR="002B7C92" w:rsidRDefault="00D66871">
            <w:r>
              <w:rPr>
                <w:sz w:val="18"/>
              </w:rPr>
              <w:t>Batch kavrami soyut kalir</w:t>
            </w:r>
          </w:p>
        </w:tc>
        <w:tc>
          <w:tcPr>
            <w:tcW w:w="4819" w:type="dxa"/>
          </w:tcPr>
          <w:p w:rsidR="002B7C92" w:rsidRDefault="00D66871">
            <w:r>
              <w:rPr>
                <w:sz w:val="18"/>
              </w:rPr>
              <w:t>Gercek dunya benzeetmesi (tabak tabak yemek)</w:t>
            </w:r>
          </w:p>
        </w:tc>
      </w:tr>
      <w:tr w:rsidR="002B7C92">
        <w:trPr>
          <w:jc w:val="center"/>
        </w:trPr>
        <w:tc>
          <w:tcPr>
            <w:tcW w:w="4819" w:type="dxa"/>
          </w:tcPr>
          <w:p w:rsidR="002B7C92" w:rsidRDefault="00D66871">
            <w:r>
              <w:rPr>
                <w:sz w:val="18"/>
              </w:rPr>
              <w:t>Bolme oranlari ezber gibi</w:t>
            </w:r>
          </w:p>
        </w:tc>
        <w:tc>
          <w:tcPr>
            <w:tcW w:w="4819" w:type="dxa"/>
          </w:tcPr>
          <w:p w:rsidR="002B7C92" w:rsidRDefault="00D66871">
            <w:r>
              <w:rPr>
                <w:sz w:val="18"/>
              </w:rPr>
              <w:t>Mantiigiyla anlatin: neden %70?</w:t>
            </w:r>
          </w:p>
        </w:tc>
      </w:tr>
    </w:tbl>
    <w:p w:rsidR="002B7C92" w:rsidRDefault="002B7C92"/>
    <w:p w:rsidR="002B7C92" w:rsidRDefault="00D66871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Veri bolme: 15dk, Batch kavrami: 15dk, Uygulama: 15dk</w:t>
      </w:r>
    </w:p>
    <w:p w:rsidR="002B7C92" w:rsidRDefault="00D66871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2B7C92" w:rsidRDefault="00D66871">
            <w:r>
              <w:rPr>
                <w:sz w:val="20"/>
              </w:rPr>
              <w:t>train_test_split ile basit ornekten baslayin.</w:t>
            </w:r>
          </w:p>
        </w:tc>
      </w:tr>
    </w:tbl>
    <w:p w:rsidR="002B7C92" w:rsidRDefault="002B7C92"/>
    <w:p w:rsidR="002B7C92" w:rsidRDefault="00D66871">
      <w:r>
        <w:br w:type="page"/>
      </w:r>
    </w:p>
    <w:p w:rsidR="002B7C92" w:rsidRDefault="00D66871">
      <w:pPr>
        <w:jc w:val="center"/>
      </w:pPr>
      <w:r>
        <w:rPr>
          <w:b/>
          <w:color w:val="1B2A4A"/>
          <w:sz w:val="36"/>
        </w:rPr>
        <w:lastRenderedPageBreak/>
        <w:t>━━━  38. SAAT  ━━━</w:t>
      </w:r>
    </w:p>
    <w:p w:rsidR="002B7C92" w:rsidRDefault="00D66871">
      <w:pPr>
        <w:jc w:val="center"/>
      </w:pPr>
      <w:r>
        <w:rPr>
          <w:color w:val="2C6FAD"/>
          <w:sz w:val="32"/>
        </w:rPr>
        <w:t>Optimizasyon Teknikleri</w:t>
      </w:r>
    </w:p>
    <w:p w:rsidR="002B7C92" w:rsidRDefault="002B7C92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2B7C92" w:rsidRDefault="00D66871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2B7C92" w:rsidRDefault="002B7C92"/>
    <w:p w:rsidR="002B7C92" w:rsidRDefault="00D66871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Temel optimizasyon tekniklerini (SGD, Momentum, Adam) anlar ve farklarini bilir.</w:t>
      </w:r>
    </w:p>
    <w:p w:rsidR="002B7C92" w:rsidRDefault="002B7C92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B7C92">
        <w:trPr>
          <w:jc w:val="center"/>
        </w:trPr>
        <w:tc>
          <w:tcPr>
            <w:tcW w:w="3213" w:type="dxa"/>
            <w:shd w:val="clear" w:color="auto" w:fill="1B2A4A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3.4.4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SGD ve Momentum arasindaki farki aciklar.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Kavrama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3.4.5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Adam optimizer in avantajlarini soyler.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Bilgi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3.4.6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Learning rate schedule kavramini tanimlar.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Bilgi</w:t>
            </w:r>
          </w:p>
        </w:tc>
      </w:tr>
    </w:tbl>
    <w:p w:rsidR="002B7C92" w:rsidRDefault="002B7C92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2B7C92" w:rsidRDefault="00D66871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2B7C92" w:rsidRDefault="002B7C92"/>
    <w:p w:rsidR="002B7C92" w:rsidRDefault="00D66871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Gradyan inis ve batch kavramlarini bilmek.</w:t>
      </w:r>
    </w:p>
    <w:p w:rsidR="002B7C92" w:rsidRDefault="00D66871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2B7C92" w:rsidRDefault="00D66871">
      <w:pPr>
        <w:pStyle w:val="ListeMaddemi"/>
      </w:pPr>
      <w:r>
        <w:rPr>
          <w:sz w:val="20"/>
        </w:rPr>
        <w:t>Gradyan inis formulu.</w:t>
      </w:r>
    </w:p>
    <w:p w:rsidR="002B7C92" w:rsidRDefault="00D66871">
      <w:pPr>
        <w:pStyle w:val="ListeMaddemi"/>
      </w:pPr>
      <w:r>
        <w:rPr>
          <w:sz w:val="20"/>
        </w:rPr>
        <w:t>Ogrenme hizi (lr) etkisi.</w:t>
      </w:r>
    </w:p>
    <w:p w:rsidR="002B7C92" w:rsidRDefault="00D66871">
      <w:pPr>
        <w:pStyle w:val="ListeMaddemi"/>
      </w:pPr>
      <w:r>
        <w:rPr>
          <w:sz w:val="20"/>
        </w:rPr>
        <w:t>Batch ve epoch kavramlari.</w:t>
      </w:r>
    </w:p>
    <w:p w:rsidR="002B7C92" w:rsidRDefault="00D66871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2B7C92" w:rsidRDefault="00D66871">
      <w:pPr>
        <w:pStyle w:val="ListeMaddemi"/>
      </w:pPr>
      <w:r>
        <w:rPr>
          <w:sz w:val="20"/>
        </w:rPr>
        <w:t>SGD nin her zaman yeterli oldugu.</w:t>
      </w:r>
    </w:p>
    <w:p w:rsidR="002B7C92" w:rsidRDefault="00D66871">
      <w:pPr>
        <w:pStyle w:val="ListeMaddemi"/>
      </w:pPr>
      <w:r>
        <w:rPr>
          <w:sz w:val="20"/>
        </w:rPr>
        <w:t>Butun optimizerlarin ayni sonucu verdigi.</w:t>
      </w:r>
    </w:p>
    <w:p w:rsidR="002B7C92" w:rsidRDefault="00D66871">
      <w:pPr>
        <w:pStyle w:val="ListeMaddemi"/>
      </w:pPr>
      <w:r>
        <w:rPr>
          <w:sz w:val="20"/>
        </w:rPr>
        <w:t>Learning rate in sabit kalmasi gerektigi.</w:t>
      </w:r>
    </w:p>
    <w:p w:rsidR="002B7C92" w:rsidRDefault="00D66871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2B7C92" w:rsidRDefault="00D66871">
      <w:pPr>
        <w:pStyle w:val="ListeMaddemi"/>
      </w:pPr>
      <w:r>
        <w:rPr>
          <w:sz w:val="20"/>
        </w:rPr>
        <w:t>Bilgisayar (Python + NumPy kurulu)</w:t>
      </w:r>
    </w:p>
    <w:p w:rsidR="002B7C92" w:rsidRDefault="00D66871">
      <w:pPr>
        <w:pStyle w:val="ListeMaddemi"/>
      </w:pPr>
      <w:r>
        <w:rPr>
          <w:sz w:val="20"/>
        </w:rPr>
        <w:t>PyCharm IDE</w:t>
      </w:r>
    </w:p>
    <w:p w:rsidR="002B7C92" w:rsidRDefault="00D66871">
      <w:pPr>
        <w:pStyle w:val="ListeMaddemi"/>
      </w:pPr>
      <w:r>
        <w:rPr>
          <w:sz w:val="20"/>
        </w:rPr>
        <w:t>Projeksiyon</w:t>
      </w:r>
    </w:p>
    <w:p w:rsidR="002B7C92" w:rsidRDefault="00D66871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2B7C92" w:rsidRDefault="00D66871">
            <w:r>
              <w:rPr>
                <w:b/>
                <w:color w:val="FFFFFF"/>
                <w:sz w:val="28"/>
              </w:rPr>
              <w:t xml:space="preserve">  E1  |  GİRME (ENGAGE)  —  Dikkat Çekme &amp; Merak U</w:t>
            </w:r>
            <w:r>
              <w:rPr>
                <w:b/>
                <w:color w:val="FFFFFF"/>
                <w:sz w:val="28"/>
              </w:rPr>
              <w:t>yandırma</w:t>
            </w:r>
          </w:p>
        </w:tc>
      </w:tr>
    </w:tbl>
    <w:p w:rsidR="002B7C92" w:rsidRDefault="002B7C92"/>
    <w:p w:rsidR="002B7C92" w:rsidRDefault="00D66871">
      <w:r>
        <w:rPr>
          <w:i/>
          <w:color w:val="2C6FAD"/>
          <w:sz w:val="20"/>
        </w:rPr>
        <w:t xml:space="preserve">  Süre: 5 dakika</w:t>
      </w:r>
    </w:p>
    <w:p w:rsidR="002B7C92" w:rsidRDefault="00D66871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"Dagdan inerken duz gitmek (SGD) bazen yavas. Ya hiz kazanarak inerseniz (Momentum)? Ya da hem hiz hem yon ayarlarsaniz (Adam)? Farkli inis stratejileri = farkli optimizer lar!"</w:t>
      </w:r>
    </w:p>
    <w:p w:rsidR="002B7C92" w:rsidRDefault="00D66871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>Dagda</w:t>
      </w:r>
      <w:r>
        <w:rPr>
          <w:sz w:val="20"/>
        </w:rPr>
        <w:t>n inis = optimizasyon. Kosmak (momentum), pusula+hiz (Adam). Her stratejinin avantaji var.</w:t>
      </w:r>
    </w:p>
    <w:p w:rsidR="002B7C92" w:rsidRDefault="00D66871">
      <w:pPr>
        <w:spacing w:before="200"/>
      </w:pPr>
      <w:r>
        <w:rPr>
          <w:b/>
          <w:color w:val="2C6FAD"/>
          <w:sz w:val="24"/>
        </w:rPr>
        <w:t xml:space="preserve">  Ön Bilgi Yoklama Soruları</w:t>
      </w:r>
    </w:p>
    <w:p w:rsidR="002B7C92" w:rsidRDefault="00D66871">
      <w:r>
        <w:rPr>
          <w:b/>
          <w:color w:val="2C6FAD"/>
          <w:sz w:val="20"/>
        </w:rPr>
        <w:lastRenderedPageBreak/>
        <w:t xml:space="preserve">  1. </w:t>
      </w:r>
      <w:r>
        <w:rPr>
          <w:sz w:val="20"/>
        </w:rPr>
        <w:t>SGD nin sorunu nedir?</w:t>
      </w:r>
    </w:p>
    <w:p w:rsidR="002B7C92" w:rsidRDefault="00D66871">
      <w:r>
        <w:rPr>
          <w:b/>
          <w:color w:val="2C6FAD"/>
          <w:sz w:val="20"/>
        </w:rPr>
        <w:t xml:space="preserve">  2. </w:t>
      </w:r>
      <w:r>
        <w:rPr>
          <w:sz w:val="20"/>
        </w:rPr>
        <w:t>Momentum ne yapar?</w:t>
      </w:r>
    </w:p>
    <w:p w:rsidR="002B7C92" w:rsidRDefault="00D66871">
      <w:r>
        <w:rPr>
          <w:b/>
          <w:color w:val="2C6FAD"/>
          <w:sz w:val="20"/>
        </w:rPr>
        <w:t xml:space="preserve">  3. </w:t>
      </w:r>
      <w:r>
        <w:rPr>
          <w:sz w:val="20"/>
        </w:rPr>
        <w:t>Adam neden populer?</w:t>
      </w:r>
    </w:p>
    <w:p w:rsidR="002B7C92" w:rsidRDefault="00D66871">
      <w:pPr>
        <w:spacing w:before="200"/>
      </w:pPr>
      <w:r>
        <w:rPr>
          <w:b/>
          <w:color w:val="2C6FAD"/>
          <w:sz w:val="24"/>
        </w:rPr>
        <w:t xml:space="preserve">  Motivasyon Etkinliği: "Inis Stratejileri"</w:t>
      </w:r>
    </w:p>
    <w:p w:rsidR="002B7C92" w:rsidRDefault="00D66871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 xml:space="preserve">Farkli </w:t>
      </w:r>
      <w:r>
        <w:rPr>
          <w:sz w:val="20"/>
        </w:rPr>
        <w:t>inis stratejilerini canlandirma.</w:t>
      </w:r>
    </w:p>
    <w:p w:rsidR="002B7C92" w:rsidRDefault="00D66871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Kagit uzerinde zigzaglli bir vadi cizin. Ogrenci 1: her adim ayni buyuklukte (SGD). Ogrenci 2: hiz toplayarak (Momentum). Ogrenci 3: akilli adimlarla (Adam). Kim daha hizli ulasir?</w:t>
      </w:r>
    </w:p>
    <w:p w:rsidR="002B7C92" w:rsidRDefault="00D66871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2B7C92" w:rsidRDefault="00D66871">
            <w:r>
              <w:rPr>
                <w:sz w:val="20"/>
              </w:rPr>
              <w:t xml:space="preserve">Kayip </w:t>
            </w:r>
            <w:r>
              <w:rPr>
                <w:sz w:val="20"/>
              </w:rPr>
              <w:t>yuzeyinde bir vadiye ulasmak icin 3 strateji: hangisi en verimli?</w:t>
            </w:r>
          </w:p>
        </w:tc>
      </w:tr>
    </w:tbl>
    <w:p w:rsidR="002B7C92" w:rsidRDefault="002B7C92"/>
    <w:p w:rsidR="002B7C92" w:rsidRDefault="00D66871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2B7C92" w:rsidRDefault="00D66871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2B7C92" w:rsidRDefault="002B7C92"/>
    <w:p w:rsidR="002B7C92" w:rsidRDefault="00D66871">
      <w:r>
        <w:rPr>
          <w:i/>
          <w:color w:val="007A7A"/>
          <w:sz w:val="20"/>
        </w:rPr>
        <w:t xml:space="preserve">  Süre: 10 dakika</w:t>
      </w:r>
    </w:p>
    <w:p w:rsidR="002B7C92" w:rsidRDefault="00D66871">
      <w:pPr>
        <w:spacing w:before="200"/>
      </w:pPr>
      <w:r>
        <w:rPr>
          <w:b/>
          <w:color w:val="007A7A"/>
          <w:sz w:val="24"/>
        </w:rPr>
        <w:t xml:space="preserve">  Keşif Etkinliği: "Optimizer Ka</w:t>
      </w:r>
      <w:r>
        <w:rPr>
          <w:b/>
          <w:color w:val="007A7A"/>
          <w:sz w:val="24"/>
        </w:rPr>
        <w:t>rsilastirma"</w:t>
      </w:r>
    </w:p>
    <w:p w:rsidR="002B7C92" w:rsidRDefault="00D66871">
      <w:r>
        <w:rPr>
          <w:b/>
          <w:color w:val="1B2A4A"/>
          <w:sz w:val="20"/>
        </w:rPr>
        <w:t xml:space="preserve">Türü: </w:t>
      </w:r>
      <w:r>
        <w:rPr>
          <w:sz w:val="20"/>
        </w:rPr>
        <w:t>Grup Calismasi</w:t>
      </w:r>
    </w:p>
    <w:p w:rsidR="002B7C92" w:rsidRDefault="00D66871">
      <w:r>
        <w:rPr>
          <w:b/>
          <w:color w:val="1B2A4A"/>
          <w:sz w:val="20"/>
        </w:rPr>
        <w:t xml:space="preserve">Amacı: </w:t>
      </w:r>
      <w:r>
        <w:rPr>
          <w:sz w:val="20"/>
        </w:rPr>
        <w:t>SGD, Momentum ve Adam optimizerlarini karsilastirmak.</w:t>
      </w:r>
    </w:p>
    <w:p w:rsidR="002B7C92" w:rsidRDefault="00D66871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Bilgisayar, PyCharm, NumPy, Matplotlib</w:t>
      </w:r>
    </w:p>
    <w:p w:rsidR="002B7C92" w:rsidRDefault="00D66871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2B7C92" w:rsidRDefault="00D66871">
      <w:r>
        <w:rPr>
          <w:b/>
          <w:color w:val="007A7A"/>
          <w:sz w:val="20"/>
        </w:rPr>
        <w:t xml:space="preserve">  1. </w:t>
      </w:r>
      <w:r>
        <w:rPr>
          <w:sz w:val="20"/>
        </w:rPr>
        <w:t>SGD formulu: w = w - lr * grad.</w:t>
      </w:r>
    </w:p>
    <w:p w:rsidR="002B7C92" w:rsidRDefault="00D66871">
      <w:r>
        <w:rPr>
          <w:b/>
          <w:color w:val="007A7A"/>
          <w:sz w:val="20"/>
        </w:rPr>
        <w:t xml:space="preserve">  2. </w:t>
      </w:r>
      <w:r>
        <w:rPr>
          <w:sz w:val="20"/>
        </w:rPr>
        <w:t xml:space="preserve">Momentum formulu: v = beta*v + lr*grad, w = w - </w:t>
      </w:r>
      <w:r>
        <w:rPr>
          <w:sz w:val="20"/>
        </w:rPr>
        <w:t>v.</w:t>
      </w:r>
    </w:p>
    <w:p w:rsidR="002B7C92" w:rsidRDefault="00D66871">
      <w:r>
        <w:rPr>
          <w:b/>
          <w:color w:val="007A7A"/>
          <w:sz w:val="20"/>
        </w:rPr>
        <w:t xml:space="preserve">  3. </w:t>
      </w:r>
      <w:r>
        <w:rPr>
          <w:sz w:val="20"/>
        </w:rPr>
        <w:t>Adam: momentum + adaptive lr (formul inceleme).</w:t>
      </w:r>
    </w:p>
    <w:p w:rsidR="002B7C92" w:rsidRDefault="00D66871">
      <w:r>
        <w:rPr>
          <w:b/>
          <w:color w:val="007A7A"/>
          <w:sz w:val="20"/>
        </w:rPr>
        <w:t xml:space="preserve">  4. </w:t>
      </w:r>
      <w:r>
        <w:rPr>
          <w:sz w:val="20"/>
        </w:rPr>
        <w:t>f(x)=(x-3)^2 icin 3 optimizer ile minimum bulun.</w:t>
      </w:r>
    </w:p>
    <w:p w:rsidR="002B7C92" w:rsidRDefault="00D66871">
      <w:r>
        <w:rPr>
          <w:b/>
          <w:color w:val="007A7A"/>
          <w:sz w:val="20"/>
        </w:rPr>
        <w:t xml:space="preserve">  5. </w:t>
      </w:r>
      <w:r>
        <w:rPr>
          <w:sz w:val="20"/>
        </w:rPr>
        <w:t>Yakiinsama grafiklerini karsilastirin.</w:t>
      </w:r>
    </w:p>
    <w:p w:rsidR="002B7C92" w:rsidRDefault="00D66871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Strateji analisti: en iyi yontemi bulan</w:t>
      </w:r>
    </w:p>
    <w:p w:rsidR="002B7C92" w:rsidRDefault="00D66871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Formulleri aciklar, karsilastirma</w:t>
      </w:r>
      <w:r>
        <w:rPr>
          <w:sz w:val="20"/>
        </w:rPr>
        <w:t>yi yonlendirir</w:t>
      </w:r>
    </w:p>
    <w:p w:rsidR="002B7C92" w:rsidRDefault="00D66871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Optimizer Karsilastirma Raporu</w:t>
      </w:r>
    </w:p>
    <w:p w:rsidR="002B7C92" w:rsidRDefault="00D66871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2B7C92" w:rsidRDefault="00D66871">
      <w:r>
        <w:rPr>
          <w:b/>
          <w:color w:val="007A7A"/>
          <w:sz w:val="20"/>
        </w:rPr>
        <w:t xml:space="preserve">  1. </w:t>
      </w:r>
      <w:r>
        <w:rPr>
          <w:sz w:val="20"/>
        </w:rPr>
        <w:t>RMSprop nedir?</w:t>
      </w:r>
    </w:p>
    <w:p w:rsidR="002B7C92" w:rsidRDefault="00D66871">
      <w:r>
        <w:rPr>
          <w:b/>
          <w:color w:val="007A7A"/>
          <w:sz w:val="20"/>
        </w:rPr>
        <w:t xml:space="preserve">  2. </w:t>
      </w:r>
      <w:r>
        <w:rPr>
          <w:sz w:val="20"/>
        </w:rPr>
        <w:t>AdaGrad nedir?</w:t>
      </w:r>
    </w:p>
    <w:p w:rsidR="002B7C92" w:rsidRDefault="00D66871">
      <w:r>
        <w:rPr>
          <w:b/>
          <w:color w:val="007A7A"/>
          <w:sz w:val="20"/>
        </w:rPr>
        <w:t xml:space="preserve">  3. </w:t>
      </w:r>
      <w:r>
        <w:rPr>
          <w:sz w:val="20"/>
        </w:rPr>
        <w:t>Learning rate warmup nedir?</w:t>
      </w:r>
    </w:p>
    <w:p w:rsidR="002B7C92" w:rsidRDefault="00D66871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Her optimizer icin en az 20 adim hesaplayin.</w:t>
      </w:r>
    </w:p>
    <w:p w:rsidR="002B7C92" w:rsidRDefault="00D66871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B7C92" w:rsidRDefault="00D66871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2B7C92" w:rsidRDefault="00D66871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2B7C92" w:rsidRDefault="002B7C92"/>
    <w:p w:rsidR="002B7C92" w:rsidRDefault="00D66871">
      <w:r>
        <w:rPr>
          <w:i/>
          <w:color w:val="E65C00"/>
          <w:sz w:val="20"/>
        </w:rPr>
        <w:t xml:space="preserve">  Süre: 12 dakika</w:t>
      </w:r>
    </w:p>
    <w:p w:rsidR="002B7C92" w:rsidRDefault="00D66871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2B7C92">
        <w:trPr>
          <w:jc w:val="center"/>
        </w:trPr>
        <w:tc>
          <w:tcPr>
            <w:tcW w:w="2409" w:type="dxa"/>
            <w:shd w:val="clear" w:color="auto" w:fill="E65C00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2B7C92">
        <w:trPr>
          <w:jc w:val="center"/>
        </w:trPr>
        <w:tc>
          <w:tcPr>
            <w:tcW w:w="2409" w:type="dxa"/>
          </w:tcPr>
          <w:p w:rsidR="002B7C92" w:rsidRDefault="00D66871">
            <w:r>
              <w:rPr>
                <w:sz w:val="18"/>
              </w:rPr>
              <w:t>SGD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Stochastic Gradient Descent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 xml:space="preserve">w = w - lr </w:t>
            </w:r>
            <w:r>
              <w:rPr>
                <w:sz w:val="18"/>
              </w:rPr>
              <w:t>* grad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Temel inis</w:t>
            </w:r>
          </w:p>
        </w:tc>
      </w:tr>
      <w:tr w:rsidR="002B7C92">
        <w:trPr>
          <w:jc w:val="center"/>
        </w:trPr>
        <w:tc>
          <w:tcPr>
            <w:tcW w:w="2409" w:type="dxa"/>
          </w:tcPr>
          <w:p w:rsidR="002B7C92" w:rsidRDefault="00D66871">
            <w:r>
              <w:rPr>
                <w:sz w:val="18"/>
              </w:rPr>
              <w:t>Momentum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Hiz birikimi ile gradyan inis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v = beta*v + grad, w = w - lr*v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Hizlanan top</w:t>
            </w:r>
          </w:p>
        </w:tc>
      </w:tr>
      <w:tr w:rsidR="002B7C92">
        <w:trPr>
          <w:jc w:val="center"/>
        </w:trPr>
        <w:tc>
          <w:tcPr>
            <w:tcW w:w="2409" w:type="dxa"/>
          </w:tcPr>
          <w:p w:rsidR="002B7C92" w:rsidRDefault="00D66871">
            <w:r>
              <w:rPr>
                <w:sz w:val="18"/>
              </w:rPr>
              <w:t>Adam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Adaptive Moment Estimation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Momentum + adaptive lr, en populer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Adam gorseli</w:t>
            </w:r>
          </w:p>
        </w:tc>
      </w:tr>
      <w:tr w:rsidR="002B7C92">
        <w:trPr>
          <w:jc w:val="center"/>
        </w:trPr>
        <w:tc>
          <w:tcPr>
            <w:tcW w:w="2409" w:type="dxa"/>
          </w:tcPr>
          <w:p w:rsidR="002B7C92" w:rsidRDefault="00D66871">
            <w:r>
              <w:rPr>
                <w:sz w:val="18"/>
              </w:rPr>
              <w:t>Learning Rate Schedule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lr yi egitim boyunca degistirme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 xml:space="preserve">Baslangicta </w:t>
            </w:r>
            <w:r>
              <w:rPr>
                <w:sz w:val="18"/>
              </w:rPr>
              <w:t>buyuk, sonra kucult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lr azalma grafigi</w:t>
            </w:r>
          </w:p>
        </w:tc>
      </w:tr>
      <w:tr w:rsidR="002B7C92">
        <w:trPr>
          <w:jc w:val="center"/>
        </w:trPr>
        <w:tc>
          <w:tcPr>
            <w:tcW w:w="2409" w:type="dxa"/>
          </w:tcPr>
          <w:p w:rsidR="002B7C92" w:rsidRDefault="00D66871">
            <w:r>
              <w:rPr>
                <w:sz w:val="18"/>
              </w:rPr>
              <w:t>Local Minimum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Yerel en kucuk nokta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Global minimum olmayabilir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Coklu minimum gorseli</w:t>
            </w:r>
          </w:p>
        </w:tc>
      </w:tr>
    </w:tbl>
    <w:p w:rsidR="002B7C92" w:rsidRDefault="002B7C92"/>
    <w:p w:rsidR="002B7C92" w:rsidRDefault="00D66871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2B7C92" w:rsidRDefault="00D66871">
      <w:r>
        <w:rPr>
          <w:sz w:val="20"/>
        </w:rPr>
        <w:t>SGD temel gradyan iniisidir ama sorunlari var: vaadilerde zigzag yapar, yavas yakinssar. Momentum, onceki gradyanla</w:t>
      </w:r>
      <w:r>
        <w:rPr>
          <w:sz w:val="20"/>
        </w:rPr>
        <w:t>ri biriktirerek hiz kazandirir ve zigzagi azaltir: v = 0.9*v + grad.</w:t>
      </w:r>
    </w:p>
    <w:p w:rsidR="002B7C92" w:rsidRDefault="00D66871">
      <w:r>
        <w:rPr>
          <w:sz w:val="20"/>
        </w:rPr>
        <w:t>Adam (Adaptive Moment Estimation), Momentum ve RMSprop u birlestirir. Her agirlik icin ayri ogrenme hizi ayarlar. Genellikle en iyi sonucu verir ve varsayilan tercih olmustur.</w:t>
      </w:r>
    </w:p>
    <w:p w:rsidR="002B7C92" w:rsidRDefault="00D66871">
      <w:r>
        <w:rPr>
          <w:sz w:val="20"/>
        </w:rPr>
        <w:t>Learning Ra</w:t>
      </w:r>
      <w:r>
        <w:rPr>
          <w:sz w:val="20"/>
        </w:rPr>
        <w:t>te Schedule: egitim basinda buyuk lr (hizli ogrenme), ilerledikce kucuk lr (ince ayar). Ornegin her 10 epoch ta lr yi yarilaya bolmek. Boylece baslangicta hizli, sonda hassas ogrenme olur.</w:t>
      </w:r>
    </w:p>
    <w:p w:rsidR="002B7C92" w:rsidRDefault="00D66871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B7C92">
        <w:trPr>
          <w:jc w:val="center"/>
        </w:trPr>
        <w:tc>
          <w:tcPr>
            <w:tcW w:w="3213" w:type="dxa"/>
            <w:shd w:val="clear" w:color="auto" w:fill="E65C00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SGD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 xml:space="preserve">w=5, </w:t>
            </w:r>
            <w:r>
              <w:rPr>
                <w:sz w:val="18"/>
              </w:rPr>
              <w:t>lr=0.1: 5-&gt;4.4-&gt;3.88-&gt;...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Yavas inis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Momentum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v birikir, adimlar buyur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Hizli inis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Adam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Her parametre icin ayri lr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Akilli inis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Schedule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lr: 0.1-&gt;0.05-&gt;0.025-&gt;...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Giderek yavasla</w:t>
            </w:r>
          </w:p>
        </w:tc>
      </w:tr>
    </w:tbl>
    <w:p w:rsidR="002B7C92" w:rsidRDefault="002B7C92"/>
    <w:p w:rsidR="002B7C92" w:rsidRDefault="00D66871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2B7C92" w:rsidRDefault="00D66871">
      <w:pPr>
        <w:pStyle w:val="ListeMaddemi"/>
      </w:pPr>
      <w:r>
        <w:rPr>
          <w:sz w:val="20"/>
        </w:rPr>
        <w:t>SGD vs Momentum karsilastirmasi</w:t>
      </w:r>
    </w:p>
    <w:p w:rsidR="002B7C92" w:rsidRDefault="00D66871">
      <w:pPr>
        <w:pStyle w:val="ListeMaddemi"/>
      </w:pPr>
      <w:r>
        <w:rPr>
          <w:sz w:val="20"/>
        </w:rPr>
        <w:t xml:space="preserve">Adam algoritma </w:t>
      </w:r>
      <w:r>
        <w:rPr>
          <w:sz w:val="20"/>
        </w:rPr>
        <w:t>semasi</w:t>
      </w:r>
    </w:p>
    <w:p w:rsidR="002B7C92" w:rsidRDefault="00D66871">
      <w:pPr>
        <w:pStyle w:val="ListeMaddemi"/>
      </w:pPr>
      <w:r>
        <w:rPr>
          <w:sz w:val="20"/>
        </w:rPr>
        <w:t>Learning rate schedule grafigi</w:t>
      </w:r>
    </w:p>
    <w:p w:rsidR="002B7C92" w:rsidRDefault="00D66871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2B7C92" w:rsidRDefault="00D66871">
      <w:r>
        <w:rPr>
          <w:b/>
          <w:color w:val="E65C00"/>
          <w:sz w:val="20"/>
        </w:rPr>
        <w:t xml:space="preserve">  1. </w:t>
      </w:r>
      <w:r>
        <w:rPr>
          <w:sz w:val="20"/>
        </w:rPr>
        <w:t>SGD = Yurume: sabit hiz, her yere ayni</w:t>
      </w:r>
    </w:p>
    <w:p w:rsidR="002B7C92" w:rsidRDefault="00D66871">
      <w:r>
        <w:rPr>
          <w:b/>
          <w:color w:val="E65C00"/>
          <w:sz w:val="20"/>
        </w:rPr>
        <w:t xml:space="preserve">  2. </w:t>
      </w:r>
      <w:r>
        <w:rPr>
          <w:sz w:val="20"/>
        </w:rPr>
        <w:t>Momentum = Kayak: hiz toplayarak in</w:t>
      </w:r>
    </w:p>
    <w:p w:rsidR="002B7C92" w:rsidRDefault="00D66871">
      <w:r>
        <w:rPr>
          <w:b/>
          <w:color w:val="E65C00"/>
          <w:sz w:val="20"/>
        </w:rPr>
        <w:t xml:space="preserve">  3. </w:t>
      </w:r>
      <w:r>
        <w:rPr>
          <w:sz w:val="20"/>
        </w:rPr>
        <w:t>Adam = GPS: yolu ve hizi otomatik ayarla</w:t>
      </w:r>
    </w:p>
    <w:p w:rsidR="002B7C92" w:rsidRDefault="00D66871">
      <w:r>
        <w:rPr>
          <w:b/>
          <w:color w:val="E65C00"/>
          <w:sz w:val="20"/>
        </w:rPr>
        <w:t xml:space="preserve">  4. </w:t>
      </w:r>
      <w:r>
        <w:rPr>
          <w:sz w:val="20"/>
        </w:rPr>
        <w:t>Schedule = Yavas yavas frenle: hedefe yaklastikca yavasla</w:t>
      </w:r>
    </w:p>
    <w:p w:rsidR="002B7C92" w:rsidRDefault="00D66871">
      <w:pPr>
        <w:spacing w:before="200"/>
      </w:pPr>
      <w:r>
        <w:rPr>
          <w:b/>
          <w:color w:val="E65C00"/>
          <w:sz w:val="24"/>
        </w:rPr>
        <w:t xml:space="preserve">  Öğrenci Soru-Cevap</w:t>
      </w:r>
    </w:p>
    <w:p w:rsidR="002B7C92" w:rsidRDefault="00D66871">
      <w:pPr>
        <w:pStyle w:val="ListeMaddemi"/>
      </w:pPr>
      <w:r>
        <w:rPr>
          <w:sz w:val="20"/>
        </w:rPr>
        <w:t>Neden SGD yetmiyor? - Zigzag ve yavas yakinsama.</w:t>
      </w:r>
    </w:p>
    <w:p w:rsidR="002B7C92" w:rsidRDefault="00D66871">
      <w:pPr>
        <w:pStyle w:val="ListeMaddemi"/>
      </w:pPr>
      <w:r>
        <w:rPr>
          <w:sz w:val="20"/>
        </w:rPr>
        <w:t>Adam neden populer? - Adaptif, cogu problemde iyi calisir.</w:t>
      </w:r>
    </w:p>
    <w:p w:rsidR="002B7C92" w:rsidRDefault="00D66871">
      <w:pPr>
        <w:pStyle w:val="ListeMaddemi"/>
      </w:pPr>
      <w:r>
        <w:rPr>
          <w:sz w:val="20"/>
        </w:rPr>
        <w:lastRenderedPageBreak/>
        <w:t>Schedule neden gerekli? - Ince ayar icin kucuk lr lazim.</w:t>
      </w:r>
    </w:p>
    <w:p w:rsidR="002B7C92" w:rsidRDefault="00D66871">
      <w:pPr>
        <w:jc w:val="center"/>
      </w:pPr>
      <w:r>
        <w:rPr>
          <w:color w:val="BDBDBD"/>
          <w:sz w:val="12"/>
        </w:rPr>
        <w:t>_____________________________________________________________________</w:t>
      </w:r>
      <w:r>
        <w:rPr>
          <w:color w:val="BDBDBD"/>
          <w:sz w:val="12"/>
        </w:rPr>
        <w:t>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2B7C92" w:rsidRDefault="00D66871">
            <w:r>
              <w:rPr>
                <w:b/>
                <w:color w:val="FFFFFF"/>
                <w:sz w:val="28"/>
              </w:rPr>
              <w:t xml:space="preserve">  E4  |  DERİNLEŞTİRME (ELABORATE)  —  Transfer &amp; Pekiştirme</w:t>
            </w:r>
          </w:p>
        </w:tc>
      </w:tr>
    </w:tbl>
    <w:p w:rsidR="002B7C92" w:rsidRDefault="002B7C92"/>
    <w:p w:rsidR="002B7C92" w:rsidRDefault="00D66871">
      <w:r>
        <w:rPr>
          <w:i/>
          <w:color w:val="6A1B9A"/>
          <w:sz w:val="20"/>
        </w:rPr>
        <w:t xml:space="preserve">  Süre: 10 dakika</w:t>
      </w:r>
    </w:p>
    <w:p w:rsidR="002B7C92" w:rsidRDefault="00D66871">
      <w:pPr>
        <w:spacing w:before="200"/>
      </w:pPr>
      <w:r>
        <w:rPr>
          <w:b/>
          <w:color w:val="6A1B9A"/>
          <w:sz w:val="24"/>
        </w:rPr>
        <w:t xml:space="preserve">  Uygulama Etkinliği: "Optimizer Kodlama"</w:t>
      </w:r>
    </w:p>
    <w:p w:rsidR="002B7C92" w:rsidRDefault="00D66871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Kodlama</w:t>
      </w:r>
    </w:p>
    <w:p w:rsidR="002B7C92" w:rsidRDefault="00D66871">
      <w:r>
        <w:rPr>
          <w:b/>
          <w:color w:val="1B2A4A"/>
          <w:sz w:val="20"/>
        </w:rPr>
        <w:t xml:space="preserve">Amacı: </w:t>
      </w:r>
      <w:r>
        <w:rPr>
          <w:sz w:val="20"/>
        </w:rPr>
        <w:t>SGD ve Momentum optimizer larini Python ile kodlamak.</w:t>
      </w:r>
    </w:p>
    <w:p w:rsidR="002B7C92" w:rsidRDefault="00D66871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2B7C92" w:rsidRDefault="00D66871">
      <w:r>
        <w:rPr>
          <w:b/>
          <w:color w:val="6A1B9A"/>
          <w:sz w:val="20"/>
        </w:rPr>
        <w:t xml:space="preserve">  1. </w:t>
      </w:r>
      <w:r>
        <w:rPr>
          <w:sz w:val="20"/>
        </w:rPr>
        <w:t xml:space="preserve">f(x) = </w:t>
      </w:r>
      <w:r>
        <w:rPr>
          <w:sz w:val="20"/>
        </w:rPr>
        <w:t>(x-3)^2 fonksiyonu ve turevi f_prime(x) = 2*(x-3) tanimlayin.</w:t>
      </w:r>
    </w:p>
    <w:p w:rsidR="002B7C92" w:rsidRDefault="00D66871">
      <w:r>
        <w:rPr>
          <w:b/>
          <w:color w:val="6A1B9A"/>
          <w:sz w:val="20"/>
        </w:rPr>
        <w:t xml:space="preserve">  2. </w:t>
      </w:r>
      <w:r>
        <w:rPr>
          <w:sz w:val="20"/>
        </w:rPr>
        <w:t>SGD ile x=10 den baslayarak 50 adim yapin.</w:t>
      </w:r>
    </w:p>
    <w:p w:rsidR="002B7C92" w:rsidRDefault="00D66871">
      <w:r>
        <w:rPr>
          <w:b/>
          <w:color w:val="6A1B9A"/>
          <w:sz w:val="20"/>
        </w:rPr>
        <w:t xml:space="preserve">  3. </w:t>
      </w:r>
      <w:r>
        <w:rPr>
          <w:sz w:val="20"/>
        </w:rPr>
        <w:t>Momentum (beta=0.9) ile ayni baslangictan 50 adim yapin.</w:t>
      </w:r>
    </w:p>
    <w:p w:rsidR="002B7C92" w:rsidRDefault="00D66871">
      <w:r>
        <w:rPr>
          <w:b/>
          <w:color w:val="6A1B9A"/>
          <w:sz w:val="20"/>
        </w:rPr>
        <w:t xml:space="preserve">  4. </w:t>
      </w:r>
      <w:r>
        <w:rPr>
          <w:sz w:val="20"/>
        </w:rPr>
        <w:t>Her adimda x degerini kaydedin.</w:t>
      </w:r>
    </w:p>
    <w:p w:rsidR="002B7C92" w:rsidRDefault="00D66871">
      <w:r>
        <w:rPr>
          <w:b/>
          <w:color w:val="6A1B9A"/>
          <w:sz w:val="20"/>
        </w:rPr>
        <w:t xml:space="preserve">  5. </w:t>
      </w:r>
      <w:r>
        <w:rPr>
          <w:sz w:val="20"/>
        </w:rPr>
        <w:t>Iki optimizerin yakinsama grafiklerini ciz</w:t>
      </w:r>
      <w:r>
        <w:rPr>
          <w:sz w:val="20"/>
        </w:rPr>
        <w:t>in.</w:t>
      </w:r>
    </w:p>
    <w:p w:rsidR="002B7C92" w:rsidRDefault="00D66871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Optimizer Karsilastirma Grafikleri</w:t>
      </w:r>
    </w:p>
    <w:p w:rsidR="002B7C92" w:rsidRDefault="00D66871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2B7C92" w:rsidRDefault="00D66871">
      <w:r>
        <w:rPr>
          <w:b/>
          <w:color w:val="6A1B9A"/>
          <w:sz w:val="20"/>
        </w:rPr>
        <w:t xml:space="preserve">  1. </w:t>
      </w:r>
      <w:r>
        <w:rPr>
          <w:sz w:val="20"/>
        </w:rPr>
        <w:t>Herhangi bir ML projesinde optimizer secimi.</w:t>
      </w:r>
    </w:p>
    <w:p w:rsidR="002B7C92" w:rsidRDefault="00D66871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Matematik (optimizasyon), Fizik (momentum)</w:t>
      </w:r>
    </w:p>
    <w:p w:rsidR="002B7C92" w:rsidRDefault="00D66871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2B7C92" w:rsidRDefault="00D66871">
            <w:r>
              <w:rPr>
                <w:sz w:val="20"/>
              </w:rPr>
              <w:t>Adam optimizer i de kodllayin (bonus).</w:t>
            </w:r>
          </w:p>
        </w:tc>
      </w:tr>
    </w:tbl>
    <w:p w:rsidR="002B7C92" w:rsidRDefault="002B7C92"/>
    <w:p w:rsidR="002B7C92" w:rsidRDefault="00D66871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f(x) = x^4 - 3x^2 + 2 gibi coklu minimum fonksiyonda deneyin.</w:t>
      </w:r>
    </w:p>
    <w:p w:rsidR="002B7C92" w:rsidRDefault="00D66871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2B7C92" w:rsidRDefault="00D66871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2B7C92" w:rsidRDefault="002B7C92"/>
    <w:p w:rsidR="002B7C92" w:rsidRDefault="00D66871">
      <w:r>
        <w:rPr>
          <w:i/>
          <w:color w:val="2E7D32"/>
          <w:sz w:val="20"/>
        </w:rPr>
        <w:t xml:space="preserve">  Süre: 8 dakika</w:t>
      </w:r>
    </w:p>
    <w:p w:rsidR="002B7C92" w:rsidRDefault="00D66871">
      <w:pPr>
        <w:spacing w:before="200"/>
      </w:pPr>
      <w:r>
        <w:rPr>
          <w:b/>
          <w:color w:val="2E7D32"/>
          <w:sz w:val="24"/>
        </w:rPr>
        <w:t xml:space="preserve">  Öz Değerlendirme Kontr</w:t>
      </w:r>
      <w:r>
        <w:rPr>
          <w:b/>
          <w:color w:val="2E7D32"/>
          <w:sz w:val="24"/>
        </w:rPr>
        <w:t>ol Listesi</w:t>
      </w:r>
    </w:p>
    <w:p w:rsidR="002B7C92" w:rsidRDefault="00D66871">
      <w:r>
        <w:rPr>
          <w:sz w:val="20"/>
        </w:rPr>
        <w:t xml:space="preserve">  ☐  SGD ve Momentum farkini aciklar.</w:t>
      </w:r>
    </w:p>
    <w:p w:rsidR="002B7C92" w:rsidRDefault="00D66871">
      <w:r>
        <w:rPr>
          <w:sz w:val="20"/>
        </w:rPr>
        <w:t xml:space="preserve">  ☐  Adam optimizer in avantajlarini sayar.</w:t>
      </w:r>
    </w:p>
    <w:p w:rsidR="002B7C92" w:rsidRDefault="00D66871">
      <w:r>
        <w:rPr>
          <w:sz w:val="20"/>
        </w:rPr>
        <w:t xml:space="preserve">  ☐  Learning rate schedule kavramini bilir.</w:t>
      </w:r>
    </w:p>
    <w:p w:rsidR="002B7C92" w:rsidRDefault="00D66871">
      <w:r>
        <w:rPr>
          <w:sz w:val="20"/>
        </w:rPr>
        <w:t xml:space="preserve">  ☐  Optimizer kodu yazar.</w:t>
      </w:r>
    </w:p>
    <w:p w:rsidR="002B7C92" w:rsidRDefault="00D66871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2B7C92" w:rsidRDefault="00D66871">
      <w:r>
        <w:rPr>
          <w:b/>
          <w:color w:val="2E7D32"/>
          <w:sz w:val="20"/>
        </w:rPr>
        <w:t xml:space="preserve">  1. </w:t>
      </w:r>
      <w:r>
        <w:rPr>
          <w:sz w:val="20"/>
        </w:rPr>
        <w:t>3 optimizer in farklarini soyleyebilir miyim?</w:t>
      </w:r>
    </w:p>
    <w:p w:rsidR="002B7C92" w:rsidRDefault="00D66871">
      <w:r>
        <w:rPr>
          <w:b/>
          <w:color w:val="2E7D32"/>
          <w:sz w:val="20"/>
        </w:rPr>
        <w:t xml:space="preserve">  2. </w:t>
      </w:r>
      <w:r>
        <w:rPr>
          <w:sz w:val="20"/>
        </w:rPr>
        <w:t>Momentu</w:t>
      </w:r>
      <w:r>
        <w:rPr>
          <w:sz w:val="20"/>
        </w:rPr>
        <w:t>m formulunu aciklayabiliyor muyum?</w:t>
      </w:r>
    </w:p>
    <w:p w:rsidR="002B7C92" w:rsidRDefault="00D66871">
      <w:r>
        <w:rPr>
          <w:b/>
          <w:color w:val="2E7D32"/>
          <w:sz w:val="20"/>
        </w:rPr>
        <w:t xml:space="preserve">  3. </w:t>
      </w:r>
      <w:r>
        <w:rPr>
          <w:sz w:val="20"/>
        </w:rPr>
        <w:t>Neden Adam varsayilan tercih, biliyor muyum?</w:t>
      </w:r>
    </w:p>
    <w:p w:rsidR="002B7C92" w:rsidRDefault="00D66871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B7C92">
        <w:trPr>
          <w:jc w:val="center"/>
        </w:trPr>
        <w:tc>
          <w:tcPr>
            <w:tcW w:w="3213" w:type="dxa"/>
            <w:shd w:val="clear" w:color="auto" w:fill="2E7D32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lastRenderedPageBreak/>
              <w:t>No</w:t>
            </w:r>
          </w:p>
        </w:tc>
        <w:tc>
          <w:tcPr>
            <w:tcW w:w="3213" w:type="dxa"/>
            <w:shd w:val="clear" w:color="auto" w:fill="2E7D32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Momentum ne yapar?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a) lr yi arttirir b) Hiz birikktirir c) Katman ekler d) Veri boler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b) Hiz biriktirir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 xml:space="preserve">Adam </w:t>
            </w:r>
            <w:r>
              <w:rPr>
                <w:sz w:val="18"/>
              </w:rPr>
              <w:t>hangi ikisini birlestirir?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a) SGD+Tanh b) Momentum+RMSprop c) ReLU+Sigmoid d) Batch+Epoch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b) Momentum+RMSprop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lr schedule ne yapar?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a) lr sabit kalir b) lr artar c) lr zamanla azalir d) lr sifir olur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c) lr zamanla azalir</w:t>
            </w:r>
          </w:p>
        </w:tc>
      </w:tr>
    </w:tbl>
    <w:p w:rsidR="002B7C92" w:rsidRDefault="002B7C92"/>
    <w:p w:rsidR="002B7C92" w:rsidRDefault="00D66871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2B7C92" w:rsidRDefault="00D66871">
      <w:r>
        <w:rPr>
          <w:b/>
          <w:color w:val="2E7D32"/>
          <w:sz w:val="20"/>
        </w:rPr>
        <w:t>Açık Uçlu:</w:t>
      </w:r>
    </w:p>
    <w:p w:rsidR="002B7C92" w:rsidRDefault="00D66871">
      <w:r>
        <w:rPr>
          <w:b/>
          <w:color w:val="2E7D32"/>
          <w:sz w:val="20"/>
        </w:rPr>
        <w:t xml:space="preserve">  1. </w:t>
      </w:r>
      <w:r>
        <w:rPr>
          <w:sz w:val="20"/>
        </w:rPr>
        <w:t>Her zaman Adam mi kullanmali? SGD nin daha iyi oldugu durumlar var mi?</w:t>
      </w:r>
    </w:p>
    <w:p w:rsidR="002B7C92" w:rsidRDefault="00D66871">
      <w:r>
        <w:rPr>
          <w:b/>
          <w:color w:val="2E7D32"/>
          <w:sz w:val="20"/>
        </w:rPr>
        <w:t>Eleştirel Düşünme:</w:t>
      </w:r>
    </w:p>
    <w:p w:rsidR="002B7C92" w:rsidRDefault="00D66871">
      <w:r>
        <w:rPr>
          <w:b/>
          <w:color w:val="2E7D32"/>
          <w:sz w:val="20"/>
        </w:rPr>
        <w:t xml:space="preserve">  1. </w:t>
      </w:r>
      <w:r>
        <w:rPr>
          <w:sz w:val="20"/>
        </w:rPr>
        <w:t>Optimizer secimini otomatik yapan yaklasimlar var mi?</w:t>
      </w:r>
    </w:p>
    <w:p w:rsidR="002B7C92" w:rsidRDefault="00D66871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B7C92" w:rsidRDefault="00D66871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2B7C92" w:rsidRDefault="00D66871">
            <w:r>
              <w:rPr>
                <w:b/>
                <w:color w:val="FFFFFF"/>
                <w:sz w:val="28"/>
              </w:rPr>
              <w:lastRenderedPageBreak/>
              <w:t xml:space="preserve">  UYGULAMALAR  |  H</w:t>
            </w:r>
            <w:r>
              <w:rPr>
                <w:b/>
                <w:color w:val="FFFFFF"/>
                <w:sz w:val="28"/>
              </w:rPr>
              <w:t>ands-On Uygulama Etkinlikleri</w:t>
            </w:r>
          </w:p>
        </w:tc>
      </w:tr>
    </w:tbl>
    <w:p w:rsidR="002B7C92" w:rsidRDefault="002B7C92"/>
    <w:p w:rsidR="002B7C92" w:rsidRDefault="00D66871">
      <w:pPr>
        <w:spacing w:before="200"/>
      </w:pPr>
      <w:r>
        <w:rPr>
          <w:b/>
          <w:color w:val="C62828"/>
          <w:sz w:val="24"/>
        </w:rPr>
        <w:t xml:space="preserve">  Adım Adım Uygulama: "Optimizer Kodlama ve Karsilastirma"</w:t>
      </w:r>
    </w:p>
    <w:p w:rsidR="002B7C92" w:rsidRDefault="00D66871">
      <w:r>
        <w:rPr>
          <w:b/>
          <w:color w:val="1B2A4A"/>
          <w:sz w:val="20"/>
        </w:rPr>
        <w:t xml:space="preserve">Hedef: </w:t>
      </w:r>
      <w:r>
        <w:rPr>
          <w:sz w:val="20"/>
        </w:rPr>
        <w:t>SGD ve Momentum ile minimum bulma.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B7C92">
        <w:trPr>
          <w:jc w:val="center"/>
        </w:trPr>
        <w:tc>
          <w:tcPr>
            <w:tcW w:w="3213" w:type="dxa"/>
            <w:shd w:val="clear" w:color="auto" w:fill="C62828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SGD: x = x - lr * grad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Temel gradyan inis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50 adim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Momentum: v = 0.9*v + grad; x = x - lr*v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Hizli gradyan inis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50 adim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plt.plot(sgd_path); plt.plot(mom_path)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Karsilastirma grafigi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Iki egri</w:t>
            </w:r>
          </w:p>
        </w:tc>
      </w:tr>
    </w:tbl>
    <w:p w:rsidR="002B7C92" w:rsidRDefault="002B7C92"/>
    <w:p w:rsidR="002B7C92" w:rsidRDefault="00D66871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Her iki optimizer de minimuma yakinsamali.</w:t>
      </w:r>
    </w:p>
    <w:p w:rsidR="002B7C92" w:rsidRDefault="00D66871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B7C92" w:rsidRDefault="00D66871">
      <w:pPr>
        <w:spacing w:before="200"/>
      </w:pPr>
      <w:r>
        <w:rPr>
          <w:b/>
          <w:color w:val="C62828"/>
          <w:sz w:val="24"/>
        </w:rPr>
        <w:t xml:space="preserve">  Canlı Demo: "Optimizer Yarisi"</w:t>
      </w:r>
    </w:p>
    <w:p w:rsidR="002B7C92" w:rsidRDefault="00D66871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SGD ve Momentum u canli karsilastirir.</w:t>
      </w:r>
    </w:p>
    <w:p w:rsidR="002B7C92" w:rsidRDefault="00D66871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Farkli beta ve lr degerleriyle dener.</w:t>
      </w:r>
    </w:p>
    <w:p w:rsidR="002B7C92" w:rsidRDefault="00D66871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Momentum baslatmada v=0 ile baslayin!</w:t>
      </w:r>
    </w:p>
    <w:p w:rsidR="002B7C92" w:rsidRDefault="00D66871">
      <w:pPr>
        <w:jc w:val="center"/>
      </w:pPr>
      <w:r>
        <w:rPr>
          <w:color w:val="BDBDBD"/>
          <w:sz w:val="12"/>
        </w:rPr>
        <w:t>___________________________________________</w:t>
      </w:r>
      <w:r>
        <w:rPr>
          <w:color w:val="BDBDBD"/>
          <w:sz w:val="12"/>
        </w:rPr>
        <w:t>_____________________________________</w:t>
      </w:r>
    </w:p>
    <w:p w:rsidR="002B7C92" w:rsidRDefault="00D66871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B7C92">
        <w:trPr>
          <w:jc w:val="center"/>
        </w:trPr>
        <w:tc>
          <w:tcPr>
            <w:tcW w:w="3213" w:type="dxa"/>
            <w:shd w:val="clear" w:color="auto" w:fill="C62828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Temel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SGD ile f(x)=(x-3)^2 minimize edin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x -&gt; 3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Momentum ekleyin ve karsilastirin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Daha hizli yakinsama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Adam optimizer kodlayin (bonus)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En hizli yakinsama</w:t>
            </w:r>
          </w:p>
        </w:tc>
      </w:tr>
    </w:tbl>
    <w:p w:rsidR="002B7C92" w:rsidRDefault="002B7C92"/>
    <w:p w:rsidR="002B7C92" w:rsidRDefault="00D66871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B7C92" w:rsidRDefault="00D66871">
      <w:pPr>
        <w:spacing w:before="200"/>
      </w:pPr>
      <w:r>
        <w:rPr>
          <w:b/>
          <w:color w:val="C62828"/>
          <w:sz w:val="24"/>
        </w:rPr>
        <w:t xml:space="preserve">  Vaka Çalışması: "Optimizer Secimi"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2B7C92" w:rsidRDefault="00D66871">
            <w:r>
              <w:rPr>
                <w:sz w:val="20"/>
              </w:rPr>
              <w:t>XOR YSA kodunuza Momentum ekleyin. SGD ile Momentum u karsilastirin.</w:t>
            </w:r>
          </w:p>
        </w:tc>
      </w:tr>
    </w:tbl>
    <w:p w:rsidR="002B7C92" w:rsidRDefault="002B7C92"/>
    <w:p w:rsidR="002B7C92" w:rsidRDefault="00D66871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Epoch-kayip grafikleri ve hiz karsilastirmasi.</w:t>
      </w:r>
    </w:p>
    <w:p w:rsidR="002B7C92" w:rsidRDefault="00D66871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B7C92" w:rsidRDefault="00D66871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2B7C92" w:rsidRDefault="00D66871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2B7C92" w:rsidRDefault="002B7C92"/>
    <w:p w:rsidR="002B7C92" w:rsidRDefault="00D66871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2B7C92" w:rsidRDefault="00D66871">
      <w:r>
        <w:rPr>
          <w:sz w:val="20"/>
        </w:rPr>
        <w:t>SGD, Momentum, Adam optimizer lari, learning rate schedule ve optimizer secim kriterleri.</w:t>
      </w:r>
    </w:p>
    <w:p w:rsidR="002B7C92" w:rsidRDefault="00D66871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2B7C92">
        <w:trPr>
          <w:jc w:val="center"/>
        </w:trPr>
        <w:tc>
          <w:tcPr>
            <w:tcW w:w="4819" w:type="dxa"/>
            <w:shd w:val="clear" w:color="auto" w:fill="F5F5F5"/>
          </w:tcPr>
          <w:p w:rsidR="002B7C92" w:rsidRDefault="00D66871">
            <w:r>
              <w:rPr>
                <w:b/>
                <w:color w:val="1B2A4A"/>
                <w:sz w:val="20"/>
              </w:rPr>
              <w:t xml:space="preserve">  SGD</w:t>
            </w:r>
          </w:p>
        </w:tc>
        <w:tc>
          <w:tcPr>
            <w:tcW w:w="4819" w:type="dxa"/>
            <w:shd w:val="clear" w:color="auto" w:fill="F5F5F5"/>
          </w:tcPr>
          <w:p w:rsidR="002B7C92" w:rsidRDefault="00D66871">
            <w:r>
              <w:rPr>
                <w:b/>
                <w:color w:val="1B2A4A"/>
                <w:sz w:val="20"/>
              </w:rPr>
              <w:t xml:space="preserve">  Momentu</w:t>
            </w:r>
            <w:r>
              <w:rPr>
                <w:b/>
                <w:color w:val="1B2A4A"/>
                <w:sz w:val="20"/>
              </w:rPr>
              <w:t>m</w:t>
            </w:r>
          </w:p>
        </w:tc>
      </w:tr>
      <w:tr w:rsidR="002B7C92">
        <w:trPr>
          <w:jc w:val="center"/>
        </w:trPr>
        <w:tc>
          <w:tcPr>
            <w:tcW w:w="4819" w:type="dxa"/>
            <w:shd w:val="clear" w:color="auto" w:fill="F5F5F5"/>
          </w:tcPr>
          <w:p w:rsidR="002B7C92" w:rsidRDefault="00D66871">
            <w:r>
              <w:rPr>
                <w:b/>
                <w:color w:val="1B2A4A"/>
                <w:sz w:val="20"/>
              </w:rPr>
              <w:t xml:space="preserve">  Adam</w:t>
            </w:r>
          </w:p>
        </w:tc>
        <w:tc>
          <w:tcPr>
            <w:tcW w:w="4819" w:type="dxa"/>
            <w:shd w:val="clear" w:color="auto" w:fill="F5F5F5"/>
          </w:tcPr>
          <w:p w:rsidR="002B7C92" w:rsidRDefault="00D66871">
            <w:r>
              <w:rPr>
                <w:b/>
                <w:color w:val="1B2A4A"/>
                <w:sz w:val="20"/>
              </w:rPr>
              <w:t xml:space="preserve">  RMSprop</w:t>
            </w:r>
          </w:p>
        </w:tc>
      </w:tr>
      <w:tr w:rsidR="002B7C92">
        <w:trPr>
          <w:jc w:val="center"/>
        </w:trPr>
        <w:tc>
          <w:tcPr>
            <w:tcW w:w="4819" w:type="dxa"/>
            <w:shd w:val="clear" w:color="auto" w:fill="F5F5F5"/>
          </w:tcPr>
          <w:p w:rsidR="002B7C92" w:rsidRDefault="00D66871">
            <w:r>
              <w:rPr>
                <w:b/>
                <w:color w:val="1B2A4A"/>
                <w:sz w:val="20"/>
              </w:rPr>
              <w:t xml:space="preserve">  Learning Rate Schedule</w:t>
            </w:r>
          </w:p>
        </w:tc>
        <w:tc>
          <w:tcPr>
            <w:tcW w:w="4819" w:type="dxa"/>
            <w:shd w:val="clear" w:color="auto" w:fill="F5F5F5"/>
          </w:tcPr>
          <w:p w:rsidR="002B7C92" w:rsidRDefault="00D66871">
            <w:r>
              <w:rPr>
                <w:b/>
                <w:color w:val="1B2A4A"/>
                <w:sz w:val="20"/>
              </w:rPr>
              <w:t xml:space="preserve">  Optimizer</w:t>
            </w:r>
          </w:p>
        </w:tc>
      </w:tr>
      <w:tr w:rsidR="002B7C92">
        <w:trPr>
          <w:jc w:val="center"/>
        </w:trPr>
        <w:tc>
          <w:tcPr>
            <w:tcW w:w="4819" w:type="dxa"/>
            <w:shd w:val="clear" w:color="auto" w:fill="F5F5F5"/>
          </w:tcPr>
          <w:p w:rsidR="002B7C92" w:rsidRDefault="00D66871">
            <w:r>
              <w:rPr>
                <w:b/>
                <w:color w:val="1B2A4A"/>
                <w:sz w:val="20"/>
              </w:rPr>
              <w:t xml:space="preserve">  Yakinsama</w:t>
            </w:r>
          </w:p>
        </w:tc>
        <w:tc>
          <w:tcPr>
            <w:tcW w:w="4819" w:type="dxa"/>
          </w:tcPr>
          <w:p w:rsidR="002B7C92" w:rsidRDefault="002B7C92"/>
        </w:tc>
      </w:tr>
    </w:tbl>
    <w:p w:rsidR="002B7C92" w:rsidRDefault="002B7C92"/>
    <w:p w:rsidR="002B7C92" w:rsidRDefault="00D66871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2B7C92" w:rsidRDefault="00D66871">
      <w:r>
        <w:rPr>
          <w:sz w:val="20"/>
        </w:rPr>
        <w:t>Sonraki derste overfitting ve model degerllendirme tekniklerini ogrenecegiz.</w:t>
      </w:r>
    </w:p>
    <w:p w:rsidR="002B7C92" w:rsidRDefault="00D66871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2B7C92" w:rsidRDefault="00D66871">
            <w:r>
              <w:rPr>
                <w:sz w:val="20"/>
              </w:rPr>
              <w:t xml:space="preserve">XOR YSA ya Momentum ekleyip kayip grafiklerini </w:t>
            </w:r>
            <w:r>
              <w:rPr>
                <w:sz w:val="20"/>
              </w:rPr>
              <w:t>karsilastirin.</w:t>
            </w:r>
          </w:p>
        </w:tc>
      </w:tr>
    </w:tbl>
    <w:p w:rsidR="002B7C92" w:rsidRDefault="002B7C92"/>
    <w:p w:rsidR="002B7C92" w:rsidRDefault="00D66871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2B7C92" w:rsidRDefault="00D66871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2B7C92" w:rsidRDefault="002B7C92"/>
    <w:p w:rsidR="002B7C92" w:rsidRDefault="00D66871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2B7C92" w:rsidRDefault="00D66871">
      <w:pPr>
        <w:pStyle w:val="ListeMaddemi"/>
      </w:pPr>
      <w:r>
        <w:rPr>
          <w:sz w:val="20"/>
        </w:rPr>
        <w:t>Optimizer formul kartlarini hazirlayin.</w:t>
      </w:r>
    </w:p>
    <w:p w:rsidR="002B7C92" w:rsidRDefault="00D66871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2B7C92">
        <w:trPr>
          <w:jc w:val="center"/>
        </w:trPr>
        <w:tc>
          <w:tcPr>
            <w:tcW w:w="4819" w:type="dxa"/>
            <w:shd w:val="clear" w:color="auto" w:fill="1B2A4A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2B7C92">
        <w:trPr>
          <w:jc w:val="center"/>
        </w:trPr>
        <w:tc>
          <w:tcPr>
            <w:tcW w:w="4819" w:type="dxa"/>
          </w:tcPr>
          <w:p w:rsidR="002B7C92" w:rsidRDefault="00D66871">
            <w:r>
              <w:rPr>
                <w:sz w:val="18"/>
              </w:rPr>
              <w:t xml:space="preserve">Momentum </w:t>
            </w:r>
            <w:r>
              <w:rPr>
                <w:sz w:val="18"/>
              </w:rPr>
              <w:t>formulu karisik</w:t>
            </w:r>
          </w:p>
        </w:tc>
        <w:tc>
          <w:tcPr>
            <w:tcW w:w="4819" w:type="dxa"/>
          </w:tcPr>
          <w:p w:rsidR="002B7C92" w:rsidRDefault="00D66871">
            <w:r>
              <w:rPr>
                <w:sz w:val="18"/>
              </w:rPr>
              <w:t>Fizikteki momentum benzetmesi</w:t>
            </w:r>
          </w:p>
        </w:tc>
      </w:tr>
      <w:tr w:rsidR="002B7C92">
        <w:trPr>
          <w:jc w:val="center"/>
        </w:trPr>
        <w:tc>
          <w:tcPr>
            <w:tcW w:w="4819" w:type="dxa"/>
          </w:tcPr>
          <w:p w:rsidR="002B7C92" w:rsidRDefault="00D66871">
            <w:r>
              <w:rPr>
                <w:sz w:val="18"/>
              </w:rPr>
              <w:t>Adam cok parametreli</w:t>
            </w:r>
          </w:p>
        </w:tc>
        <w:tc>
          <w:tcPr>
            <w:tcW w:w="4819" w:type="dxa"/>
          </w:tcPr>
          <w:p w:rsidR="002B7C92" w:rsidRDefault="00D66871">
            <w:r>
              <w:rPr>
                <w:sz w:val="18"/>
              </w:rPr>
              <w:t>Sadece kavramsal anlatin, kod yazmadan</w:t>
            </w:r>
          </w:p>
        </w:tc>
      </w:tr>
    </w:tbl>
    <w:p w:rsidR="002B7C92" w:rsidRDefault="002B7C92"/>
    <w:p w:rsidR="002B7C92" w:rsidRDefault="00D66871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SGD/Momentum: 15dk, Adam: 10dk, Kodlama: 20dk</w:t>
      </w:r>
    </w:p>
    <w:p w:rsidR="002B7C92" w:rsidRDefault="00D66871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2B7C92" w:rsidRDefault="00D66871">
            <w:r>
              <w:rPr>
                <w:sz w:val="20"/>
              </w:rPr>
              <w:t>Sadece SGD vs Momentum karsilastirmasina odaklanin.</w:t>
            </w:r>
          </w:p>
        </w:tc>
      </w:tr>
    </w:tbl>
    <w:p w:rsidR="002B7C92" w:rsidRDefault="002B7C92"/>
    <w:p w:rsidR="002B7C92" w:rsidRDefault="00D66871">
      <w:r>
        <w:br w:type="page"/>
      </w:r>
    </w:p>
    <w:p w:rsidR="002B7C92" w:rsidRDefault="00D66871">
      <w:pPr>
        <w:jc w:val="center"/>
      </w:pPr>
      <w:r>
        <w:rPr>
          <w:b/>
          <w:color w:val="1B2A4A"/>
          <w:sz w:val="36"/>
        </w:rPr>
        <w:lastRenderedPageBreak/>
        <w:t>━━━  39. SAAT  ━━━</w:t>
      </w:r>
    </w:p>
    <w:p w:rsidR="002B7C92" w:rsidRDefault="00D66871">
      <w:pPr>
        <w:jc w:val="center"/>
      </w:pPr>
      <w:r>
        <w:rPr>
          <w:color w:val="2C6FAD"/>
          <w:sz w:val="32"/>
        </w:rPr>
        <w:t>Model Degerlendirme ve Overfitting</w:t>
      </w:r>
    </w:p>
    <w:p w:rsidR="002B7C92" w:rsidRDefault="002B7C92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2B7C92" w:rsidRDefault="00D66871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2B7C92" w:rsidRDefault="002B7C92"/>
    <w:p w:rsidR="002B7C92" w:rsidRDefault="00D66871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Overfitting ve underfitting kavramlarini anlar, model degerlendiirme metriklerini kullanir.</w:t>
      </w:r>
    </w:p>
    <w:p w:rsidR="002B7C92" w:rsidRDefault="002B7C92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B7C92">
        <w:trPr>
          <w:jc w:val="center"/>
        </w:trPr>
        <w:tc>
          <w:tcPr>
            <w:tcW w:w="3213" w:type="dxa"/>
            <w:shd w:val="clear" w:color="auto" w:fill="1B2A4A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3.4.7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 xml:space="preserve">Overfitting ve </w:t>
            </w:r>
            <w:r>
              <w:rPr>
                <w:sz w:val="18"/>
              </w:rPr>
              <w:t>underfitting kavramlarini aciklar.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Kavrama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3.4.8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Regularizasyon yontemlerini (Dropout, L2) tanimlar.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Bilgi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3.4.9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Egitim ve dogrulama kaybini grafik ile yorumlar.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Analiz</w:t>
            </w:r>
          </w:p>
        </w:tc>
      </w:tr>
    </w:tbl>
    <w:p w:rsidR="002B7C92" w:rsidRDefault="002B7C92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2B7C92" w:rsidRDefault="00D66871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2B7C92" w:rsidRDefault="002B7C92"/>
    <w:p w:rsidR="002B7C92" w:rsidRDefault="00D66871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 xml:space="preserve">YSA egitim surecini ve </w:t>
      </w:r>
      <w:r>
        <w:rPr>
          <w:sz w:val="20"/>
        </w:rPr>
        <w:t>veri bolmeyi bilmek.</w:t>
      </w:r>
    </w:p>
    <w:p w:rsidR="002B7C92" w:rsidRDefault="00D66871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2B7C92" w:rsidRDefault="00D66871">
      <w:pPr>
        <w:pStyle w:val="ListeMaddemi"/>
      </w:pPr>
      <w:r>
        <w:rPr>
          <w:sz w:val="20"/>
        </w:rPr>
        <w:t>Egitim/dogrulama/test ayrimi.</w:t>
      </w:r>
    </w:p>
    <w:p w:rsidR="002B7C92" w:rsidRDefault="00D66871">
      <w:pPr>
        <w:pStyle w:val="ListeMaddemi"/>
      </w:pPr>
      <w:r>
        <w:rPr>
          <w:sz w:val="20"/>
        </w:rPr>
        <w:t>Kayip fonksiyonu ve epoch kavrami.</w:t>
      </w:r>
    </w:p>
    <w:p w:rsidR="002B7C92" w:rsidRDefault="00D66871">
      <w:pPr>
        <w:pStyle w:val="ListeMaddemi"/>
      </w:pPr>
      <w:r>
        <w:rPr>
          <w:sz w:val="20"/>
        </w:rPr>
        <w:t>Model basari metrikleri (accuracy).</w:t>
      </w:r>
    </w:p>
    <w:p w:rsidR="002B7C92" w:rsidRDefault="00D66871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2B7C92" w:rsidRDefault="00D66871">
      <w:pPr>
        <w:pStyle w:val="ListeMaddemi"/>
      </w:pPr>
      <w:r>
        <w:rPr>
          <w:sz w:val="20"/>
        </w:rPr>
        <w:t>Egitim kaybi dusukse model iyidir.</w:t>
      </w:r>
    </w:p>
    <w:p w:rsidR="002B7C92" w:rsidRDefault="00D66871">
      <w:pPr>
        <w:pStyle w:val="ListeMaddemi"/>
      </w:pPr>
      <w:r>
        <w:rPr>
          <w:sz w:val="20"/>
        </w:rPr>
        <w:t xml:space="preserve">Daha fazla noron/katman her zaman </w:t>
      </w:r>
      <w:r>
        <w:rPr>
          <w:sz w:val="20"/>
        </w:rPr>
        <w:t>iyidir.</w:t>
      </w:r>
    </w:p>
    <w:p w:rsidR="002B7C92" w:rsidRDefault="00D66871">
      <w:pPr>
        <w:pStyle w:val="ListeMaddemi"/>
      </w:pPr>
      <w:r>
        <w:rPr>
          <w:sz w:val="20"/>
        </w:rPr>
        <w:t>Overfitting in onlenemeyecegi.</w:t>
      </w:r>
    </w:p>
    <w:p w:rsidR="002B7C92" w:rsidRDefault="00D66871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2B7C92" w:rsidRDefault="00D66871">
      <w:pPr>
        <w:pStyle w:val="ListeMaddemi"/>
      </w:pPr>
      <w:r>
        <w:rPr>
          <w:sz w:val="20"/>
        </w:rPr>
        <w:t>Bilgisayar (Python kurulu)</w:t>
      </w:r>
    </w:p>
    <w:p w:rsidR="002B7C92" w:rsidRDefault="00D66871">
      <w:pPr>
        <w:pStyle w:val="ListeMaddemi"/>
      </w:pPr>
      <w:r>
        <w:rPr>
          <w:sz w:val="20"/>
        </w:rPr>
        <w:t>PyCharm IDE</w:t>
      </w:r>
    </w:p>
    <w:p w:rsidR="002B7C92" w:rsidRDefault="00D66871">
      <w:pPr>
        <w:pStyle w:val="ListeMaddemi"/>
      </w:pPr>
      <w:r>
        <w:rPr>
          <w:sz w:val="20"/>
        </w:rPr>
        <w:t>Egitim/dogrulama kayip grafikleri</w:t>
      </w:r>
    </w:p>
    <w:p w:rsidR="002B7C92" w:rsidRDefault="00D66871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2B7C92" w:rsidRDefault="00D66871">
            <w:r>
              <w:rPr>
                <w:b/>
                <w:color w:val="FFFFFF"/>
                <w:sz w:val="28"/>
              </w:rPr>
              <w:t xml:space="preserve">  E1  |  GİRME (ENGAGE)  —  Dikkat Çekm</w:t>
            </w:r>
            <w:r>
              <w:rPr>
                <w:b/>
                <w:color w:val="FFFFFF"/>
                <w:sz w:val="28"/>
              </w:rPr>
              <w:t>e &amp; Merak Uyandırma</w:t>
            </w:r>
          </w:p>
        </w:tc>
      </w:tr>
    </w:tbl>
    <w:p w:rsidR="002B7C92" w:rsidRDefault="002B7C92"/>
    <w:p w:rsidR="002B7C92" w:rsidRDefault="00D66871">
      <w:r>
        <w:rPr>
          <w:i/>
          <w:color w:val="2C6FAD"/>
          <w:sz w:val="20"/>
        </w:rPr>
        <w:t xml:space="preserve">  Süre: 5 dakika</w:t>
      </w:r>
    </w:p>
    <w:p w:rsidR="002B7C92" w:rsidRDefault="00D66871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"Bir ogrenci soru bankasini ezberliyor: egitmde %100 ama sinavda %40. Bu overfitting! Ogrenmesi gereken kurallar, ezberleedigi cevaplar degil."</w:t>
      </w:r>
    </w:p>
    <w:p w:rsidR="002B7C92" w:rsidRDefault="00D66871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>Ezbere calismak = overfittin</w:t>
      </w:r>
      <w:r>
        <w:rPr>
          <w:sz w:val="20"/>
        </w:rPr>
        <w:t>g. Kurallari anlamak = iyi genelleme. YSA da veriyi ezberleyebilir!</w:t>
      </w:r>
    </w:p>
    <w:p w:rsidR="002B7C92" w:rsidRDefault="00D66871">
      <w:pPr>
        <w:spacing w:before="200"/>
      </w:pPr>
      <w:r>
        <w:rPr>
          <w:b/>
          <w:color w:val="2C6FAD"/>
          <w:sz w:val="24"/>
        </w:rPr>
        <w:t xml:space="preserve">  Ön Bilgi Yoklama Soruları</w:t>
      </w:r>
    </w:p>
    <w:p w:rsidR="002B7C92" w:rsidRDefault="00D66871">
      <w:r>
        <w:rPr>
          <w:b/>
          <w:color w:val="2C6FAD"/>
          <w:sz w:val="20"/>
        </w:rPr>
        <w:lastRenderedPageBreak/>
        <w:t xml:space="preserve">  1. </w:t>
      </w:r>
      <w:r>
        <w:rPr>
          <w:sz w:val="20"/>
        </w:rPr>
        <w:t>Overfitting nedir?</w:t>
      </w:r>
    </w:p>
    <w:p w:rsidR="002B7C92" w:rsidRDefault="00D66871">
      <w:r>
        <w:rPr>
          <w:b/>
          <w:color w:val="2C6FAD"/>
          <w:sz w:val="20"/>
        </w:rPr>
        <w:t xml:space="preserve">  2. </w:t>
      </w:r>
      <w:r>
        <w:rPr>
          <w:sz w:val="20"/>
        </w:rPr>
        <w:t>Underfitting nedir?</w:t>
      </w:r>
    </w:p>
    <w:p w:rsidR="002B7C92" w:rsidRDefault="00D66871">
      <w:r>
        <w:rPr>
          <w:b/>
          <w:color w:val="2C6FAD"/>
          <w:sz w:val="20"/>
        </w:rPr>
        <w:t xml:space="preserve">  3. </w:t>
      </w:r>
      <w:r>
        <w:rPr>
          <w:sz w:val="20"/>
        </w:rPr>
        <w:t>Nasil tespit edilir?</w:t>
      </w:r>
    </w:p>
    <w:p w:rsidR="002B7C92" w:rsidRDefault="00D66871">
      <w:pPr>
        <w:spacing w:before="200"/>
      </w:pPr>
      <w:r>
        <w:rPr>
          <w:b/>
          <w:color w:val="2C6FAD"/>
          <w:sz w:val="24"/>
        </w:rPr>
        <w:t xml:space="preserve">  Motivasyon Etkinliği: "Ezber mi Anlama mi"</w:t>
      </w:r>
    </w:p>
    <w:p w:rsidR="002B7C92" w:rsidRDefault="00D66871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 xml:space="preserve">Ogrenciler ezber vs anlama </w:t>
      </w:r>
      <w:r>
        <w:rPr>
          <w:sz w:val="20"/>
        </w:rPr>
        <w:t>farkini deneyimler.</w:t>
      </w:r>
    </w:p>
    <w:p w:rsidR="002B7C92" w:rsidRDefault="00D66871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10 sayi dizisi: egitmenin gosterdigi (egitim) ve yeni (test). Bir ogrenci ezbercii (tum diziiyi ezberle), digeri kuralci (oruntu bul). Yeni dizide kim basarili?</w:t>
      </w:r>
    </w:p>
    <w:p w:rsidR="002B7C92" w:rsidRDefault="00D66871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2B7C92" w:rsidRDefault="00D66871">
            <w:r>
              <w:rPr>
                <w:sz w:val="20"/>
              </w:rPr>
              <w:t>Model A: egitim %99, test %55. Model B:</w:t>
            </w:r>
            <w:r>
              <w:rPr>
                <w:sz w:val="20"/>
              </w:rPr>
              <w:t xml:space="preserve"> egitim %85, test %82. Hangisi daha iyi?</w:t>
            </w:r>
          </w:p>
        </w:tc>
      </w:tr>
    </w:tbl>
    <w:p w:rsidR="002B7C92" w:rsidRDefault="002B7C92"/>
    <w:p w:rsidR="002B7C92" w:rsidRDefault="00D66871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2B7C92" w:rsidRDefault="00D66871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2B7C92" w:rsidRDefault="002B7C92"/>
    <w:p w:rsidR="002B7C92" w:rsidRDefault="00D66871">
      <w:r>
        <w:rPr>
          <w:i/>
          <w:color w:val="007A7A"/>
          <w:sz w:val="20"/>
        </w:rPr>
        <w:t xml:space="preserve">  Süre: 10 dakika</w:t>
      </w:r>
    </w:p>
    <w:p w:rsidR="002B7C92" w:rsidRDefault="00D66871">
      <w:pPr>
        <w:spacing w:before="200"/>
      </w:pPr>
      <w:r>
        <w:rPr>
          <w:b/>
          <w:color w:val="007A7A"/>
          <w:sz w:val="24"/>
        </w:rPr>
        <w:t xml:space="preserve">  Keşif Etkinliği: "Overfitting Tespiti ve Onleme"</w:t>
      </w:r>
    </w:p>
    <w:p w:rsidR="002B7C92" w:rsidRDefault="00D66871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Analiz</w:t>
      </w:r>
    </w:p>
    <w:p w:rsidR="002B7C92" w:rsidRDefault="00D66871">
      <w:r>
        <w:rPr>
          <w:b/>
          <w:color w:val="1B2A4A"/>
          <w:sz w:val="20"/>
        </w:rPr>
        <w:t xml:space="preserve">Amacı: </w:t>
      </w:r>
      <w:r>
        <w:rPr>
          <w:sz w:val="20"/>
        </w:rPr>
        <w:t>Kayip grafiginden overfitting tespit etmek ve cozum uygulamak.</w:t>
      </w:r>
    </w:p>
    <w:p w:rsidR="002B7C92" w:rsidRDefault="00D66871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Bilgisayar, PyCharm, Matplotlib</w:t>
      </w:r>
    </w:p>
    <w:p w:rsidR="002B7C92" w:rsidRDefault="00D66871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2B7C92" w:rsidRDefault="00D66871">
      <w:r>
        <w:rPr>
          <w:b/>
          <w:color w:val="007A7A"/>
          <w:sz w:val="20"/>
        </w:rPr>
        <w:t xml:space="preserve">  1. </w:t>
      </w:r>
      <w:r>
        <w:rPr>
          <w:sz w:val="20"/>
        </w:rPr>
        <w:t>Egitim ve dogrulama kayip grafiklerini inceleyiin.</w:t>
      </w:r>
    </w:p>
    <w:p w:rsidR="002B7C92" w:rsidRDefault="00D66871">
      <w:r>
        <w:rPr>
          <w:b/>
          <w:color w:val="007A7A"/>
          <w:sz w:val="20"/>
        </w:rPr>
        <w:t xml:space="preserve">  2. </w:t>
      </w:r>
      <w:r>
        <w:rPr>
          <w:sz w:val="20"/>
        </w:rPr>
        <w:t xml:space="preserve">Overfitting noktasini belirleyin (dogrulama </w:t>
      </w:r>
      <w:r>
        <w:rPr>
          <w:sz w:val="20"/>
        </w:rPr>
        <w:t>kaybi artmaya basladigi yer).</w:t>
      </w:r>
    </w:p>
    <w:p w:rsidR="002B7C92" w:rsidRDefault="00D66871">
      <w:r>
        <w:rPr>
          <w:b/>
          <w:color w:val="007A7A"/>
          <w:sz w:val="20"/>
        </w:rPr>
        <w:t xml:space="preserve">  3. </w:t>
      </w:r>
      <w:r>
        <w:rPr>
          <w:sz w:val="20"/>
        </w:rPr>
        <w:t>Early stopping kavraminiin uygulayin.</w:t>
      </w:r>
    </w:p>
    <w:p w:rsidR="002B7C92" w:rsidRDefault="00D66871">
      <w:r>
        <w:rPr>
          <w:b/>
          <w:color w:val="007A7A"/>
          <w:sz w:val="20"/>
        </w:rPr>
        <w:t xml:space="preserve">  4. </w:t>
      </w:r>
      <w:r>
        <w:rPr>
          <w:sz w:val="20"/>
        </w:rPr>
        <w:t>Dropout kavramini ogrenin ve etkisini tartisinin.</w:t>
      </w:r>
    </w:p>
    <w:p w:rsidR="002B7C92" w:rsidRDefault="00D66871">
      <w:r>
        <w:rPr>
          <w:b/>
          <w:color w:val="007A7A"/>
          <w:sz w:val="20"/>
        </w:rPr>
        <w:t xml:space="preserve">  5. </w:t>
      </w:r>
      <w:r>
        <w:rPr>
          <w:sz w:val="20"/>
        </w:rPr>
        <w:t>L2 regularizasyon formulunu inceleyin.</w:t>
      </w:r>
    </w:p>
    <w:p w:rsidR="002B7C92" w:rsidRDefault="00D66871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Kalite kontrol uzmanin: modelin sagligiini denetleyen</w:t>
      </w:r>
    </w:p>
    <w:p w:rsidR="002B7C92" w:rsidRDefault="00D66871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G</w:t>
      </w:r>
      <w:r>
        <w:rPr>
          <w:sz w:val="20"/>
        </w:rPr>
        <w:t>rafik yorumlama ve cozum onerilerini yonlendirir</w:t>
      </w:r>
    </w:p>
    <w:p w:rsidR="002B7C92" w:rsidRDefault="00D66871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Overfitting Analiz Raporu</w:t>
      </w:r>
    </w:p>
    <w:p w:rsidR="002B7C92" w:rsidRDefault="00D66871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2B7C92" w:rsidRDefault="00D66871">
      <w:r>
        <w:rPr>
          <w:b/>
          <w:color w:val="007A7A"/>
          <w:sz w:val="20"/>
        </w:rPr>
        <w:t xml:space="preserve">  1. </w:t>
      </w:r>
      <w:r>
        <w:rPr>
          <w:sz w:val="20"/>
        </w:rPr>
        <w:t>Early stopping nedir?</w:t>
      </w:r>
    </w:p>
    <w:p w:rsidR="002B7C92" w:rsidRDefault="00D66871">
      <w:r>
        <w:rPr>
          <w:b/>
          <w:color w:val="007A7A"/>
          <w:sz w:val="20"/>
        </w:rPr>
        <w:t xml:space="preserve">  2. </w:t>
      </w:r>
      <w:r>
        <w:rPr>
          <w:sz w:val="20"/>
        </w:rPr>
        <w:t>Dropout orani nasil secilir?</w:t>
      </w:r>
    </w:p>
    <w:p w:rsidR="002B7C92" w:rsidRDefault="00D66871">
      <w:r>
        <w:rPr>
          <w:b/>
          <w:color w:val="007A7A"/>
          <w:sz w:val="20"/>
        </w:rPr>
        <w:t xml:space="preserve">  3. </w:t>
      </w:r>
      <w:r>
        <w:rPr>
          <w:sz w:val="20"/>
        </w:rPr>
        <w:t>L1 vs L2 regularizasyon farki nedir?</w:t>
      </w:r>
    </w:p>
    <w:p w:rsidR="002B7C92" w:rsidRDefault="00D66871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Sadece egitim ka</w:t>
      </w:r>
      <w:r>
        <w:rPr>
          <w:sz w:val="20"/>
        </w:rPr>
        <w:t>ybina bakmayin, dogrulama kaybini da takip edin!</w:t>
      </w:r>
    </w:p>
    <w:p w:rsidR="002B7C92" w:rsidRDefault="00D66871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B7C92" w:rsidRDefault="00D66871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2B7C92" w:rsidRDefault="00D66871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2B7C92" w:rsidRDefault="002B7C92"/>
    <w:p w:rsidR="002B7C92" w:rsidRDefault="00D66871">
      <w:r>
        <w:rPr>
          <w:i/>
          <w:color w:val="E65C00"/>
          <w:sz w:val="20"/>
        </w:rPr>
        <w:t xml:space="preserve">  Süre: 12 dakika</w:t>
      </w:r>
    </w:p>
    <w:p w:rsidR="002B7C92" w:rsidRDefault="00D66871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2B7C92">
        <w:trPr>
          <w:jc w:val="center"/>
        </w:trPr>
        <w:tc>
          <w:tcPr>
            <w:tcW w:w="2409" w:type="dxa"/>
            <w:shd w:val="clear" w:color="auto" w:fill="E65C00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 xml:space="preserve">Görsel </w:t>
            </w:r>
            <w:r>
              <w:rPr>
                <w:b/>
                <w:color w:val="FFFFFF"/>
                <w:sz w:val="18"/>
              </w:rPr>
              <w:t>Açıklama</w:t>
            </w:r>
          </w:p>
        </w:tc>
      </w:tr>
      <w:tr w:rsidR="002B7C92">
        <w:trPr>
          <w:jc w:val="center"/>
        </w:trPr>
        <w:tc>
          <w:tcPr>
            <w:tcW w:w="2409" w:type="dxa"/>
          </w:tcPr>
          <w:p w:rsidR="002B7C92" w:rsidRDefault="00D66871">
            <w:r>
              <w:rPr>
                <w:sz w:val="18"/>
              </w:rPr>
              <w:t>Overfitting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Modelin egitiim verisini ezberlemesi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Egitim kaybi dusuk, test kaybi yuksek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Overfitting grafigi</w:t>
            </w:r>
          </w:p>
        </w:tc>
      </w:tr>
      <w:tr w:rsidR="002B7C92">
        <w:trPr>
          <w:jc w:val="center"/>
        </w:trPr>
        <w:tc>
          <w:tcPr>
            <w:tcW w:w="2409" w:type="dxa"/>
          </w:tcPr>
          <w:p w:rsidR="002B7C92" w:rsidRDefault="00D66871">
            <w:r>
              <w:rPr>
                <w:sz w:val="18"/>
              </w:rPr>
              <w:t>Underfitting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Modelin yeterince ogrenememesi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Hem egitim hem test kaybi yuksek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Underfitting grafigi</w:t>
            </w:r>
          </w:p>
        </w:tc>
      </w:tr>
      <w:tr w:rsidR="002B7C92">
        <w:trPr>
          <w:jc w:val="center"/>
        </w:trPr>
        <w:tc>
          <w:tcPr>
            <w:tcW w:w="2409" w:type="dxa"/>
          </w:tcPr>
          <w:p w:rsidR="002B7C92" w:rsidRDefault="00D66871">
            <w:r>
              <w:rPr>
                <w:sz w:val="18"/>
              </w:rPr>
              <w:t>Early Stopping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 xml:space="preserve">Dogrulama kaybi artinca </w:t>
            </w:r>
            <w:r>
              <w:rPr>
                <w:sz w:val="18"/>
              </w:rPr>
              <w:t>egitimi durdurma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Overfitting i onler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Early stop noktasi</w:t>
            </w:r>
          </w:p>
        </w:tc>
      </w:tr>
      <w:tr w:rsidR="002B7C92">
        <w:trPr>
          <w:jc w:val="center"/>
        </w:trPr>
        <w:tc>
          <w:tcPr>
            <w:tcW w:w="2409" w:type="dxa"/>
          </w:tcPr>
          <w:p w:rsidR="002B7C92" w:rsidRDefault="00D66871">
            <w:r>
              <w:rPr>
                <w:sz w:val="18"/>
              </w:rPr>
              <w:t>Dropout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Rastgele noronlari kapatma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Her epoch ta farkli noronlar calisir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Dropout gorseli</w:t>
            </w:r>
          </w:p>
        </w:tc>
      </w:tr>
      <w:tr w:rsidR="002B7C92">
        <w:trPr>
          <w:jc w:val="center"/>
        </w:trPr>
        <w:tc>
          <w:tcPr>
            <w:tcW w:w="2409" w:type="dxa"/>
          </w:tcPr>
          <w:p w:rsidR="002B7C92" w:rsidRDefault="00D66871">
            <w:r>
              <w:rPr>
                <w:sz w:val="18"/>
              </w:rPr>
              <w:t>L2 Regularizasyon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Agirlik buyuklugunu cezalandirma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Loss + lambda * sum(w^2)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Cezali kayip</w:t>
            </w:r>
          </w:p>
        </w:tc>
      </w:tr>
    </w:tbl>
    <w:p w:rsidR="002B7C92" w:rsidRDefault="002B7C92"/>
    <w:p w:rsidR="002B7C92" w:rsidRDefault="00D66871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2B7C92" w:rsidRDefault="00D66871">
      <w:r>
        <w:rPr>
          <w:sz w:val="20"/>
        </w:rPr>
        <w:t>Ove</w:t>
      </w:r>
      <w:r>
        <w:rPr>
          <w:sz w:val="20"/>
        </w:rPr>
        <w:t>rfitting, modelin egitim verisini ezberleyip yeni verideee basarisiz olmesidir. Belirti: egitim kaybi cok dusuk, dogrulama/test kaybi yuksek. Underfitting ise modelin yeterince ogrenememesi: her iki kayip da yuksek.</w:t>
      </w:r>
    </w:p>
    <w:p w:rsidR="002B7C92" w:rsidRDefault="00D66871">
      <w:r>
        <w:rPr>
          <w:sz w:val="20"/>
        </w:rPr>
        <w:t>Overfitting cozumleri: 1) Early stopping</w:t>
      </w:r>
      <w:r>
        <w:rPr>
          <w:sz w:val="20"/>
        </w:rPr>
        <w:t>: dogrulama kaybi artmaya basladiiigiinda egitimi dur. 2) Dropout: her egitim adiminda rastgele noronlari kapat (genellikle %20-50). Noronlar birbirine bagiimli olmayi ogrenmez. 3) L2 Regularizasyon: buyuk agirliiklari cezalandir.</w:t>
      </w:r>
    </w:p>
    <w:p w:rsidR="002B7C92" w:rsidRDefault="00D66871">
      <w:r>
        <w:rPr>
          <w:sz w:val="20"/>
        </w:rPr>
        <w:t xml:space="preserve">Dogrulama egrisi modelin </w:t>
      </w:r>
      <w:r>
        <w:rPr>
          <w:sz w:val="20"/>
        </w:rPr>
        <w:t>saglik rapoorudur: egitim kaybi azalirken dogrulama kaybi da azaliyorsa iyi. Dogrulama kaybi artmaya basladiysa overfitting baslamistir -&gt; erken dur!</w:t>
      </w:r>
    </w:p>
    <w:p w:rsidR="002B7C92" w:rsidRDefault="00D66871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B7C92">
        <w:trPr>
          <w:jc w:val="center"/>
        </w:trPr>
        <w:tc>
          <w:tcPr>
            <w:tcW w:w="3213" w:type="dxa"/>
            <w:shd w:val="clear" w:color="auto" w:fill="E65C00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Overfitting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Egitim: %99, Test: %55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Ezber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Underfitting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Egitim: %60, Test: %58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Az ogrenme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Iyi model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Egitim: %90, Test: %87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Iyi genelleme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Dropout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p=0.5: her adimda yari noron kapali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Genelleme artar</w:t>
            </w:r>
          </w:p>
        </w:tc>
      </w:tr>
    </w:tbl>
    <w:p w:rsidR="002B7C92" w:rsidRDefault="002B7C92"/>
    <w:p w:rsidR="002B7C92" w:rsidRDefault="00D66871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2B7C92" w:rsidRDefault="00D66871">
      <w:pPr>
        <w:pStyle w:val="ListeMaddemi"/>
      </w:pPr>
      <w:r>
        <w:rPr>
          <w:sz w:val="20"/>
        </w:rPr>
        <w:t>Overfitting vs Underfitting grafigi</w:t>
      </w:r>
    </w:p>
    <w:p w:rsidR="002B7C92" w:rsidRDefault="00D66871">
      <w:pPr>
        <w:pStyle w:val="ListeMaddemi"/>
      </w:pPr>
      <w:r>
        <w:rPr>
          <w:sz w:val="20"/>
        </w:rPr>
        <w:t>Early stopping noktasi</w:t>
      </w:r>
    </w:p>
    <w:p w:rsidR="002B7C92" w:rsidRDefault="00D66871">
      <w:pPr>
        <w:pStyle w:val="ListeMaddemi"/>
      </w:pPr>
      <w:r>
        <w:rPr>
          <w:sz w:val="20"/>
        </w:rPr>
        <w:t>Dropout gorseli</w:t>
      </w:r>
    </w:p>
    <w:p w:rsidR="002B7C92" w:rsidRDefault="00D66871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2B7C92" w:rsidRDefault="00D66871">
      <w:r>
        <w:rPr>
          <w:b/>
          <w:color w:val="E65C00"/>
          <w:sz w:val="20"/>
        </w:rPr>
        <w:t xml:space="preserve">  1. </w:t>
      </w:r>
      <w:r>
        <w:rPr>
          <w:sz w:val="20"/>
        </w:rPr>
        <w:t>Overfitting = Ezber: cevabi bilir, soruyu anlamaz</w:t>
      </w:r>
    </w:p>
    <w:p w:rsidR="002B7C92" w:rsidRDefault="00D66871">
      <w:r>
        <w:rPr>
          <w:b/>
          <w:color w:val="E65C00"/>
          <w:sz w:val="20"/>
        </w:rPr>
        <w:t xml:space="preserve">  2. </w:t>
      </w:r>
      <w:r>
        <w:rPr>
          <w:sz w:val="20"/>
        </w:rPr>
        <w:t>Underfitting = Yetersiz calissma: ne cevabi ne soruyu bilir</w:t>
      </w:r>
    </w:p>
    <w:p w:rsidR="002B7C92" w:rsidRDefault="00D66871">
      <w:r>
        <w:rPr>
          <w:b/>
          <w:color w:val="E65C00"/>
          <w:sz w:val="20"/>
        </w:rPr>
        <w:t xml:space="preserve">  3. </w:t>
      </w:r>
      <w:r>
        <w:rPr>
          <w:sz w:val="20"/>
        </w:rPr>
        <w:t>Early stopping = Molaa: fazla calismak zarar verir</w:t>
      </w:r>
    </w:p>
    <w:p w:rsidR="002B7C92" w:rsidRDefault="00D66871">
      <w:r>
        <w:rPr>
          <w:b/>
          <w:color w:val="E65C00"/>
          <w:sz w:val="20"/>
        </w:rPr>
        <w:t xml:space="preserve">  4. </w:t>
      </w:r>
      <w:r>
        <w:rPr>
          <w:sz w:val="20"/>
        </w:rPr>
        <w:t xml:space="preserve">Dropout = Rastgele eksik: eksik malzemeyle de is </w:t>
      </w:r>
      <w:r>
        <w:rPr>
          <w:sz w:val="20"/>
        </w:rPr>
        <w:t>yapabilme</w:t>
      </w:r>
    </w:p>
    <w:p w:rsidR="002B7C92" w:rsidRDefault="00D66871">
      <w:pPr>
        <w:spacing w:before="200"/>
      </w:pPr>
      <w:r>
        <w:rPr>
          <w:b/>
          <w:color w:val="E65C00"/>
          <w:sz w:val="24"/>
        </w:rPr>
        <w:lastRenderedPageBreak/>
        <w:t xml:space="preserve">  Öğrenci Soru-Cevap</w:t>
      </w:r>
    </w:p>
    <w:p w:rsidR="002B7C92" w:rsidRDefault="00D66871">
      <w:pPr>
        <w:pStyle w:val="ListeMaddemi"/>
      </w:pPr>
      <w:r>
        <w:rPr>
          <w:sz w:val="20"/>
        </w:rPr>
        <w:t>Overfitting nasil anlasilir? - Egitim kaybi dusuk, dogrulama kaybi yuksek.</w:t>
      </w:r>
    </w:p>
    <w:p w:rsidR="002B7C92" w:rsidRDefault="00D66871">
      <w:pPr>
        <w:pStyle w:val="ListeMaddemi"/>
      </w:pPr>
      <w:r>
        <w:rPr>
          <w:sz w:val="20"/>
        </w:rPr>
        <w:t>Dropout ne yapar? - Rastgele noronlar kapatilir, genelleme artar.</w:t>
      </w:r>
    </w:p>
    <w:p w:rsidR="002B7C92" w:rsidRDefault="00D66871">
      <w:pPr>
        <w:pStyle w:val="ListeMaddemi"/>
      </w:pPr>
      <w:r>
        <w:rPr>
          <w:sz w:val="20"/>
        </w:rPr>
        <w:t>L2 ne yapar? - Buyuk agirliiklari cezalandirir, basit model tercih eder.</w:t>
      </w:r>
    </w:p>
    <w:p w:rsidR="002B7C92" w:rsidRDefault="00D66871">
      <w:pPr>
        <w:jc w:val="center"/>
      </w:pPr>
      <w:r>
        <w:rPr>
          <w:color w:val="BDBDBD"/>
          <w:sz w:val="12"/>
        </w:rPr>
        <w:t>___________</w:t>
      </w:r>
      <w:r>
        <w:rPr>
          <w:color w:val="BDBDBD"/>
          <w:sz w:val="12"/>
        </w:rPr>
        <w:t>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2B7C92" w:rsidRDefault="00D66871">
            <w:r>
              <w:rPr>
                <w:b/>
                <w:color w:val="FFFFFF"/>
                <w:sz w:val="28"/>
              </w:rPr>
              <w:t xml:space="preserve">  E4  |  DERİNLEŞTİRME (ELABORATE)  —  Transfer &amp; Pekiştirme</w:t>
            </w:r>
          </w:p>
        </w:tc>
      </w:tr>
    </w:tbl>
    <w:p w:rsidR="002B7C92" w:rsidRDefault="002B7C92"/>
    <w:p w:rsidR="002B7C92" w:rsidRDefault="00D66871">
      <w:r>
        <w:rPr>
          <w:i/>
          <w:color w:val="6A1B9A"/>
          <w:sz w:val="20"/>
        </w:rPr>
        <w:t xml:space="preserve">  Süre: 10 dakika</w:t>
      </w:r>
    </w:p>
    <w:p w:rsidR="002B7C92" w:rsidRDefault="00D66871">
      <w:pPr>
        <w:spacing w:before="200"/>
      </w:pPr>
      <w:r>
        <w:rPr>
          <w:b/>
          <w:color w:val="6A1B9A"/>
          <w:sz w:val="24"/>
        </w:rPr>
        <w:t xml:space="preserve">  Uygulama Etkinliği: "Kayip Grafigi Analizi"</w:t>
      </w:r>
    </w:p>
    <w:p w:rsidR="002B7C92" w:rsidRDefault="00D66871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Analiz</w:t>
      </w:r>
    </w:p>
    <w:p w:rsidR="002B7C92" w:rsidRDefault="00D66871">
      <w:r>
        <w:rPr>
          <w:b/>
          <w:color w:val="1B2A4A"/>
          <w:sz w:val="20"/>
        </w:rPr>
        <w:t xml:space="preserve">Amacı: </w:t>
      </w:r>
      <w:r>
        <w:rPr>
          <w:sz w:val="20"/>
        </w:rPr>
        <w:t xml:space="preserve">Farkli kayip grafiklerini </w:t>
      </w:r>
      <w:r>
        <w:rPr>
          <w:sz w:val="20"/>
        </w:rPr>
        <w:t>inceleyerek model durumunu tespit etmek.</w:t>
      </w:r>
    </w:p>
    <w:p w:rsidR="002B7C92" w:rsidRDefault="00D66871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2B7C92" w:rsidRDefault="00D66871">
      <w:r>
        <w:rPr>
          <w:b/>
          <w:color w:val="6A1B9A"/>
          <w:sz w:val="20"/>
        </w:rPr>
        <w:t xml:space="preserve">  1. </w:t>
      </w:r>
      <w:r>
        <w:rPr>
          <w:sz w:val="20"/>
        </w:rPr>
        <w:t>3 farkli kayip grafigi cizin: overfitting, underfitting, iyi egitim.</w:t>
      </w:r>
    </w:p>
    <w:p w:rsidR="002B7C92" w:rsidRDefault="00D66871">
      <w:r>
        <w:rPr>
          <w:b/>
          <w:color w:val="6A1B9A"/>
          <w:sz w:val="20"/>
        </w:rPr>
        <w:t xml:space="preserve">  2. </w:t>
      </w:r>
      <w:r>
        <w:rPr>
          <w:sz w:val="20"/>
        </w:rPr>
        <w:t>Her biri icin egitim ve dogrulama egrisini gosterin.</w:t>
      </w:r>
    </w:p>
    <w:p w:rsidR="002B7C92" w:rsidRDefault="00D66871">
      <w:r>
        <w:rPr>
          <w:b/>
          <w:color w:val="6A1B9A"/>
          <w:sz w:val="20"/>
        </w:rPr>
        <w:t xml:space="preserve">  3. </w:t>
      </w:r>
      <w:r>
        <w:rPr>
          <w:sz w:val="20"/>
        </w:rPr>
        <w:t>Overfitting grafigiindee early stopping noktasini isaretley</w:t>
      </w:r>
      <w:r>
        <w:rPr>
          <w:sz w:val="20"/>
        </w:rPr>
        <w:t>in.</w:t>
      </w:r>
    </w:p>
    <w:p w:rsidR="002B7C92" w:rsidRDefault="00D66871">
      <w:r>
        <w:rPr>
          <w:b/>
          <w:color w:val="6A1B9A"/>
          <w:sz w:val="20"/>
        </w:rPr>
        <w:t xml:space="preserve">  4. </w:t>
      </w:r>
      <w:r>
        <w:rPr>
          <w:sz w:val="20"/>
        </w:rPr>
        <w:t>Dropout uygulaninca grafigin nasil degisecegini cizin.</w:t>
      </w:r>
    </w:p>
    <w:p w:rsidR="002B7C92" w:rsidRDefault="00D66871">
      <w:r>
        <w:rPr>
          <w:b/>
          <w:color w:val="6A1B9A"/>
          <w:sz w:val="20"/>
        </w:rPr>
        <w:t xml:space="preserve">  5. </w:t>
      </w:r>
      <w:r>
        <w:rPr>
          <w:sz w:val="20"/>
        </w:rPr>
        <w:t>Bulgularinizi sunun.</w:t>
      </w:r>
    </w:p>
    <w:p w:rsidR="002B7C92" w:rsidRDefault="00D66871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Kayip Grafigi Analiz Posteri</w:t>
      </w:r>
    </w:p>
    <w:p w:rsidR="002B7C92" w:rsidRDefault="00D66871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2B7C92" w:rsidRDefault="00D66871">
      <w:r>
        <w:rPr>
          <w:b/>
          <w:color w:val="6A1B9A"/>
          <w:sz w:val="20"/>
        </w:rPr>
        <w:t xml:space="preserve">  1. </w:t>
      </w:r>
      <w:r>
        <w:rPr>
          <w:sz w:val="20"/>
        </w:rPr>
        <w:t>Herhangi bir ML projesinde model teeshisi.</w:t>
      </w:r>
    </w:p>
    <w:p w:rsidR="002B7C92" w:rsidRDefault="00D66871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Istatistik (egilim analizi), Tip</w:t>
      </w:r>
      <w:r>
        <w:rPr>
          <w:sz w:val="20"/>
        </w:rPr>
        <w:t xml:space="preserve"> (teshis)</w:t>
      </w:r>
    </w:p>
    <w:p w:rsidR="002B7C92" w:rsidRDefault="00D66871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2B7C92" w:rsidRDefault="00D66871">
            <w:r>
              <w:rPr>
                <w:sz w:val="20"/>
              </w:rPr>
              <w:t>Validation loss dalgalaniyorsa ne yapilir?</w:t>
            </w:r>
          </w:p>
        </w:tc>
      </w:tr>
    </w:tbl>
    <w:p w:rsidR="002B7C92" w:rsidRDefault="002B7C92"/>
    <w:p w:rsidR="002B7C92" w:rsidRDefault="00D66871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4 farkli senaryo icin kayip grafigi tahmin edin.</w:t>
      </w:r>
    </w:p>
    <w:p w:rsidR="002B7C92" w:rsidRDefault="00D66871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2B7C92" w:rsidRDefault="00D66871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2B7C92" w:rsidRDefault="002B7C92"/>
    <w:p w:rsidR="002B7C92" w:rsidRDefault="00D66871">
      <w:r>
        <w:rPr>
          <w:i/>
          <w:color w:val="2E7D32"/>
          <w:sz w:val="20"/>
        </w:rPr>
        <w:t xml:space="preserve">  Süre: 8 dakika</w:t>
      </w:r>
    </w:p>
    <w:p w:rsidR="002B7C92" w:rsidRDefault="00D66871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2B7C92" w:rsidRDefault="00D66871">
      <w:r>
        <w:rPr>
          <w:sz w:val="20"/>
        </w:rPr>
        <w:t xml:space="preserve">  ☐  Overfitting ve underfitting tanimlar.</w:t>
      </w:r>
    </w:p>
    <w:p w:rsidR="002B7C92" w:rsidRDefault="00D66871">
      <w:r>
        <w:rPr>
          <w:sz w:val="20"/>
        </w:rPr>
        <w:t xml:space="preserve">  ☐  Kayip grafigiinden model durumunu tespit eder.</w:t>
      </w:r>
    </w:p>
    <w:p w:rsidR="002B7C92" w:rsidRDefault="00D66871">
      <w:r>
        <w:rPr>
          <w:sz w:val="20"/>
        </w:rPr>
        <w:t xml:space="preserve">  ☐  Early stopping ve Dropout aciklar.</w:t>
      </w:r>
    </w:p>
    <w:p w:rsidR="002B7C92" w:rsidRDefault="00D66871">
      <w:r>
        <w:rPr>
          <w:sz w:val="20"/>
        </w:rPr>
        <w:t xml:space="preserve">  ☐  L2 regul</w:t>
      </w:r>
      <w:r>
        <w:rPr>
          <w:sz w:val="20"/>
        </w:rPr>
        <w:t>arizasyon formulunu bilir.</w:t>
      </w:r>
    </w:p>
    <w:p w:rsidR="002B7C92" w:rsidRDefault="00D66871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2B7C92" w:rsidRDefault="00D66871">
      <w:r>
        <w:rPr>
          <w:b/>
          <w:color w:val="2E7D32"/>
          <w:sz w:val="20"/>
        </w:rPr>
        <w:t xml:space="preserve">  1. </w:t>
      </w:r>
      <w:r>
        <w:rPr>
          <w:sz w:val="20"/>
        </w:rPr>
        <w:t>Overfitting belirtilerini sayabilir miyim?</w:t>
      </w:r>
    </w:p>
    <w:p w:rsidR="002B7C92" w:rsidRDefault="00D66871">
      <w:r>
        <w:rPr>
          <w:b/>
          <w:color w:val="2E7D32"/>
          <w:sz w:val="20"/>
        </w:rPr>
        <w:t xml:space="preserve">  2. </w:t>
      </w:r>
      <w:r>
        <w:rPr>
          <w:sz w:val="20"/>
        </w:rPr>
        <w:t>3 cozum yontemini aciklayabilir miyim?</w:t>
      </w:r>
    </w:p>
    <w:p w:rsidR="002B7C92" w:rsidRDefault="00D66871">
      <w:r>
        <w:rPr>
          <w:b/>
          <w:color w:val="2E7D32"/>
          <w:sz w:val="20"/>
        </w:rPr>
        <w:lastRenderedPageBreak/>
        <w:t xml:space="preserve">  3. </w:t>
      </w:r>
      <w:r>
        <w:rPr>
          <w:sz w:val="20"/>
        </w:rPr>
        <w:t>Kayip grafigiini dogru yorumlayabilir miyim?</w:t>
      </w:r>
    </w:p>
    <w:p w:rsidR="002B7C92" w:rsidRDefault="00D66871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B7C92">
        <w:trPr>
          <w:jc w:val="center"/>
        </w:trPr>
        <w:tc>
          <w:tcPr>
            <w:tcW w:w="3213" w:type="dxa"/>
            <w:shd w:val="clear" w:color="auto" w:fill="2E7D32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2E7D32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Overfitting belirtisi?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a) Dusuk egitim+test kaybi b) Yuksek egitim+test c) Dusuk egitim, yuksek test d) Yuksek egitim, dusuk test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c) Dusuk egitim, yuksek test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Dropout ne yapar?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a) Noron ekler b) Rastgele noron kapatir c) Agirlik sifirlar d) Katman siler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b</w:t>
            </w:r>
            <w:r>
              <w:rPr>
                <w:sz w:val="18"/>
              </w:rPr>
              <w:t>) Rastgele noron kapatir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Early stopping ne zaman uygulanir?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a) Egitim basta b) Dogrulama kaybi artinca c) Test sonunda d) Her epoch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b) Dogrulama kaybi artinca</w:t>
            </w:r>
          </w:p>
        </w:tc>
      </w:tr>
    </w:tbl>
    <w:p w:rsidR="002B7C92" w:rsidRDefault="002B7C92"/>
    <w:p w:rsidR="002B7C92" w:rsidRDefault="00D66871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2B7C92" w:rsidRDefault="00D66871">
      <w:r>
        <w:rPr>
          <w:b/>
          <w:color w:val="2E7D32"/>
          <w:sz w:val="20"/>
        </w:rPr>
        <w:t>Açık Uçlu:</w:t>
      </w:r>
    </w:p>
    <w:p w:rsidR="002B7C92" w:rsidRDefault="00D66871">
      <w:r>
        <w:rPr>
          <w:b/>
          <w:color w:val="2E7D32"/>
          <w:sz w:val="20"/>
        </w:rPr>
        <w:t xml:space="preserve">  1. </w:t>
      </w:r>
      <w:r>
        <w:rPr>
          <w:sz w:val="20"/>
        </w:rPr>
        <w:t xml:space="preserve">Overfitting her zaman kotu mu? Biraz overfitting kabul </w:t>
      </w:r>
      <w:r>
        <w:rPr>
          <w:sz w:val="20"/>
        </w:rPr>
        <w:t>edilebilir mi?</w:t>
      </w:r>
    </w:p>
    <w:p w:rsidR="002B7C92" w:rsidRDefault="00D66871">
      <w:r>
        <w:rPr>
          <w:b/>
          <w:color w:val="2E7D32"/>
          <w:sz w:val="20"/>
        </w:rPr>
        <w:t>Eleştirel Düşünme:</w:t>
      </w:r>
    </w:p>
    <w:p w:rsidR="002B7C92" w:rsidRDefault="00D66871">
      <w:r>
        <w:rPr>
          <w:b/>
          <w:color w:val="2E7D32"/>
          <w:sz w:val="20"/>
        </w:rPr>
        <w:t xml:space="preserve">  1. </w:t>
      </w:r>
      <w:r>
        <w:rPr>
          <w:sz w:val="20"/>
        </w:rPr>
        <w:t>Overfitting i tamamen onlemek mumkun mu?</w:t>
      </w:r>
    </w:p>
    <w:p w:rsidR="002B7C92" w:rsidRDefault="00D66871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B7C92" w:rsidRDefault="00D66871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2B7C92" w:rsidRDefault="00D66871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2B7C92" w:rsidRDefault="002B7C92"/>
    <w:p w:rsidR="002B7C92" w:rsidRDefault="00D66871">
      <w:pPr>
        <w:spacing w:before="200"/>
      </w:pPr>
      <w:r>
        <w:rPr>
          <w:b/>
          <w:color w:val="C62828"/>
          <w:sz w:val="24"/>
        </w:rPr>
        <w:t xml:space="preserve">  Adım Adım Uygulama: "Overfitting Simulas</w:t>
      </w:r>
      <w:r>
        <w:rPr>
          <w:b/>
          <w:color w:val="C62828"/>
          <w:sz w:val="24"/>
        </w:rPr>
        <w:t>yonu"</w:t>
      </w:r>
    </w:p>
    <w:p w:rsidR="002B7C92" w:rsidRDefault="00D66871">
      <w:r>
        <w:rPr>
          <w:b/>
          <w:color w:val="1B2A4A"/>
          <w:sz w:val="20"/>
        </w:rPr>
        <w:t xml:space="preserve">Hedef: </w:t>
      </w:r>
      <w:r>
        <w:rPr>
          <w:sz w:val="20"/>
        </w:rPr>
        <w:t>XOR YSA da overfitting gozlemleme.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B7C92">
        <w:trPr>
          <w:jc w:val="center"/>
        </w:trPr>
        <w:tc>
          <w:tcPr>
            <w:tcW w:w="3213" w:type="dxa"/>
            <w:shd w:val="clear" w:color="auto" w:fill="C62828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XOR ag: 2-10-1 (cok fazla gizli noron)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Buyuk model, kucuk veri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Overfitting riski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100000 epoch egitin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Cok uzun egitim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Ezber tehlikesi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Egitim ve test kaybini karsilastirin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 xml:space="preserve">Grafik </w:t>
            </w:r>
            <w:r>
              <w:rPr>
                <w:sz w:val="18"/>
              </w:rPr>
              <w:t>cizin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Overfitting tespiti</w:t>
            </w:r>
          </w:p>
        </w:tc>
      </w:tr>
    </w:tbl>
    <w:p w:rsidR="002B7C92" w:rsidRDefault="002B7C92"/>
    <w:p w:rsidR="002B7C92" w:rsidRDefault="00D66871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Egitim ve test kayip farkini gosterin.</w:t>
      </w:r>
    </w:p>
    <w:p w:rsidR="002B7C92" w:rsidRDefault="00D66871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B7C92" w:rsidRDefault="00D66871">
      <w:pPr>
        <w:spacing w:before="200"/>
      </w:pPr>
      <w:r>
        <w:rPr>
          <w:b/>
          <w:color w:val="C62828"/>
          <w:sz w:val="24"/>
        </w:rPr>
        <w:t xml:space="preserve">  Canlı Demo: "Overfitting Gosterisi"</w:t>
      </w:r>
    </w:p>
    <w:p w:rsidR="002B7C92" w:rsidRDefault="00D66871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 xml:space="preserve">Buyuk modelle kucuk veriyi </w:t>
      </w:r>
      <w:r>
        <w:rPr>
          <w:sz w:val="20"/>
        </w:rPr>
        <w:t>egitir, overfit gosterir.</w:t>
      </w:r>
    </w:p>
    <w:p w:rsidR="002B7C92" w:rsidRDefault="00D66871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Dropout ekleyerek farki gozlemler.</w:t>
      </w:r>
    </w:p>
    <w:p w:rsidR="002B7C92" w:rsidRDefault="00D66871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Test kaybini mutlaka takip edin!</w:t>
      </w:r>
    </w:p>
    <w:p w:rsidR="002B7C92" w:rsidRDefault="00D66871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B7C92" w:rsidRDefault="00D66871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B7C92">
        <w:trPr>
          <w:jc w:val="center"/>
        </w:trPr>
        <w:tc>
          <w:tcPr>
            <w:tcW w:w="3213" w:type="dxa"/>
            <w:shd w:val="clear" w:color="auto" w:fill="C62828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Temel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XOR icin 2-2-1 vs 2-10-1 karsilastirin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Parametre farki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Kayip grafigi cizin: overfitting gosterin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Egri ayrilmasi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Early stopping kodu yaazin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Otomatik durma</w:t>
            </w:r>
          </w:p>
        </w:tc>
      </w:tr>
    </w:tbl>
    <w:p w:rsidR="002B7C92" w:rsidRDefault="002B7C92"/>
    <w:p w:rsidR="002B7C92" w:rsidRDefault="00D66871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B7C92" w:rsidRDefault="00D66871">
      <w:pPr>
        <w:spacing w:before="200"/>
      </w:pPr>
      <w:r>
        <w:rPr>
          <w:b/>
          <w:color w:val="C62828"/>
          <w:sz w:val="24"/>
        </w:rPr>
        <w:t xml:space="preserve">  Vaka Çalışması: "Model Secimi"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2B7C92" w:rsidRDefault="00D66871">
            <w:r>
              <w:rPr>
                <w:sz w:val="20"/>
              </w:rPr>
              <w:t>3 model var: A (egitim:%99, test:%50), B (egitim:%85, test:%82), C (egitim:%70, test:%68). Hangisi en iyi ve neden?</w:t>
            </w:r>
          </w:p>
        </w:tc>
      </w:tr>
    </w:tbl>
    <w:p w:rsidR="002B7C92" w:rsidRDefault="002B7C92"/>
    <w:p w:rsidR="002B7C92" w:rsidRDefault="00D66871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Secim gerekcelendirmesi ve overfitting analizi.</w:t>
      </w:r>
    </w:p>
    <w:p w:rsidR="002B7C92" w:rsidRDefault="00D66871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B7C92" w:rsidRDefault="00D66871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2B7C92" w:rsidRDefault="00D66871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2B7C92" w:rsidRDefault="002B7C92"/>
    <w:p w:rsidR="002B7C92" w:rsidRDefault="00D66871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2B7C92" w:rsidRDefault="00D66871">
      <w:r>
        <w:rPr>
          <w:sz w:val="20"/>
        </w:rPr>
        <w:t>Overfitting, underfitting, early stopping, dropout, L2 regularizasyon ve kayip grafigi analizi.</w:t>
      </w:r>
    </w:p>
    <w:p w:rsidR="002B7C92" w:rsidRDefault="00D66871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2B7C92">
        <w:trPr>
          <w:jc w:val="center"/>
        </w:trPr>
        <w:tc>
          <w:tcPr>
            <w:tcW w:w="4819" w:type="dxa"/>
            <w:shd w:val="clear" w:color="auto" w:fill="F5F5F5"/>
          </w:tcPr>
          <w:p w:rsidR="002B7C92" w:rsidRDefault="00D66871">
            <w:r>
              <w:rPr>
                <w:b/>
                <w:color w:val="1B2A4A"/>
                <w:sz w:val="20"/>
              </w:rPr>
              <w:t xml:space="preserve">  Overfit</w:t>
            </w:r>
            <w:r>
              <w:rPr>
                <w:b/>
                <w:color w:val="1B2A4A"/>
                <w:sz w:val="20"/>
              </w:rPr>
              <w:t>ting</w:t>
            </w:r>
          </w:p>
        </w:tc>
        <w:tc>
          <w:tcPr>
            <w:tcW w:w="4819" w:type="dxa"/>
            <w:shd w:val="clear" w:color="auto" w:fill="F5F5F5"/>
          </w:tcPr>
          <w:p w:rsidR="002B7C92" w:rsidRDefault="00D66871">
            <w:r>
              <w:rPr>
                <w:b/>
                <w:color w:val="1B2A4A"/>
                <w:sz w:val="20"/>
              </w:rPr>
              <w:t xml:space="preserve">  Underfitting</w:t>
            </w:r>
          </w:p>
        </w:tc>
      </w:tr>
      <w:tr w:rsidR="002B7C92">
        <w:trPr>
          <w:jc w:val="center"/>
        </w:trPr>
        <w:tc>
          <w:tcPr>
            <w:tcW w:w="4819" w:type="dxa"/>
            <w:shd w:val="clear" w:color="auto" w:fill="F5F5F5"/>
          </w:tcPr>
          <w:p w:rsidR="002B7C92" w:rsidRDefault="00D66871">
            <w:r>
              <w:rPr>
                <w:b/>
                <w:color w:val="1B2A4A"/>
                <w:sz w:val="20"/>
              </w:rPr>
              <w:t xml:space="preserve">  Genelleme</w:t>
            </w:r>
          </w:p>
        </w:tc>
        <w:tc>
          <w:tcPr>
            <w:tcW w:w="4819" w:type="dxa"/>
            <w:shd w:val="clear" w:color="auto" w:fill="F5F5F5"/>
          </w:tcPr>
          <w:p w:rsidR="002B7C92" w:rsidRDefault="00D66871">
            <w:r>
              <w:rPr>
                <w:b/>
                <w:color w:val="1B2A4A"/>
                <w:sz w:val="20"/>
              </w:rPr>
              <w:t xml:space="preserve">  Early Stopping</w:t>
            </w:r>
          </w:p>
        </w:tc>
      </w:tr>
      <w:tr w:rsidR="002B7C92">
        <w:trPr>
          <w:jc w:val="center"/>
        </w:trPr>
        <w:tc>
          <w:tcPr>
            <w:tcW w:w="4819" w:type="dxa"/>
            <w:shd w:val="clear" w:color="auto" w:fill="F5F5F5"/>
          </w:tcPr>
          <w:p w:rsidR="002B7C92" w:rsidRDefault="00D66871">
            <w:r>
              <w:rPr>
                <w:b/>
                <w:color w:val="1B2A4A"/>
                <w:sz w:val="20"/>
              </w:rPr>
              <w:t xml:space="preserve">  Dropout</w:t>
            </w:r>
          </w:p>
        </w:tc>
        <w:tc>
          <w:tcPr>
            <w:tcW w:w="4819" w:type="dxa"/>
            <w:shd w:val="clear" w:color="auto" w:fill="F5F5F5"/>
          </w:tcPr>
          <w:p w:rsidR="002B7C92" w:rsidRDefault="00D66871">
            <w:r>
              <w:rPr>
                <w:b/>
                <w:color w:val="1B2A4A"/>
                <w:sz w:val="20"/>
              </w:rPr>
              <w:t xml:space="preserve">  L2 Regularizasyon</w:t>
            </w:r>
          </w:p>
        </w:tc>
      </w:tr>
      <w:tr w:rsidR="002B7C92">
        <w:trPr>
          <w:jc w:val="center"/>
        </w:trPr>
        <w:tc>
          <w:tcPr>
            <w:tcW w:w="4819" w:type="dxa"/>
            <w:shd w:val="clear" w:color="auto" w:fill="F5F5F5"/>
          </w:tcPr>
          <w:p w:rsidR="002B7C92" w:rsidRDefault="00D66871">
            <w:r>
              <w:rPr>
                <w:b/>
                <w:color w:val="1B2A4A"/>
                <w:sz w:val="20"/>
              </w:rPr>
              <w:t xml:space="preserve">  Kayip Grafigi</w:t>
            </w:r>
          </w:p>
        </w:tc>
        <w:tc>
          <w:tcPr>
            <w:tcW w:w="4819" w:type="dxa"/>
          </w:tcPr>
          <w:p w:rsidR="002B7C92" w:rsidRDefault="002B7C92"/>
        </w:tc>
      </w:tr>
    </w:tbl>
    <w:p w:rsidR="002B7C92" w:rsidRDefault="002B7C92"/>
    <w:p w:rsidR="002B7C92" w:rsidRDefault="00D66871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2B7C92" w:rsidRDefault="00D66871">
      <w:r>
        <w:rPr>
          <w:sz w:val="20"/>
        </w:rPr>
        <w:t>Sonraki derste Keras kutuphanesini kullanarak profesyonel YSA olusturacagiz.</w:t>
      </w:r>
    </w:p>
    <w:p w:rsidR="002B7C92" w:rsidRDefault="00D66871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2B7C92" w:rsidRDefault="00D66871">
            <w:r>
              <w:rPr>
                <w:sz w:val="20"/>
              </w:rPr>
              <w:t xml:space="preserve">Model A (%99 egitim, %50 </w:t>
            </w:r>
            <w:r>
              <w:rPr>
                <w:sz w:val="20"/>
              </w:rPr>
              <w:t>test) icin 3 cozum onerin ve gerekcelendirin.</w:t>
            </w:r>
          </w:p>
        </w:tc>
      </w:tr>
    </w:tbl>
    <w:p w:rsidR="002B7C92" w:rsidRDefault="002B7C92"/>
    <w:p w:rsidR="002B7C92" w:rsidRDefault="00D66871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2B7C92" w:rsidRDefault="00D66871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2B7C92" w:rsidRDefault="002B7C92"/>
    <w:p w:rsidR="002B7C92" w:rsidRDefault="00D66871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2B7C92" w:rsidRDefault="00D66871">
      <w:pPr>
        <w:pStyle w:val="ListeMaddemi"/>
      </w:pPr>
      <w:r>
        <w:rPr>
          <w:sz w:val="20"/>
        </w:rPr>
        <w:t>Overfitting ornek grafiklerini hazirlayin.</w:t>
      </w:r>
    </w:p>
    <w:p w:rsidR="002B7C92" w:rsidRDefault="00D66871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2B7C92">
        <w:trPr>
          <w:jc w:val="center"/>
        </w:trPr>
        <w:tc>
          <w:tcPr>
            <w:tcW w:w="4819" w:type="dxa"/>
            <w:shd w:val="clear" w:color="auto" w:fill="1B2A4A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2B7C92">
        <w:trPr>
          <w:jc w:val="center"/>
        </w:trPr>
        <w:tc>
          <w:tcPr>
            <w:tcW w:w="4819" w:type="dxa"/>
          </w:tcPr>
          <w:p w:rsidR="002B7C92" w:rsidRDefault="00D66871">
            <w:r>
              <w:rPr>
                <w:sz w:val="18"/>
              </w:rPr>
              <w:t>Regularizasyon soyut kalir</w:t>
            </w:r>
          </w:p>
        </w:tc>
        <w:tc>
          <w:tcPr>
            <w:tcW w:w="4819" w:type="dxa"/>
          </w:tcPr>
          <w:p w:rsidR="002B7C92" w:rsidRDefault="00D66871">
            <w:r>
              <w:rPr>
                <w:sz w:val="18"/>
              </w:rPr>
              <w:t>Gunluk hayat benzeetmesi (ezber vs anlama)</w:t>
            </w:r>
          </w:p>
        </w:tc>
      </w:tr>
      <w:tr w:rsidR="002B7C92">
        <w:trPr>
          <w:jc w:val="center"/>
        </w:trPr>
        <w:tc>
          <w:tcPr>
            <w:tcW w:w="4819" w:type="dxa"/>
          </w:tcPr>
          <w:p w:rsidR="002B7C92" w:rsidRDefault="00D66871">
            <w:r>
              <w:rPr>
                <w:sz w:val="18"/>
              </w:rPr>
              <w:t>Dropout mantigi anlasilmaz</w:t>
            </w:r>
          </w:p>
        </w:tc>
        <w:tc>
          <w:tcPr>
            <w:tcW w:w="4819" w:type="dxa"/>
          </w:tcPr>
          <w:p w:rsidR="002B7C92" w:rsidRDefault="00D66871">
            <w:r>
              <w:rPr>
                <w:sz w:val="18"/>
              </w:rPr>
              <w:t>Canli demo ile noronlari rastgele kapatin</w:t>
            </w:r>
          </w:p>
        </w:tc>
      </w:tr>
    </w:tbl>
    <w:p w:rsidR="002B7C92" w:rsidRDefault="002B7C92"/>
    <w:p w:rsidR="002B7C92" w:rsidRDefault="00D66871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 xml:space="preserve">Overfitting teori: 15dk, Cozumler: 15dk, Uygulama: </w:t>
      </w:r>
      <w:r>
        <w:rPr>
          <w:sz w:val="20"/>
        </w:rPr>
        <w:t>15dk</w:t>
      </w:r>
    </w:p>
    <w:p w:rsidR="002B7C92" w:rsidRDefault="00D66871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2B7C92" w:rsidRDefault="00D66871">
            <w:r>
              <w:rPr>
                <w:sz w:val="20"/>
              </w:rPr>
              <w:t>Hazir kayip grafiklerri ile tartismaya odaklanin.</w:t>
            </w:r>
          </w:p>
        </w:tc>
      </w:tr>
    </w:tbl>
    <w:p w:rsidR="002B7C92" w:rsidRDefault="002B7C92"/>
    <w:p w:rsidR="002B7C92" w:rsidRDefault="00D66871">
      <w:r>
        <w:br w:type="page"/>
      </w:r>
    </w:p>
    <w:p w:rsidR="002B7C92" w:rsidRDefault="00D66871">
      <w:pPr>
        <w:jc w:val="center"/>
      </w:pPr>
      <w:r>
        <w:rPr>
          <w:b/>
          <w:color w:val="1B2A4A"/>
          <w:sz w:val="36"/>
        </w:rPr>
        <w:lastRenderedPageBreak/>
        <w:t>━━━  40. SAAT  ━━━</w:t>
      </w:r>
    </w:p>
    <w:p w:rsidR="002B7C92" w:rsidRDefault="00D66871">
      <w:pPr>
        <w:jc w:val="center"/>
      </w:pPr>
      <w:r>
        <w:rPr>
          <w:color w:val="2C6FAD"/>
          <w:sz w:val="32"/>
        </w:rPr>
        <w:t>Keras ile YSA Olusturma</w:t>
      </w:r>
    </w:p>
    <w:p w:rsidR="002B7C92" w:rsidRDefault="002B7C92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2B7C92" w:rsidRDefault="00D66871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2B7C92" w:rsidRDefault="002B7C92"/>
    <w:p w:rsidR="002B7C92" w:rsidRDefault="00D66871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Keras kutuphaanesini kullanarak profesyonel bir YSA modeli olusturur ve</w:t>
      </w:r>
      <w:r>
        <w:rPr>
          <w:sz w:val="20"/>
        </w:rPr>
        <w:t xml:space="preserve"> egitir.</w:t>
      </w:r>
    </w:p>
    <w:p w:rsidR="002B7C92" w:rsidRDefault="002B7C92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B7C92">
        <w:trPr>
          <w:jc w:val="center"/>
        </w:trPr>
        <w:tc>
          <w:tcPr>
            <w:tcW w:w="3213" w:type="dxa"/>
            <w:shd w:val="clear" w:color="auto" w:fill="1B2A4A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3.4.10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Keras Sequential model yapisiini olusturur.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Uygulama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3.4.11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Dense, Dropout katmanlarini ekler.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Uygulama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3.4.12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model.compile ve model.fit ile egitim yapar.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Uygulama</w:t>
            </w:r>
          </w:p>
        </w:tc>
      </w:tr>
    </w:tbl>
    <w:p w:rsidR="002B7C92" w:rsidRDefault="002B7C92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2B7C92" w:rsidRDefault="00D66871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2B7C92" w:rsidRDefault="002B7C92"/>
    <w:p w:rsidR="002B7C92" w:rsidRDefault="00D66871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YSA mimarisi, egitim sureci ve overfitting bilgisi.</w:t>
      </w:r>
    </w:p>
    <w:p w:rsidR="002B7C92" w:rsidRDefault="00D66871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2B7C92" w:rsidRDefault="00D66871">
      <w:pPr>
        <w:pStyle w:val="ListeMaddemi"/>
      </w:pPr>
      <w:r>
        <w:rPr>
          <w:sz w:val="20"/>
        </w:rPr>
        <w:t>Katman turleri (giris, gizli, cikis).</w:t>
      </w:r>
    </w:p>
    <w:p w:rsidR="002B7C92" w:rsidRDefault="00D66871">
      <w:pPr>
        <w:pStyle w:val="ListeMaddemi"/>
      </w:pPr>
      <w:r>
        <w:rPr>
          <w:sz w:val="20"/>
        </w:rPr>
        <w:t>Aktivasyon fonksiyonlari.</w:t>
      </w:r>
    </w:p>
    <w:p w:rsidR="002B7C92" w:rsidRDefault="00D66871">
      <w:pPr>
        <w:pStyle w:val="ListeMaddemi"/>
      </w:pPr>
      <w:r>
        <w:rPr>
          <w:sz w:val="20"/>
        </w:rPr>
        <w:t>Kayip fonksiyonu ve optimizer.</w:t>
      </w:r>
    </w:p>
    <w:p w:rsidR="002B7C92" w:rsidRDefault="00D66871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2B7C92" w:rsidRDefault="00D66871">
      <w:pPr>
        <w:pStyle w:val="ListeMaddemi"/>
      </w:pPr>
      <w:r>
        <w:rPr>
          <w:sz w:val="20"/>
        </w:rPr>
        <w:t>Keras in cok zor oldugu.</w:t>
      </w:r>
    </w:p>
    <w:p w:rsidR="002B7C92" w:rsidRDefault="00D66871">
      <w:pPr>
        <w:pStyle w:val="ListeMaddemi"/>
      </w:pPr>
      <w:r>
        <w:rPr>
          <w:sz w:val="20"/>
        </w:rPr>
        <w:t>Sifirdan yazmanin daha iyi oldugu.</w:t>
      </w:r>
    </w:p>
    <w:p w:rsidR="002B7C92" w:rsidRDefault="00D66871">
      <w:pPr>
        <w:pStyle w:val="ListeMaddemi"/>
      </w:pPr>
      <w:r>
        <w:rPr>
          <w:sz w:val="20"/>
        </w:rPr>
        <w:t>Keras in sadece basit modeller icin oldugu.</w:t>
      </w:r>
    </w:p>
    <w:p w:rsidR="002B7C92" w:rsidRDefault="00D66871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2B7C92" w:rsidRDefault="00D66871">
      <w:pPr>
        <w:pStyle w:val="ListeMaddemi"/>
      </w:pPr>
      <w:r>
        <w:rPr>
          <w:sz w:val="20"/>
        </w:rPr>
        <w:t>Bilgisayar (Python + TensorFlow/Keras kurulu)</w:t>
      </w:r>
    </w:p>
    <w:p w:rsidR="002B7C92" w:rsidRDefault="00D66871">
      <w:pPr>
        <w:pStyle w:val="ListeMaddemi"/>
      </w:pPr>
      <w:r>
        <w:rPr>
          <w:sz w:val="20"/>
        </w:rPr>
        <w:t>PyCharm IDE</w:t>
      </w:r>
    </w:p>
    <w:p w:rsidR="002B7C92" w:rsidRDefault="00D66871">
      <w:pPr>
        <w:pStyle w:val="ListeMaddemi"/>
      </w:pPr>
      <w:r>
        <w:rPr>
          <w:sz w:val="20"/>
        </w:rPr>
        <w:t>Iris veri seti</w:t>
      </w:r>
    </w:p>
    <w:p w:rsidR="002B7C92" w:rsidRDefault="00D66871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2B7C92" w:rsidRDefault="00D66871">
            <w:r>
              <w:rPr>
                <w:b/>
                <w:color w:val="FFFFFF"/>
                <w:sz w:val="28"/>
              </w:rPr>
              <w:t xml:space="preserve">  E1  |  GİRME (ENGAGE)  —  Dikkat Çekme &amp; Merak Uyandırma</w:t>
            </w:r>
          </w:p>
        </w:tc>
      </w:tr>
    </w:tbl>
    <w:p w:rsidR="002B7C92" w:rsidRDefault="002B7C92"/>
    <w:p w:rsidR="002B7C92" w:rsidRDefault="00D66871">
      <w:r>
        <w:rPr>
          <w:i/>
          <w:color w:val="2C6FAD"/>
          <w:sz w:val="20"/>
        </w:rPr>
        <w:t xml:space="preserve">  Süre: 5 dakika</w:t>
      </w:r>
    </w:p>
    <w:p w:rsidR="002B7C92" w:rsidRDefault="00D66871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"Sifirdan YSA yazdik, harika! Ama gercek projelerde Keras gibi kutuphaneler kullanilir: 10 satir kodla profesyonel model! Sifirdan yazma ogretiici, Keras ise</w:t>
      </w:r>
      <w:r>
        <w:rPr>
          <w:sz w:val="20"/>
        </w:rPr>
        <w:t xml:space="preserve"> uretken."</w:t>
      </w:r>
    </w:p>
    <w:p w:rsidR="002B7C92" w:rsidRDefault="00D66871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>Sifirdan yazma = aracin nasil calistigini anlama. Keras = araci kullanarak is yapma. Ikisi de gerekli!</w:t>
      </w:r>
    </w:p>
    <w:p w:rsidR="002B7C92" w:rsidRDefault="00D66871">
      <w:pPr>
        <w:spacing w:before="200"/>
      </w:pPr>
      <w:r>
        <w:rPr>
          <w:b/>
          <w:color w:val="2C6FAD"/>
          <w:sz w:val="24"/>
        </w:rPr>
        <w:t xml:space="preserve">  Ön Bilgi Yoklama Soruları</w:t>
      </w:r>
    </w:p>
    <w:p w:rsidR="002B7C92" w:rsidRDefault="00D66871">
      <w:r>
        <w:rPr>
          <w:b/>
          <w:color w:val="2C6FAD"/>
          <w:sz w:val="20"/>
        </w:rPr>
        <w:lastRenderedPageBreak/>
        <w:t xml:space="preserve">  1. </w:t>
      </w:r>
      <w:r>
        <w:rPr>
          <w:sz w:val="20"/>
        </w:rPr>
        <w:t>Keras nedir?</w:t>
      </w:r>
    </w:p>
    <w:p w:rsidR="002B7C92" w:rsidRDefault="00D66871">
      <w:r>
        <w:rPr>
          <w:b/>
          <w:color w:val="2C6FAD"/>
          <w:sz w:val="20"/>
        </w:rPr>
        <w:t xml:space="preserve">  2. </w:t>
      </w:r>
      <w:r>
        <w:rPr>
          <w:sz w:val="20"/>
        </w:rPr>
        <w:t>Sequential model ne demek?</w:t>
      </w:r>
    </w:p>
    <w:p w:rsidR="002B7C92" w:rsidRDefault="00D66871">
      <w:r>
        <w:rPr>
          <w:b/>
          <w:color w:val="2C6FAD"/>
          <w:sz w:val="20"/>
        </w:rPr>
        <w:t xml:space="preserve">  3. </w:t>
      </w:r>
      <w:r>
        <w:rPr>
          <w:sz w:val="20"/>
        </w:rPr>
        <w:t>Dense katman nedir?</w:t>
      </w:r>
    </w:p>
    <w:p w:rsidR="002B7C92" w:rsidRDefault="00D66871">
      <w:pPr>
        <w:spacing w:before="200"/>
      </w:pPr>
      <w:r>
        <w:rPr>
          <w:b/>
          <w:color w:val="2C6FAD"/>
          <w:sz w:val="24"/>
        </w:rPr>
        <w:t xml:space="preserve">  Motivasyon Etkinliği: "10 Satir YSA"</w:t>
      </w:r>
    </w:p>
    <w:p w:rsidR="002B7C92" w:rsidRDefault="00D66871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Keras ile 10 satirda calisan YSA olusturma.</w:t>
      </w:r>
    </w:p>
    <w:p w:rsidR="002B7C92" w:rsidRDefault="00D66871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Egitmen tahtaya 10 satir Keras kodu yazar. Ogrenciler her satirin ne yaptigini tahmin eder.</w:t>
      </w:r>
    </w:p>
    <w:p w:rsidR="002B7C92" w:rsidRDefault="00D66871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2B7C92" w:rsidRDefault="00D66871">
            <w:r>
              <w:rPr>
                <w:sz w:val="20"/>
              </w:rPr>
              <w:t>Sifirdan 100+ satir yazdik. Keras i</w:t>
            </w:r>
            <w:r>
              <w:rPr>
                <w:sz w:val="20"/>
              </w:rPr>
              <w:t>le ayni isi 10 satirda! Ama nasil calistigini biliyoruz.</w:t>
            </w:r>
          </w:p>
        </w:tc>
      </w:tr>
    </w:tbl>
    <w:p w:rsidR="002B7C92" w:rsidRDefault="002B7C92"/>
    <w:p w:rsidR="002B7C92" w:rsidRDefault="00D66871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2B7C92" w:rsidRDefault="00D66871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2B7C92" w:rsidRDefault="002B7C92"/>
    <w:p w:rsidR="002B7C92" w:rsidRDefault="00D66871">
      <w:r>
        <w:rPr>
          <w:i/>
          <w:color w:val="007A7A"/>
          <w:sz w:val="20"/>
        </w:rPr>
        <w:t xml:space="preserve">  Süre: 10 dakika</w:t>
      </w:r>
    </w:p>
    <w:p w:rsidR="002B7C92" w:rsidRDefault="00D66871">
      <w:pPr>
        <w:spacing w:before="200"/>
      </w:pPr>
      <w:r>
        <w:rPr>
          <w:b/>
          <w:color w:val="007A7A"/>
          <w:sz w:val="24"/>
        </w:rPr>
        <w:t xml:space="preserve">  Keşif Etkinliği: "Keras ile Iris Sinifl</w:t>
      </w:r>
      <w:r>
        <w:rPr>
          <w:b/>
          <w:color w:val="007A7A"/>
          <w:sz w:val="24"/>
        </w:rPr>
        <w:t>andirma"</w:t>
      </w:r>
    </w:p>
    <w:p w:rsidR="002B7C92" w:rsidRDefault="00D66871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Kodlama Projesi</w:t>
      </w:r>
    </w:p>
    <w:p w:rsidR="002B7C92" w:rsidRDefault="00D66871">
      <w:r>
        <w:rPr>
          <w:b/>
          <w:color w:val="1B2A4A"/>
          <w:sz w:val="20"/>
        </w:rPr>
        <w:t xml:space="preserve">Amacı: </w:t>
      </w:r>
      <w:r>
        <w:rPr>
          <w:sz w:val="20"/>
        </w:rPr>
        <w:t>Keras ile Iris veri setini siniflandiran YSA olusturmak.</w:t>
      </w:r>
    </w:p>
    <w:p w:rsidR="002B7C92" w:rsidRDefault="00D66871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Bilgisayar, PyCharm, TensorFlow/Keras, Scikit-learn</w:t>
      </w:r>
    </w:p>
    <w:p w:rsidR="002B7C92" w:rsidRDefault="00D66871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2B7C92" w:rsidRDefault="00D66871">
      <w:r>
        <w:rPr>
          <w:b/>
          <w:color w:val="007A7A"/>
          <w:sz w:val="20"/>
        </w:rPr>
        <w:t xml:space="preserve">  1. </w:t>
      </w:r>
      <w:r>
        <w:rPr>
          <w:sz w:val="20"/>
        </w:rPr>
        <w:t>pip install tensorflow ile Keras kurun.</w:t>
      </w:r>
    </w:p>
    <w:p w:rsidR="002B7C92" w:rsidRDefault="00D66871">
      <w:r>
        <w:rPr>
          <w:b/>
          <w:color w:val="007A7A"/>
          <w:sz w:val="20"/>
        </w:rPr>
        <w:t xml:space="preserve">  2. </w:t>
      </w:r>
      <w:r>
        <w:rPr>
          <w:sz w:val="20"/>
        </w:rPr>
        <w:t xml:space="preserve">Iris verisini </w:t>
      </w:r>
      <w:r>
        <w:rPr>
          <w:sz w:val="20"/>
        </w:rPr>
        <w:t>yukleyin ve train-test bolun.</w:t>
      </w:r>
    </w:p>
    <w:p w:rsidR="002B7C92" w:rsidRDefault="00D66871">
      <w:r>
        <w:rPr>
          <w:b/>
          <w:color w:val="007A7A"/>
          <w:sz w:val="20"/>
        </w:rPr>
        <w:t xml:space="preserve">  3. </w:t>
      </w:r>
      <w:r>
        <w:rPr>
          <w:sz w:val="20"/>
        </w:rPr>
        <w:t>Sequential model olusturun: Dense(8, relu) + Dense(3, softmax).</w:t>
      </w:r>
    </w:p>
    <w:p w:rsidR="002B7C92" w:rsidRDefault="00D66871">
      <w:r>
        <w:rPr>
          <w:b/>
          <w:color w:val="007A7A"/>
          <w:sz w:val="20"/>
        </w:rPr>
        <w:t xml:space="preserve">  4. </w:t>
      </w:r>
      <w:r>
        <w:rPr>
          <w:sz w:val="20"/>
        </w:rPr>
        <w:t>model.compile(optimizer='adam', loss='categorical_crossentropy', metrics=['accuracy']).</w:t>
      </w:r>
    </w:p>
    <w:p w:rsidR="002B7C92" w:rsidRDefault="00D66871">
      <w:r>
        <w:rPr>
          <w:b/>
          <w:color w:val="007A7A"/>
          <w:sz w:val="20"/>
        </w:rPr>
        <w:t xml:space="preserve">  5. </w:t>
      </w:r>
      <w:r>
        <w:rPr>
          <w:sz w:val="20"/>
        </w:rPr>
        <w:t>model.fit(X_train, y_train, epochs=100, validation_split=0.</w:t>
      </w:r>
      <w:r>
        <w:rPr>
          <w:sz w:val="20"/>
        </w:rPr>
        <w:t>2) ile egitin.</w:t>
      </w:r>
    </w:p>
    <w:p w:rsidR="002B7C92" w:rsidRDefault="00D66871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ML muhendisi: profesyonel araclarla model olusturan</w:t>
      </w:r>
    </w:p>
    <w:p w:rsidR="002B7C92" w:rsidRDefault="00D66871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Kurulum ve kod hatalarinda yardimci olur</w:t>
      </w:r>
    </w:p>
    <w:p w:rsidR="002B7C92" w:rsidRDefault="00D66871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Keras Iris Siniflandirma Modeli</w:t>
      </w:r>
    </w:p>
    <w:p w:rsidR="002B7C92" w:rsidRDefault="00D66871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2B7C92" w:rsidRDefault="00D66871">
      <w:r>
        <w:rPr>
          <w:b/>
          <w:color w:val="007A7A"/>
          <w:sz w:val="20"/>
        </w:rPr>
        <w:t xml:space="preserve">  1. </w:t>
      </w:r>
      <w:r>
        <w:rPr>
          <w:sz w:val="20"/>
        </w:rPr>
        <w:t>TensorFlow nedir?</w:t>
      </w:r>
    </w:p>
    <w:p w:rsidR="002B7C92" w:rsidRDefault="00D66871">
      <w:r>
        <w:rPr>
          <w:b/>
          <w:color w:val="007A7A"/>
          <w:sz w:val="20"/>
        </w:rPr>
        <w:t xml:space="preserve">  2. </w:t>
      </w:r>
      <w:r>
        <w:rPr>
          <w:sz w:val="20"/>
        </w:rPr>
        <w:t>PyTorch nedir?</w:t>
      </w:r>
    </w:p>
    <w:p w:rsidR="002B7C92" w:rsidRDefault="00D66871">
      <w:r>
        <w:rPr>
          <w:b/>
          <w:color w:val="007A7A"/>
          <w:sz w:val="20"/>
        </w:rPr>
        <w:t xml:space="preserve">  3. </w:t>
      </w:r>
      <w:r>
        <w:rPr>
          <w:sz w:val="20"/>
        </w:rPr>
        <w:t>Ker</w:t>
      </w:r>
      <w:r>
        <w:rPr>
          <w:sz w:val="20"/>
        </w:rPr>
        <w:t>as vs PyTorch farki?</w:t>
      </w:r>
    </w:p>
    <w:p w:rsidR="002B7C92" w:rsidRDefault="00D66871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model.summary() ile modeli inceleyin!</w:t>
      </w:r>
    </w:p>
    <w:p w:rsidR="002B7C92" w:rsidRDefault="00D66871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B7C92" w:rsidRDefault="00D66871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2B7C92" w:rsidRDefault="00D66871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2B7C92" w:rsidRDefault="002B7C92"/>
    <w:p w:rsidR="002B7C92" w:rsidRDefault="00D66871">
      <w:r>
        <w:rPr>
          <w:i/>
          <w:color w:val="E65C00"/>
          <w:sz w:val="20"/>
        </w:rPr>
        <w:t xml:space="preserve">  Süre: 12 dakika</w:t>
      </w:r>
    </w:p>
    <w:p w:rsidR="002B7C92" w:rsidRDefault="00D66871">
      <w:pPr>
        <w:spacing w:before="200"/>
      </w:pPr>
      <w:r>
        <w:rPr>
          <w:b/>
          <w:color w:val="E65C00"/>
          <w:sz w:val="24"/>
        </w:rPr>
        <w:t xml:space="preserve">  Temel Kavr</w:t>
      </w:r>
      <w:r>
        <w:rPr>
          <w:b/>
          <w:color w:val="E65C00"/>
          <w:sz w:val="24"/>
        </w:rPr>
        <w:t>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2B7C92">
        <w:trPr>
          <w:jc w:val="center"/>
        </w:trPr>
        <w:tc>
          <w:tcPr>
            <w:tcW w:w="2409" w:type="dxa"/>
            <w:shd w:val="clear" w:color="auto" w:fill="E65C00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2B7C92">
        <w:trPr>
          <w:jc w:val="center"/>
        </w:trPr>
        <w:tc>
          <w:tcPr>
            <w:tcW w:w="2409" w:type="dxa"/>
          </w:tcPr>
          <w:p w:rsidR="002B7C92" w:rsidRDefault="00D66871">
            <w:r>
              <w:rPr>
                <w:sz w:val="18"/>
              </w:rPr>
              <w:t>Keras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Yuksek seviyeli derin ogrenme kutuphaanesi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TensorFlow uzerinde calisir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Keras logosu</w:t>
            </w:r>
          </w:p>
        </w:tc>
      </w:tr>
      <w:tr w:rsidR="002B7C92">
        <w:trPr>
          <w:jc w:val="center"/>
        </w:trPr>
        <w:tc>
          <w:tcPr>
            <w:tcW w:w="2409" w:type="dxa"/>
          </w:tcPr>
          <w:p w:rsidR="002B7C92" w:rsidRDefault="00D66871">
            <w:r>
              <w:rPr>
                <w:sz w:val="18"/>
              </w:rPr>
              <w:t>Sequential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Katmanlari sirayla ekleme modeli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model = Sequential()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Sequential yapisi</w:t>
            </w:r>
          </w:p>
        </w:tc>
      </w:tr>
      <w:tr w:rsidR="002B7C92">
        <w:trPr>
          <w:jc w:val="center"/>
        </w:trPr>
        <w:tc>
          <w:tcPr>
            <w:tcW w:w="2409" w:type="dxa"/>
          </w:tcPr>
          <w:p w:rsidR="002B7C92" w:rsidRDefault="00D66871">
            <w:r>
              <w:rPr>
                <w:sz w:val="18"/>
              </w:rPr>
              <w:t>Dense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Tam bagli katman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 xml:space="preserve">Dense(units, </w:t>
            </w:r>
            <w:r>
              <w:rPr>
                <w:sz w:val="18"/>
              </w:rPr>
              <w:t>activation)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Dense katman gorseli</w:t>
            </w:r>
          </w:p>
        </w:tc>
      </w:tr>
      <w:tr w:rsidR="002B7C92">
        <w:trPr>
          <w:jc w:val="center"/>
        </w:trPr>
        <w:tc>
          <w:tcPr>
            <w:tcW w:w="2409" w:type="dxa"/>
          </w:tcPr>
          <w:p w:rsidR="002B7C92" w:rsidRDefault="00D66871">
            <w:r>
              <w:rPr>
                <w:sz w:val="18"/>
              </w:rPr>
              <w:t>compile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Model egitim ayarlari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optimizer, loss, metrics belirle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compile parametreleri</w:t>
            </w:r>
          </w:p>
        </w:tc>
      </w:tr>
      <w:tr w:rsidR="002B7C92">
        <w:trPr>
          <w:jc w:val="center"/>
        </w:trPr>
        <w:tc>
          <w:tcPr>
            <w:tcW w:w="2409" w:type="dxa"/>
          </w:tcPr>
          <w:p w:rsidR="002B7C92" w:rsidRDefault="00D66871">
            <w:r>
              <w:rPr>
                <w:sz w:val="18"/>
              </w:rPr>
              <w:t>fit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Model egitim fonksiyonu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epochs, batch_size, validation_split</w:t>
            </w:r>
          </w:p>
        </w:tc>
        <w:tc>
          <w:tcPr>
            <w:tcW w:w="2409" w:type="dxa"/>
          </w:tcPr>
          <w:p w:rsidR="002B7C92" w:rsidRDefault="00D66871">
            <w:r>
              <w:rPr>
                <w:sz w:val="18"/>
              </w:rPr>
              <w:t>Egitim ciktisi</w:t>
            </w:r>
          </w:p>
        </w:tc>
      </w:tr>
    </w:tbl>
    <w:p w:rsidR="002B7C92" w:rsidRDefault="002B7C92"/>
    <w:p w:rsidR="002B7C92" w:rsidRDefault="00D66871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2B7C92" w:rsidRDefault="00D66871">
      <w:r>
        <w:rPr>
          <w:sz w:val="20"/>
        </w:rPr>
        <w:t>Keras, TensorFlow uzerine kurulu yukse</w:t>
      </w:r>
      <w:r>
        <w:rPr>
          <w:sz w:val="20"/>
        </w:rPr>
        <w:t>k seviyeli bir derin ogrenme kutuphanesidir. Amaci: kolay ve hizli model olusturma. 'Gelistiiriciyi mutlu etmek' felsefesiyle tasarlanmistir.</w:t>
      </w:r>
    </w:p>
    <w:p w:rsidR="002B7C92" w:rsidRDefault="00D66871">
      <w:r>
        <w:rPr>
          <w:sz w:val="20"/>
        </w:rPr>
        <w:t xml:space="preserve">Sequential model, katmanlari sirayla eklememizi saglar: model.add(Dense(8, activation='relu', input_shape=(4,))). </w:t>
      </w:r>
      <w:r>
        <w:rPr>
          <w:sz w:val="20"/>
        </w:rPr>
        <w:t>Dense = tam bagli katman. Ilk katmanda input_shape belirtilir.</w:t>
      </w:r>
    </w:p>
    <w:p w:rsidR="002B7C92" w:rsidRDefault="00D66871">
      <w:r>
        <w:rPr>
          <w:sz w:val="20"/>
        </w:rPr>
        <w:t>Egitim 3 adim: 1) compile: optimizer (adam), loss (categorical_crossentropy), metrics (accuracy). 2) fit: egitim verisi, epoch sayisi, dogrulama orani. 3) evaluate: test verisi ile degerlendir.</w:t>
      </w:r>
    </w:p>
    <w:p w:rsidR="002B7C92" w:rsidRDefault="00D66871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B7C92">
        <w:trPr>
          <w:jc w:val="center"/>
        </w:trPr>
        <w:tc>
          <w:tcPr>
            <w:tcW w:w="3213" w:type="dxa"/>
            <w:shd w:val="clear" w:color="auto" w:fill="E65C00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Model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model = Sequential([Dense(8,relu), Dense(3,softmax)])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2 katmanli ag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Compile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model.compile(optimizer='adam', loss='ce')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Egitim ayarlari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Fit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model.fit(X, y, epochs=100)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Egitim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Evaluate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model.evaluate(X_test, y_test)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Test basarisi</w:t>
            </w:r>
          </w:p>
        </w:tc>
      </w:tr>
    </w:tbl>
    <w:p w:rsidR="002B7C92" w:rsidRDefault="002B7C92"/>
    <w:p w:rsidR="002B7C92" w:rsidRDefault="00D66871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2B7C92" w:rsidRDefault="00D66871">
      <w:pPr>
        <w:pStyle w:val="ListeMaddemi"/>
      </w:pPr>
      <w:r>
        <w:rPr>
          <w:sz w:val="20"/>
        </w:rPr>
        <w:t>Keras kod yapisi</w:t>
      </w:r>
    </w:p>
    <w:p w:rsidR="002B7C92" w:rsidRDefault="00D66871">
      <w:pPr>
        <w:pStyle w:val="ListeMaddemi"/>
      </w:pPr>
      <w:r>
        <w:rPr>
          <w:sz w:val="20"/>
        </w:rPr>
        <w:t>model.summary() ciktisi</w:t>
      </w:r>
    </w:p>
    <w:p w:rsidR="002B7C92" w:rsidRDefault="00D66871">
      <w:pPr>
        <w:pStyle w:val="ListeMaddemi"/>
      </w:pPr>
      <w:r>
        <w:rPr>
          <w:sz w:val="20"/>
        </w:rPr>
        <w:t>Egitim grafigi</w:t>
      </w:r>
    </w:p>
    <w:p w:rsidR="002B7C92" w:rsidRDefault="00D66871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2B7C92" w:rsidRDefault="00D66871">
      <w:r>
        <w:rPr>
          <w:b/>
          <w:color w:val="E65C00"/>
          <w:sz w:val="20"/>
        </w:rPr>
        <w:t xml:space="preserve">  1. </w:t>
      </w:r>
      <w:r>
        <w:rPr>
          <w:sz w:val="20"/>
        </w:rPr>
        <w:t>Keras = LEGO: hazir parcalarla model kur</w:t>
      </w:r>
    </w:p>
    <w:p w:rsidR="002B7C92" w:rsidRDefault="00D66871">
      <w:r>
        <w:rPr>
          <w:b/>
          <w:color w:val="E65C00"/>
          <w:sz w:val="20"/>
        </w:rPr>
        <w:t xml:space="preserve">  2. </w:t>
      </w:r>
      <w:r>
        <w:rPr>
          <w:sz w:val="20"/>
        </w:rPr>
        <w:t>Sequential = Boru hatti: sirayla katman ekle</w:t>
      </w:r>
    </w:p>
    <w:p w:rsidR="002B7C92" w:rsidRDefault="00D66871">
      <w:r>
        <w:rPr>
          <w:b/>
          <w:color w:val="E65C00"/>
          <w:sz w:val="20"/>
        </w:rPr>
        <w:t xml:space="preserve">  3. </w:t>
      </w:r>
      <w:r>
        <w:rPr>
          <w:sz w:val="20"/>
        </w:rPr>
        <w:t>Dense = Tam bagli oda: herkes herkesle konusur</w:t>
      </w:r>
    </w:p>
    <w:p w:rsidR="002B7C92" w:rsidRDefault="00D66871">
      <w:r>
        <w:rPr>
          <w:b/>
          <w:color w:val="E65C00"/>
          <w:sz w:val="20"/>
        </w:rPr>
        <w:t xml:space="preserve">  4. </w:t>
      </w:r>
      <w:r>
        <w:rPr>
          <w:sz w:val="20"/>
        </w:rPr>
        <w:t>fit = Egitim kampi: modeli egit</w:t>
      </w:r>
    </w:p>
    <w:p w:rsidR="002B7C92" w:rsidRDefault="00D66871">
      <w:pPr>
        <w:spacing w:before="200"/>
      </w:pPr>
      <w:r>
        <w:rPr>
          <w:b/>
          <w:color w:val="E65C00"/>
          <w:sz w:val="24"/>
        </w:rPr>
        <w:lastRenderedPageBreak/>
        <w:t xml:space="preserve">  Öğrenci Soru-Cevap</w:t>
      </w:r>
    </w:p>
    <w:p w:rsidR="002B7C92" w:rsidRDefault="00D66871">
      <w:pPr>
        <w:pStyle w:val="ListeMaddemi"/>
      </w:pPr>
      <w:r>
        <w:rPr>
          <w:sz w:val="20"/>
        </w:rPr>
        <w:t>Neden Keras? - Hizli prototipleme, az kodla cok is.</w:t>
      </w:r>
    </w:p>
    <w:p w:rsidR="002B7C92" w:rsidRDefault="00D66871">
      <w:pPr>
        <w:pStyle w:val="ListeMaddemi"/>
      </w:pPr>
      <w:r>
        <w:rPr>
          <w:sz w:val="20"/>
        </w:rPr>
        <w:t>Sequential ne zaman kullanilir? - Katmanlar sirayla ekleniiyorsa.</w:t>
      </w:r>
    </w:p>
    <w:p w:rsidR="002B7C92" w:rsidRDefault="00D66871">
      <w:pPr>
        <w:pStyle w:val="ListeMaddemi"/>
      </w:pPr>
      <w:r>
        <w:rPr>
          <w:sz w:val="20"/>
        </w:rPr>
        <w:t xml:space="preserve">Dense(8) ne demek? - 8 noronlu </w:t>
      </w:r>
      <w:r>
        <w:rPr>
          <w:sz w:val="20"/>
        </w:rPr>
        <w:t>tam bagli katman.</w:t>
      </w:r>
    </w:p>
    <w:p w:rsidR="002B7C92" w:rsidRDefault="00D66871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2B7C92" w:rsidRDefault="00D66871">
            <w:r>
              <w:rPr>
                <w:b/>
                <w:color w:val="FFFFFF"/>
                <w:sz w:val="28"/>
              </w:rPr>
              <w:t xml:space="preserve">  E4  |  DERİNLEŞTİRME (ELABORATE)  —  Transfer &amp; Pekiştirme</w:t>
            </w:r>
          </w:p>
        </w:tc>
      </w:tr>
    </w:tbl>
    <w:p w:rsidR="002B7C92" w:rsidRDefault="002B7C92"/>
    <w:p w:rsidR="002B7C92" w:rsidRDefault="00D66871">
      <w:r>
        <w:rPr>
          <w:i/>
          <w:color w:val="6A1B9A"/>
          <w:sz w:val="20"/>
        </w:rPr>
        <w:t xml:space="preserve">  Süre: 10 dakika</w:t>
      </w:r>
    </w:p>
    <w:p w:rsidR="002B7C92" w:rsidRDefault="00D66871">
      <w:pPr>
        <w:spacing w:before="200"/>
      </w:pPr>
      <w:r>
        <w:rPr>
          <w:b/>
          <w:color w:val="6A1B9A"/>
          <w:sz w:val="24"/>
        </w:rPr>
        <w:t xml:space="preserve">  Uygulama Etkinliği: "Model Gelistirme"</w:t>
      </w:r>
    </w:p>
    <w:p w:rsidR="002B7C92" w:rsidRDefault="00D66871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Deney</w:t>
      </w:r>
    </w:p>
    <w:p w:rsidR="002B7C92" w:rsidRDefault="00D66871">
      <w:r>
        <w:rPr>
          <w:b/>
          <w:color w:val="1B2A4A"/>
          <w:sz w:val="20"/>
        </w:rPr>
        <w:t xml:space="preserve">Amacı: </w:t>
      </w:r>
      <w:r>
        <w:rPr>
          <w:sz w:val="20"/>
        </w:rPr>
        <w:t xml:space="preserve">Keras </w:t>
      </w:r>
      <w:r>
        <w:rPr>
          <w:sz w:val="20"/>
        </w:rPr>
        <w:t>modelini gelistirerek performansi artirmak.</w:t>
      </w:r>
    </w:p>
    <w:p w:rsidR="002B7C92" w:rsidRDefault="00D66871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2B7C92" w:rsidRDefault="00D66871">
      <w:r>
        <w:rPr>
          <w:b/>
          <w:color w:val="6A1B9A"/>
          <w:sz w:val="20"/>
        </w:rPr>
        <w:t xml:space="preserve">  1. </w:t>
      </w:r>
      <w:r>
        <w:rPr>
          <w:sz w:val="20"/>
        </w:rPr>
        <w:t>Temel modeli egitin ve accuracy yi kaydedin.</w:t>
      </w:r>
    </w:p>
    <w:p w:rsidR="002B7C92" w:rsidRDefault="00D66871">
      <w:r>
        <w:rPr>
          <w:b/>
          <w:color w:val="6A1B9A"/>
          <w:sz w:val="20"/>
        </w:rPr>
        <w:t xml:space="preserve">  2. </w:t>
      </w:r>
      <w:r>
        <w:rPr>
          <w:sz w:val="20"/>
        </w:rPr>
        <w:t>Gizli katman sayisini artirin (2 gizli katman).</w:t>
      </w:r>
    </w:p>
    <w:p w:rsidR="002B7C92" w:rsidRDefault="00D66871">
      <w:r>
        <w:rPr>
          <w:b/>
          <w:color w:val="6A1B9A"/>
          <w:sz w:val="20"/>
        </w:rPr>
        <w:t xml:space="preserve">  3. </w:t>
      </w:r>
      <w:r>
        <w:rPr>
          <w:sz w:val="20"/>
        </w:rPr>
        <w:t>Dropout(0.2) ekleyin.</w:t>
      </w:r>
    </w:p>
    <w:p w:rsidR="002B7C92" w:rsidRDefault="00D66871">
      <w:r>
        <w:rPr>
          <w:b/>
          <w:color w:val="6A1B9A"/>
          <w:sz w:val="20"/>
        </w:rPr>
        <w:t xml:space="preserve">  4. </w:t>
      </w:r>
      <w:r>
        <w:rPr>
          <w:sz w:val="20"/>
        </w:rPr>
        <w:t>Farkli optimizer larla deneyin (sgd, adam, rmsprop).</w:t>
      </w:r>
    </w:p>
    <w:p w:rsidR="002B7C92" w:rsidRDefault="00D66871">
      <w:r>
        <w:rPr>
          <w:b/>
          <w:color w:val="6A1B9A"/>
          <w:sz w:val="20"/>
        </w:rPr>
        <w:t xml:space="preserve">  5. </w:t>
      </w:r>
      <w:r>
        <w:rPr>
          <w:sz w:val="20"/>
        </w:rPr>
        <w:t>En iyi modeli raporlayin.</w:t>
      </w:r>
    </w:p>
    <w:p w:rsidR="002B7C92" w:rsidRDefault="00D66871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Model Gelistirme Raporu</w:t>
      </w:r>
    </w:p>
    <w:p w:rsidR="002B7C92" w:rsidRDefault="00D66871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2B7C92" w:rsidRDefault="00D66871">
      <w:r>
        <w:rPr>
          <w:b/>
          <w:color w:val="6A1B9A"/>
          <w:sz w:val="20"/>
        </w:rPr>
        <w:t xml:space="preserve">  1. </w:t>
      </w:r>
      <w:r>
        <w:rPr>
          <w:sz w:val="20"/>
        </w:rPr>
        <w:t>Herhangi bir ML projesinde model iterasyonu.</w:t>
      </w:r>
    </w:p>
    <w:p w:rsidR="002B7C92" w:rsidRDefault="00D66871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Deneysel Bilim (AB testi), Yazilim Muhendisligi (iterasyon)</w:t>
      </w:r>
    </w:p>
    <w:p w:rsidR="002B7C92" w:rsidRDefault="00D66871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2B7C92" w:rsidRDefault="00D66871">
            <w:r>
              <w:rPr>
                <w:sz w:val="20"/>
              </w:rPr>
              <w:t>Modeli en az ka</w:t>
            </w:r>
            <w:r>
              <w:rPr>
                <w:sz w:val="20"/>
              </w:rPr>
              <w:t>tman/noronla en yuksek accuracy ye ulastirin.</w:t>
            </w:r>
          </w:p>
        </w:tc>
      </w:tr>
    </w:tbl>
    <w:p w:rsidR="002B7C92" w:rsidRDefault="002B7C92"/>
    <w:p w:rsidR="002B7C92" w:rsidRDefault="00D66871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Keras ile XOR problemini de cozun.</w:t>
      </w:r>
    </w:p>
    <w:p w:rsidR="002B7C92" w:rsidRDefault="00D66871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2B7C92" w:rsidRDefault="00D66871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2B7C92" w:rsidRDefault="002B7C92"/>
    <w:p w:rsidR="002B7C92" w:rsidRDefault="00D66871">
      <w:r>
        <w:rPr>
          <w:i/>
          <w:color w:val="2E7D32"/>
          <w:sz w:val="20"/>
        </w:rPr>
        <w:t xml:space="preserve">  Süre: 8 dakika</w:t>
      </w:r>
    </w:p>
    <w:p w:rsidR="002B7C92" w:rsidRDefault="00D66871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2B7C92" w:rsidRDefault="00D66871">
      <w:r>
        <w:rPr>
          <w:sz w:val="20"/>
        </w:rPr>
        <w:t xml:space="preserve">  ☐  Keras Sequential model olusturur.</w:t>
      </w:r>
    </w:p>
    <w:p w:rsidR="002B7C92" w:rsidRDefault="00D66871">
      <w:r>
        <w:rPr>
          <w:sz w:val="20"/>
        </w:rPr>
        <w:t xml:space="preserve">  ☐  Dense ve Dropout katmanlarini ekler.</w:t>
      </w:r>
    </w:p>
    <w:p w:rsidR="002B7C92" w:rsidRDefault="00D66871">
      <w:r>
        <w:rPr>
          <w:sz w:val="20"/>
        </w:rPr>
        <w:t xml:space="preserve">  ☐  model.compile ve model.fit kullanir.</w:t>
      </w:r>
    </w:p>
    <w:p w:rsidR="002B7C92" w:rsidRDefault="00D66871">
      <w:r>
        <w:rPr>
          <w:sz w:val="20"/>
        </w:rPr>
        <w:t xml:space="preserve">  ☐  model.summary() okur.</w:t>
      </w:r>
    </w:p>
    <w:p w:rsidR="002B7C92" w:rsidRDefault="00D66871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2B7C92" w:rsidRDefault="00D66871">
      <w:r>
        <w:rPr>
          <w:b/>
          <w:color w:val="2E7D32"/>
          <w:sz w:val="20"/>
        </w:rPr>
        <w:t xml:space="preserve">  1. </w:t>
      </w:r>
      <w:r>
        <w:rPr>
          <w:sz w:val="20"/>
        </w:rPr>
        <w:t xml:space="preserve">Keras model olusturmay yazabilir </w:t>
      </w:r>
      <w:r>
        <w:rPr>
          <w:sz w:val="20"/>
        </w:rPr>
        <w:t>miyim?</w:t>
      </w:r>
    </w:p>
    <w:p w:rsidR="002B7C92" w:rsidRDefault="00D66871">
      <w:r>
        <w:rPr>
          <w:b/>
          <w:color w:val="2E7D32"/>
          <w:sz w:val="20"/>
        </w:rPr>
        <w:t xml:space="preserve">  2. </w:t>
      </w:r>
      <w:r>
        <w:rPr>
          <w:sz w:val="20"/>
        </w:rPr>
        <w:t>compile parametrelerini biliyor muyum?</w:t>
      </w:r>
    </w:p>
    <w:p w:rsidR="002B7C92" w:rsidRDefault="00D66871">
      <w:r>
        <w:rPr>
          <w:b/>
          <w:color w:val="2E7D32"/>
          <w:sz w:val="20"/>
        </w:rPr>
        <w:lastRenderedPageBreak/>
        <w:t xml:space="preserve">  3. </w:t>
      </w:r>
      <w:r>
        <w:rPr>
          <w:sz w:val="20"/>
        </w:rPr>
        <w:t>fit ile egitiim yapabilir miyim?</w:t>
      </w:r>
    </w:p>
    <w:p w:rsidR="002B7C92" w:rsidRDefault="00D66871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B7C92">
        <w:trPr>
          <w:jc w:val="center"/>
        </w:trPr>
        <w:tc>
          <w:tcPr>
            <w:tcW w:w="3213" w:type="dxa"/>
            <w:shd w:val="clear" w:color="auto" w:fill="2E7D32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2E7D32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Keras hangi kutuphane uzerinde calisir?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a) NumPy b) Scikit-learn c) TensorFlow d) Pandas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c) TensorFlow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Dense(8, relu) ne demek?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a) 8 katman b) 8 noronlu ReLU katman c) 8 epoch d) 8 batch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b) 8 noronlu ReLU katman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model.fit ne yapar?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a) Model olusturur b) Model derler c) Model egitir d) Model test eder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c) Model egitir</w:t>
            </w:r>
          </w:p>
        </w:tc>
      </w:tr>
    </w:tbl>
    <w:p w:rsidR="002B7C92" w:rsidRDefault="002B7C92"/>
    <w:p w:rsidR="002B7C92" w:rsidRDefault="00D66871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2B7C92" w:rsidRDefault="00D66871">
      <w:r>
        <w:rPr>
          <w:b/>
          <w:color w:val="2E7D32"/>
          <w:sz w:val="20"/>
        </w:rPr>
        <w:t>Açık Uçlu:</w:t>
      </w:r>
    </w:p>
    <w:p w:rsidR="002B7C92" w:rsidRDefault="00D66871">
      <w:r>
        <w:rPr>
          <w:b/>
          <w:color w:val="2E7D32"/>
          <w:sz w:val="20"/>
        </w:rPr>
        <w:t xml:space="preserve">  1. </w:t>
      </w:r>
      <w:r>
        <w:rPr>
          <w:sz w:val="20"/>
        </w:rPr>
        <w:t>Sifirdan yazmak mii Keras mi? Ne zaman hangisi?</w:t>
      </w:r>
    </w:p>
    <w:p w:rsidR="002B7C92" w:rsidRDefault="00D66871">
      <w:r>
        <w:rPr>
          <w:b/>
          <w:color w:val="2E7D32"/>
          <w:sz w:val="20"/>
        </w:rPr>
        <w:t>Eleştirel Düşünme:</w:t>
      </w:r>
    </w:p>
    <w:p w:rsidR="002B7C92" w:rsidRDefault="00D66871">
      <w:r>
        <w:rPr>
          <w:b/>
          <w:color w:val="2E7D32"/>
          <w:sz w:val="20"/>
        </w:rPr>
        <w:t xml:space="preserve">  1. </w:t>
      </w:r>
      <w:r>
        <w:rPr>
          <w:sz w:val="20"/>
        </w:rPr>
        <w:t>Keras in sinirliliklari neler? Ne zaman baska araclar gerekir?</w:t>
      </w:r>
    </w:p>
    <w:p w:rsidR="002B7C92" w:rsidRDefault="00D66871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B7C92" w:rsidRDefault="00D66871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2B7C92" w:rsidRDefault="00D66871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</w:t>
            </w:r>
            <w:r>
              <w:rPr>
                <w:b/>
                <w:color w:val="FFFFFF"/>
                <w:sz w:val="28"/>
              </w:rPr>
              <w:t>kinlikleri</w:t>
            </w:r>
          </w:p>
        </w:tc>
      </w:tr>
    </w:tbl>
    <w:p w:rsidR="002B7C92" w:rsidRDefault="002B7C92"/>
    <w:p w:rsidR="002B7C92" w:rsidRDefault="00D66871">
      <w:pPr>
        <w:spacing w:before="200"/>
      </w:pPr>
      <w:r>
        <w:rPr>
          <w:b/>
          <w:color w:val="C62828"/>
          <w:sz w:val="24"/>
        </w:rPr>
        <w:t xml:space="preserve">  Adım Adım Uygulama: "Keras Iris Modeli"</w:t>
      </w:r>
    </w:p>
    <w:p w:rsidR="002B7C92" w:rsidRDefault="00D66871">
      <w:r>
        <w:rPr>
          <w:b/>
          <w:color w:val="1B2A4A"/>
          <w:sz w:val="20"/>
        </w:rPr>
        <w:t xml:space="preserve">Hedef: </w:t>
      </w:r>
      <w:r>
        <w:rPr>
          <w:sz w:val="20"/>
        </w:rPr>
        <w:t>Iris veri setini siniflandiran Keras modeli.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504"/>
        <w:gridCol w:w="3173"/>
        <w:gridCol w:w="3177"/>
      </w:tblGrid>
      <w:tr w:rsidR="002B7C92">
        <w:trPr>
          <w:jc w:val="center"/>
        </w:trPr>
        <w:tc>
          <w:tcPr>
            <w:tcW w:w="3213" w:type="dxa"/>
            <w:shd w:val="clear" w:color="auto" w:fill="C62828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from tensorflow import keras; from keras.models import Sequential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Import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Kutuphane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 xml:space="preserve">model = </w:t>
            </w:r>
            <w:r>
              <w:rPr>
                <w:sz w:val="18"/>
              </w:rPr>
              <w:t>Sequential([Dense(8,'relu',input_shape=(4,)), Dense(3,'softmax')])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Model kur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2 katman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model.compile(optimizer='adam', loss='categorical_crossentropy'); model.fit(...)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Egit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100 epoch</w:t>
            </w:r>
          </w:p>
        </w:tc>
      </w:tr>
    </w:tbl>
    <w:p w:rsidR="002B7C92" w:rsidRDefault="002B7C92"/>
    <w:p w:rsidR="002B7C92" w:rsidRDefault="00D66871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Iris test accuracy si %90 ustu olmali.</w:t>
      </w:r>
    </w:p>
    <w:p w:rsidR="002B7C92" w:rsidRDefault="00D66871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B7C92" w:rsidRDefault="00D66871">
      <w:pPr>
        <w:spacing w:before="200"/>
      </w:pPr>
      <w:r>
        <w:rPr>
          <w:b/>
          <w:color w:val="C62828"/>
          <w:sz w:val="24"/>
        </w:rPr>
        <w:t xml:space="preserve">  Canlı Demo: "Keras Canli Demo"</w:t>
      </w:r>
    </w:p>
    <w:p w:rsidR="002B7C92" w:rsidRDefault="00D66871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Adim adim Keras modeli olusturur ve egitir.</w:t>
      </w:r>
    </w:p>
    <w:p w:rsidR="002B7C92" w:rsidRDefault="00D66871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Ayni kodu yazarak egitim ciktisini gozlemler.</w:t>
      </w:r>
    </w:p>
    <w:p w:rsidR="002B7C92" w:rsidRDefault="00D66871">
      <w:r>
        <w:rPr>
          <w:b/>
          <w:color w:val="1B2A4A"/>
          <w:sz w:val="20"/>
        </w:rPr>
        <w:t>Dikka</w:t>
      </w:r>
      <w:r>
        <w:rPr>
          <w:b/>
          <w:color w:val="1B2A4A"/>
          <w:sz w:val="20"/>
        </w:rPr>
        <w:t xml:space="preserve">t Noktaları: </w:t>
      </w:r>
      <w:r>
        <w:rPr>
          <w:sz w:val="20"/>
        </w:rPr>
        <w:t>pip install tensorflow once yapilmali!</w:t>
      </w:r>
    </w:p>
    <w:p w:rsidR="002B7C92" w:rsidRDefault="00D66871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B7C92" w:rsidRDefault="00D66871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B7C92">
        <w:trPr>
          <w:jc w:val="center"/>
        </w:trPr>
        <w:tc>
          <w:tcPr>
            <w:tcW w:w="3213" w:type="dxa"/>
            <w:shd w:val="clear" w:color="auto" w:fill="C62828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Temel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Iris icin temel Keras modeli olusturun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Calisan model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 xml:space="preserve">Dropout ekleyin ve </w:t>
            </w:r>
            <w:r>
              <w:rPr>
                <w:sz w:val="18"/>
              </w:rPr>
              <w:t>accuracy karsilastirin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Overfitting azalir</w:t>
            </w:r>
          </w:p>
        </w:tc>
      </w:tr>
      <w:tr w:rsidR="002B7C92">
        <w:trPr>
          <w:jc w:val="center"/>
        </w:trPr>
        <w:tc>
          <w:tcPr>
            <w:tcW w:w="3213" w:type="dxa"/>
          </w:tcPr>
          <w:p w:rsidR="002B7C92" w:rsidRDefault="00D66871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3 katmanli model yapin ve model.summary() inceleyin</w:t>
            </w:r>
          </w:p>
        </w:tc>
        <w:tc>
          <w:tcPr>
            <w:tcW w:w="3213" w:type="dxa"/>
          </w:tcPr>
          <w:p w:rsidR="002B7C92" w:rsidRDefault="00D66871">
            <w:r>
              <w:rPr>
                <w:sz w:val="18"/>
              </w:rPr>
              <w:t>Parametre sayisi</w:t>
            </w:r>
          </w:p>
        </w:tc>
      </w:tr>
    </w:tbl>
    <w:p w:rsidR="002B7C92" w:rsidRDefault="002B7C92"/>
    <w:p w:rsidR="002B7C92" w:rsidRDefault="00D66871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B7C92" w:rsidRDefault="00D66871">
      <w:pPr>
        <w:spacing w:before="200"/>
      </w:pPr>
      <w:r>
        <w:rPr>
          <w:b/>
          <w:color w:val="C62828"/>
          <w:sz w:val="24"/>
        </w:rPr>
        <w:t xml:space="preserve">  Vaka Çalışması: "Keras vs Sifirdan"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2B7C92" w:rsidRDefault="00D66871">
            <w:r>
              <w:rPr>
                <w:sz w:val="20"/>
              </w:rPr>
              <w:t>XOR problemini he</w:t>
            </w:r>
            <w:r>
              <w:rPr>
                <w:sz w:val="20"/>
              </w:rPr>
              <w:t>m sifirdan yazdiginiz kodla hem Keras ile cozun. Kodu ve sonuclari karsilastirin.</w:t>
            </w:r>
          </w:p>
        </w:tc>
      </w:tr>
    </w:tbl>
    <w:p w:rsidR="002B7C92" w:rsidRDefault="002B7C92"/>
    <w:p w:rsidR="002B7C92" w:rsidRDefault="00D66871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Kod satir sayisi, egitim suresi ve accuracy karsilastirmasi.</w:t>
      </w:r>
    </w:p>
    <w:p w:rsidR="002B7C92" w:rsidRDefault="00D66871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B7C92" w:rsidRDefault="00D66871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2B7C92" w:rsidRDefault="00D66871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2B7C92" w:rsidRDefault="002B7C92"/>
    <w:p w:rsidR="002B7C92" w:rsidRDefault="00D66871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2B7C92" w:rsidRDefault="00D66871">
      <w:r>
        <w:rPr>
          <w:sz w:val="20"/>
        </w:rPr>
        <w:t>Keras ile model olusturma (Sequential, Dense), derleme (compile), egitim (fit), degerlendirme (evaluate) ve model gelistirme.</w:t>
      </w:r>
    </w:p>
    <w:p w:rsidR="002B7C92" w:rsidRDefault="00D66871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2B7C92">
        <w:trPr>
          <w:jc w:val="center"/>
        </w:trPr>
        <w:tc>
          <w:tcPr>
            <w:tcW w:w="4819" w:type="dxa"/>
            <w:shd w:val="clear" w:color="auto" w:fill="F5F5F5"/>
          </w:tcPr>
          <w:p w:rsidR="002B7C92" w:rsidRDefault="00D66871">
            <w:r>
              <w:rPr>
                <w:b/>
                <w:color w:val="1B2A4A"/>
                <w:sz w:val="20"/>
              </w:rPr>
              <w:t xml:space="preserve">  Keras</w:t>
            </w:r>
          </w:p>
        </w:tc>
        <w:tc>
          <w:tcPr>
            <w:tcW w:w="4819" w:type="dxa"/>
            <w:shd w:val="clear" w:color="auto" w:fill="F5F5F5"/>
          </w:tcPr>
          <w:p w:rsidR="002B7C92" w:rsidRDefault="00D66871">
            <w:r>
              <w:rPr>
                <w:b/>
                <w:color w:val="1B2A4A"/>
                <w:sz w:val="20"/>
              </w:rPr>
              <w:t xml:space="preserve">  TensorFlow</w:t>
            </w:r>
          </w:p>
        </w:tc>
      </w:tr>
      <w:tr w:rsidR="002B7C92">
        <w:trPr>
          <w:jc w:val="center"/>
        </w:trPr>
        <w:tc>
          <w:tcPr>
            <w:tcW w:w="4819" w:type="dxa"/>
            <w:shd w:val="clear" w:color="auto" w:fill="F5F5F5"/>
          </w:tcPr>
          <w:p w:rsidR="002B7C92" w:rsidRDefault="00D66871">
            <w:r>
              <w:rPr>
                <w:b/>
                <w:color w:val="1B2A4A"/>
                <w:sz w:val="20"/>
              </w:rPr>
              <w:t xml:space="preserve">  Sequential</w:t>
            </w:r>
          </w:p>
        </w:tc>
        <w:tc>
          <w:tcPr>
            <w:tcW w:w="4819" w:type="dxa"/>
            <w:shd w:val="clear" w:color="auto" w:fill="F5F5F5"/>
          </w:tcPr>
          <w:p w:rsidR="002B7C92" w:rsidRDefault="00D66871">
            <w:r>
              <w:rPr>
                <w:b/>
                <w:color w:val="1B2A4A"/>
                <w:sz w:val="20"/>
              </w:rPr>
              <w:t xml:space="preserve">  Dense</w:t>
            </w:r>
          </w:p>
        </w:tc>
      </w:tr>
      <w:tr w:rsidR="002B7C92">
        <w:trPr>
          <w:jc w:val="center"/>
        </w:trPr>
        <w:tc>
          <w:tcPr>
            <w:tcW w:w="4819" w:type="dxa"/>
            <w:shd w:val="clear" w:color="auto" w:fill="F5F5F5"/>
          </w:tcPr>
          <w:p w:rsidR="002B7C92" w:rsidRDefault="00D66871">
            <w:r>
              <w:rPr>
                <w:b/>
                <w:color w:val="1B2A4A"/>
                <w:sz w:val="20"/>
              </w:rPr>
              <w:t xml:space="preserve">  Dropout</w:t>
            </w:r>
          </w:p>
        </w:tc>
        <w:tc>
          <w:tcPr>
            <w:tcW w:w="4819" w:type="dxa"/>
            <w:shd w:val="clear" w:color="auto" w:fill="F5F5F5"/>
          </w:tcPr>
          <w:p w:rsidR="002B7C92" w:rsidRDefault="00D66871">
            <w:r>
              <w:rPr>
                <w:b/>
                <w:color w:val="1B2A4A"/>
                <w:sz w:val="20"/>
              </w:rPr>
              <w:t xml:space="preserve">  compile</w:t>
            </w:r>
          </w:p>
        </w:tc>
      </w:tr>
      <w:tr w:rsidR="002B7C92">
        <w:trPr>
          <w:jc w:val="center"/>
        </w:trPr>
        <w:tc>
          <w:tcPr>
            <w:tcW w:w="4819" w:type="dxa"/>
            <w:shd w:val="clear" w:color="auto" w:fill="F5F5F5"/>
          </w:tcPr>
          <w:p w:rsidR="002B7C92" w:rsidRDefault="00D66871">
            <w:r>
              <w:rPr>
                <w:b/>
                <w:color w:val="1B2A4A"/>
                <w:sz w:val="20"/>
              </w:rPr>
              <w:t xml:space="preserve">  fit</w:t>
            </w:r>
          </w:p>
        </w:tc>
        <w:tc>
          <w:tcPr>
            <w:tcW w:w="4819" w:type="dxa"/>
            <w:shd w:val="clear" w:color="auto" w:fill="F5F5F5"/>
          </w:tcPr>
          <w:p w:rsidR="002B7C92" w:rsidRDefault="00D66871">
            <w:r>
              <w:rPr>
                <w:b/>
                <w:color w:val="1B2A4A"/>
                <w:sz w:val="20"/>
              </w:rPr>
              <w:t xml:space="preserve">  evaluate</w:t>
            </w:r>
          </w:p>
        </w:tc>
      </w:tr>
      <w:tr w:rsidR="002B7C92">
        <w:trPr>
          <w:jc w:val="center"/>
        </w:trPr>
        <w:tc>
          <w:tcPr>
            <w:tcW w:w="4819" w:type="dxa"/>
            <w:shd w:val="clear" w:color="auto" w:fill="F5F5F5"/>
          </w:tcPr>
          <w:p w:rsidR="002B7C92" w:rsidRDefault="00D66871">
            <w:r>
              <w:rPr>
                <w:b/>
                <w:color w:val="1B2A4A"/>
                <w:sz w:val="20"/>
              </w:rPr>
              <w:t xml:space="preserve">  model.summary()</w:t>
            </w:r>
          </w:p>
        </w:tc>
        <w:tc>
          <w:tcPr>
            <w:tcW w:w="4819" w:type="dxa"/>
          </w:tcPr>
          <w:p w:rsidR="002B7C92" w:rsidRDefault="002B7C92"/>
        </w:tc>
      </w:tr>
    </w:tbl>
    <w:p w:rsidR="002B7C92" w:rsidRDefault="002B7C92"/>
    <w:p w:rsidR="002B7C92" w:rsidRDefault="00D66871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2B7C92" w:rsidRDefault="00D66871">
      <w:r>
        <w:rPr>
          <w:sz w:val="20"/>
        </w:rPr>
        <w:t>Sonraki derste YSA projesi yapacagiz ve Modul 3 sinavina hazirllanacagiz.</w:t>
      </w:r>
    </w:p>
    <w:p w:rsidR="002B7C92" w:rsidRDefault="00D66871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2B7C92" w:rsidRDefault="00D66871">
            <w:r>
              <w:rPr>
                <w:sz w:val="20"/>
              </w:rPr>
              <w:t>Keras ile Wine veya Breast Cancer veri setini siniflandirin.</w:t>
            </w:r>
          </w:p>
        </w:tc>
      </w:tr>
    </w:tbl>
    <w:p w:rsidR="002B7C92" w:rsidRDefault="002B7C92"/>
    <w:p w:rsidR="002B7C92" w:rsidRDefault="00D66871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2B7C92" w:rsidRDefault="00D66871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2B7C92" w:rsidRDefault="002B7C92"/>
    <w:p w:rsidR="002B7C92" w:rsidRDefault="00D66871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2B7C92" w:rsidRDefault="00D66871">
      <w:pPr>
        <w:pStyle w:val="ListeMaddemi"/>
      </w:pPr>
      <w:r>
        <w:rPr>
          <w:sz w:val="20"/>
        </w:rPr>
        <w:t>TensorFlow/Keras kurulumunu onceden yapin (pip install tensorflow).</w:t>
      </w:r>
    </w:p>
    <w:p w:rsidR="002B7C92" w:rsidRDefault="00D66871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2B7C92">
        <w:trPr>
          <w:jc w:val="center"/>
        </w:trPr>
        <w:tc>
          <w:tcPr>
            <w:tcW w:w="4819" w:type="dxa"/>
            <w:shd w:val="clear" w:color="auto" w:fill="1B2A4A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2B7C92" w:rsidRDefault="00D66871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2B7C92">
        <w:trPr>
          <w:jc w:val="center"/>
        </w:trPr>
        <w:tc>
          <w:tcPr>
            <w:tcW w:w="4819" w:type="dxa"/>
          </w:tcPr>
          <w:p w:rsidR="002B7C92" w:rsidRDefault="00D66871">
            <w:r>
              <w:rPr>
                <w:sz w:val="18"/>
              </w:rPr>
              <w:t>TensorFlow kurulum hatalari</w:t>
            </w:r>
          </w:p>
        </w:tc>
        <w:tc>
          <w:tcPr>
            <w:tcW w:w="4819" w:type="dxa"/>
          </w:tcPr>
          <w:p w:rsidR="002B7C92" w:rsidRDefault="00D66871">
            <w:r>
              <w:rPr>
                <w:sz w:val="18"/>
              </w:rPr>
              <w:t>Conda veya pip ile alternatif deneyin</w:t>
            </w:r>
          </w:p>
        </w:tc>
      </w:tr>
      <w:tr w:rsidR="002B7C92">
        <w:trPr>
          <w:jc w:val="center"/>
        </w:trPr>
        <w:tc>
          <w:tcPr>
            <w:tcW w:w="4819" w:type="dxa"/>
          </w:tcPr>
          <w:p w:rsidR="002B7C92" w:rsidRDefault="00D66871">
            <w:r>
              <w:rPr>
                <w:sz w:val="18"/>
              </w:rPr>
              <w:t>GPU/CPU karisikligi</w:t>
            </w:r>
          </w:p>
        </w:tc>
        <w:tc>
          <w:tcPr>
            <w:tcW w:w="4819" w:type="dxa"/>
          </w:tcPr>
          <w:p w:rsidR="002B7C92" w:rsidRDefault="00D66871">
            <w:r>
              <w:rPr>
                <w:sz w:val="18"/>
              </w:rPr>
              <w:t>CPU ile calistirin, GPU gereksiz</w:t>
            </w:r>
          </w:p>
        </w:tc>
      </w:tr>
    </w:tbl>
    <w:p w:rsidR="002B7C92" w:rsidRDefault="002B7C92"/>
    <w:p w:rsidR="002B7C92" w:rsidRDefault="00D66871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Kurulum: 5dk, Model olusturma: 15dk, Egitim: 10dk, Deneyler: 15dk</w:t>
      </w:r>
    </w:p>
    <w:p w:rsidR="002B7C92" w:rsidRDefault="00D66871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B7C92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2B7C92" w:rsidRDefault="00D66871">
            <w:r>
              <w:rPr>
                <w:sz w:val="20"/>
              </w:rPr>
              <w:t>TensorFlow kurulamazsa G</w:t>
            </w:r>
            <w:r>
              <w:rPr>
                <w:sz w:val="20"/>
              </w:rPr>
              <w:t>oogle Colab kullanin.</w:t>
            </w:r>
          </w:p>
        </w:tc>
      </w:tr>
    </w:tbl>
    <w:p w:rsidR="002B7C92" w:rsidRDefault="002B7C92"/>
    <w:p w:rsidR="002B7C92" w:rsidRDefault="00D66871">
      <w:r>
        <w:br w:type="page"/>
      </w:r>
    </w:p>
    <w:sectPr w:rsidR="002B7C92" w:rsidSect="00034616">
      <w:pgSz w:w="11906" w:h="16838"/>
      <w:pgMar w:top="1020" w:right="1134" w:bottom="10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2B7C92"/>
    <w:rsid w:val="00326F90"/>
    <w:rsid w:val="00AA1D8D"/>
    <w:rsid w:val="00B47730"/>
    <w:rsid w:val="00CB0664"/>
    <w:rsid w:val="00D6687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Calibri" w:hAnsi="Calibri"/>
      <w:color w:val="333333"/>
    </w:rPr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FC693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Calibri" w:hAnsi="Calibri"/>
      <w:color w:val="333333"/>
    </w:rPr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FC693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1D2E7F0-1325-486D-B7A2-16DBAC4D2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30</Pages>
  <Words>5609</Words>
  <Characters>31975</Characters>
  <Application>Microsoft Office Word</Application>
  <DocSecurity>0</DocSecurity>
  <Lines>266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37509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Lenovo</cp:lastModifiedBy>
  <cp:revision>2</cp:revision>
  <dcterms:created xsi:type="dcterms:W3CDTF">2013-12-23T23:15:00Z</dcterms:created>
  <dcterms:modified xsi:type="dcterms:W3CDTF">2026-05-31T11:49:00Z</dcterms:modified>
  <cp:category/>
</cp:coreProperties>
</file>