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974" w:rsidRDefault="00294974"/>
    <w:p w:rsidR="00294974" w:rsidRDefault="00294974"/>
    <w:p w:rsidR="00294974" w:rsidRDefault="00294974"/>
    <w:p w:rsidR="00294974" w:rsidRDefault="00616B76">
      <w:pPr>
        <w:jc w:val="center"/>
      </w:pPr>
      <w:r>
        <w:rPr>
          <w:color w:val="2C6FAD"/>
          <w:sz w:val="28"/>
        </w:rPr>
        <w:t>━━━━━━━━━━━━━━━━━━━━━━━━━━━━━━━━━━━━━━━━</w:t>
      </w:r>
    </w:p>
    <w:p w:rsidR="00294974" w:rsidRDefault="00294974"/>
    <w:p w:rsidR="00294974" w:rsidRDefault="00616B76">
      <w:pPr>
        <w:jc w:val="center"/>
      </w:pPr>
      <w:proofErr w:type="spellStart"/>
      <w:r w:rsidRPr="00616B76">
        <w:rPr>
          <w:b/>
          <w:color w:val="1B2A4A"/>
          <w:sz w:val="64"/>
        </w:rPr>
        <w:t>Yapay</w:t>
      </w:r>
      <w:proofErr w:type="spellEnd"/>
      <w:r w:rsidRPr="00616B76">
        <w:rPr>
          <w:b/>
          <w:color w:val="1B2A4A"/>
          <w:sz w:val="64"/>
        </w:rPr>
        <w:t xml:space="preserve"> </w:t>
      </w:r>
      <w:proofErr w:type="spellStart"/>
      <w:r w:rsidRPr="00616B76">
        <w:rPr>
          <w:b/>
          <w:color w:val="1B2A4A"/>
          <w:sz w:val="64"/>
        </w:rPr>
        <w:t>Zekâ</w:t>
      </w:r>
      <w:proofErr w:type="spellEnd"/>
      <w:r w:rsidRPr="00616B76">
        <w:rPr>
          <w:b/>
          <w:color w:val="1B2A4A"/>
          <w:sz w:val="64"/>
        </w:rPr>
        <w:t xml:space="preserve"> </w:t>
      </w:r>
      <w:proofErr w:type="spellStart"/>
      <w:r w:rsidRPr="00616B76">
        <w:rPr>
          <w:b/>
          <w:color w:val="1B2A4A"/>
          <w:sz w:val="64"/>
        </w:rPr>
        <w:t>Uygulamaları</w:t>
      </w:r>
      <w:proofErr w:type="spellEnd"/>
      <w:r w:rsidRPr="00616B76">
        <w:rPr>
          <w:b/>
          <w:color w:val="1B2A4A"/>
          <w:sz w:val="64"/>
        </w:rPr>
        <w:t xml:space="preserve"> </w:t>
      </w:r>
      <w:proofErr w:type="spellStart"/>
      <w:r w:rsidRPr="00616B76">
        <w:rPr>
          <w:b/>
          <w:color w:val="1B2A4A"/>
          <w:sz w:val="64"/>
        </w:rPr>
        <w:t>Geliştirme</w:t>
      </w:r>
      <w:proofErr w:type="spellEnd"/>
      <w:r w:rsidRPr="00616B76">
        <w:rPr>
          <w:b/>
          <w:color w:val="1B2A4A"/>
          <w:sz w:val="64"/>
        </w:rPr>
        <w:t xml:space="preserve"> </w:t>
      </w:r>
      <w:proofErr w:type="spellStart"/>
      <w:r w:rsidRPr="00616B76">
        <w:rPr>
          <w:b/>
          <w:color w:val="1B2A4A"/>
          <w:sz w:val="64"/>
        </w:rPr>
        <w:t>Ve</w:t>
      </w:r>
      <w:proofErr w:type="spellEnd"/>
      <w:r w:rsidRPr="00616B76">
        <w:rPr>
          <w:b/>
          <w:color w:val="1B2A4A"/>
          <w:sz w:val="64"/>
        </w:rPr>
        <w:t xml:space="preserve"> </w:t>
      </w:r>
      <w:proofErr w:type="spellStart"/>
      <w:r w:rsidRPr="00616B76">
        <w:rPr>
          <w:b/>
          <w:color w:val="1B2A4A"/>
          <w:sz w:val="64"/>
        </w:rPr>
        <w:t>Uyum</w:t>
      </w:r>
      <w:proofErr w:type="spellEnd"/>
      <w:r w:rsidRPr="00616B76">
        <w:rPr>
          <w:b/>
          <w:color w:val="1B2A4A"/>
          <w:sz w:val="64"/>
        </w:rPr>
        <w:t xml:space="preserve"> </w:t>
      </w:r>
      <w:proofErr w:type="spellStart"/>
      <w:r w:rsidRPr="00616B76">
        <w:rPr>
          <w:b/>
          <w:color w:val="1B2A4A"/>
          <w:sz w:val="64"/>
        </w:rPr>
        <w:t>Eğitimi</w:t>
      </w:r>
      <w:proofErr w:type="spellEnd"/>
    </w:p>
    <w:p w:rsidR="00294974" w:rsidRDefault="00616B76">
      <w:pPr>
        <w:jc w:val="center"/>
      </w:pPr>
      <w:r>
        <w:rPr>
          <w:color w:val="757575"/>
          <w:sz w:val="28"/>
        </w:rPr>
        <w:t xml:space="preserve">33-36. Saat Ders </w:t>
      </w:r>
      <w:proofErr w:type="gramStart"/>
      <w:r>
        <w:rPr>
          <w:color w:val="757575"/>
          <w:sz w:val="28"/>
        </w:rPr>
        <w:t>Planı  |</w:t>
      </w:r>
      <w:proofErr w:type="gramEnd"/>
      <w:r>
        <w:rPr>
          <w:color w:val="757575"/>
          <w:sz w:val="28"/>
        </w:rPr>
        <w:t xml:space="preserve">  Yapılandırmacı 5E Modeli</w:t>
      </w:r>
    </w:p>
    <w:p w:rsidR="00294974" w:rsidRDefault="00294974"/>
    <w:p w:rsidR="00294974" w:rsidRDefault="00616B76">
      <w:pPr>
        <w:jc w:val="center"/>
      </w:pPr>
      <w:r>
        <w:rPr>
          <w:color w:val="2C6FAD"/>
          <w:sz w:val="28"/>
        </w:rPr>
        <w:t>━━━━━━━━━━━━━━━━━━━━━━━━━━━━━━━━━━━━━━━━</w:t>
      </w:r>
    </w:p>
    <w:p w:rsidR="00294974" w:rsidRDefault="00294974"/>
    <w:p w:rsidR="00294974" w:rsidRDefault="00294974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294974">
        <w:trPr>
          <w:jc w:val="center"/>
        </w:trPr>
        <w:tc>
          <w:tcPr>
            <w:tcW w:w="4819" w:type="dxa"/>
            <w:shd w:val="clear" w:color="auto" w:fill="1B2A4A"/>
          </w:tcPr>
          <w:p w:rsidR="00294974" w:rsidRDefault="00616B76">
            <w:r>
              <w:rPr>
                <w:b/>
                <w:color w:val="FFFFFF"/>
              </w:rPr>
              <w:t xml:space="preserve">  Kurs</w:t>
            </w:r>
          </w:p>
        </w:tc>
        <w:tc>
          <w:tcPr>
            <w:tcW w:w="4819" w:type="dxa"/>
          </w:tcPr>
          <w:p w:rsidR="00294974" w:rsidRDefault="00616B76" w:rsidP="00616B76">
            <w:r>
              <w:t xml:space="preserve">  </w:t>
            </w:r>
          </w:p>
        </w:tc>
      </w:tr>
      <w:tr w:rsidR="00294974">
        <w:trPr>
          <w:jc w:val="center"/>
        </w:trPr>
        <w:tc>
          <w:tcPr>
            <w:tcW w:w="4819" w:type="dxa"/>
            <w:shd w:val="clear" w:color="auto" w:fill="1B2A4A"/>
          </w:tcPr>
          <w:p w:rsidR="00294974" w:rsidRDefault="00616B76">
            <w:r>
              <w:rPr>
                <w:b/>
                <w:color w:val="FFFFFF"/>
              </w:rPr>
              <w:t xml:space="preserve">  Modül / Saat</w:t>
            </w:r>
          </w:p>
        </w:tc>
        <w:tc>
          <w:tcPr>
            <w:tcW w:w="4819" w:type="dxa"/>
          </w:tcPr>
          <w:p w:rsidR="00294974" w:rsidRDefault="00616B76" w:rsidP="00616B76">
            <w:r>
              <w:t xml:space="preserve">  </w:t>
            </w:r>
            <w:bookmarkStart w:id="0" w:name="_GoBack"/>
            <w:bookmarkEnd w:id="0"/>
          </w:p>
        </w:tc>
      </w:tr>
      <w:tr w:rsidR="00294974">
        <w:trPr>
          <w:jc w:val="center"/>
        </w:trPr>
        <w:tc>
          <w:tcPr>
            <w:tcW w:w="4819" w:type="dxa"/>
            <w:shd w:val="clear" w:color="auto" w:fill="1B2A4A"/>
          </w:tcPr>
          <w:p w:rsidR="00294974" w:rsidRDefault="00616B76">
            <w:r>
              <w:rPr>
                <w:b/>
                <w:color w:val="FFFFFF"/>
              </w:rPr>
              <w:t xml:space="preserve">  Tarih</w:t>
            </w:r>
          </w:p>
        </w:tc>
        <w:tc>
          <w:tcPr>
            <w:tcW w:w="4819" w:type="dxa"/>
          </w:tcPr>
          <w:p w:rsidR="00294974" w:rsidRDefault="00616B76">
            <w:r>
              <w:t xml:space="preserve">  </w:t>
            </w:r>
          </w:p>
        </w:tc>
      </w:tr>
    </w:tbl>
    <w:p w:rsidR="00294974" w:rsidRDefault="00294974"/>
    <w:p w:rsidR="00294974" w:rsidRDefault="00294974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294974" w:rsidRDefault="00616B76">
            <w:r>
              <w:rPr>
                <w:b/>
                <w:color w:val="FFFFFF"/>
                <w:sz w:val="28"/>
              </w:rPr>
              <w:t xml:space="preserve">  PROGRAM  |  4 Saatlik Ders Programı</w:t>
            </w:r>
          </w:p>
        </w:tc>
      </w:tr>
    </w:tbl>
    <w:p w:rsidR="00294974" w:rsidRDefault="00294974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94974">
        <w:trPr>
          <w:jc w:val="center"/>
        </w:trPr>
        <w:tc>
          <w:tcPr>
            <w:tcW w:w="3213" w:type="dxa"/>
            <w:shd w:val="clear" w:color="auto" w:fill="1B2A4A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Saat</w:t>
            </w:r>
          </w:p>
        </w:tc>
        <w:tc>
          <w:tcPr>
            <w:tcW w:w="3213" w:type="dxa"/>
            <w:shd w:val="clear" w:color="auto" w:fill="1B2A4A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Konu</w:t>
            </w:r>
          </w:p>
        </w:tc>
        <w:tc>
          <w:tcPr>
            <w:tcW w:w="3213" w:type="dxa"/>
            <w:shd w:val="clear" w:color="auto" w:fill="1B2A4A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Süre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33. Saat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Cok Katmanli YSA Mimarisi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45 dk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34. Saat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 xml:space="preserve">Ileri Besleme (Forward </w:t>
            </w:r>
            <w:r>
              <w:rPr>
                <w:sz w:val="18"/>
              </w:rPr>
              <w:t>Propagation)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45 dk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35. Saat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Geri Yayilim (Backpropagation) Temelleri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45 dk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36. Saat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Python ile Cok Katmanli YSA Kodlama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45 dk</w:t>
            </w:r>
          </w:p>
        </w:tc>
      </w:tr>
    </w:tbl>
    <w:p w:rsidR="00294974" w:rsidRDefault="00294974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928"/>
        <w:gridCol w:w="1928"/>
        <w:gridCol w:w="1928"/>
        <w:gridCol w:w="1928"/>
        <w:gridCol w:w="1928"/>
      </w:tblGrid>
      <w:tr w:rsidR="00294974">
        <w:trPr>
          <w:jc w:val="center"/>
        </w:trPr>
        <w:tc>
          <w:tcPr>
            <w:tcW w:w="1928" w:type="dxa"/>
            <w:shd w:val="clear" w:color="auto" w:fill="2C6FAD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6"/>
              </w:rPr>
              <w:t>E1 Girme</w:t>
            </w:r>
          </w:p>
        </w:tc>
        <w:tc>
          <w:tcPr>
            <w:tcW w:w="1928" w:type="dxa"/>
            <w:shd w:val="clear" w:color="auto" w:fill="007A7A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6"/>
              </w:rPr>
              <w:t>E2 Keşif</w:t>
            </w:r>
          </w:p>
        </w:tc>
        <w:tc>
          <w:tcPr>
            <w:tcW w:w="1928" w:type="dxa"/>
            <w:shd w:val="clear" w:color="auto" w:fill="E65C00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6"/>
              </w:rPr>
              <w:t>E3 Açıklama</w:t>
            </w:r>
          </w:p>
        </w:tc>
        <w:tc>
          <w:tcPr>
            <w:tcW w:w="1928" w:type="dxa"/>
            <w:shd w:val="clear" w:color="auto" w:fill="6A1B9A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6"/>
              </w:rPr>
              <w:t>E4 Derinleştirme</w:t>
            </w:r>
          </w:p>
        </w:tc>
        <w:tc>
          <w:tcPr>
            <w:tcW w:w="1928" w:type="dxa"/>
            <w:shd w:val="clear" w:color="auto" w:fill="2E7D32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6"/>
              </w:rPr>
              <w:t>E5 Değerlendirme</w:t>
            </w:r>
          </w:p>
        </w:tc>
      </w:tr>
    </w:tbl>
    <w:p w:rsidR="00294974" w:rsidRDefault="00616B76">
      <w:r>
        <w:br w:type="page"/>
      </w:r>
    </w:p>
    <w:p w:rsidR="00294974" w:rsidRDefault="00616B76">
      <w:pPr>
        <w:jc w:val="center"/>
      </w:pPr>
      <w:r>
        <w:rPr>
          <w:b/>
          <w:color w:val="1B2A4A"/>
          <w:sz w:val="36"/>
        </w:rPr>
        <w:lastRenderedPageBreak/>
        <w:t>━━━  33. SAAT  ━━━</w:t>
      </w:r>
    </w:p>
    <w:p w:rsidR="00294974" w:rsidRDefault="00616B76">
      <w:pPr>
        <w:jc w:val="center"/>
      </w:pPr>
      <w:r>
        <w:rPr>
          <w:color w:val="2C6FAD"/>
          <w:sz w:val="32"/>
        </w:rPr>
        <w:t>Cok Katmanli YSA Mimarisi</w:t>
      </w:r>
    </w:p>
    <w:p w:rsidR="00294974" w:rsidRDefault="00294974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294974" w:rsidRDefault="00616B76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294974" w:rsidRDefault="00294974"/>
    <w:p w:rsidR="00294974" w:rsidRDefault="00616B76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Cok katmanli yapay sinir aginin katman yapisini, noron baglantilarini ve mimarisini anlar.</w:t>
      </w:r>
    </w:p>
    <w:p w:rsidR="00294974" w:rsidRDefault="00294974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94974">
        <w:trPr>
          <w:jc w:val="center"/>
        </w:trPr>
        <w:tc>
          <w:tcPr>
            <w:tcW w:w="3213" w:type="dxa"/>
            <w:shd w:val="clear" w:color="auto" w:fill="1B2A4A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3.3.1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Giris, gizli ve cikis katmanlarini tanimlar.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Bilgi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3.3.2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 xml:space="preserve">Tam bagli (fully </w:t>
            </w:r>
            <w:r>
              <w:rPr>
                <w:sz w:val="18"/>
              </w:rPr>
              <w:t>connected) ag yapisini aciklar.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Kavrama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3.3.3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Katman sayisi ve noron sayisinin etkisini tartisir.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Analiz</w:t>
            </w:r>
          </w:p>
        </w:tc>
      </w:tr>
    </w:tbl>
    <w:p w:rsidR="00294974" w:rsidRDefault="00294974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294974" w:rsidRDefault="00616B76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294974" w:rsidRDefault="00294974"/>
    <w:p w:rsidR="00294974" w:rsidRDefault="00616B76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Yapay noron, aktivasyon fonksiyonlari ve Perceptron bilgisi.</w:t>
      </w:r>
    </w:p>
    <w:p w:rsidR="00294974" w:rsidRDefault="00616B76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294974" w:rsidRDefault="00616B76">
      <w:pPr>
        <w:pStyle w:val="ListeMaddemi"/>
      </w:pPr>
      <w:r>
        <w:rPr>
          <w:sz w:val="20"/>
        </w:rPr>
        <w:t>Tek noronun yapisi ve sinirlilikllari.</w:t>
      </w:r>
    </w:p>
    <w:p w:rsidR="00294974" w:rsidRDefault="00616B76">
      <w:pPr>
        <w:pStyle w:val="ListeMaddemi"/>
      </w:pPr>
      <w:r>
        <w:rPr>
          <w:sz w:val="20"/>
        </w:rPr>
        <w:t>Aktivasyon fonksiyonlari.</w:t>
      </w:r>
    </w:p>
    <w:p w:rsidR="00294974" w:rsidRDefault="00616B76">
      <w:pPr>
        <w:pStyle w:val="ListeMaddemi"/>
      </w:pPr>
      <w:r>
        <w:rPr>
          <w:sz w:val="20"/>
        </w:rPr>
        <w:t>XOR probleminin tek noronla cozulemedigii.</w:t>
      </w:r>
    </w:p>
    <w:p w:rsidR="00294974" w:rsidRDefault="00616B76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294974" w:rsidRDefault="00616B76">
      <w:pPr>
        <w:pStyle w:val="ListeMaddemi"/>
      </w:pPr>
      <w:r>
        <w:rPr>
          <w:sz w:val="20"/>
        </w:rPr>
        <w:t>Daha fazla katmanin her zaman daha iyi oldugu.</w:t>
      </w:r>
    </w:p>
    <w:p w:rsidR="00294974" w:rsidRDefault="00616B76">
      <w:pPr>
        <w:pStyle w:val="ListeMaddemi"/>
      </w:pPr>
      <w:r>
        <w:rPr>
          <w:sz w:val="20"/>
        </w:rPr>
        <w:t>Her katmanda ayni sayida noron olmasi gere</w:t>
      </w:r>
      <w:r>
        <w:rPr>
          <w:sz w:val="20"/>
        </w:rPr>
        <w:t>ktigi.</w:t>
      </w:r>
    </w:p>
    <w:p w:rsidR="00294974" w:rsidRDefault="00616B76">
      <w:pPr>
        <w:pStyle w:val="ListeMaddemi"/>
      </w:pPr>
      <w:r>
        <w:rPr>
          <w:sz w:val="20"/>
        </w:rPr>
        <w:t>Cok katmanli aglarin cok yeni oldugu.</w:t>
      </w:r>
    </w:p>
    <w:p w:rsidR="00294974" w:rsidRDefault="00616B76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294974" w:rsidRDefault="00616B76">
      <w:pPr>
        <w:pStyle w:val="ListeMaddemi"/>
      </w:pPr>
      <w:r>
        <w:rPr>
          <w:sz w:val="20"/>
        </w:rPr>
        <w:t>Bilgisayar</w:t>
      </w:r>
    </w:p>
    <w:p w:rsidR="00294974" w:rsidRDefault="00616B76">
      <w:pPr>
        <w:pStyle w:val="ListeMaddemi"/>
      </w:pPr>
      <w:r>
        <w:rPr>
          <w:sz w:val="20"/>
        </w:rPr>
        <w:t>PyCharm IDE</w:t>
      </w:r>
    </w:p>
    <w:p w:rsidR="00294974" w:rsidRDefault="00616B76">
      <w:pPr>
        <w:pStyle w:val="ListeMaddemi"/>
      </w:pPr>
      <w:r>
        <w:rPr>
          <w:sz w:val="20"/>
        </w:rPr>
        <w:t>Projeksiyon/Tahta</w:t>
      </w:r>
    </w:p>
    <w:p w:rsidR="00294974" w:rsidRDefault="00616B76">
      <w:pPr>
        <w:pStyle w:val="ListeMaddemi"/>
      </w:pPr>
      <w:r>
        <w:rPr>
          <w:sz w:val="20"/>
        </w:rPr>
        <w:t>YSA diyagramlari</w:t>
      </w:r>
    </w:p>
    <w:p w:rsidR="00294974" w:rsidRDefault="00616B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294974" w:rsidRDefault="00616B76">
            <w:r>
              <w:rPr>
                <w:b/>
                <w:color w:val="FFFFFF"/>
                <w:sz w:val="28"/>
              </w:rPr>
              <w:t xml:space="preserve">  E1  |  GİRME (ENGAGE)  —  Dikkat Çekme &amp; Merak</w:t>
            </w:r>
            <w:r>
              <w:rPr>
                <w:b/>
                <w:color w:val="FFFFFF"/>
                <w:sz w:val="28"/>
              </w:rPr>
              <w:t xml:space="preserve"> Uyandırma</w:t>
            </w:r>
          </w:p>
        </w:tc>
      </w:tr>
    </w:tbl>
    <w:p w:rsidR="00294974" w:rsidRDefault="00294974"/>
    <w:p w:rsidR="00294974" w:rsidRDefault="00616B76">
      <w:r>
        <w:rPr>
          <w:i/>
          <w:color w:val="2C6FAD"/>
          <w:sz w:val="20"/>
        </w:rPr>
        <w:t xml:space="preserve">  Süre: 5 dakika</w:t>
      </w:r>
    </w:p>
    <w:p w:rsidR="00294974" w:rsidRDefault="00616B76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"Tek noron AND ve OR cozer ama XOR cozemez. Ya birlden fazla noron birlestirirsek? Birlikte calisarak daha karmasik problemleri cozebilirler!"</w:t>
      </w:r>
    </w:p>
    <w:p w:rsidR="00294974" w:rsidRDefault="00616B76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 xml:space="preserve">Tek isci basit isler yapar. Ekip </w:t>
      </w:r>
      <w:r>
        <w:rPr>
          <w:sz w:val="20"/>
        </w:rPr>
        <w:t>halinde karmasik projeler tamamllanir. Noronlar da ekip calismasi yapar!</w:t>
      </w:r>
    </w:p>
    <w:p w:rsidR="00294974" w:rsidRDefault="00616B76">
      <w:pPr>
        <w:spacing w:before="200"/>
      </w:pPr>
      <w:r>
        <w:rPr>
          <w:b/>
          <w:color w:val="2C6FAD"/>
          <w:sz w:val="24"/>
        </w:rPr>
        <w:lastRenderedPageBreak/>
        <w:t xml:space="preserve">  Ön Bilgi Yoklama Soruları</w:t>
      </w:r>
    </w:p>
    <w:p w:rsidR="00294974" w:rsidRDefault="00616B76">
      <w:r>
        <w:rPr>
          <w:b/>
          <w:color w:val="2C6FAD"/>
          <w:sz w:val="20"/>
        </w:rPr>
        <w:t xml:space="preserve">  1. </w:t>
      </w:r>
      <w:r>
        <w:rPr>
          <w:sz w:val="20"/>
        </w:rPr>
        <w:t>XOR neden tek noronla cozulemez?</w:t>
      </w:r>
    </w:p>
    <w:p w:rsidR="00294974" w:rsidRDefault="00616B76">
      <w:r>
        <w:rPr>
          <w:b/>
          <w:color w:val="2C6FAD"/>
          <w:sz w:val="20"/>
        </w:rPr>
        <w:t xml:space="preserve">  2. </w:t>
      </w:r>
      <w:r>
        <w:rPr>
          <w:sz w:val="20"/>
        </w:rPr>
        <w:t>Katman ne demektir?</w:t>
      </w:r>
    </w:p>
    <w:p w:rsidR="00294974" w:rsidRDefault="00616B76">
      <w:r>
        <w:rPr>
          <w:b/>
          <w:color w:val="2C6FAD"/>
          <w:sz w:val="20"/>
        </w:rPr>
        <w:t xml:space="preserve">  3. </w:t>
      </w:r>
      <w:r>
        <w:rPr>
          <w:sz w:val="20"/>
        </w:rPr>
        <w:t>Gizli katman ne ise yarar?</w:t>
      </w:r>
    </w:p>
    <w:p w:rsidR="00294974" w:rsidRDefault="00616B76">
      <w:pPr>
        <w:spacing w:before="200"/>
      </w:pPr>
      <w:r>
        <w:rPr>
          <w:b/>
          <w:color w:val="2C6FAD"/>
          <w:sz w:val="24"/>
        </w:rPr>
        <w:t xml:space="preserve">  Motivasyon Etkinliği: "Ekip Calismasi Simulasyonu"</w:t>
      </w:r>
    </w:p>
    <w:p w:rsidR="00294974" w:rsidRDefault="00616B76">
      <w:r>
        <w:rPr>
          <w:b/>
          <w:color w:val="1B2A4A"/>
          <w:sz w:val="20"/>
        </w:rPr>
        <w:t>Açıklam</w:t>
      </w:r>
      <w:r>
        <w:rPr>
          <w:b/>
          <w:color w:val="1B2A4A"/>
          <w:sz w:val="20"/>
        </w:rPr>
        <w:t xml:space="preserve">a: </w:t>
      </w:r>
      <w:r>
        <w:rPr>
          <w:sz w:val="20"/>
        </w:rPr>
        <w:t>Ogrenciler katmanlar gibi sirali is yapar.</w:t>
      </w:r>
    </w:p>
    <w:p w:rsidR="00294974" w:rsidRDefault="00616B76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3 grup olusturulur: Grup 1 veriyi alir (giris katmani), Grup 2 isler (gizli katman), Grup 3 sonuc verir (cikis katmani). Bir sayiyi 3 asamada islerler.</w:t>
      </w:r>
    </w:p>
    <w:p w:rsidR="00294974" w:rsidRDefault="00616B76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294974" w:rsidRDefault="00616B76">
            <w:r>
              <w:rPr>
                <w:sz w:val="20"/>
              </w:rPr>
              <w:t xml:space="preserve">Bir fabrika: hammadde </w:t>
            </w:r>
            <w:r>
              <w:rPr>
                <w:sz w:val="20"/>
              </w:rPr>
              <w:t>girisi -&gt; isleme -&gt; son urun. YSA da boyle katmanli calisir.</w:t>
            </w:r>
          </w:p>
        </w:tc>
      </w:tr>
    </w:tbl>
    <w:p w:rsidR="00294974" w:rsidRDefault="00294974"/>
    <w:p w:rsidR="00294974" w:rsidRDefault="00616B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294974" w:rsidRDefault="00616B76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294974" w:rsidRDefault="00294974"/>
    <w:p w:rsidR="00294974" w:rsidRDefault="00616B76">
      <w:r>
        <w:rPr>
          <w:i/>
          <w:color w:val="007A7A"/>
          <w:sz w:val="20"/>
        </w:rPr>
        <w:t xml:space="preserve">  Süre: 10 dakika</w:t>
      </w:r>
    </w:p>
    <w:p w:rsidR="00294974" w:rsidRDefault="00616B76">
      <w:pPr>
        <w:spacing w:before="200"/>
      </w:pPr>
      <w:r>
        <w:rPr>
          <w:b/>
          <w:color w:val="007A7A"/>
          <w:sz w:val="24"/>
        </w:rPr>
        <w:t xml:space="preserve">  Keşif Etkinliği: "YSA Mimarisi Tasarimi"</w:t>
      </w:r>
    </w:p>
    <w:p w:rsidR="00294974" w:rsidRDefault="00616B76">
      <w:r>
        <w:rPr>
          <w:b/>
          <w:color w:val="1B2A4A"/>
          <w:sz w:val="20"/>
        </w:rPr>
        <w:t xml:space="preserve">Türü: </w:t>
      </w:r>
      <w:r>
        <w:rPr>
          <w:sz w:val="20"/>
        </w:rPr>
        <w:t>Grup Calismasi</w:t>
      </w:r>
    </w:p>
    <w:p w:rsidR="00294974" w:rsidRDefault="00616B76">
      <w:r>
        <w:rPr>
          <w:b/>
          <w:color w:val="1B2A4A"/>
          <w:sz w:val="20"/>
        </w:rPr>
        <w:t xml:space="preserve">Amacı: </w:t>
      </w:r>
      <w:r>
        <w:rPr>
          <w:sz w:val="20"/>
        </w:rPr>
        <w:t>Farkli problemler icin YSA mimarileri tasarlamak.</w:t>
      </w:r>
    </w:p>
    <w:p w:rsidR="00294974" w:rsidRDefault="00616B76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Kagit, kalem, cetvel, renkli kalemler</w:t>
      </w:r>
    </w:p>
    <w:p w:rsidR="00294974" w:rsidRDefault="00616B76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294974" w:rsidRDefault="00616B76">
      <w:r>
        <w:rPr>
          <w:b/>
          <w:color w:val="007A7A"/>
          <w:sz w:val="20"/>
        </w:rPr>
        <w:t xml:space="preserve">  1. </w:t>
      </w:r>
      <w:r>
        <w:rPr>
          <w:sz w:val="20"/>
        </w:rPr>
        <w:t>XOR problemi icin 2 katmanli ag cizin (2 giris, 2 gizli, 1 ci</w:t>
      </w:r>
      <w:r>
        <w:rPr>
          <w:sz w:val="20"/>
        </w:rPr>
        <w:t>kis).</w:t>
      </w:r>
    </w:p>
    <w:p w:rsidR="00294974" w:rsidRDefault="00616B76">
      <w:r>
        <w:rPr>
          <w:b/>
          <w:color w:val="007A7A"/>
          <w:sz w:val="20"/>
        </w:rPr>
        <w:t xml:space="preserve">  2. </w:t>
      </w:r>
      <w:r>
        <w:rPr>
          <w:sz w:val="20"/>
        </w:rPr>
        <w:t>Iris siniflandirma icin ag cizin (4 giris, gizli katman, 3 cikis).</w:t>
      </w:r>
    </w:p>
    <w:p w:rsidR="00294974" w:rsidRDefault="00616B76">
      <w:r>
        <w:rPr>
          <w:b/>
          <w:color w:val="007A7A"/>
          <w:sz w:val="20"/>
        </w:rPr>
        <w:t xml:space="preserve">  3. </w:t>
      </w:r>
      <w:r>
        <w:rPr>
          <w:sz w:val="20"/>
        </w:rPr>
        <w:t>Her bagllantiya agirlik sembollu ok cizin.</w:t>
      </w:r>
    </w:p>
    <w:p w:rsidR="00294974" w:rsidRDefault="00616B76">
      <w:r>
        <w:rPr>
          <w:b/>
          <w:color w:val="007A7A"/>
          <w:sz w:val="20"/>
        </w:rPr>
        <w:t xml:space="preserve">  4. </w:t>
      </w:r>
      <w:r>
        <w:rPr>
          <w:sz w:val="20"/>
        </w:rPr>
        <w:t>Noron sayilarini belirleyin ve gererceleyin.</w:t>
      </w:r>
    </w:p>
    <w:p w:rsidR="00294974" w:rsidRDefault="00616B76">
      <w:r>
        <w:rPr>
          <w:b/>
          <w:color w:val="007A7A"/>
          <w:sz w:val="20"/>
        </w:rPr>
        <w:t xml:space="preserve">  5. </w:t>
      </w:r>
      <w:r>
        <w:rPr>
          <w:sz w:val="20"/>
        </w:rPr>
        <w:t>Farkli mimarileri karsilastirin.</w:t>
      </w:r>
    </w:p>
    <w:p w:rsidR="00294974" w:rsidRDefault="00616B76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Mimar: ag yapisini tasarlaya</w:t>
      </w:r>
      <w:r>
        <w:rPr>
          <w:sz w:val="20"/>
        </w:rPr>
        <w:t>n</w:t>
      </w:r>
    </w:p>
    <w:p w:rsidR="00294974" w:rsidRDefault="00616B76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Diyagramlari kontrol eder, tasarim mantiigiini sorgular</w:t>
      </w:r>
    </w:p>
    <w:p w:rsidR="00294974" w:rsidRDefault="00616B76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YSA Mimari Tasarim Posterleri</w:t>
      </w:r>
    </w:p>
    <w:p w:rsidR="00294974" w:rsidRDefault="00616B76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294974" w:rsidRDefault="00616B76">
      <w:r>
        <w:rPr>
          <w:b/>
          <w:color w:val="007A7A"/>
          <w:sz w:val="20"/>
        </w:rPr>
        <w:t xml:space="preserve">  1. </w:t>
      </w:r>
      <w:r>
        <w:rPr>
          <w:sz w:val="20"/>
        </w:rPr>
        <w:t>Multilayer Perceptron (MLP) nedir?</w:t>
      </w:r>
    </w:p>
    <w:p w:rsidR="00294974" w:rsidRDefault="00616B76">
      <w:r>
        <w:rPr>
          <w:b/>
          <w:color w:val="007A7A"/>
          <w:sz w:val="20"/>
        </w:rPr>
        <w:t xml:space="preserve">  2. </w:t>
      </w:r>
      <w:r>
        <w:rPr>
          <w:sz w:val="20"/>
        </w:rPr>
        <w:t>Universal Approximation Theorem nedir?</w:t>
      </w:r>
    </w:p>
    <w:p w:rsidR="00294974" w:rsidRDefault="00616B76">
      <w:r>
        <w:rPr>
          <w:b/>
          <w:color w:val="007A7A"/>
          <w:sz w:val="20"/>
        </w:rPr>
        <w:t xml:space="preserve">  3. </w:t>
      </w:r>
      <w:r>
        <w:rPr>
          <w:sz w:val="20"/>
        </w:rPr>
        <w:t>Overfitting nedir?</w:t>
      </w:r>
    </w:p>
    <w:p w:rsidR="00294974" w:rsidRDefault="00616B76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Her tasarimda katman ve noron sayisi gerekcelendirilmeli.</w:t>
      </w:r>
    </w:p>
    <w:p w:rsidR="00294974" w:rsidRDefault="00616B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94974" w:rsidRDefault="00616B76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294974" w:rsidRDefault="00616B76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294974" w:rsidRDefault="00294974"/>
    <w:p w:rsidR="00294974" w:rsidRDefault="00616B76">
      <w:r>
        <w:rPr>
          <w:i/>
          <w:color w:val="E65C00"/>
          <w:sz w:val="20"/>
        </w:rPr>
        <w:t xml:space="preserve">  Süre: 12 dakika</w:t>
      </w:r>
    </w:p>
    <w:p w:rsidR="00294974" w:rsidRDefault="00616B76">
      <w:pPr>
        <w:spacing w:before="200"/>
      </w:pPr>
      <w:r>
        <w:rPr>
          <w:b/>
          <w:color w:val="E65C00"/>
          <w:sz w:val="24"/>
        </w:rPr>
        <w:t xml:space="preserve">  Temel Kavra</w:t>
      </w:r>
      <w:r>
        <w:rPr>
          <w:b/>
          <w:color w:val="E65C00"/>
          <w:sz w:val="24"/>
        </w:rPr>
        <w:t>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294974">
        <w:trPr>
          <w:jc w:val="center"/>
        </w:trPr>
        <w:tc>
          <w:tcPr>
            <w:tcW w:w="2409" w:type="dxa"/>
            <w:shd w:val="clear" w:color="auto" w:fill="E65C00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294974">
        <w:trPr>
          <w:jc w:val="center"/>
        </w:trPr>
        <w:tc>
          <w:tcPr>
            <w:tcW w:w="2409" w:type="dxa"/>
          </w:tcPr>
          <w:p w:rsidR="00294974" w:rsidRDefault="00616B76">
            <w:r>
              <w:rPr>
                <w:sz w:val="18"/>
              </w:rPr>
              <w:t>Giris Katmani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Veriyi alan ilk katman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Ozellik sayisi = noron sayisi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Giris katmani gorseli</w:t>
            </w:r>
          </w:p>
        </w:tc>
      </w:tr>
      <w:tr w:rsidR="00294974">
        <w:trPr>
          <w:jc w:val="center"/>
        </w:trPr>
        <w:tc>
          <w:tcPr>
            <w:tcW w:w="2409" w:type="dxa"/>
          </w:tcPr>
          <w:p w:rsidR="00294974" w:rsidRDefault="00616B76">
            <w:r>
              <w:rPr>
                <w:sz w:val="18"/>
              </w:rPr>
              <w:t>Gizli Katman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Ara islem katmani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Sayisi ve buyuklugu tasarimciya bagli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Gizli katman gorseli</w:t>
            </w:r>
          </w:p>
        </w:tc>
      </w:tr>
      <w:tr w:rsidR="00294974">
        <w:trPr>
          <w:jc w:val="center"/>
        </w:trPr>
        <w:tc>
          <w:tcPr>
            <w:tcW w:w="2409" w:type="dxa"/>
          </w:tcPr>
          <w:p w:rsidR="00294974" w:rsidRDefault="00616B76">
            <w:r>
              <w:rPr>
                <w:sz w:val="18"/>
              </w:rPr>
              <w:t>Cikis Katmani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 xml:space="preserve">Sonuc ureten son </w:t>
            </w:r>
            <w:r>
              <w:rPr>
                <w:sz w:val="18"/>
              </w:rPr>
              <w:t>katman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Sinif sayisi = noron sayisi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Cikis katmani gorseli</w:t>
            </w:r>
          </w:p>
        </w:tc>
      </w:tr>
      <w:tr w:rsidR="00294974">
        <w:trPr>
          <w:jc w:val="center"/>
        </w:trPr>
        <w:tc>
          <w:tcPr>
            <w:tcW w:w="2409" w:type="dxa"/>
          </w:tcPr>
          <w:p w:rsidR="00294974" w:rsidRDefault="00616B76">
            <w:r>
              <w:rPr>
                <w:sz w:val="18"/>
              </w:rPr>
              <w:t>Tam Bagli (Dense)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Her noron onceki katmanin tum noronlarina bagli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n*m baglanti (n: onceki, m: sonraki)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Baglanti diyagrami</w:t>
            </w:r>
          </w:p>
        </w:tc>
      </w:tr>
      <w:tr w:rsidR="00294974">
        <w:trPr>
          <w:jc w:val="center"/>
        </w:trPr>
        <w:tc>
          <w:tcPr>
            <w:tcW w:w="2409" w:type="dxa"/>
          </w:tcPr>
          <w:p w:rsidR="00294974" w:rsidRDefault="00616B76">
            <w:r>
              <w:rPr>
                <w:sz w:val="18"/>
              </w:rPr>
              <w:t>Derinlik vs Genislik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Katman sayisi vs noron sayisi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 xml:space="preserve">Derin = cok katman, </w:t>
            </w:r>
            <w:r>
              <w:rPr>
                <w:sz w:val="18"/>
              </w:rPr>
              <w:t>Genis = cok noron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Mimari karsilastirma</w:t>
            </w:r>
          </w:p>
        </w:tc>
      </w:tr>
    </w:tbl>
    <w:p w:rsidR="00294974" w:rsidRDefault="00294974"/>
    <w:p w:rsidR="00294974" w:rsidRDefault="00616B76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294974" w:rsidRDefault="00616B76">
      <w:r>
        <w:rPr>
          <w:sz w:val="20"/>
        </w:rPr>
        <w:t>Cok katmanli YSA (Multilayer Perceptron - MLP) en az 3 katmandan olusur: giris, gizli ve cikis. Giris katmani veriyi alir (noron sayisi = ozellik sayisi), cikis katmani sonuc uretir (noron sayisi = s</w:t>
      </w:r>
      <w:r>
        <w:rPr>
          <w:sz w:val="20"/>
        </w:rPr>
        <w:t>inif sayisi).</w:t>
      </w:r>
    </w:p>
    <w:p w:rsidR="00294974" w:rsidRDefault="00616B76">
      <w:r>
        <w:rPr>
          <w:sz w:val="20"/>
        </w:rPr>
        <w:t>Gizli katmanlar agin 'beyni'dir. Burada veri islenir, oruntuler cikarilir. Bir ag birden fazla gizli katman icerebilir. Her gizli katman farkli soyutlama seviyesinde ozellik ogrenir.</w:t>
      </w:r>
    </w:p>
    <w:p w:rsidR="00294974" w:rsidRDefault="00616B76">
      <w:r>
        <w:rPr>
          <w:sz w:val="20"/>
        </w:rPr>
        <w:t>Tam bagli (Dense/Fully Connected) agda her noron, onceki ka</w:t>
      </w:r>
      <w:r>
        <w:rPr>
          <w:sz w:val="20"/>
        </w:rPr>
        <w:t>tmanin tum noronlarina baglidir. Toplam agirlik sayisi: katmanlar arasi noron sayilarinin carpimi. Ornegin 4 giris, 3 gizli, 2 cikis = 4*3 + 3*2 = 18 agirlik.</w:t>
      </w:r>
    </w:p>
    <w:p w:rsidR="00294974" w:rsidRDefault="00616B76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94974">
        <w:trPr>
          <w:jc w:val="center"/>
        </w:trPr>
        <w:tc>
          <w:tcPr>
            <w:tcW w:w="3213" w:type="dxa"/>
            <w:shd w:val="clear" w:color="auto" w:fill="E65C00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XOR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2-2-1 ag: 2 giris, 2 gizli, 1 cikis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6 agirlik + 3 bias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Iris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4-8-3 ag: 4 giris, 8 gizli, 3 cikis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44 agirlik + 11 bias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MNIST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784-128-64-10 ag: 784 piksel, 10 rakam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Toplam ~110K parametre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Basit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2-1 ag: tek noron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Agirlik: 2, Bias: 1</w:t>
            </w:r>
          </w:p>
        </w:tc>
      </w:tr>
    </w:tbl>
    <w:p w:rsidR="00294974" w:rsidRDefault="00294974"/>
    <w:p w:rsidR="00294974" w:rsidRDefault="00616B76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294974" w:rsidRDefault="00616B76">
      <w:pPr>
        <w:pStyle w:val="ListeMaddemi"/>
      </w:pPr>
      <w:r>
        <w:rPr>
          <w:sz w:val="20"/>
        </w:rPr>
        <w:t>3 katmanli YSA diyagrami</w:t>
      </w:r>
    </w:p>
    <w:p w:rsidR="00294974" w:rsidRDefault="00616B76">
      <w:pPr>
        <w:pStyle w:val="ListeMaddemi"/>
      </w:pPr>
      <w:r>
        <w:rPr>
          <w:sz w:val="20"/>
        </w:rPr>
        <w:t xml:space="preserve">XOR ag </w:t>
      </w:r>
      <w:r>
        <w:rPr>
          <w:sz w:val="20"/>
        </w:rPr>
        <w:t>cozumu</w:t>
      </w:r>
    </w:p>
    <w:p w:rsidR="00294974" w:rsidRDefault="00616B76">
      <w:pPr>
        <w:pStyle w:val="ListeMaddemi"/>
      </w:pPr>
      <w:r>
        <w:rPr>
          <w:sz w:val="20"/>
        </w:rPr>
        <w:t>Agirlik sayisi hesaplama</w:t>
      </w:r>
    </w:p>
    <w:p w:rsidR="00294974" w:rsidRDefault="00616B76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294974" w:rsidRDefault="00616B76">
      <w:r>
        <w:rPr>
          <w:b/>
          <w:color w:val="E65C00"/>
          <w:sz w:val="20"/>
        </w:rPr>
        <w:t xml:space="preserve">  1. </w:t>
      </w:r>
      <w:r>
        <w:rPr>
          <w:sz w:val="20"/>
        </w:rPr>
        <w:t>Giris katmani = Resepsiyon: bilgiyi alan</w:t>
      </w:r>
    </w:p>
    <w:p w:rsidR="00294974" w:rsidRDefault="00616B76">
      <w:r>
        <w:rPr>
          <w:b/>
          <w:color w:val="E65C00"/>
          <w:sz w:val="20"/>
        </w:rPr>
        <w:t xml:space="preserve">  2. </w:t>
      </w:r>
      <w:r>
        <w:rPr>
          <w:sz w:val="20"/>
        </w:rPr>
        <w:t>Gizli katman = Mutfak: islemi yapan</w:t>
      </w:r>
    </w:p>
    <w:p w:rsidR="00294974" w:rsidRDefault="00616B76">
      <w:r>
        <w:rPr>
          <w:b/>
          <w:color w:val="E65C00"/>
          <w:sz w:val="20"/>
        </w:rPr>
        <w:t xml:space="preserve">  3. </w:t>
      </w:r>
      <w:r>
        <w:rPr>
          <w:sz w:val="20"/>
        </w:rPr>
        <w:t>Cikis katmani = Garson: sonucu sunan</w:t>
      </w:r>
    </w:p>
    <w:p w:rsidR="00294974" w:rsidRDefault="00616B76">
      <w:r>
        <w:rPr>
          <w:b/>
          <w:color w:val="E65C00"/>
          <w:sz w:val="20"/>
        </w:rPr>
        <w:t xml:space="preserve">  4. </w:t>
      </w:r>
      <w:r>
        <w:rPr>
          <w:sz w:val="20"/>
        </w:rPr>
        <w:t>Tam bagli = Herkes herkesle konusur</w:t>
      </w:r>
    </w:p>
    <w:p w:rsidR="00294974" w:rsidRDefault="00616B76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294974" w:rsidRDefault="00616B76">
      <w:pPr>
        <w:pStyle w:val="ListeMaddemi"/>
      </w:pPr>
      <w:r>
        <w:rPr>
          <w:sz w:val="20"/>
        </w:rPr>
        <w:t>Giris ka</w:t>
      </w:r>
      <w:r>
        <w:rPr>
          <w:sz w:val="20"/>
        </w:rPr>
        <w:t>tmani noron sayisi neye esit? - Ozellik (feature) sayisina.</w:t>
      </w:r>
    </w:p>
    <w:p w:rsidR="00294974" w:rsidRDefault="00616B76">
      <w:pPr>
        <w:pStyle w:val="ListeMaddemi"/>
      </w:pPr>
      <w:r>
        <w:rPr>
          <w:sz w:val="20"/>
        </w:rPr>
        <w:t>Cikis katmani noron sayisi? - Sinif sayisina (siniflandirmada).</w:t>
      </w:r>
    </w:p>
    <w:p w:rsidR="00294974" w:rsidRDefault="00616B76">
      <w:pPr>
        <w:pStyle w:val="ListeMaddemi"/>
      </w:pPr>
      <w:r>
        <w:rPr>
          <w:sz w:val="20"/>
        </w:rPr>
        <w:lastRenderedPageBreak/>
        <w:t>Gizli katman noron sayisi nasil belirlenir? - Deneme-yanilma ve tecrube ile.</w:t>
      </w:r>
    </w:p>
    <w:p w:rsidR="00294974" w:rsidRDefault="00616B76">
      <w:pPr>
        <w:jc w:val="center"/>
      </w:pPr>
      <w:r>
        <w:rPr>
          <w:color w:val="BDBDBD"/>
          <w:sz w:val="12"/>
        </w:rPr>
        <w:t>_______________________________________________________</w:t>
      </w:r>
      <w:r>
        <w:rPr>
          <w:color w:val="BDBDBD"/>
          <w:sz w:val="12"/>
        </w:rPr>
        <w:t>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294974" w:rsidRDefault="00616B76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294974" w:rsidRDefault="00294974"/>
    <w:p w:rsidR="00294974" w:rsidRDefault="00616B76">
      <w:r>
        <w:rPr>
          <w:i/>
          <w:color w:val="6A1B9A"/>
          <w:sz w:val="20"/>
        </w:rPr>
        <w:t xml:space="preserve">  Süre: 10 dakika</w:t>
      </w:r>
    </w:p>
    <w:p w:rsidR="00294974" w:rsidRDefault="00616B76">
      <w:pPr>
        <w:spacing w:before="200"/>
      </w:pPr>
      <w:r>
        <w:rPr>
          <w:b/>
          <w:color w:val="6A1B9A"/>
          <w:sz w:val="24"/>
        </w:rPr>
        <w:t xml:space="preserve">  Uygulama Etkinliği: "Agirlik Sayisi Hesaplama"</w:t>
      </w:r>
    </w:p>
    <w:p w:rsidR="00294974" w:rsidRDefault="00616B76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Hesaplama</w:t>
      </w:r>
    </w:p>
    <w:p w:rsidR="00294974" w:rsidRDefault="00616B76">
      <w:r>
        <w:rPr>
          <w:b/>
          <w:color w:val="1B2A4A"/>
          <w:sz w:val="20"/>
        </w:rPr>
        <w:t xml:space="preserve">Amacı: </w:t>
      </w:r>
      <w:r>
        <w:rPr>
          <w:sz w:val="20"/>
        </w:rPr>
        <w:t>Farkli mimarilerde toplam parametre sayisini hesaplamak.</w:t>
      </w:r>
    </w:p>
    <w:p w:rsidR="00294974" w:rsidRDefault="00616B76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294974" w:rsidRDefault="00616B76">
      <w:r>
        <w:rPr>
          <w:b/>
          <w:color w:val="6A1B9A"/>
          <w:sz w:val="20"/>
        </w:rPr>
        <w:t xml:space="preserve">  1. </w:t>
      </w:r>
      <w:r>
        <w:rPr>
          <w:sz w:val="20"/>
        </w:rPr>
        <w:t>2-3-1 ag icin agirlik ve bias sayisini hesaplayin.</w:t>
      </w:r>
    </w:p>
    <w:p w:rsidR="00294974" w:rsidRDefault="00616B76">
      <w:r>
        <w:rPr>
          <w:b/>
          <w:color w:val="6A1B9A"/>
          <w:sz w:val="20"/>
        </w:rPr>
        <w:t xml:space="preserve">  2. </w:t>
      </w:r>
      <w:r>
        <w:rPr>
          <w:sz w:val="20"/>
        </w:rPr>
        <w:t>4-8-4-2 ag icin hesaplayin.</w:t>
      </w:r>
    </w:p>
    <w:p w:rsidR="00294974" w:rsidRDefault="00616B76">
      <w:r>
        <w:rPr>
          <w:b/>
          <w:color w:val="6A1B9A"/>
          <w:sz w:val="20"/>
        </w:rPr>
        <w:t xml:space="preserve">  3. </w:t>
      </w:r>
      <w:r>
        <w:rPr>
          <w:sz w:val="20"/>
        </w:rPr>
        <w:t>10-32-16-5 ag icin hesaplayin.</w:t>
      </w:r>
    </w:p>
    <w:p w:rsidR="00294974" w:rsidRDefault="00616B76">
      <w:r>
        <w:rPr>
          <w:b/>
          <w:color w:val="6A1B9A"/>
          <w:sz w:val="20"/>
        </w:rPr>
        <w:t xml:space="preserve">  4. </w:t>
      </w:r>
      <w:r>
        <w:rPr>
          <w:sz w:val="20"/>
        </w:rPr>
        <w:t>Hangi mimaride en cok parametre var?</w:t>
      </w:r>
    </w:p>
    <w:p w:rsidR="00294974" w:rsidRDefault="00616B76">
      <w:r>
        <w:rPr>
          <w:b/>
          <w:color w:val="6A1B9A"/>
          <w:sz w:val="20"/>
        </w:rPr>
        <w:t xml:space="preserve">  5. </w:t>
      </w:r>
      <w:r>
        <w:rPr>
          <w:sz w:val="20"/>
        </w:rPr>
        <w:t>Parametre sayisi ile ogrenme kapasitesi arasindaki iliskiyi tarti</w:t>
      </w:r>
      <w:r>
        <w:rPr>
          <w:sz w:val="20"/>
        </w:rPr>
        <w:t>sini.</w:t>
      </w:r>
    </w:p>
    <w:p w:rsidR="00294974" w:rsidRDefault="00616B76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Mimari-Parametre Tablosu</w:t>
      </w:r>
    </w:p>
    <w:p w:rsidR="00294974" w:rsidRDefault="00616B76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294974" w:rsidRDefault="00616B76">
      <w:r>
        <w:rPr>
          <w:b/>
          <w:color w:val="6A1B9A"/>
          <w:sz w:val="20"/>
        </w:rPr>
        <w:t xml:space="preserve">  1. </w:t>
      </w:r>
      <w:r>
        <w:rPr>
          <w:sz w:val="20"/>
        </w:rPr>
        <w:t>Model karmasikligi ve hesaplama maliyeti ilisskisi.</w:t>
      </w:r>
    </w:p>
    <w:p w:rsidR="00294974" w:rsidRDefault="00616B76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Matematik (kombinatorik), Bilgisayar Bilimi (karmasiiklik)</w:t>
      </w:r>
    </w:p>
    <w:p w:rsidR="00294974" w:rsidRDefault="00616B76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294974" w:rsidRDefault="00616B76">
            <w:r>
              <w:rPr>
                <w:sz w:val="20"/>
              </w:rPr>
              <w:t>100 giris, 3 gizli katman (6</w:t>
            </w:r>
            <w:r>
              <w:rPr>
                <w:sz w:val="20"/>
              </w:rPr>
              <w:t>4-32-16), 10 cikis: kac parametre?</w:t>
            </w:r>
          </w:p>
        </w:tc>
      </w:tr>
    </w:tbl>
    <w:p w:rsidR="00294974" w:rsidRDefault="00294974"/>
    <w:p w:rsidR="00294974" w:rsidRDefault="00616B76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En az parametreyle XOR cozen mimariyi bulun.</w:t>
      </w:r>
    </w:p>
    <w:p w:rsidR="00294974" w:rsidRDefault="00616B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294974" w:rsidRDefault="00616B76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294974" w:rsidRDefault="00294974"/>
    <w:p w:rsidR="00294974" w:rsidRDefault="00616B76">
      <w:r>
        <w:rPr>
          <w:i/>
          <w:color w:val="2E7D32"/>
          <w:sz w:val="20"/>
        </w:rPr>
        <w:t xml:space="preserve">  Süre: 8 dakika</w:t>
      </w:r>
    </w:p>
    <w:p w:rsidR="00294974" w:rsidRDefault="00616B76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294974" w:rsidRDefault="00616B76">
      <w:r>
        <w:rPr>
          <w:sz w:val="20"/>
        </w:rPr>
        <w:t xml:space="preserve">  ☐  Giris, gizli, cikis katmanlarini tanimlar.</w:t>
      </w:r>
    </w:p>
    <w:p w:rsidR="00294974" w:rsidRDefault="00616B76">
      <w:r>
        <w:rPr>
          <w:sz w:val="20"/>
        </w:rPr>
        <w:t xml:space="preserve">  ☐  Tam bagli agda agirlik sayisini hesaplar.</w:t>
      </w:r>
    </w:p>
    <w:p w:rsidR="00294974" w:rsidRDefault="00616B76">
      <w:r>
        <w:rPr>
          <w:sz w:val="20"/>
        </w:rPr>
        <w:t xml:space="preserve">  ☐  Derinlik vs genislik farkini bilir.</w:t>
      </w:r>
    </w:p>
    <w:p w:rsidR="00294974" w:rsidRDefault="00616B76">
      <w:r>
        <w:rPr>
          <w:sz w:val="20"/>
        </w:rPr>
        <w:t xml:space="preserve">  ☐  XOR icin cok katmanli cozum onerirr.</w:t>
      </w:r>
    </w:p>
    <w:p w:rsidR="00294974" w:rsidRDefault="00616B76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294974" w:rsidRDefault="00616B76">
      <w:r>
        <w:rPr>
          <w:b/>
          <w:color w:val="2E7D32"/>
          <w:sz w:val="20"/>
        </w:rPr>
        <w:t xml:space="preserve">  1. </w:t>
      </w:r>
      <w:r>
        <w:rPr>
          <w:sz w:val="20"/>
        </w:rPr>
        <w:t xml:space="preserve">Katman </w:t>
      </w:r>
      <w:r>
        <w:rPr>
          <w:sz w:val="20"/>
        </w:rPr>
        <w:t>turlerini ve gorevlerini biliyor muyum?</w:t>
      </w:r>
    </w:p>
    <w:p w:rsidR="00294974" w:rsidRDefault="00616B76">
      <w:r>
        <w:rPr>
          <w:b/>
          <w:color w:val="2E7D32"/>
          <w:sz w:val="20"/>
        </w:rPr>
        <w:t xml:space="preserve">  2. </w:t>
      </w:r>
      <w:r>
        <w:rPr>
          <w:sz w:val="20"/>
        </w:rPr>
        <w:t>Agirlik sayisini hesaplayabilir miyim?</w:t>
      </w:r>
    </w:p>
    <w:p w:rsidR="00294974" w:rsidRDefault="00616B76">
      <w:r>
        <w:rPr>
          <w:b/>
          <w:color w:val="2E7D32"/>
          <w:sz w:val="20"/>
        </w:rPr>
        <w:t xml:space="preserve">  3. </w:t>
      </w:r>
      <w:r>
        <w:rPr>
          <w:sz w:val="20"/>
        </w:rPr>
        <w:t>Bir problem icin mimari onerebilir miyim?</w:t>
      </w:r>
    </w:p>
    <w:p w:rsidR="00294974" w:rsidRDefault="00616B76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94974">
        <w:trPr>
          <w:jc w:val="center"/>
        </w:trPr>
        <w:tc>
          <w:tcPr>
            <w:tcW w:w="3213" w:type="dxa"/>
            <w:shd w:val="clear" w:color="auto" w:fill="2E7D32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lastRenderedPageBreak/>
              <w:t>No</w:t>
            </w:r>
          </w:p>
        </w:tc>
        <w:tc>
          <w:tcPr>
            <w:tcW w:w="3213" w:type="dxa"/>
            <w:shd w:val="clear" w:color="auto" w:fill="2E7D32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3-4-2 agda kac agirlik var?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a) 14 b) 20 c) 9 d) 24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 xml:space="preserve">b) 20 </w:t>
            </w:r>
            <w:r>
              <w:rPr>
                <w:sz w:val="18"/>
              </w:rPr>
              <w:t>(3*4+4*2=20)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Giris katmani noron sayisi neye esit?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a) Sinif sayisi b) Ozellik sayisi c) Gizli noron sayisi d) Sabit 10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b) Ozellik sayisi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XOR icin minimum kac gizli noron?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a) 1 b) 2 c) 4 d) 8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b) 2</w:t>
            </w:r>
          </w:p>
        </w:tc>
      </w:tr>
    </w:tbl>
    <w:p w:rsidR="00294974" w:rsidRDefault="00294974"/>
    <w:p w:rsidR="00294974" w:rsidRDefault="00616B76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294974" w:rsidRDefault="00616B76">
      <w:r>
        <w:rPr>
          <w:b/>
          <w:color w:val="2E7D32"/>
          <w:sz w:val="20"/>
        </w:rPr>
        <w:t>Açık Uçlu:</w:t>
      </w:r>
    </w:p>
    <w:p w:rsidR="00294974" w:rsidRDefault="00616B76">
      <w:r>
        <w:rPr>
          <w:b/>
          <w:color w:val="2E7D32"/>
          <w:sz w:val="20"/>
        </w:rPr>
        <w:t xml:space="preserve">  1. </w:t>
      </w:r>
      <w:r>
        <w:rPr>
          <w:sz w:val="20"/>
        </w:rPr>
        <w:t xml:space="preserve">Daha derin mi yoksa </w:t>
      </w:r>
      <w:r>
        <w:rPr>
          <w:sz w:val="20"/>
        </w:rPr>
        <w:t>daha genis ag mi tercih edilmeli?</w:t>
      </w:r>
    </w:p>
    <w:p w:rsidR="00294974" w:rsidRDefault="00616B76">
      <w:r>
        <w:rPr>
          <w:b/>
          <w:color w:val="2E7D32"/>
          <w:sz w:val="20"/>
        </w:rPr>
        <w:t>Eleştirel Düşünme:</w:t>
      </w:r>
    </w:p>
    <w:p w:rsidR="00294974" w:rsidRDefault="00616B76">
      <w:r>
        <w:rPr>
          <w:b/>
          <w:color w:val="2E7D32"/>
          <w:sz w:val="20"/>
        </w:rPr>
        <w:t xml:space="preserve">  1. </w:t>
      </w:r>
      <w:r>
        <w:rPr>
          <w:sz w:val="20"/>
        </w:rPr>
        <w:t>Ag mimarisini otomatik belirleyen yontemler (Neural Architecture Search) var mi?</w:t>
      </w:r>
    </w:p>
    <w:p w:rsidR="00294974" w:rsidRDefault="00616B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94974" w:rsidRDefault="00616B76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294974" w:rsidRDefault="00616B76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294974" w:rsidRDefault="00294974"/>
    <w:p w:rsidR="00294974" w:rsidRDefault="00616B76">
      <w:pPr>
        <w:spacing w:before="200"/>
      </w:pPr>
      <w:r>
        <w:rPr>
          <w:b/>
          <w:color w:val="C62828"/>
          <w:sz w:val="24"/>
        </w:rPr>
        <w:t xml:space="preserve">  Adım Adım Uygulama: "YSA Mimari Ciziimi"</w:t>
      </w:r>
    </w:p>
    <w:p w:rsidR="00294974" w:rsidRDefault="00616B76">
      <w:r>
        <w:rPr>
          <w:b/>
          <w:color w:val="1B2A4A"/>
          <w:sz w:val="20"/>
        </w:rPr>
        <w:t xml:space="preserve">Hedef: </w:t>
      </w:r>
      <w:r>
        <w:rPr>
          <w:sz w:val="20"/>
        </w:rPr>
        <w:t>Farkli problemler icin ag mimarileri tasarlama.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94974">
        <w:trPr>
          <w:jc w:val="center"/>
        </w:trPr>
        <w:tc>
          <w:tcPr>
            <w:tcW w:w="3213" w:type="dxa"/>
            <w:shd w:val="clear" w:color="auto" w:fill="C62828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XOR: 2 giris, 2 gizli, 1 cikis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2-2-1 mimari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6W + 3B = 9 parametre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 xml:space="preserve">Iris: 4 </w:t>
            </w:r>
            <w:r>
              <w:rPr>
                <w:sz w:val="18"/>
              </w:rPr>
              <w:t>giris, 8 gizli, 3 cikis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4-8-3 mimari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32W+8B + 24W+3B = 67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Rakam: 784 giris, 128-64 gizli, 10 cikis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784-128-64-10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~109K parametre</w:t>
            </w:r>
          </w:p>
        </w:tc>
      </w:tr>
    </w:tbl>
    <w:p w:rsidR="00294974" w:rsidRDefault="00294974"/>
    <w:p w:rsidR="00294974" w:rsidRDefault="00616B76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En az 3 farkli mimari tasarlanmali ve parametre sayilari hesaplanmali.</w:t>
      </w:r>
    </w:p>
    <w:p w:rsidR="00294974" w:rsidRDefault="00616B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94974" w:rsidRDefault="00616B76">
      <w:pPr>
        <w:spacing w:before="200"/>
      </w:pPr>
      <w:r>
        <w:rPr>
          <w:b/>
          <w:color w:val="C62828"/>
          <w:sz w:val="24"/>
        </w:rPr>
        <w:t xml:space="preserve">  Canlı Demo: "Ag Diyagrami Cizimi"</w:t>
      </w:r>
    </w:p>
    <w:p w:rsidR="00294974" w:rsidRDefault="00616B76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Tahtada 3 katmanli ag cizer, agirlik oklarini gosterir.</w:t>
      </w:r>
    </w:p>
    <w:p w:rsidR="00294974" w:rsidRDefault="00616B76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Kendi problemleri icin mimari tasarl</w:t>
      </w:r>
      <w:r>
        <w:rPr>
          <w:sz w:val="20"/>
        </w:rPr>
        <w:t>ar.</w:t>
      </w:r>
    </w:p>
    <w:p w:rsidR="00294974" w:rsidRDefault="00616B76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Bias noronlarini unutmayin!</w:t>
      </w:r>
    </w:p>
    <w:p w:rsidR="00294974" w:rsidRDefault="00616B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94974" w:rsidRDefault="00616B76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94974">
        <w:trPr>
          <w:jc w:val="center"/>
        </w:trPr>
        <w:tc>
          <w:tcPr>
            <w:tcW w:w="3213" w:type="dxa"/>
            <w:shd w:val="clear" w:color="auto" w:fill="C62828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Temel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2-3-1 ag cizin ve parametre sayisi hesaplayin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9W + 4B = 13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 xml:space="preserve">4-8-4-2 ag </w:t>
            </w:r>
            <w:r>
              <w:rPr>
                <w:sz w:val="18"/>
              </w:rPr>
              <w:t>cizin ve hesaplayin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32+8+32+4+8+2 = 86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En az parametreyle OR+AND+NOT cozecek ag tasarlayin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Optimizasyon</w:t>
            </w:r>
          </w:p>
        </w:tc>
      </w:tr>
    </w:tbl>
    <w:p w:rsidR="00294974" w:rsidRDefault="00294974"/>
    <w:p w:rsidR="00294974" w:rsidRDefault="00616B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94974" w:rsidRDefault="00616B76">
      <w:pPr>
        <w:spacing w:before="200"/>
      </w:pPr>
      <w:r>
        <w:rPr>
          <w:b/>
          <w:color w:val="C62828"/>
          <w:sz w:val="24"/>
        </w:rPr>
        <w:t xml:space="preserve">  Vaka Çalışması: "E-ticaret Oneri Sistemi"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294974" w:rsidRDefault="00616B76">
            <w:r>
              <w:rPr>
                <w:sz w:val="20"/>
              </w:rPr>
              <w:t xml:space="preserve">100 ozellikli </w:t>
            </w:r>
            <w:r>
              <w:rPr>
                <w:sz w:val="20"/>
              </w:rPr>
              <w:t>musteri verisi, 5 urun kategorisi. Ag mimarisini tasarlayin ve parametre sayisini hesaplayin.</w:t>
            </w:r>
          </w:p>
        </w:tc>
      </w:tr>
    </w:tbl>
    <w:p w:rsidR="00294974" w:rsidRDefault="00294974"/>
    <w:p w:rsidR="00294974" w:rsidRDefault="00616B76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Mimari diyagrami, parametre hesabi ve gercekelndirme.</w:t>
      </w:r>
    </w:p>
    <w:p w:rsidR="00294974" w:rsidRDefault="00616B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94974" w:rsidRDefault="00616B76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294974" w:rsidRDefault="00616B76">
            <w:r>
              <w:rPr>
                <w:b/>
                <w:color w:val="FFFFFF"/>
                <w:sz w:val="28"/>
              </w:rPr>
              <w:lastRenderedPageBreak/>
              <w:t xml:space="preserve">  DERS </w:t>
            </w:r>
            <w:r>
              <w:rPr>
                <w:b/>
                <w:color w:val="FFFFFF"/>
                <w:sz w:val="28"/>
              </w:rPr>
              <w:t>SONU  |  Özet, Kapanış ve Köprü</w:t>
            </w:r>
          </w:p>
        </w:tc>
      </w:tr>
    </w:tbl>
    <w:p w:rsidR="00294974" w:rsidRDefault="00294974"/>
    <w:p w:rsidR="00294974" w:rsidRDefault="00616B76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294974" w:rsidRDefault="00616B76">
      <w:r>
        <w:rPr>
          <w:sz w:val="20"/>
        </w:rPr>
        <w:t>Cok katmanli YSA mimarisi: giris-gizli-cikis katmanlari, tam bagli yaapi, parametre sayisi hesaplama, derinlik vs genislik.</w:t>
      </w:r>
    </w:p>
    <w:p w:rsidR="00294974" w:rsidRDefault="00616B76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294974">
        <w:trPr>
          <w:jc w:val="center"/>
        </w:trPr>
        <w:tc>
          <w:tcPr>
            <w:tcW w:w="4819" w:type="dxa"/>
            <w:shd w:val="clear" w:color="auto" w:fill="F5F5F5"/>
          </w:tcPr>
          <w:p w:rsidR="00294974" w:rsidRDefault="00616B76">
            <w:r>
              <w:rPr>
                <w:b/>
                <w:color w:val="1B2A4A"/>
                <w:sz w:val="20"/>
              </w:rPr>
              <w:t xml:space="preserve">  Giris Katmani</w:t>
            </w:r>
          </w:p>
        </w:tc>
        <w:tc>
          <w:tcPr>
            <w:tcW w:w="4819" w:type="dxa"/>
            <w:shd w:val="clear" w:color="auto" w:fill="F5F5F5"/>
          </w:tcPr>
          <w:p w:rsidR="00294974" w:rsidRDefault="00616B76">
            <w:r>
              <w:rPr>
                <w:b/>
                <w:color w:val="1B2A4A"/>
                <w:sz w:val="20"/>
              </w:rPr>
              <w:t xml:space="preserve">  Gizli Katman</w:t>
            </w:r>
          </w:p>
        </w:tc>
      </w:tr>
      <w:tr w:rsidR="00294974">
        <w:trPr>
          <w:jc w:val="center"/>
        </w:trPr>
        <w:tc>
          <w:tcPr>
            <w:tcW w:w="4819" w:type="dxa"/>
            <w:shd w:val="clear" w:color="auto" w:fill="F5F5F5"/>
          </w:tcPr>
          <w:p w:rsidR="00294974" w:rsidRDefault="00616B76">
            <w:r>
              <w:rPr>
                <w:b/>
                <w:color w:val="1B2A4A"/>
                <w:sz w:val="20"/>
              </w:rPr>
              <w:t xml:space="preserve">  Cikis Katmani</w:t>
            </w:r>
          </w:p>
        </w:tc>
        <w:tc>
          <w:tcPr>
            <w:tcW w:w="4819" w:type="dxa"/>
            <w:shd w:val="clear" w:color="auto" w:fill="F5F5F5"/>
          </w:tcPr>
          <w:p w:rsidR="00294974" w:rsidRDefault="00616B76">
            <w:r>
              <w:rPr>
                <w:b/>
                <w:color w:val="1B2A4A"/>
                <w:sz w:val="20"/>
              </w:rPr>
              <w:t xml:space="preserve">  Tam Bagli</w:t>
            </w:r>
          </w:p>
        </w:tc>
      </w:tr>
      <w:tr w:rsidR="00294974">
        <w:trPr>
          <w:jc w:val="center"/>
        </w:trPr>
        <w:tc>
          <w:tcPr>
            <w:tcW w:w="4819" w:type="dxa"/>
            <w:shd w:val="clear" w:color="auto" w:fill="F5F5F5"/>
          </w:tcPr>
          <w:p w:rsidR="00294974" w:rsidRDefault="00616B76">
            <w:r>
              <w:rPr>
                <w:b/>
                <w:color w:val="1B2A4A"/>
                <w:sz w:val="20"/>
              </w:rPr>
              <w:t xml:space="preserve">  MLP</w:t>
            </w:r>
          </w:p>
        </w:tc>
        <w:tc>
          <w:tcPr>
            <w:tcW w:w="4819" w:type="dxa"/>
            <w:shd w:val="clear" w:color="auto" w:fill="F5F5F5"/>
          </w:tcPr>
          <w:p w:rsidR="00294974" w:rsidRDefault="00616B76">
            <w:r>
              <w:rPr>
                <w:b/>
                <w:color w:val="1B2A4A"/>
                <w:sz w:val="20"/>
              </w:rPr>
              <w:t xml:space="preserve">  Parametre</w:t>
            </w:r>
          </w:p>
        </w:tc>
      </w:tr>
      <w:tr w:rsidR="00294974">
        <w:trPr>
          <w:jc w:val="center"/>
        </w:trPr>
        <w:tc>
          <w:tcPr>
            <w:tcW w:w="4819" w:type="dxa"/>
            <w:shd w:val="clear" w:color="auto" w:fill="F5F5F5"/>
          </w:tcPr>
          <w:p w:rsidR="00294974" w:rsidRDefault="00616B76">
            <w:r>
              <w:rPr>
                <w:b/>
                <w:color w:val="1B2A4A"/>
                <w:sz w:val="20"/>
              </w:rPr>
              <w:t xml:space="preserve">  Derinlik</w:t>
            </w:r>
          </w:p>
        </w:tc>
        <w:tc>
          <w:tcPr>
            <w:tcW w:w="4819" w:type="dxa"/>
            <w:shd w:val="clear" w:color="auto" w:fill="F5F5F5"/>
          </w:tcPr>
          <w:p w:rsidR="00294974" w:rsidRDefault="00616B76">
            <w:r>
              <w:rPr>
                <w:b/>
                <w:color w:val="1B2A4A"/>
                <w:sz w:val="20"/>
              </w:rPr>
              <w:t xml:space="preserve">  Genislik</w:t>
            </w:r>
          </w:p>
        </w:tc>
      </w:tr>
    </w:tbl>
    <w:p w:rsidR="00294974" w:rsidRDefault="00294974"/>
    <w:p w:rsidR="00294974" w:rsidRDefault="00616B76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294974" w:rsidRDefault="00616B76">
      <w:r>
        <w:rPr>
          <w:sz w:val="20"/>
        </w:rPr>
        <w:t>Sonraki derste bu ag icinde verinin nasil aktigi (ileri besleme) ogreecegiz.</w:t>
      </w:r>
    </w:p>
    <w:p w:rsidR="00294974" w:rsidRDefault="00616B76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294974" w:rsidRDefault="00616B76">
            <w:r>
              <w:rPr>
                <w:sz w:val="20"/>
              </w:rPr>
              <w:t>3 farkli problem icin mimari tasarlayin ve parametre sayilarini karsilastirin.</w:t>
            </w:r>
          </w:p>
        </w:tc>
      </w:tr>
    </w:tbl>
    <w:p w:rsidR="00294974" w:rsidRDefault="00294974"/>
    <w:p w:rsidR="00294974" w:rsidRDefault="00616B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294974" w:rsidRDefault="00616B76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294974" w:rsidRDefault="00294974"/>
    <w:p w:rsidR="00294974" w:rsidRDefault="00616B76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294974" w:rsidRDefault="00616B76">
      <w:pPr>
        <w:pStyle w:val="ListeMaddemi"/>
      </w:pPr>
      <w:r>
        <w:rPr>
          <w:sz w:val="20"/>
        </w:rPr>
        <w:t>Ag diyagrami orneklerini hazirlayin.</w:t>
      </w:r>
    </w:p>
    <w:p w:rsidR="00294974" w:rsidRDefault="00616B76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294974">
        <w:trPr>
          <w:jc w:val="center"/>
        </w:trPr>
        <w:tc>
          <w:tcPr>
            <w:tcW w:w="4819" w:type="dxa"/>
            <w:shd w:val="clear" w:color="auto" w:fill="1B2A4A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294974">
        <w:trPr>
          <w:jc w:val="center"/>
        </w:trPr>
        <w:tc>
          <w:tcPr>
            <w:tcW w:w="4819" w:type="dxa"/>
          </w:tcPr>
          <w:p w:rsidR="00294974" w:rsidRDefault="00616B76">
            <w:r>
              <w:rPr>
                <w:sz w:val="18"/>
              </w:rPr>
              <w:t>Katman baglantilari karisik gelir</w:t>
            </w:r>
          </w:p>
        </w:tc>
        <w:tc>
          <w:tcPr>
            <w:tcW w:w="4819" w:type="dxa"/>
          </w:tcPr>
          <w:p w:rsidR="00294974" w:rsidRDefault="00616B76">
            <w:r>
              <w:rPr>
                <w:sz w:val="18"/>
              </w:rPr>
              <w:t>Renkli diyagramlar kullanin</w:t>
            </w:r>
          </w:p>
        </w:tc>
      </w:tr>
      <w:tr w:rsidR="00294974">
        <w:trPr>
          <w:jc w:val="center"/>
        </w:trPr>
        <w:tc>
          <w:tcPr>
            <w:tcW w:w="4819" w:type="dxa"/>
          </w:tcPr>
          <w:p w:rsidR="00294974" w:rsidRDefault="00616B76">
            <w:r>
              <w:rPr>
                <w:sz w:val="18"/>
              </w:rPr>
              <w:t>Parametre hesabi zor</w:t>
            </w:r>
          </w:p>
        </w:tc>
        <w:tc>
          <w:tcPr>
            <w:tcW w:w="4819" w:type="dxa"/>
          </w:tcPr>
          <w:p w:rsidR="00294974" w:rsidRDefault="00616B76">
            <w:r>
              <w:rPr>
                <w:sz w:val="18"/>
              </w:rPr>
              <w:t>Formul verin: W = n_prev * n_curr, B = n_curr</w:t>
            </w:r>
          </w:p>
        </w:tc>
      </w:tr>
    </w:tbl>
    <w:p w:rsidR="00294974" w:rsidRDefault="00294974"/>
    <w:p w:rsidR="00294974" w:rsidRDefault="00616B76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Mimari teori: 15dk, Hesaplama: 15dk, Tasarim: 15dk</w:t>
      </w:r>
    </w:p>
    <w:p w:rsidR="00294974" w:rsidRDefault="00616B76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294974" w:rsidRDefault="00616B76">
            <w:r>
              <w:rPr>
                <w:sz w:val="20"/>
              </w:rPr>
              <w:t>Hazir diyagram sablonlari dagitiin.</w:t>
            </w:r>
          </w:p>
        </w:tc>
      </w:tr>
    </w:tbl>
    <w:p w:rsidR="00294974" w:rsidRDefault="00294974"/>
    <w:p w:rsidR="00294974" w:rsidRDefault="00616B76">
      <w:r>
        <w:br w:type="page"/>
      </w:r>
    </w:p>
    <w:p w:rsidR="00294974" w:rsidRDefault="00616B76">
      <w:pPr>
        <w:jc w:val="center"/>
      </w:pPr>
      <w:r>
        <w:rPr>
          <w:b/>
          <w:color w:val="1B2A4A"/>
          <w:sz w:val="36"/>
        </w:rPr>
        <w:lastRenderedPageBreak/>
        <w:t>━━━  34. SAAT  ━━━</w:t>
      </w:r>
    </w:p>
    <w:p w:rsidR="00294974" w:rsidRDefault="00616B76">
      <w:pPr>
        <w:jc w:val="center"/>
      </w:pPr>
      <w:r>
        <w:rPr>
          <w:color w:val="2C6FAD"/>
          <w:sz w:val="32"/>
        </w:rPr>
        <w:t>Ileri Besleme (Forward Propagation)</w:t>
      </w:r>
    </w:p>
    <w:p w:rsidR="00294974" w:rsidRDefault="00294974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294974" w:rsidRDefault="00616B76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294974" w:rsidRDefault="00294974"/>
    <w:p w:rsidR="00294974" w:rsidRDefault="00616B76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Verinin cok katmanli agda katman katman nasil islendiigiini ve cikis uretildigini anlar.</w:t>
      </w:r>
    </w:p>
    <w:p w:rsidR="00294974" w:rsidRDefault="00294974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94974">
        <w:trPr>
          <w:jc w:val="center"/>
        </w:trPr>
        <w:tc>
          <w:tcPr>
            <w:tcW w:w="3213" w:type="dxa"/>
            <w:shd w:val="clear" w:color="auto" w:fill="1B2A4A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3.3.4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Ileri besleme surecini adim adim aciklar.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Kavrama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3.3.5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Matris carpimi ile katman hesabini yapar.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Uygulama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3.3.6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Elle basit bir ileri besleme hesabi yapar.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Uygulama</w:t>
            </w:r>
          </w:p>
        </w:tc>
      </w:tr>
    </w:tbl>
    <w:p w:rsidR="00294974" w:rsidRDefault="00294974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294974" w:rsidRDefault="00616B76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294974" w:rsidRDefault="00294974"/>
    <w:p w:rsidR="00294974" w:rsidRDefault="00616B76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Cok katmanli YSA mimarisini bilmek.</w:t>
      </w:r>
    </w:p>
    <w:p w:rsidR="00294974" w:rsidRDefault="00616B76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294974" w:rsidRDefault="00616B76">
      <w:pPr>
        <w:pStyle w:val="ListeMaddemi"/>
      </w:pPr>
      <w:r>
        <w:rPr>
          <w:sz w:val="20"/>
        </w:rPr>
        <w:t>Agirlikli toplam formulu.</w:t>
      </w:r>
    </w:p>
    <w:p w:rsidR="00294974" w:rsidRDefault="00616B76">
      <w:pPr>
        <w:pStyle w:val="ListeMaddemi"/>
      </w:pPr>
      <w:r>
        <w:rPr>
          <w:sz w:val="20"/>
        </w:rPr>
        <w:t>Matris carpimi (np.dot).</w:t>
      </w:r>
    </w:p>
    <w:p w:rsidR="00294974" w:rsidRDefault="00616B76">
      <w:pPr>
        <w:pStyle w:val="ListeMaddemi"/>
      </w:pPr>
      <w:r>
        <w:rPr>
          <w:sz w:val="20"/>
        </w:rPr>
        <w:t>Aktivasyon fonksiyonlari.</w:t>
      </w:r>
    </w:p>
    <w:p w:rsidR="00294974" w:rsidRDefault="00616B76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294974" w:rsidRDefault="00616B76">
      <w:pPr>
        <w:pStyle w:val="ListeMaddemi"/>
      </w:pPr>
      <w:r>
        <w:rPr>
          <w:sz w:val="20"/>
        </w:rPr>
        <w:t>Verinin tum katmanlardan ayni anda gectigii.</w:t>
      </w:r>
    </w:p>
    <w:p w:rsidR="00294974" w:rsidRDefault="00616B76">
      <w:pPr>
        <w:pStyle w:val="ListeMaddemi"/>
      </w:pPr>
      <w:r>
        <w:rPr>
          <w:sz w:val="20"/>
        </w:rPr>
        <w:t>Her katmanin bagimsiz calistigi.</w:t>
      </w:r>
    </w:p>
    <w:p w:rsidR="00294974" w:rsidRDefault="00616B76">
      <w:pPr>
        <w:pStyle w:val="ListeMaddemi"/>
      </w:pPr>
      <w:r>
        <w:rPr>
          <w:sz w:val="20"/>
        </w:rPr>
        <w:t>Ileri beslemenin ogrenme oldugu.</w:t>
      </w:r>
    </w:p>
    <w:p w:rsidR="00294974" w:rsidRDefault="00616B76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294974" w:rsidRDefault="00616B76">
      <w:pPr>
        <w:pStyle w:val="ListeMaddemi"/>
      </w:pPr>
      <w:r>
        <w:rPr>
          <w:sz w:val="20"/>
        </w:rPr>
        <w:t>Bilgisayar (Pytho</w:t>
      </w:r>
      <w:r>
        <w:rPr>
          <w:sz w:val="20"/>
        </w:rPr>
        <w:t>n + NumPy kurulu)</w:t>
      </w:r>
    </w:p>
    <w:p w:rsidR="00294974" w:rsidRDefault="00616B76">
      <w:pPr>
        <w:pStyle w:val="ListeMaddemi"/>
      </w:pPr>
      <w:r>
        <w:rPr>
          <w:sz w:val="20"/>
        </w:rPr>
        <w:t>PyCharm IDE</w:t>
      </w:r>
    </w:p>
    <w:p w:rsidR="00294974" w:rsidRDefault="00616B76">
      <w:pPr>
        <w:pStyle w:val="ListeMaddemi"/>
      </w:pPr>
      <w:r>
        <w:rPr>
          <w:sz w:val="20"/>
        </w:rPr>
        <w:t>Matris hesap kagitlari</w:t>
      </w:r>
    </w:p>
    <w:p w:rsidR="00294974" w:rsidRDefault="00616B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294974" w:rsidRDefault="00616B76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294974" w:rsidRDefault="00294974"/>
    <w:p w:rsidR="00294974" w:rsidRDefault="00616B76">
      <w:r>
        <w:rPr>
          <w:i/>
          <w:color w:val="2C6FAD"/>
          <w:sz w:val="20"/>
        </w:rPr>
        <w:t xml:space="preserve">  Süre: 5 dakika</w:t>
      </w:r>
    </w:p>
    <w:p w:rsidR="00294974" w:rsidRDefault="00616B76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"Bir fabrikada urun sira</w:t>
      </w:r>
      <w:r>
        <w:rPr>
          <w:sz w:val="20"/>
        </w:rPr>
        <w:t>yla istasyonlardan gecer: hammadde -&gt; kesim -&gt; boyama -&gt; paketleme. YSA da veri de boyle katman katman islenir. Buna ileri besleme deniyor!"</w:t>
      </w:r>
    </w:p>
    <w:p w:rsidR="00294974" w:rsidRDefault="00616B76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 xml:space="preserve">Montaj hatti = ileri besleme. Her istasyon (katman) urunun (verinin) uzerinde islem yapar </w:t>
      </w:r>
      <w:r>
        <w:rPr>
          <w:sz w:val="20"/>
        </w:rPr>
        <w:t>ve sonrakine gecirir.</w:t>
      </w:r>
    </w:p>
    <w:p w:rsidR="00294974" w:rsidRDefault="00616B76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294974" w:rsidRDefault="00616B76">
      <w:r>
        <w:rPr>
          <w:b/>
          <w:color w:val="2C6FAD"/>
          <w:sz w:val="20"/>
        </w:rPr>
        <w:t xml:space="preserve">  1. </w:t>
      </w:r>
      <w:r>
        <w:rPr>
          <w:sz w:val="20"/>
        </w:rPr>
        <w:t>Ileri besleme ne demektir?</w:t>
      </w:r>
    </w:p>
    <w:p w:rsidR="00294974" w:rsidRDefault="00616B76">
      <w:r>
        <w:rPr>
          <w:b/>
          <w:color w:val="2C6FAD"/>
          <w:sz w:val="20"/>
        </w:rPr>
        <w:lastRenderedPageBreak/>
        <w:t xml:space="preserve">  2. </w:t>
      </w:r>
      <w:r>
        <w:rPr>
          <w:sz w:val="20"/>
        </w:rPr>
        <w:t>Veri hangi yonde akar?</w:t>
      </w:r>
    </w:p>
    <w:p w:rsidR="00294974" w:rsidRDefault="00616B76">
      <w:r>
        <w:rPr>
          <w:b/>
          <w:color w:val="2C6FAD"/>
          <w:sz w:val="20"/>
        </w:rPr>
        <w:t xml:space="preserve">  3. </w:t>
      </w:r>
      <w:r>
        <w:rPr>
          <w:sz w:val="20"/>
        </w:rPr>
        <w:t>Her katmanda ne olur?</w:t>
      </w:r>
    </w:p>
    <w:p w:rsidR="00294974" w:rsidRDefault="00616B76">
      <w:pPr>
        <w:spacing w:before="200"/>
      </w:pPr>
      <w:r>
        <w:rPr>
          <w:b/>
          <w:color w:val="2C6FAD"/>
          <w:sz w:val="24"/>
        </w:rPr>
        <w:t xml:space="preserve">  Motivasyon Etkinliği: "Veri Akisi Simulasyonu"</w:t>
      </w:r>
    </w:p>
    <w:p w:rsidR="00294974" w:rsidRDefault="00616B76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Ogrenciler katmanlar gibi veriyi sirayla isler.</w:t>
      </w:r>
    </w:p>
    <w:p w:rsidR="00294974" w:rsidRDefault="00616B76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 xml:space="preserve">3 </w:t>
      </w:r>
      <w:r>
        <w:rPr>
          <w:sz w:val="20"/>
        </w:rPr>
        <w:t>ogrenci siraya girer. Ilk ogrenci sayiyi alir (giris), ikinci ogrenci islem yapar (2 ile carpar), ucuncu ogrenci sonucu soyler (cikis). Bu ileri beslemedir!</w:t>
      </w:r>
    </w:p>
    <w:p w:rsidR="00294974" w:rsidRDefault="00616B76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294974" w:rsidRDefault="00616B76">
            <w:r>
              <w:rPr>
                <w:sz w:val="20"/>
              </w:rPr>
              <w:t>x=[1,0] girisin 2-2-1 agdan gecisini takip edin: her katmanda ne oluyor?</w:t>
            </w:r>
          </w:p>
        </w:tc>
      </w:tr>
    </w:tbl>
    <w:p w:rsidR="00294974" w:rsidRDefault="00294974"/>
    <w:p w:rsidR="00294974" w:rsidRDefault="00616B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294974" w:rsidRDefault="00616B76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294974" w:rsidRDefault="00294974"/>
    <w:p w:rsidR="00294974" w:rsidRDefault="00616B76">
      <w:r>
        <w:rPr>
          <w:i/>
          <w:color w:val="007A7A"/>
          <w:sz w:val="20"/>
        </w:rPr>
        <w:t xml:space="preserve">  Süre: 10 dakika</w:t>
      </w:r>
    </w:p>
    <w:p w:rsidR="00294974" w:rsidRDefault="00616B76">
      <w:pPr>
        <w:spacing w:before="200"/>
      </w:pPr>
      <w:r>
        <w:rPr>
          <w:b/>
          <w:color w:val="007A7A"/>
          <w:sz w:val="24"/>
        </w:rPr>
        <w:t xml:space="preserve">  Keşif Etkinliği: "Elle Ileri Besleme Hesabi"</w:t>
      </w:r>
    </w:p>
    <w:p w:rsidR="00294974" w:rsidRDefault="00616B76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Hesaplama</w:t>
      </w:r>
    </w:p>
    <w:p w:rsidR="00294974" w:rsidRDefault="00616B76">
      <w:r>
        <w:rPr>
          <w:b/>
          <w:color w:val="1B2A4A"/>
          <w:sz w:val="20"/>
        </w:rPr>
        <w:t xml:space="preserve">Amacı: </w:t>
      </w:r>
      <w:r>
        <w:rPr>
          <w:sz w:val="20"/>
        </w:rPr>
        <w:t xml:space="preserve">2-2-1 agda ileri </w:t>
      </w:r>
      <w:r>
        <w:rPr>
          <w:sz w:val="20"/>
        </w:rPr>
        <w:t>besleme hesabini adim adim yapmak.</w:t>
      </w:r>
    </w:p>
    <w:p w:rsidR="00294974" w:rsidRDefault="00616B76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Kagit, kalem, hesap makinesi</w:t>
      </w:r>
    </w:p>
    <w:p w:rsidR="00294974" w:rsidRDefault="00616B76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294974" w:rsidRDefault="00616B76">
      <w:r>
        <w:rPr>
          <w:b/>
          <w:color w:val="007A7A"/>
          <w:sz w:val="20"/>
        </w:rPr>
        <w:t xml:space="preserve">  1. </w:t>
      </w:r>
      <w:r>
        <w:rPr>
          <w:sz w:val="20"/>
        </w:rPr>
        <w:t>Ag yapisini cizin: 2 giris, 2 gizli, 1 cikis.</w:t>
      </w:r>
    </w:p>
    <w:p w:rsidR="00294974" w:rsidRDefault="00616B76">
      <w:r>
        <w:rPr>
          <w:b/>
          <w:color w:val="007A7A"/>
          <w:sz w:val="20"/>
        </w:rPr>
        <w:t xml:space="preserve">  2. </w:t>
      </w:r>
      <w:r>
        <w:rPr>
          <w:sz w:val="20"/>
        </w:rPr>
        <w:t>Agirliklari atayin: W1=[[0.5,0.3],[0.4,0.6]], b1=[0.1,0.2], W2=[0.7,0.8], b2=0.1</w:t>
      </w:r>
    </w:p>
    <w:p w:rsidR="00294974" w:rsidRDefault="00616B76">
      <w:r>
        <w:rPr>
          <w:b/>
          <w:color w:val="007A7A"/>
          <w:sz w:val="20"/>
        </w:rPr>
        <w:t xml:space="preserve">  3. </w:t>
      </w:r>
      <w:r>
        <w:rPr>
          <w:sz w:val="20"/>
        </w:rPr>
        <w:t xml:space="preserve">Giris x=[1, 0] ile </w:t>
      </w:r>
      <w:r>
        <w:rPr>
          <w:sz w:val="20"/>
        </w:rPr>
        <w:t>gizli katman ciktisini hesaplayin: h = sigmoid(W1*x + b1).</w:t>
      </w:r>
    </w:p>
    <w:p w:rsidR="00294974" w:rsidRDefault="00616B76">
      <w:r>
        <w:rPr>
          <w:b/>
          <w:color w:val="007A7A"/>
          <w:sz w:val="20"/>
        </w:rPr>
        <w:t xml:space="preserve">  4. </w:t>
      </w:r>
      <w:r>
        <w:rPr>
          <w:sz w:val="20"/>
        </w:rPr>
        <w:t>Gizli katman ciktisiyla cikis hesaplayin: y = sigmoid(W2*h + b2).</w:t>
      </w:r>
    </w:p>
    <w:p w:rsidR="00294974" w:rsidRDefault="00616B76">
      <w:r>
        <w:rPr>
          <w:b/>
          <w:color w:val="007A7A"/>
          <w:sz w:val="20"/>
        </w:rPr>
        <w:t xml:space="preserve">  5. </w:t>
      </w:r>
      <w:r>
        <w:rPr>
          <w:sz w:val="20"/>
        </w:rPr>
        <w:t>Sonucu yorumlayin.</w:t>
      </w:r>
    </w:p>
    <w:p w:rsidR="00294974" w:rsidRDefault="00616B76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Hesap mernkezi: katman katman isllem yapan</w:t>
      </w:r>
    </w:p>
    <w:p w:rsidR="00294974" w:rsidRDefault="00616B76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Matris carpim hatalarini kontr</w:t>
      </w:r>
      <w:r>
        <w:rPr>
          <w:sz w:val="20"/>
        </w:rPr>
        <w:t>ol eder</w:t>
      </w:r>
    </w:p>
    <w:p w:rsidR="00294974" w:rsidRDefault="00616B76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Ileri Besleme Hesap Tablosu</w:t>
      </w:r>
    </w:p>
    <w:p w:rsidR="00294974" w:rsidRDefault="00616B76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294974" w:rsidRDefault="00616B76">
      <w:r>
        <w:rPr>
          <w:b/>
          <w:color w:val="007A7A"/>
          <w:sz w:val="20"/>
        </w:rPr>
        <w:t xml:space="preserve">  1. </w:t>
      </w:r>
      <w:r>
        <w:rPr>
          <w:sz w:val="20"/>
        </w:rPr>
        <w:t>Matris carpimi kurallari nelerdir?</w:t>
      </w:r>
    </w:p>
    <w:p w:rsidR="00294974" w:rsidRDefault="00616B76">
      <w:r>
        <w:rPr>
          <w:b/>
          <w:color w:val="007A7A"/>
          <w:sz w:val="20"/>
        </w:rPr>
        <w:t xml:space="preserve">  2. </w:t>
      </w:r>
      <w:r>
        <w:rPr>
          <w:sz w:val="20"/>
        </w:rPr>
        <w:t>Broadcasting nedir?</w:t>
      </w:r>
    </w:p>
    <w:p w:rsidR="00294974" w:rsidRDefault="00616B76">
      <w:r>
        <w:rPr>
          <w:b/>
          <w:color w:val="007A7A"/>
          <w:sz w:val="20"/>
        </w:rPr>
        <w:t xml:space="preserve">  3. </w:t>
      </w:r>
      <w:r>
        <w:rPr>
          <w:sz w:val="20"/>
        </w:rPr>
        <w:t>Vektorize islem nedir?</w:t>
      </w:r>
    </w:p>
    <w:p w:rsidR="00294974" w:rsidRDefault="00616B76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Her adimi acikca yazin, ara sonuclari not alin.</w:t>
      </w:r>
    </w:p>
    <w:p w:rsidR="00294974" w:rsidRDefault="00616B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94974" w:rsidRDefault="00616B76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294974" w:rsidRDefault="00616B76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294974" w:rsidRDefault="00294974"/>
    <w:p w:rsidR="00294974" w:rsidRDefault="00616B76">
      <w:r>
        <w:rPr>
          <w:i/>
          <w:color w:val="E65C00"/>
          <w:sz w:val="20"/>
        </w:rPr>
        <w:t xml:space="preserve">  Süre: 12 dakika</w:t>
      </w:r>
    </w:p>
    <w:p w:rsidR="00294974" w:rsidRDefault="00616B76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294974">
        <w:trPr>
          <w:jc w:val="center"/>
        </w:trPr>
        <w:tc>
          <w:tcPr>
            <w:tcW w:w="2409" w:type="dxa"/>
            <w:shd w:val="clear" w:color="auto" w:fill="E65C00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294974">
        <w:trPr>
          <w:jc w:val="center"/>
        </w:trPr>
        <w:tc>
          <w:tcPr>
            <w:tcW w:w="2409" w:type="dxa"/>
          </w:tcPr>
          <w:p w:rsidR="00294974" w:rsidRDefault="00616B76">
            <w:r>
              <w:rPr>
                <w:sz w:val="18"/>
              </w:rPr>
              <w:t>Ileri Besleme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 xml:space="preserve">Verinin giristen cikisa </w:t>
            </w:r>
            <w:r>
              <w:rPr>
                <w:sz w:val="18"/>
              </w:rPr>
              <w:t>katman katman islenmesi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x -&gt; h1 -&gt; h2 -&gt; ... -&gt; y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Akis diyagrami</w:t>
            </w:r>
          </w:p>
        </w:tc>
      </w:tr>
      <w:tr w:rsidR="00294974">
        <w:trPr>
          <w:jc w:val="center"/>
        </w:trPr>
        <w:tc>
          <w:tcPr>
            <w:tcW w:w="2409" w:type="dxa"/>
          </w:tcPr>
          <w:p w:rsidR="00294974" w:rsidRDefault="00616B76">
            <w:r>
              <w:rPr>
                <w:sz w:val="18"/>
              </w:rPr>
              <w:t>Katman Hesabi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z = W*a + b, a = f(z)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Matris carpimi + bias + aktivasyon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Hesap formulu</w:t>
            </w:r>
          </w:p>
        </w:tc>
      </w:tr>
      <w:tr w:rsidR="00294974">
        <w:trPr>
          <w:jc w:val="center"/>
        </w:trPr>
        <w:tc>
          <w:tcPr>
            <w:tcW w:w="2409" w:type="dxa"/>
          </w:tcPr>
          <w:p w:rsidR="00294974" w:rsidRDefault="00616B76">
            <w:r>
              <w:rPr>
                <w:sz w:val="18"/>
              </w:rPr>
              <w:t>Agirlik Matrisi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Katmanlar arasi agirliklar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W boyutu: (onceki_noron, sonraki_noron)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Matris gorseli</w:t>
            </w:r>
          </w:p>
        </w:tc>
      </w:tr>
      <w:tr w:rsidR="00294974">
        <w:trPr>
          <w:jc w:val="center"/>
        </w:trPr>
        <w:tc>
          <w:tcPr>
            <w:tcW w:w="2409" w:type="dxa"/>
          </w:tcPr>
          <w:p w:rsidR="00294974" w:rsidRDefault="00616B76">
            <w:r>
              <w:rPr>
                <w:sz w:val="18"/>
              </w:rPr>
              <w:t xml:space="preserve">Ara </w:t>
            </w:r>
            <w:r>
              <w:rPr>
                <w:sz w:val="18"/>
              </w:rPr>
              <w:t>Cikti (h)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Gizli katman ciktisi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Sonraki katmanin girisi olur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Gizli katman degerleri</w:t>
            </w:r>
          </w:p>
        </w:tc>
      </w:tr>
      <w:tr w:rsidR="00294974">
        <w:trPr>
          <w:jc w:val="center"/>
        </w:trPr>
        <w:tc>
          <w:tcPr>
            <w:tcW w:w="2409" w:type="dxa"/>
          </w:tcPr>
          <w:p w:rsidR="00294974" w:rsidRDefault="00616B76">
            <w:r>
              <w:rPr>
                <w:sz w:val="18"/>
              </w:rPr>
              <w:t>Son Cikti (y)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Agin tahmini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Siniflandirma: olasilik, Regresyon: deger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Tahmin degeri</w:t>
            </w:r>
          </w:p>
        </w:tc>
      </w:tr>
    </w:tbl>
    <w:p w:rsidR="00294974" w:rsidRDefault="00294974"/>
    <w:p w:rsidR="00294974" w:rsidRDefault="00616B76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294974" w:rsidRDefault="00616B76">
      <w:r>
        <w:rPr>
          <w:sz w:val="20"/>
        </w:rPr>
        <w:t>Ileri besleme (forward propagation), verinin giris katmanindan cikis ka</w:t>
      </w:r>
      <w:r>
        <w:rPr>
          <w:sz w:val="20"/>
        </w:rPr>
        <w:t>tmanina dogru katman katman islenmesidir. Her katmanda 3 islem yapilir: 1) Matris carpimi (W*a), 2) Bias ekleme (+b), 3) Aktivasyon fonksiyonu (f(z)).</w:t>
      </w:r>
    </w:p>
    <w:p w:rsidR="00294974" w:rsidRDefault="00616B76">
      <w:r>
        <w:rPr>
          <w:sz w:val="20"/>
        </w:rPr>
        <w:t>Matris gosterimi: z = W @ a_prev + b, a = f(z). Burada W agirlik matrisi, a_prev onceki katmanin ciktisi,</w:t>
      </w:r>
      <w:r>
        <w:rPr>
          <w:sz w:val="20"/>
        </w:rPr>
        <w:t xml:space="preserve"> b bias vektoru, f aktivasyon fonksiyonu. NumPy ile: z = np.dot(W, a_prev) + b.</w:t>
      </w:r>
    </w:p>
    <w:p w:rsidR="00294974" w:rsidRDefault="00616B76">
      <w:r>
        <w:rPr>
          <w:sz w:val="20"/>
        </w:rPr>
        <w:t>Ornek 2-2-1 ag: Giris x=[1,0]. Gizli katman: z1 = W1@x + b1, h = sigmoid(z1). Cikis: z2 = W2@h + b2, y = sigmoid(z2). Tum islem sirayla, giristen cikisa dogru.</w:t>
      </w:r>
    </w:p>
    <w:p w:rsidR="00294974" w:rsidRDefault="00616B76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94974">
        <w:trPr>
          <w:jc w:val="center"/>
        </w:trPr>
        <w:tc>
          <w:tcPr>
            <w:tcW w:w="3213" w:type="dxa"/>
            <w:shd w:val="clear" w:color="auto" w:fill="E65C00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Katman 1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z1 = [0.5*1+0.3*0+0.1, 0.4*1+0.6*0+0.2] = [0.6, 0.6]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Ham toplam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Aktivasyon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h = sigmoid([0.6, 0.6]) = [0.646, 0.646]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Gizli cikti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Katman 2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z2 = 0.7*0.646+0.8*0.646+0.1 = 1.069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Ham cikis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Son cikti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 xml:space="preserve">y = </w:t>
            </w:r>
            <w:r>
              <w:rPr>
                <w:sz w:val="18"/>
              </w:rPr>
              <w:t>sigmoid(1.069) = 0.744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Tahmin</w:t>
            </w:r>
          </w:p>
        </w:tc>
      </w:tr>
    </w:tbl>
    <w:p w:rsidR="00294974" w:rsidRDefault="00294974"/>
    <w:p w:rsidR="00294974" w:rsidRDefault="00616B76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294974" w:rsidRDefault="00616B76">
      <w:pPr>
        <w:pStyle w:val="ListeMaddemi"/>
      </w:pPr>
      <w:r>
        <w:rPr>
          <w:sz w:val="20"/>
        </w:rPr>
        <w:t>Ileri besleme akis semasi</w:t>
      </w:r>
    </w:p>
    <w:p w:rsidR="00294974" w:rsidRDefault="00616B76">
      <w:pPr>
        <w:pStyle w:val="ListeMaddemi"/>
      </w:pPr>
      <w:r>
        <w:rPr>
          <w:sz w:val="20"/>
        </w:rPr>
        <w:t>Matris carpimi gosterimi</w:t>
      </w:r>
    </w:p>
    <w:p w:rsidR="00294974" w:rsidRDefault="00616B76">
      <w:pPr>
        <w:pStyle w:val="ListeMaddemi"/>
      </w:pPr>
      <w:r>
        <w:rPr>
          <w:sz w:val="20"/>
        </w:rPr>
        <w:t>Katman katman hesap tablosu</w:t>
      </w:r>
    </w:p>
    <w:p w:rsidR="00294974" w:rsidRDefault="00616B76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294974" w:rsidRDefault="00616B76">
      <w:r>
        <w:rPr>
          <w:b/>
          <w:color w:val="E65C00"/>
          <w:sz w:val="20"/>
        </w:rPr>
        <w:t xml:space="preserve">  1. </w:t>
      </w:r>
      <w:r>
        <w:rPr>
          <w:sz w:val="20"/>
        </w:rPr>
        <w:t>Ileri besleme = Montaj hatti: sirayla istasyonlardan gecer</w:t>
      </w:r>
    </w:p>
    <w:p w:rsidR="00294974" w:rsidRDefault="00616B76">
      <w:r>
        <w:rPr>
          <w:b/>
          <w:color w:val="E65C00"/>
          <w:sz w:val="20"/>
        </w:rPr>
        <w:t xml:space="preserve">  2. </w:t>
      </w:r>
      <w:r>
        <w:rPr>
          <w:sz w:val="20"/>
        </w:rPr>
        <w:t>Matris carpimi = Toplu hesa</w:t>
      </w:r>
      <w:r>
        <w:rPr>
          <w:sz w:val="20"/>
        </w:rPr>
        <w:t>p: tum noronlari ayni anda</w:t>
      </w:r>
    </w:p>
    <w:p w:rsidR="00294974" w:rsidRDefault="00616B76">
      <w:r>
        <w:rPr>
          <w:b/>
          <w:color w:val="E65C00"/>
          <w:sz w:val="20"/>
        </w:rPr>
        <w:t xml:space="preserve">  3. </w:t>
      </w:r>
      <w:r>
        <w:rPr>
          <w:sz w:val="20"/>
        </w:rPr>
        <w:t>Gizli katman = Mutfak: dis gorunmuyor ama is orada yapiliyor</w:t>
      </w:r>
    </w:p>
    <w:p w:rsidR="00294974" w:rsidRDefault="00616B76">
      <w:r>
        <w:rPr>
          <w:b/>
          <w:color w:val="E65C00"/>
          <w:sz w:val="20"/>
        </w:rPr>
        <w:t xml:space="preserve">  4. </w:t>
      </w:r>
      <w:r>
        <w:rPr>
          <w:sz w:val="20"/>
        </w:rPr>
        <w:t>Cikis = Son urun: musteriye sunulan</w:t>
      </w:r>
    </w:p>
    <w:p w:rsidR="00294974" w:rsidRDefault="00616B76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294974" w:rsidRDefault="00616B76">
      <w:pPr>
        <w:pStyle w:val="ListeMaddemi"/>
      </w:pPr>
      <w:r>
        <w:rPr>
          <w:sz w:val="20"/>
        </w:rPr>
        <w:lastRenderedPageBreak/>
        <w:t>Ileri beslemede veri hangi yone akar? - Giristen cikisa, sola saga.</w:t>
      </w:r>
    </w:p>
    <w:p w:rsidR="00294974" w:rsidRDefault="00616B76">
      <w:pPr>
        <w:pStyle w:val="ListeMaddemi"/>
      </w:pPr>
      <w:r>
        <w:rPr>
          <w:sz w:val="20"/>
        </w:rPr>
        <w:t>Neden matris carpimi? - Tum noron</w:t>
      </w:r>
      <w:r>
        <w:rPr>
          <w:sz w:val="20"/>
        </w:rPr>
        <w:t>lari tek islemde hesaplamak icin.</w:t>
      </w:r>
    </w:p>
    <w:p w:rsidR="00294974" w:rsidRDefault="00616B76">
      <w:pPr>
        <w:pStyle w:val="ListeMaddemi"/>
      </w:pPr>
      <w:r>
        <w:rPr>
          <w:sz w:val="20"/>
        </w:rPr>
        <w:t>Ara ciktilar neden onemli? - Geri yayilimda kullanilacak.</w:t>
      </w:r>
    </w:p>
    <w:p w:rsidR="00294974" w:rsidRDefault="00616B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294974" w:rsidRDefault="00616B76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294974" w:rsidRDefault="00294974"/>
    <w:p w:rsidR="00294974" w:rsidRDefault="00616B76">
      <w:r>
        <w:rPr>
          <w:i/>
          <w:color w:val="6A1B9A"/>
          <w:sz w:val="20"/>
        </w:rPr>
        <w:t xml:space="preserve">  Süre: 10 dakika</w:t>
      </w:r>
    </w:p>
    <w:p w:rsidR="00294974" w:rsidRDefault="00616B76">
      <w:pPr>
        <w:spacing w:before="200"/>
      </w:pPr>
      <w:r>
        <w:rPr>
          <w:b/>
          <w:color w:val="6A1B9A"/>
          <w:sz w:val="24"/>
        </w:rPr>
        <w:t xml:space="preserve">  Uygulama Etkinliği: "Farkli Girislerle Ileri Besleme"</w:t>
      </w:r>
    </w:p>
    <w:p w:rsidR="00294974" w:rsidRDefault="00616B76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Hesaplama</w:t>
      </w:r>
    </w:p>
    <w:p w:rsidR="00294974" w:rsidRDefault="00616B76">
      <w:r>
        <w:rPr>
          <w:b/>
          <w:color w:val="1B2A4A"/>
          <w:sz w:val="20"/>
        </w:rPr>
        <w:t xml:space="preserve">Amacı: </w:t>
      </w:r>
      <w:r>
        <w:rPr>
          <w:sz w:val="20"/>
        </w:rPr>
        <w:t>Ayni agda farkli girislerle cikislari karsilastirmak.</w:t>
      </w:r>
    </w:p>
    <w:p w:rsidR="00294974" w:rsidRDefault="00616B76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294974" w:rsidRDefault="00616B76">
      <w:r>
        <w:rPr>
          <w:b/>
          <w:color w:val="6A1B9A"/>
          <w:sz w:val="20"/>
        </w:rPr>
        <w:t xml:space="preserve">  1. </w:t>
      </w:r>
      <w:r>
        <w:rPr>
          <w:sz w:val="20"/>
        </w:rPr>
        <w:t>Ayni agirliiklarla x=[1,0], x=[0,1], x=[1,1], x=[0,0] icin ileri besleme yapin.</w:t>
      </w:r>
    </w:p>
    <w:p w:rsidR="00294974" w:rsidRDefault="00616B76">
      <w:r>
        <w:rPr>
          <w:b/>
          <w:color w:val="6A1B9A"/>
          <w:sz w:val="20"/>
        </w:rPr>
        <w:t xml:space="preserve">  2. </w:t>
      </w:r>
      <w:r>
        <w:rPr>
          <w:sz w:val="20"/>
        </w:rPr>
        <w:t xml:space="preserve">Her </w:t>
      </w:r>
      <w:r>
        <w:rPr>
          <w:sz w:val="20"/>
        </w:rPr>
        <w:t>giris icin gizli katman ciktisini kaydedin.</w:t>
      </w:r>
    </w:p>
    <w:p w:rsidR="00294974" w:rsidRDefault="00616B76">
      <w:r>
        <w:rPr>
          <w:b/>
          <w:color w:val="6A1B9A"/>
          <w:sz w:val="20"/>
        </w:rPr>
        <w:t xml:space="preserve">  3. </w:t>
      </w:r>
      <w:r>
        <w:rPr>
          <w:sz w:val="20"/>
        </w:rPr>
        <w:t>Cikislari karsilastirin.</w:t>
      </w:r>
    </w:p>
    <w:p w:rsidR="00294974" w:rsidRDefault="00616B76">
      <w:r>
        <w:rPr>
          <w:b/>
          <w:color w:val="6A1B9A"/>
          <w:sz w:val="20"/>
        </w:rPr>
        <w:t xml:space="preserve">  4. </w:t>
      </w:r>
      <w:r>
        <w:rPr>
          <w:sz w:val="20"/>
        </w:rPr>
        <w:t>Bu ag hangi mantik kapisina benziyor?</w:t>
      </w:r>
    </w:p>
    <w:p w:rsidR="00294974" w:rsidRDefault="00616B76">
      <w:r>
        <w:rPr>
          <w:b/>
          <w:color w:val="6A1B9A"/>
          <w:sz w:val="20"/>
        </w:rPr>
        <w:t xml:space="preserve">  5. </w:t>
      </w:r>
      <w:r>
        <w:rPr>
          <w:sz w:val="20"/>
        </w:rPr>
        <w:t>Sonuclari tablo halinde sunun.</w:t>
      </w:r>
    </w:p>
    <w:p w:rsidR="00294974" w:rsidRDefault="00616B76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Ileri Besleme Sonuc Tablosu</w:t>
      </w:r>
    </w:p>
    <w:p w:rsidR="00294974" w:rsidRDefault="00616B76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294974" w:rsidRDefault="00616B76">
      <w:r>
        <w:rPr>
          <w:b/>
          <w:color w:val="6A1B9A"/>
          <w:sz w:val="20"/>
        </w:rPr>
        <w:t xml:space="preserve">  1. </w:t>
      </w:r>
      <w:r>
        <w:rPr>
          <w:sz w:val="20"/>
        </w:rPr>
        <w:t>Ayni modelin farkli girislerle fark</w:t>
      </w:r>
      <w:r>
        <w:rPr>
          <w:sz w:val="20"/>
        </w:rPr>
        <w:t>li ciktilar uretmesi.</w:t>
      </w:r>
    </w:p>
    <w:p w:rsidR="00294974" w:rsidRDefault="00616B76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Matematik (matris islemleri), Mantik</w:t>
      </w:r>
    </w:p>
    <w:p w:rsidR="00294974" w:rsidRDefault="00616B76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294974" w:rsidRDefault="00616B76">
            <w:r>
              <w:rPr>
                <w:sz w:val="20"/>
              </w:rPr>
              <w:t>Agirliklari degistirerek cikislari istenilen sekle getirin.</w:t>
            </w:r>
          </w:p>
        </w:tc>
      </w:tr>
    </w:tbl>
    <w:p w:rsidR="00294974" w:rsidRDefault="00294974"/>
    <w:p w:rsidR="00294974" w:rsidRDefault="00616B76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3 katmanli ag icin ileri besleme hesabi yapin.</w:t>
      </w:r>
    </w:p>
    <w:p w:rsidR="00294974" w:rsidRDefault="00616B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294974" w:rsidRDefault="00616B76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294974" w:rsidRDefault="00294974"/>
    <w:p w:rsidR="00294974" w:rsidRDefault="00616B76">
      <w:r>
        <w:rPr>
          <w:i/>
          <w:color w:val="2E7D32"/>
          <w:sz w:val="20"/>
        </w:rPr>
        <w:t xml:space="preserve">  Süre: 8 dakika</w:t>
      </w:r>
    </w:p>
    <w:p w:rsidR="00294974" w:rsidRDefault="00616B76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294974" w:rsidRDefault="00616B76">
      <w:r>
        <w:rPr>
          <w:sz w:val="20"/>
        </w:rPr>
        <w:t xml:space="preserve">  ☐  Ileri besleme surecini adim adim anlatir.</w:t>
      </w:r>
    </w:p>
    <w:p w:rsidR="00294974" w:rsidRDefault="00616B76">
      <w:r>
        <w:rPr>
          <w:sz w:val="20"/>
        </w:rPr>
        <w:t xml:space="preserve">  ☐  Matris carpimi </w:t>
      </w:r>
      <w:r>
        <w:rPr>
          <w:sz w:val="20"/>
        </w:rPr>
        <w:t>ile katman hesabi yapar.</w:t>
      </w:r>
    </w:p>
    <w:p w:rsidR="00294974" w:rsidRDefault="00616B76">
      <w:r>
        <w:rPr>
          <w:sz w:val="20"/>
        </w:rPr>
        <w:t xml:space="preserve">  ☐  Elle 2 katmanli ag hesaplar.</w:t>
      </w:r>
    </w:p>
    <w:p w:rsidR="00294974" w:rsidRDefault="00616B76">
      <w:r>
        <w:rPr>
          <w:sz w:val="20"/>
        </w:rPr>
        <w:t xml:space="preserve">  ☐  Farkli girislerle cikislari karsilastirir.</w:t>
      </w:r>
    </w:p>
    <w:p w:rsidR="00294974" w:rsidRDefault="00616B76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294974" w:rsidRDefault="00616B76">
      <w:r>
        <w:rPr>
          <w:b/>
          <w:color w:val="2E7D32"/>
          <w:sz w:val="20"/>
        </w:rPr>
        <w:t xml:space="preserve">  1. </w:t>
      </w:r>
      <w:r>
        <w:rPr>
          <w:sz w:val="20"/>
        </w:rPr>
        <w:t>Ileri besleme adimlarini siralayabilir miyim?</w:t>
      </w:r>
    </w:p>
    <w:p w:rsidR="00294974" w:rsidRDefault="00616B76">
      <w:r>
        <w:rPr>
          <w:b/>
          <w:color w:val="2E7D32"/>
          <w:sz w:val="20"/>
        </w:rPr>
        <w:t xml:space="preserve">  2. </w:t>
      </w:r>
      <w:r>
        <w:rPr>
          <w:sz w:val="20"/>
        </w:rPr>
        <w:t>Matris boyutlarini dogru hesaplayabiliyor muyum?</w:t>
      </w:r>
    </w:p>
    <w:p w:rsidR="00294974" w:rsidRDefault="00616B76">
      <w:r>
        <w:rPr>
          <w:b/>
          <w:color w:val="2E7D32"/>
          <w:sz w:val="20"/>
        </w:rPr>
        <w:t xml:space="preserve">  3. </w:t>
      </w:r>
      <w:r>
        <w:rPr>
          <w:sz w:val="20"/>
        </w:rPr>
        <w:t xml:space="preserve">Ara </w:t>
      </w:r>
      <w:r>
        <w:rPr>
          <w:sz w:val="20"/>
        </w:rPr>
        <w:t>sonuclari takip edebiliyor muyum?</w:t>
      </w:r>
    </w:p>
    <w:p w:rsidR="00294974" w:rsidRDefault="00616B76">
      <w:pPr>
        <w:spacing w:before="200"/>
      </w:pPr>
      <w:r>
        <w:rPr>
          <w:b/>
          <w:color w:val="2E7D32"/>
          <w:sz w:val="24"/>
        </w:rPr>
        <w:lastRenderedPageBreak/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94974">
        <w:trPr>
          <w:jc w:val="center"/>
        </w:trPr>
        <w:tc>
          <w:tcPr>
            <w:tcW w:w="3213" w:type="dxa"/>
            <w:shd w:val="clear" w:color="auto" w:fill="2E7D32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Ileri beslemede veri yone?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a) Cikistan girise b) Rastgele c) Giristen cikisa d) Dairesel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c) Giristen cikisa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Katman hesabi formulu?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 xml:space="preserve">a) z=W*a+b, a=f(z) b) z=a+b c) </w:t>
            </w:r>
            <w:r>
              <w:rPr>
                <w:sz w:val="18"/>
              </w:rPr>
              <w:t>z=W/a d) z=f(W)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a) z=W*a+b, a=f(z)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2-3 katman arasi agirlik matrisi boyutu?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a) 2x2 b) 2x3 c) 3x2 d) 3x3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b) 2x3</w:t>
            </w:r>
          </w:p>
        </w:tc>
      </w:tr>
    </w:tbl>
    <w:p w:rsidR="00294974" w:rsidRDefault="00294974"/>
    <w:p w:rsidR="00294974" w:rsidRDefault="00616B76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294974" w:rsidRDefault="00616B76">
      <w:r>
        <w:rPr>
          <w:b/>
          <w:color w:val="2E7D32"/>
          <w:sz w:val="20"/>
        </w:rPr>
        <w:t>Açık Uçlu:</w:t>
      </w:r>
    </w:p>
    <w:p w:rsidR="00294974" w:rsidRDefault="00616B76">
      <w:r>
        <w:rPr>
          <w:b/>
          <w:color w:val="2E7D32"/>
          <w:sz w:val="20"/>
        </w:rPr>
        <w:t xml:space="preserve">  1. </w:t>
      </w:r>
      <w:r>
        <w:rPr>
          <w:sz w:val="20"/>
        </w:rPr>
        <w:t>Ileri besleme tek basina ogrenme saglar mi? Neden geri yayilim da gerekli?</w:t>
      </w:r>
    </w:p>
    <w:p w:rsidR="00294974" w:rsidRDefault="00616B76">
      <w:r>
        <w:rPr>
          <w:b/>
          <w:color w:val="2E7D32"/>
          <w:sz w:val="20"/>
        </w:rPr>
        <w:t>Eleştirel Düşünme:</w:t>
      </w:r>
    </w:p>
    <w:p w:rsidR="00294974" w:rsidRDefault="00616B76">
      <w:r>
        <w:rPr>
          <w:b/>
          <w:color w:val="2E7D32"/>
          <w:sz w:val="20"/>
        </w:rPr>
        <w:t xml:space="preserve">  1. </w:t>
      </w:r>
      <w:r>
        <w:rPr>
          <w:sz w:val="20"/>
        </w:rPr>
        <w:t xml:space="preserve">Cok </w:t>
      </w:r>
      <w:r>
        <w:rPr>
          <w:sz w:val="20"/>
        </w:rPr>
        <w:t>katmanli ag, neden tek katmanli agdan daha guclu?</w:t>
      </w:r>
    </w:p>
    <w:p w:rsidR="00294974" w:rsidRDefault="00616B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94974" w:rsidRDefault="00616B76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294974" w:rsidRDefault="00616B76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294974" w:rsidRDefault="00294974"/>
    <w:p w:rsidR="00294974" w:rsidRDefault="00616B76">
      <w:pPr>
        <w:spacing w:before="200"/>
      </w:pPr>
      <w:r>
        <w:rPr>
          <w:b/>
          <w:color w:val="C62828"/>
          <w:sz w:val="24"/>
        </w:rPr>
        <w:t xml:space="preserve">  Adım Adım Uygulama: "Ileri Besleme Hesaplama"</w:t>
      </w:r>
    </w:p>
    <w:p w:rsidR="00294974" w:rsidRDefault="00616B76">
      <w:r>
        <w:rPr>
          <w:b/>
          <w:color w:val="1B2A4A"/>
          <w:sz w:val="20"/>
        </w:rPr>
        <w:t xml:space="preserve">Hedef: </w:t>
      </w:r>
      <w:r>
        <w:rPr>
          <w:sz w:val="20"/>
        </w:rPr>
        <w:t>2-2-1 agda elle v</w:t>
      </w:r>
      <w:r>
        <w:rPr>
          <w:sz w:val="20"/>
        </w:rPr>
        <w:t>e Python ile ileri besleme.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94974">
        <w:trPr>
          <w:jc w:val="center"/>
        </w:trPr>
        <w:tc>
          <w:tcPr>
            <w:tcW w:w="3213" w:type="dxa"/>
            <w:shd w:val="clear" w:color="auto" w:fill="C62828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W1=[[0.5,0.3],[0.4,0.6]], b1=[0.1,0.2]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1. katman parametreleri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Tanimla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z1=W1@[1,0]+b1=[0.6,0.6], h=sigmoid=[0.646,0.646]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Gizli katman hesabi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Sigmoid uygula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 xml:space="preserve">W2=[0.7,0.8], b2=0.1, </w:t>
            </w:r>
            <w:r>
              <w:rPr>
                <w:sz w:val="18"/>
              </w:rPr>
              <w:t>y=sigmoid(1.069)=0.744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Cikis hesabi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Son tahmin</w:t>
            </w:r>
          </w:p>
        </w:tc>
      </w:tr>
    </w:tbl>
    <w:p w:rsidR="00294974" w:rsidRDefault="00294974"/>
    <w:p w:rsidR="00294974" w:rsidRDefault="00616B76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Elle ve Python sonuclari ayni olmali.</w:t>
      </w:r>
    </w:p>
    <w:p w:rsidR="00294974" w:rsidRDefault="00616B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94974" w:rsidRDefault="00616B76">
      <w:pPr>
        <w:spacing w:before="200"/>
      </w:pPr>
      <w:r>
        <w:rPr>
          <w:b/>
          <w:color w:val="C62828"/>
          <w:sz w:val="24"/>
        </w:rPr>
        <w:t xml:space="preserve">  Canlı Demo: "Ileri Besleme Canli Demo"</w:t>
      </w:r>
    </w:p>
    <w:p w:rsidR="00294974" w:rsidRDefault="00616B76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Tahtada adim adim hesaplar, Python ile dogrular.</w:t>
      </w:r>
    </w:p>
    <w:p w:rsidR="00294974" w:rsidRDefault="00616B76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Kendi degerlleriyle hesap yapar.</w:t>
      </w:r>
    </w:p>
    <w:p w:rsidR="00294974" w:rsidRDefault="00616B76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Matris boyutlarina dikkat: (2x2)@(2x1) = (2x1)</w:t>
      </w:r>
    </w:p>
    <w:p w:rsidR="00294974" w:rsidRDefault="00616B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94974" w:rsidRDefault="00616B76">
      <w:pPr>
        <w:spacing w:before="200"/>
      </w:pPr>
      <w:r>
        <w:rPr>
          <w:b/>
          <w:color w:val="C62828"/>
          <w:sz w:val="24"/>
        </w:rPr>
        <w:t xml:space="preserve">  P</w:t>
      </w:r>
      <w:r>
        <w:rPr>
          <w:b/>
          <w:color w:val="C62828"/>
          <w:sz w:val="24"/>
        </w:rPr>
        <w:t>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94974">
        <w:trPr>
          <w:jc w:val="center"/>
        </w:trPr>
        <w:tc>
          <w:tcPr>
            <w:tcW w:w="3213" w:type="dxa"/>
            <w:shd w:val="clear" w:color="auto" w:fill="C62828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Temel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x=[1,0] ile gizli katman ciktisini hesaplayin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h = [0.646, 0.646]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x=[1,1] ile tum agi hesaplayin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y degerini bulun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Python ile forward fonksiyonu yazin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np.dot + sigmoid</w:t>
            </w:r>
          </w:p>
        </w:tc>
      </w:tr>
    </w:tbl>
    <w:p w:rsidR="00294974" w:rsidRDefault="00294974"/>
    <w:p w:rsidR="00294974" w:rsidRDefault="00616B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94974" w:rsidRDefault="00616B76">
      <w:pPr>
        <w:spacing w:before="200"/>
      </w:pPr>
      <w:r>
        <w:rPr>
          <w:b/>
          <w:color w:val="C62828"/>
          <w:sz w:val="24"/>
        </w:rPr>
        <w:t xml:space="preserve">  Vaka Çalışması: "XOR Ileri Besleme"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294974" w:rsidRDefault="00616B76">
            <w:r>
              <w:rPr>
                <w:sz w:val="20"/>
              </w:rPr>
              <w:t>2-2-1 ag ile XOR icin ileri besleme yapin. Agirliklari elle ayarlayarak XOR davranisi elde etmeye calisin.</w:t>
            </w:r>
          </w:p>
        </w:tc>
      </w:tr>
    </w:tbl>
    <w:p w:rsidR="00294974" w:rsidRDefault="00294974"/>
    <w:p w:rsidR="00294974" w:rsidRDefault="00616B76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4 giris icin</w:t>
      </w:r>
      <w:r>
        <w:rPr>
          <w:sz w:val="20"/>
        </w:rPr>
        <w:t xml:space="preserve"> cikis degerleri ve XOR dogruluk tablosuyla karsilastirma.</w:t>
      </w:r>
    </w:p>
    <w:p w:rsidR="00294974" w:rsidRDefault="00616B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94974" w:rsidRDefault="00616B76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294974" w:rsidRDefault="00616B76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294974" w:rsidRDefault="00294974"/>
    <w:p w:rsidR="00294974" w:rsidRDefault="00616B76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294974" w:rsidRDefault="00616B76">
      <w:r>
        <w:rPr>
          <w:sz w:val="20"/>
        </w:rPr>
        <w:t xml:space="preserve">Ileri besleme sureci, matris carpimi ile katman hesabi, gizli </w:t>
      </w:r>
      <w:r>
        <w:rPr>
          <w:sz w:val="20"/>
        </w:rPr>
        <w:t>katman ciktilari ve cikis tahmini.</w:t>
      </w:r>
    </w:p>
    <w:p w:rsidR="00294974" w:rsidRDefault="00616B76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294974">
        <w:trPr>
          <w:jc w:val="center"/>
        </w:trPr>
        <w:tc>
          <w:tcPr>
            <w:tcW w:w="4819" w:type="dxa"/>
            <w:shd w:val="clear" w:color="auto" w:fill="F5F5F5"/>
          </w:tcPr>
          <w:p w:rsidR="00294974" w:rsidRDefault="00616B76">
            <w:r>
              <w:rPr>
                <w:b/>
                <w:color w:val="1B2A4A"/>
                <w:sz w:val="20"/>
              </w:rPr>
              <w:t xml:space="preserve">  Ileri Besleme</w:t>
            </w:r>
          </w:p>
        </w:tc>
        <w:tc>
          <w:tcPr>
            <w:tcW w:w="4819" w:type="dxa"/>
            <w:shd w:val="clear" w:color="auto" w:fill="F5F5F5"/>
          </w:tcPr>
          <w:p w:rsidR="00294974" w:rsidRDefault="00616B76">
            <w:r>
              <w:rPr>
                <w:b/>
                <w:color w:val="1B2A4A"/>
                <w:sz w:val="20"/>
              </w:rPr>
              <w:t xml:space="preserve">  Forward Propagation</w:t>
            </w:r>
          </w:p>
        </w:tc>
      </w:tr>
      <w:tr w:rsidR="00294974">
        <w:trPr>
          <w:jc w:val="center"/>
        </w:trPr>
        <w:tc>
          <w:tcPr>
            <w:tcW w:w="4819" w:type="dxa"/>
            <w:shd w:val="clear" w:color="auto" w:fill="F5F5F5"/>
          </w:tcPr>
          <w:p w:rsidR="00294974" w:rsidRDefault="00616B76">
            <w:r>
              <w:rPr>
                <w:b/>
                <w:color w:val="1B2A4A"/>
                <w:sz w:val="20"/>
              </w:rPr>
              <w:t xml:space="preserve">  Katman Hesabi</w:t>
            </w:r>
          </w:p>
        </w:tc>
        <w:tc>
          <w:tcPr>
            <w:tcW w:w="4819" w:type="dxa"/>
            <w:shd w:val="clear" w:color="auto" w:fill="F5F5F5"/>
          </w:tcPr>
          <w:p w:rsidR="00294974" w:rsidRDefault="00616B76">
            <w:r>
              <w:rPr>
                <w:b/>
                <w:color w:val="1B2A4A"/>
                <w:sz w:val="20"/>
              </w:rPr>
              <w:t xml:space="preserve">  Agirlik Matrisi</w:t>
            </w:r>
          </w:p>
        </w:tc>
      </w:tr>
      <w:tr w:rsidR="00294974">
        <w:trPr>
          <w:jc w:val="center"/>
        </w:trPr>
        <w:tc>
          <w:tcPr>
            <w:tcW w:w="4819" w:type="dxa"/>
            <w:shd w:val="clear" w:color="auto" w:fill="F5F5F5"/>
          </w:tcPr>
          <w:p w:rsidR="00294974" w:rsidRDefault="00616B76">
            <w:r>
              <w:rPr>
                <w:b/>
                <w:color w:val="1B2A4A"/>
                <w:sz w:val="20"/>
              </w:rPr>
              <w:t xml:space="preserve">  Ara Cikti</w:t>
            </w:r>
          </w:p>
        </w:tc>
        <w:tc>
          <w:tcPr>
            <w:tcW w:w="4819" w:type="dxa"/>
            <w:shd w:val="clear" w:color="auto" w:fill="F5F5F5"/>
          </w:tcPr>
          <w:p w:rsidR="00294974" w:rsidRDefault="00616B76">
            <w:r>
              <w:rPr>
                <w:b/>
                <w:color w:val="1B2A4A"/>
                <w:sz w:val="20"/>
              </w:rPr>
              <w:t xml:space="preserve">  Son Tahmin</w:t>
            </w:r>
          </w:p>
        </w:tc>
      </w:tr>
    </w:tbl>
    <w:p w:rsidR="00294974" w:rsidRDefault="00294974"/>
    <w:p w:rsidR="00294974" w:rsidRDefault="00616B76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294974" w:rsidRDefault="00616B76">
      <w:r>
        <w:rPr>
          <w:sz w:val="20"/>
        </w:rPr>
        <w:t xml:space="preserve">Sonraki derste geri yayilim (backpropagation) ile agin nasil ogrendigini </w:t>
      </w:r>
      <w:r>
        <w:rPr>
          <w:sz w:val="20"/>
        </w:rPr>
        <w:t>kesfedecegiz.</w:t>
      </w:r>
    </w:p>
    <w:p w:rsidR="00294974" w:rsidRDefault="00616B76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294974" w:rsidRDefault="00616B76">
            <w:r>
              <w:rPr>
                <w:sz w:val="20"/>
              </w:rPr>
              <w:t>3-4-2 ag icin ileri besleme hesabini elle yapin (kendi agirliiklarinizi belirleyin).</w:t>
            </w:r>
          </w:p>
        </w:tc>
      </w:tr>
    </w:tbl>
    <w:p w:rsidR="00294974" w:rsidRDefault="00294974"/>
    <w:p w:rsidR="00294974" w:rsidRDefault="00616B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294974" w:rsidRDefault="00616B76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294974" w:rsidRDefault="00294974"/>
    <w:p w:rsidR="00294974" w:rsidRDefault="00616B76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294974" w:rsidRDefault="00616B76">
      <w:pPr>
        <w:pStyle w:val="ListeMaddemi"/>
      </w:pPr>
      <w:r>
        <w:rPr>
          <w:sz w:val="20"/>
        </w:rPr>
        <w:t>Matris carpimi orneklerini hazirlayin.</w:t>
      </w:r>
    </w:p>
    <w:p w:rsidR="00294974" w:rsidRDefault="00616B76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294974">
        <w:trPr>
          <w:jc w:val="center"/>
        </w:trPr>
        <w:tc>
          <w:tcPr>
            <w:tcW w:w="4819" w:type="dxa"/>
            <w:shd w:val="clear" w:color="auto" w:fill="1B2A4A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294974">
        <w:trPr>
          <w:jc w:val="center"/>
        </w:trPr>
        <w:tc>
          <w:tcPr>
            <w:tcW w:w="4819" w:type="dxa"/>
          </w:tcPr>
          <w:p w:rsidR="00294974" w:rsidRDefault="00616B76">
            <w:r>
              <w:rPr>
                <w:sz w:val="18"/>
              </w:rPr>
              <w:t>Matris boyutu karistirma</w:t>
            </w:r>
          </w:p>
        </w:tc>
        <w:tc>
          <w:tcPr>
            <w:tcW w:w="4819" w:type="dxa"/>
          </w:tcPr>
          <w:p w:rsidR="00294974" w:rsidRDefault="00616B76">
            <w:r>
              <w:rPr>
                <w:sz w:val="18"/>
              </w:rPr>
              <w:t>Her adimda boyutlari yazin</w:t>
            </w:r>
          </w:p>
        </w:tc>
      </w:tr>
      <w:tr w:rsidR="00294974">
        <w:trPr>
          <w:jc w:val="center"/>
        </w:trPr>
        <w:tc>
          <w:tcPr>
            <w:tcW w:w="4819" w:type="dxa"/>
          </w:tcPr>
          <w:p w:rsidR="00294974" w:rsidRDefault="00616B76">
            <w:r>
              <w:rPr>
                <w:sz w:val="18"/>
              </w:rPr>
              <w:t>Ara sonuclari takip edememe</w:t>
            </w:r>
          </w:p>
        </w:tc>
        <w:tc>
          <w:tcPr>
            <w:tcW w:w="4819" w:type="dxa"/>
          </w:tcPr>
          <w:p w:rsidR="00294974" w:rsidRDefault="00616B76">
            <w:r>
              <w:rPr>
                <w:sz w:val="18"/>
              </w:rPr>
              <w:t>Tabloo kullanin, her satir bir katman</w:t>
            </w:r>
          </w:p>
        </w:tc>
      </w:tr>
    </w:tbl>
    <w:p w:rsidR="00294974" w:rsidRDefault="00294974"/>
    <w:p w:rsidR="00294974" w:rsidRDefault="00616B76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 xml:space="preserve">Teori: </w:t>
      </w:r>
      <w:r>
        <w:rPr>
          <w:sz w:val="20"/>
        </w:rPr>
        <w:t>10dk, Elle hesaplama: 20dk, Python: 15dk</w:t>
      </w:r>
    </w:p>
    <w:p w:rsidR="00294974" w:rsidRDefault="00616B76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294974" w:rsidRDefault="00616B76">
            <w:r>
              <w:rPr>
                <w:sz w:val="20"/>
              </w:rPr>
              <w:t>Hazir hesap tablolari dagitarak sadece doldurmayi isteyin.</w:t>
            </w:r>
          </w:p>
        </w:tc>
      </w:tr>
    </w:tbl>
    <w:p w:rsidR="00294974" w:rsidRDefault="00294974"/>
    <w:p w:rsidR="00294974" w:rsidRDefault="00616B76">
      <w:r>
        <w:br w:type="page"/>
      </w:r>
    </w:p>
    <w:p w:rsidR="00294974" w:rsidRDefault="00616B76">
      <w:pPr>
        <w:jc w:val="center"/>
      </w:pPr>
      <w:r>
        <w:rPr>
          <w:b/>
          <w:color w:val="1B2A4A"/>
          <w:sz w:val="36"/>
        </w:rPr>
        <w:lastRenderedPageBreak/>
        <w:t>━━━  35. SAAT  ━━━</w:t>
      </w:r>
    </w:p>
    <w:p w:rsidR="00294974" w:rsidRDefault="00616B76">
      <w:pPr>
        <w:jc w:val="center"/>
      </w:pPr>
      <w:r>
        <w:rPr>
          <w:color w:val="2C6FAD"/>
          <w:sz w:val="32"/>
        </w:rPr>
        <w:t>Geri Yayilim (Backpropagation) Temelleri</w:t>
      </w:r>
    </w:p>
    <w:p w:rsidR="00294974" w:rsidRDefault="00294974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294974" w:rsidRDefault="00616B76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294974" w:rsidRDefault="00294974"/>
    <w:p w:rsidR="00294974" w:rsidRDefault="00616B76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 xml:space="preserve">Geri </w:t>
      </w:r>
      <w:r>
        <w:rPr>
          <w:sz w:val="20"/>
        </w:rPr>
        <w:t>yayilim algoritmasinin temel mantigini ve agirliklarin nasil guncellendiigiini anlar.</w:t>
      </w:r>
    </w:p>
    <w:p w:rsidR="00294974" w:rsidRDefault="00294974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94974">
        <w:trPr>
          <w:jc w:val="center"/>
        </w:trPr>
        <w:tc>
          <w:tcPr>
            <w:tcW w:w="3213" w:type="dxa"/>
            <w:shd w:val="clear" w:color="auto" w:fill="1B2A4A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3.3.7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Kayip fonksiyonu (Loss) kavramini aciklar.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Bilgi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3.3.8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Gradyan inis yontemini basitce anlatir.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Kavrama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3.3.9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Geri yayilim ile agirlik</w:t>
            </w:r>
            <w:r>
              <w:rPr>
                <w:sz w:val="18"/>
              </w:rPr>
              <w:t xml:space="preserve"> guncelleme mantiigiini kavrar.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Kavrama</w:t>
            </w:r>
          </w:p>
        </w:tc>
      </w:tr>
    </w:tbl>
    <w:p w:rsidR="00294974" w:rsidRDefault="00294974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294974" w:rsidRDefault="00616B76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294974" w:rsidRDefault="00294974"/>
    <w:p w:rsidR="00294974" w:rsidRDefault="00616B76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Ileri besleme surecini bilmek.</w:t>
      </w:r>
    </w:p>
    <w:p w:rsidR="00294974" w:rsidRDefault="00616B76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294974" w:rsidRDefault="00616B76">
      <w:pPr>
        <w:pStyle w:val="ListeMaddemi"/>
      </w:pPr>
      <w:r>
        <w:rPr>
          <w:sz w:val="20"/>
        </w:rPr>
        <w:t>Ileri besleme ile tahmin olusturma.</w:t>
      </w:r>
    </w:p>
    <w:p w:rsidR="00294974" w:rsidRDefault="00616B76">
      <w:pPr>
        <w:pStyle w:val="ListeMaddemi"/>
      </w:pPr>
      <w:r>
        <w:rPr>
          <w:sz w:val="20"/>
        </w:rPr>
        <w:t>Hata (error) hesaplama.</w:t>
      </w:r>
    </w:p>
    <w:p w:rsidR="00294974" w:rsidRDefault="00616B76">
      <w:pPr>
        <w:pStyle w:val="ListeMaddemi"/>
      </w:pPr>
      <w:r>
        <w:rPr>
          <w:sz w:val="20"/>
        </w:rPr>
        <w:t>Turev kavraminin temel anlami.</w:t>
      </w:r>
    </w:p>
    <w:p w:rsidR="00294974" w:rsidRDefault="00616B76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294974" w:rsidRDefault="00616B76">
      <w:pPr>
        <w:pStyle w:val="ListeMaddemi"/>
      </w:pPr>
      <w:r>
        <w:rPr>
          <w:sz w:val="20"/>
        </w:rPr>
        <w:t>Geri yayilimin cok zor oldugu.</w:t>
      </w:r>
    </w:p>
    <w:p w:rsidR="00294974" w:rsidRDefault="00616B76">
      <w:pPr>
        <w:pStyle w:val="ListeMaddemi"/>
      </w:pPr>
      <w:r>
        <w:rPr>
          <w:sz w:val="20"/>
        </w:rPr>
        <w:t>Her agirliigin ayri ayri elle guncellenmesi gerektigi.</w:t>
      </w:r>
    </w:p>
    <w:p w:rsidR="00294974" w:rsidRDefault="00616B76">
      <w:pPr>
        <w:pStyle w:val="ListeMaddemi"/>
      </w:pPr>
      <w:r>
        <w:rPr>
          <w:sz w:val="20"/>
        </w:rPr>
        <w:t>Ogrenmenin tek seferde oldugu.</w:t>
      </w:r>
    </w:p>
    <w:p w:rsidR="00294974" w:rsidRDefault="00616B76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294974" w:rsidRDefault="00616B76">
      <w:pPr>
        <w:pStyle w:val="ListeMaddemi"/>
      </w:pPr>
      <w:r>
        <w:rPr>
          <w:sz w:val="20"/>
        </w:rPr>
        <w:t>Bilgisayar</w:t>
      </w:r>
    </w:p>
    <w:p w:rsidR="00294974" w:rsidRDefault="00616B76">
      <w:pPr>
        <w:pStyle w:val="ListeMaddemi"/>
      </w:pPr>
      <w:r>
        <w:rPr>
          <w:sz w:val="20"/>
        </w:rPr>
        <w:t>PyCharm IDE</w:t>
      </w:r>
    </w:p>
    <w:p w:rsidR="00294974" w:rsidRDefault="00616B76">
      <w:pPr>
        <w:pStyle w:val="ListeMaddemi"/>
      </w:pPr>
      <w:r>
        <w:rPr>
          <w:sz w:val="20"/>
        </w:rPr>
        <w:t>Projeksiyon/Tahta</w:t>
      </w:r>
    </w:p>
    <w:p w:rsidR="00294974" w:rsidRDefault="00616B76">
      <w:pPr>
        <w:jc w:val="center"/>
      </w:pPr>
      <w:r>
        <w:rPr>
          <w:color w:val="BDBDBD"/>
          <w:sz w:val="12"/>
        </w:rPr>
        <w:t>_______________________________________________</w:t>
      </w:r>
      <w:r>
        <w:rPr>
          <w:color w:val="BDBDBD"/>
          <w:sz w:val="12"/>
        </w:rPr>
        <w:t>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294974" w:rsidRDefault="00616B76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294974" w:rsidRDefault="00294974"/>
    <w:p w:rsidR="00294974" w:rsidRDefault="00616B76">
      <w:r>
        <w:rPr>
          <w:i/>
          <w:color w:val="2C6FAD"/>
          <w:sz w:val="20"/>
        </w:rPr>
        <w:t xml:space="preserve">  Süre: 5 dakika</w:t>
      </w:r>
    </w:p>
    <w:p w:rsidR="00294974" w:rsidRDefault="00616B76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"Ileri beslemede tahmin yaptik ama yanlis olabilir. Hatanin neresinden kaynaklandiigini bulmamiz ve o agirliklari duzeltmemi</w:t>
      </w:r>
      <w:r>
        <w:rPr>
          <w:sz w:val="20"/>
        </w:rPr>
        <w:t>z gerek. Hatayi geriye dogru izleriz - iste geri yayilim!"</w:t>
      </w:r>
    </w:p>
    <w:p w:rsidR="00294974" w:rsidRDefault="00616B76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Sinav sonucu kotu (hata). Hangi konuyu yanlis calistigini bulursun (geri izleme) ve o konuyu duzeltirsin (agirlik guncelleme).</w:t>
      </w:r>
    </w:p>
    <w:p w:rsidR="00294974" w:rsidRDefault="00616B76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294974" w:rsidRDefault="00616B76">
      <w:r>
        <w:rPr>
          <w:b/>
          <w:color w:val="2C6FAD"/>
          <w:sz w:val="20"/>
        </w:rPr>
        <w:lastRenderedPageBreak/>
        <w:t xml:space="preserve">  1. </w:t>
      </w:r>
      <w:r>
        <w:rPr>
          <w:sz w:val="20"/>
        </w:rPr>
        <w:t>Kayip (loss)</w:t>
      </w:r>
      <w:r>
        <w:rPr>
          <w:sz w:val="20"/>
        </w:rPr>
        <w:t xml:space="preserve"> nedir?</w:t>
      </w:r>
    </w:p>
    <w:p w:rsidR="00294974" w:rsidRDefault="00616B76">
      <w:r>
        <w:rPr>
          <w:b/>
          <w:color w:val="2C6FAD"/>
          <w:sz w:val="20"/>
        </w:rPr>
        <w:t xml:space="preserve">  2. </w:t>
      </w:r>
      <w:r>
        <w:rPr>
          <w:sz w:val="20"/>
        </w:rPr>
        <w:t>Gradyan ne demektir?</w:t>
      </w:r>
    </w:p>
    <w:p w:rsidR="00294974" w:rsidRDefault="00616B76">
      <w:r>
        <w:rPr>
          <w:b/>
          <w:color w:val="2C6FAD"/>
          <w:sz w:val="20"/>
        </w:rPr>
        <w:t xml:space="preserve">  3. </w:t>
      </w:r>
      <w:r>
        <w:rPr>
          <w:sz w:val="20"/>
        </w:rPr>
        <w:t>Agirlikllar nasil guncellenir?</w:t>
      </w:r>
    </w:p>
    <w:p w:rsidR="00294974" w:rsidRDefault="00616B76">
      <w:pPr>
        <w:spacing w:before="200"/>
      </w:pPr>
      <w:r>
        <w:rPr>
          <w:b/>
          <w:color w:val="2C6FAD"/>
          <w:sz w:val="24"/>
        </w:rPr>
        <w:t xml:space="preserve">  Motivasyon Etkinliği: "Hata Avci"</w:t>
      </w:r>
    </w:p>
    <w:p w:rsidR="00294974" w:rsidRDefault="00616B76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Bir zincirdeki hatayi geriye dogru izleme.</w:t>
      </w:r>
    </w:p>
    <w:p w:rsidR="00294974" w:rsidRDefault="00616B76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 xml:space="preserve">Egitmen yanlis bir sonuc verir. Ogrenciler sonuctan geriye dogru adim adim izleyerek </w:t>
      </w:r>
      <w:r>
        <w:rPr>
          <w:sz w:val="20"/>
        </w:rPr>
        <w:t>hatanin hangi adimda oldugunu bulur.</w:t>
      </w:r>
    </w:p>
    <w:p w:rsidR="00294974" w:rsidRDefault="00616B76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294974" w:rsidRDefault="00616B76">
            <w:r>
              <w:rPr>
                <w:sz w:val="20"/>
              </w:rPr>
              <w:t>Tahmin=0.8, Gercek=0, Hata=0.8. Bu hata hangi agirliiklardan kaynaklaniyor?</w:t>
            </w:r>
          </w:p>
        </w:tc>
      </w:tr>
    </w:tbl>
    <w:p w:rsidR="00294974" w:rsidRDefault="00294974"/>
    <w:p w:rsidR="00294974" w:rsidRDefault="00616B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294974" w:rsidRDefault="00616B76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294974" w:rsidRDefault="00294974"/>
    <w:p w:rsidR="00294974" w:rsidRDefault="00616B76">
      <w:r>
        <w:rPr>
          <w:i/>
          <w:color w:val="007A7A"/>
          <w:sz w:val="20"/>
        </w:rPr>
        <w:t xml:space="preserve">  Süre: 10 dakika</w:t>
      </w:r>
    </w:p>
    <w:p w:rsidR="00294974" w:rsidRDefault="00616B76">
      <w:pPr>
        <w:spacing w:before="200"/>
      </w:pPr>
      <w:r>
        <w:rPr>
          <w:b/>
          <w:color w:val="007A7A"/>
          <w:sz w:val="24"/>
        </w:rPr>
        <w:t xml:space="preserve">  Keşif Etkinliği: "Gradyan Inis Simulasyonu"</w:t>
      </w:r>
    </w:p>
    <w:p w:rsidR="00294974" w:rsidRDefault="00616B76">
      <w:r>
        <w:rPr>
          <w:b/>
          <w:color w:val="1B2A4A"/>
          <w:sz w:val="20"/>
        </w:rPr>
        <w:t xml:space="preserve">Türü: </w:t>
      </w:r>
      <w:r>
        <w:rPr>
          <w:sz w:val="20"/>
        </w:rPr>
        <w:t>Grup Etkinligi</w:t>
      </w:r>
    </w:p>
    <w:p w:rsidR="00294974" w:rsidRDefault="00616B76">
      <w:r>
        <w:rPr>
          <w:b/>
          <w:color w:val="1B2A4A"/>
          <w:sz w:val="20"/>
        </w:rPr>
        <w:t xml:space="preserve">Amacı: </w:t>
      </w:r>
      <w:r>
        <w:rPr>
          <w:sz w:val="20"/>
        </w:rPr>
        <w:t>Gradyan inis kavramini sezgisel olarak anlamak.</w:t>
      </w:r>
    </w:p>
    <w:p w:rsidR="00294974" w:rsidRDefault="00616B76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Kagit, kalem, top (veya kalem)</w:t>
      </w:r>
    </w:p>
    <w:p w:rsidR="00294974" w:rsidRDefault="00616B76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294974" w:rsidRDefault="00616B76">
      <w:r>
        <w:rPr>
          <w:b/>
          <w:color w:val="007A7A"/>
          <w:sz w:val="20"/>
        </w:rPr>
        <w:t xml:space="preserve">  1. </w:t>
      </w:r>
      <w:r>
        <w:rPr>
          <w:sz w:val="20"/>
        </w:rPr>
        <w:t>Kagida U seklinde bir cukur (kayip fonksiyonu) cizin.</w:t>
      </w:r>
    </w:p>
    <w:p w:rsidR="00294974" w:rsidRDefault="00616B76">
      <w:r>
        <w:rPr>
          <w:b/>
          <w:color w:val="007A7A"/>
          <w:sz w:val="20"/>
        </w:rPr>
        <w:t xml:space="preserve">  2. </w:t>
      </w:r>
      <w:r>
        <w:rPr>
          <w:sz w:val="20"/>
        </w:rPr>
        <w:t>Bir noktadan baslayarak 'topu' en dusuk noktaya dogru hareket ettirin.</w:t>
      </w:r>
    </w:p>
    <w:p w:rsidR="00294974" w:rsidRDefault="00616B76">
      <w:r>
        <w:rPr>
          <w:b/>
          <w:color w:val="007A7A"/>
          <w:sz w:val="20"/>
        </w:rPr>
        <w:t xml:space="preserve">  3. </w:t>
      </w:r>
      <w:r>
        <w:rPr>
          <w:sz w:val="20"/>
        </w:rPr>
        <w:t>Her adimda egiim yonunu belirleyiin (turev).</w:t>
      </w:r>
    </w:p>
    <w:p w:rsidR="00294974" w:rsidRDefault="00616B76">
      <w:r>
        <w:rPr>
          <w:b/>
          <w:color w:val="007A7A"/>
          <w:sz w:val="20"/>
        </w:rPr>
        <w:t xml:space="preserve">  4. </w:t>
      </w:r>
      <w:r>
        <w:rPr>
          <w:sz w:val="20"/>
        </w:rPr>
        <w:t>Kucuk adimlar (lr=0.01) ve buyuk adimlar (lr=1.</w:t>
      </w:r>
      <w:r>
        <w:rPr>
          <w:sz w:val="20"/>
        </w:rPr>
        <w:t>0) deneyin.</w:t>
      </w:r>
    </w:p>
    <w:p w:rsidR="00294974" w:rsidRDefault="00616B76">
      <w:r>
        <w:rPr>
          <w:b/>
          <w:color w:val="007A7A"/>
          <w:sz w:val="20"/>
        </w:rPr>
        <w:t xml:space="preserve">  5. </w:t>
      </w:r>
      <w:r>
        <w:rPr>
          <w:sz w:val="20"/>
        </w:rPr>
        <w:t>En dusuk noktaya (minimum) ulasmayi gozlemleyin.</w:t>
      </w:r>
    </w:p>
    <w:p w:rsidR="00294974" w:rsidRDefault="00616B76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Dagci: en alcak noktayi arayan</w:t>
      </w:r>
    </w:p>
    <w:p w:rsidR="00294974" w:rsidRDefault="00616B76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Gradyan inis mantiigini yonlendirir</w:t>
      </w:r>
    </w:p>
    <w:p w:rsidR="00294974" w:rsidRDefault="00616B76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Gradyan Inis Canlandirma Posteri</w:t>
      </w:r>
    </w:p>
    <w:p w:rsidR="00294974" w:rsidRDefault="00616B76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294974" w:rsidRDefault="00616B76">
      <w:r>
        <w:rPr>
          <w:b/>
          <w:color w:val="007A7A"/>
          <w:sz w:val="20"/>
        </w:rPr>
        <w:t xml:space="preserve">  1. </w:t>
      </w:r>
      <w:r>
        <w:rPr>
          <w:sz w:val="20"/>
        </w:rPr>
        <w:t xml:space="preserve">Stochastic Gradient </w:t>
      </w:r>
      <w:r>
        <w:rPr>
          <w:sz w:val="20"/>
        </w:rPr>
        <w:t>Descent (SGD) nedir?</w:t>
      </w:r>
    </w:p>
    <w:p w:rsidR="00294974" w:rsidRDefault="00616B76">
      <w:r>
        <w:rPr>
          <w:b/>
          <w:color w:val="007A7A"/>
          <w:sz w:val="20"/>
        </w:rPr>
        <w:t xml:space="preserve">  2. </w:t>
      </w:r>
      <w:r>
        <w:rPr>
          <w:sz w:val="20"/>
        </w:rPr>
        <w:t>Learning rate schedule nedir?</w:t>
      </w:r>
    </w:p>
    <w:p w:rsidR="00294974" w:rsidRDefault="00616B76">
      <w:r>
        <w:rPr>
          <w:b/>
          <w:color w:val="007A7A"/>
          <w:sz w:val="20"/>
        </w:rPr>
        <w:t xml:space="preserve">  3. </w:t>
      </w:r>
      <w:r>
        <w:rPr>
          <w:sz w:val="20"/>
        </w:rPr>
        <w:t>Local minimum vs global minimum?</w:t>
      </w:r>
    </w:p>
    <w:p w:rsidR="00294974" w:rsidRDefault="00616B76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Her adimda yonu ve buyuklugu belirleyin.</w:t>
      </w:r>
    </w:p>
    <w:p w:rsidR="00294974" w:rsidRDefault="00616B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94974" w:rsidRDefault="00616B76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294974" w:rsidRDefault="00616B76">
            <w:r>
              <w:rPr>
                <w:b/>
                <w:color w:val="FFFFFF"/>
                <w:sz w:val="28"/>
              </w:rPr>
              <w:lastRenderedPageBreak/>
              <w:t xml:space="preserve">  E3  |  AÇI</w:t>
            </w:r>
            <w:r>
              <w:rPr>
                <w:b/>
                <w:color w:val="FFFFFF"/>
                <w:sz w:val="28"/>
              </w:rPr>
              <w:t>KLAMA (EXPLAIN)  —  Kavramları Yapılandırma</w:t>
            </w:r>
          </w:p>
        </w:tc>
      </w:tr>
    </w:tbl>
    <w:p w:rsidR="00294974" w:rsidRDefault="00294974"/>
    <w:p w:rsidR="00294974" w:rsidRDefault="00616B76">
      <w:r>
        <w:rPr>
          <w:i/>
          <w:color w:val="E65C00"/>
          <w:sz w:val="20"/>
        </w:rPr>
        <w:t xml:space="preserve">  Süre: 12 dakika</w:t>
      </w:r>
    </w:p>
    <w:p w:rsidR="00294974" w:rsidRDefault="00616B76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294974">
        <w:trPr>
          <w:jc w:val="center"/>
        </w:trPr>
        <w:tc>
          <w:tcPr>
            <w:tcW w:w="2409" w:type="dxa"/>
            <w:shd w:val="clear" w:color="auto" w:fill="E65C00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294974">
        <w:trPr>
          <w:jc w:val="center"/>
        </w:trPr>
        <w:tc>
          <w:tcPr>
            <w:tcW w:w="2409" w:type="dxa"/>
          </w:tcPr>
          <w:p w:rsidR="00294974" w:rsidRDefault="00616B76">
            <w:r>
              <w:rPr>
                <w:sz w:val="18"/>
              </w:rPr>
              <w:t>Kayip Fonksiyonu (Loss)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Tahmin ile gercek arasindaki fark olcusu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MSE = ortalama(tahmin-gercek)^2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Kayip grafigi</w:t>
            </w:r>
          </w:p>
        </w:tc>
      </w:tr>
      <w:tr w:rsidR="00294974">
        <w:trPr>
          <w:jc w:val="center"/>
        </w:trPr>
        <w:tc>
          <w:tcPr>
            <w:tcW w:w="2409" w:type="dxa"/>
          </w:tcPr>
          <w:p w:rsidR="00294974" w:rsidRDefault="00616B76">
            <w:r>
              <w:rPr>
                <w:sz w:val="18"/>
              </w:rPr>
              <w:t>Gradyan (Gradient)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 xml:space="preserve">Kaybin </w:t>
            </w:r>
            <w:r>
              <w:rPr>
                <w:sz w:val="18"/>
              </w:rPr>
              <w:t>agirliklara gore degisim orani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Turev: dL/dw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Egim gorseli</w:t>
            </w:r>
          </w:p>
        </w:tc>
      </w:tr>
      <w:tr w:rsidR="00294974">
        <w:trPr>
          <w:jc w:val="center"/>
        </w:trPr>
        <w:tc>
          <w:tcPr>
            <w:tcW w:w="2409" w:type="dxa"/>
          </w:tcPr>
          <w:p w:rsidR="00294974" w:rsidRDefault="00616B76">
            <w:r>
              <w:rPr>
                <w:sz w:val="18"/>
              </w:rPr>
              <w:t>Gradyan Inis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Kaybi azaltmak icin agirliklari guncelleme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w = w - lr * gradient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Inis animasyonu</w:t>
            </w:r>
          </w:p>
        </w:tc>
      </w:tr>
      <w:tr w:rsidR="00294974">
        <w:trPr>
          <w:jc w:val="center"/>
        </w:trPr>
        <w:tc>
          <w:tcPr>
            <w:tcW w:w="2409" w:type="dxa"/>
          </w:tcPr>
          <w:p w:rsidR="00294974" w:rsidRDefault="00616B76">
            <w:r>
              <w:rPr>
                <w:sz w:val="18"/>
              </w:rPr>
              <w:t>Geri Yayilim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Gradyanlari cikistan girise dogru hesaplama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Zincir kurali (chain rule)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Geri akis diyagrami</w:t>
            </w:r>
          </w:p>
        </w:tc>
      </w:tr>
      <w:tr w:rsidR="00294974">
        <w:trPr>
          <w:jc w:val="center"/>
        </w:trPr>
        <w:tc>
          <w:tcPr>
            <w:tcW w:w="2409" w:type="dxa"/>
          </w:tcPr>
          <w:p w:rsidR="00294974" w:rsidRDefault="00616B76">
            <w:r>
              <w:rPr>
                <w:sz w:val="18"/>
              </w:rPr>
              <w:t>Zincir Kurali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Birlesik fonksiyonlarin turevi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dL/dw = dL/dy * dy/dz * dz/dw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Zincir gorseli</w:t>
            </w:r>
          </w:p>
        </w:tc>
      </w:tr>
    </w:tbl>
    <w:p w:rsidR="00294974" w:rsidRDefault="00294974"/>
    <w:p w:rsidR="00294974" w:rsidRDefault="00616B76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294974" w:rsidRDefault="00616B76">
      <w:r>
        <w:rPr>
          <w:sz w:val="20"/>
        </w:rPr>
        <w:t xml:space="preserve">Ogrenme = kaybi (loss) minimize etme. Kayip fonksiyonu tahminimizin gercekten ne kadar uzak oldugunu olcer. En yaygin: MSE (Mean Squared Error) = </w:t>
      </w:r>
      <w:r>
        <w:rPr>
          <w:sz w:val="20"/>
        </w:rPr>
        <w:t>ortalama(tahmin - gercek)^2.</w:t>
      </w:r>
    </w:p>
    <w:p w:rsidR="00294974" w:rsidRDefault="00616B76">
      <w:r>
        <w:rPr>
          <w:sz w:val="20"/>
        </w:rPr>
        <w:t>Gradyan inis: kayip fonksiyonunun en dusuk noktasini bulmak icin, egrinin egiminin (turev/gradyan) tersi yonunde adim atilir. w_yeni = w_eski - lr * dL/dw. lr (learning rate) adim buyuklugunu belirler.</w:t>
      </w:r>
    </w:p>
    <w:p w:rsidR="00294974" w:rsidRDefault="00616B76">
      <w:r>
        <w:rPr>
          <w:sz w:val="20"/>
        </w:rPr>
        <w:t>Geri yayilim (backpropaga</w:t>
      </w:r>
      <w:r>
        <w:rPr>
          <w:sz w:val="20"/>
        </w:rPr>
        <w:t>tion), gradyanlari verimli hesaplamak icin bir tekniktir. Cikis katmanindan giris katmanina dogru zincir kuralini kullanarak her agirligin gradyanini hesaplar. Boylece tum agirliklar ayni anda guncellenebilir.</w:t>
      </w:r>
    </w:p>
    <w:p w:rsidR="00294974" w:rsidRDefault="00616B76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94974">
        <w:trPr>
          <w:jc w:val="center"/>
        </w:trPr>
        <w:tc>
          <w:tcPr>
            <w:tcW w:w="3213" w:type="dxa"/>
            <w:shd w:val="clear" w:color="auto" w:fill="E65C00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 xml:space="preserve">Günlük Hayat </w:t>
            </w:r>
            <w:r>
              <w:rPr>
                <w:b/>
                <w:color w:val="FFFFFF"/>
                <w:sz w:val="18"/>
              </w:rPr>
              <w:t>Bağlantısı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MSE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tahmin=0.8, gercek=0, MSE=(0.8)^2=0.64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Kayip degeri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Gradyan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dL/dw = 0.5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Agirlik cok etkiliiyor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Guncelleme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w=0.7, lr=0.1, grad=0.5 -&gt; w=0.65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Agirlik azaldi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Epoch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Tum veri islendi, kayip 0.64-&gt;0.32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Ogrenme var</w:t>
            </w:r>
          </w:p>
        </w:tc>
      </w:tr>
    </w:tbl>
    <w:p w:rsidR="00294974" w:rsidRDefault="00294974"/>
    <w:p w:rsidR="00294974" w:rsidRDefault="00616B76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294974" w:rsidRDefault="00616B76">
      <w:pPr>
        <w:pStyle w:val="ListeMaddemi"/>
      </w:pPr>
      <w:r>
        <w:rPr>
          <w:sz w:val="20"/>
        </w:rPr>
        <w:t>Kayip fonksiyonu U egrisi</w:t>
      </w:r>
    </w:p>
    <w:p w:rsidR="00294974" w:rsidRDefault="00616B76">
      <w:pPr>
        <w:pStyle w:val="ListeMaddemi"/>
      </w:pPr>
      <w:r>
        <w:rPr>
          <w:sz w:val="20"/>
        </w:rPr>
        <w:t>Gradyan inis adiimlari</w:t>
      </w:r>
    </w:p>
    <w:p w:rsidR="00294974" w:rsidRDefault="00616B76">
      <w:pPr>
        <w:pStyle w:val="ListeMaddemi"/>
      </w:pPr>
      <w:r>
        <w:rPr>
          <w:sz w:val="20"/>
        </w:rPr>
        <w:t>Geri yayilim akis semasi</w:t>
      </w:r>
    </w:p>
    <w:p w:rsidR="00294974" w:rsidRDefault="00616B76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294974" w:rsidRDefault="00616B76">
      <w:r>
        <w:rPr>
          <w:b/>
          <w:color w:val="E65C00"/>
          <w:sz w:val="20"/>
        </w:rPr>
        <w:t xml:space="preserve">  1. </w:t>
      </w:r>
      <w:r>
        <w:rPr>
          <w:sz w:val="20"/>
        </w:rPr>
        <w:t>Kayip = Sinav notu hatasi: ne kadar uzak</w:t>
      </w:r>
    </w:p>
    <w:p w:rsidR="00294974" w:rsidRDefault="00616B76">
      <w:r>
        <w:rPr>
          <w:b/>
          <w:color w:val="E65C00"/>
          <w:sz w:val="20"/>
        </w:rPr>
        <w:t xml:space="preserve">  2. </w:t>
      </w:r>
      <w:r>
        <w:rPr>
          <w:sz w:val="20"/>
        </w:rPr>
        <w:t>Gradyan = Pusula: hangi yone gitmeli</w:t>
      </w:r>
    </w:p>
    <w:p w:rsidR="00294974" w:rsidRDefault="00616B76">
      <w:r>
        <w:rPr>
          <w:b/>
          <w:color w:val="E65C00"/>
          <w:sz w:val="20"/>
        </w:rPr>
        <w:t xml:space="preserve">  3. </w:t>
      </w:r>
      <w:r>
        <w:rPr>
          <w:sz w:val="20"/>
        </w:rPr>
        <w:t>Gradyan inis = Dagdan inme: en dik yone dogru adim at</w:t>
      </w:r>
    </w:p>
    <w:p w:rsidR="00294974" w:rsidRDefault="00616B76">
      <w:r>
        <w:rPr>
          <w:b/>
          <w:color w:val="E65C00"/>
          <w:sz w:val="20"/>
        </w:rPr>
        <w:t xml:space="preserve">  4. </w:t>
      </w:r>
      <w:r>
        <w:rPr>
          <w:sz w:val="20"/>
        </w:rPr>
        <w:t xml:space="preserve">Geri </w:t>
      </w:r>
      <w:r>
        <w:rPr>
          <w:sz w:val="20"/>
        </w:rPr>
        <w:t>yayilim = Hata izleme: sonuctan sebebe git</w:t>
      </w:r>
    </w:p>
    <w:p w:rsidR="00294974" w:rsidRDefault="00616B76">
      <w:pPr>
        <w:spacing w:before="200"/>
      </w:pPr>
      <w:r>
        <w:rPr>
          <w:b/>
          <w:color w:val="E65C00"/>
          <w:sz w:val="24"/>
        </w:rPr>
        <w:lastRenderedPageBreak/>
        <w:t xml:space="preserve">  Öğrenci Soru-Cevap</w:t>
      </w:r>
    </w:p>
    <w:p w:rsidR="00294974" w:rsidRDefault="00616B76">
      <w:pPr>
        <w:pStyle w:val="ListeMaddemi"/>
      </w:pPr>
      <w:r>
        <w:rPr>
          <w:sz w:val="20"/>
        </w:rPr>
        <w:t>Kayip neden minimize edilir? - Dusuk kayip = iyi tahmin.</w:t>
      </w:r>
    </w:p>
    <w:p w:rsidR="00294974" w:rsidRDefault="00616B76">
      <w:pPr>
        <w:pStyle w:val="ListeMaddemi"/>
      </w:pPr>
      <w:r>
        <w:rPr>
          <w:sz w:val="20"/>
        </w:rPr>
        <w:t>lr neden onemli? - Cok buyuk: cozumu atlar, cok kucuk: yavas.</w:t>
      </w:r>
    </w:p>
    <w:p w:rsidR="00294974" w:rsidRDefault="00616B76">
      <w:pPr>
        <w:pStyle w:val="ListeMaddemi"/>
      </w:pPr>
      <w:r>
        <w:rPr>
          <w:sz w:val="20"/>
        </w:rPr>
        <w:t>Geri yayilim nedir? - Gradyanlari cikistan girise hesaplama teknigi.</w:t>
      </w:r>
    </w:p>
    <w:p w:rsidR="00294974" w:rsidRDefault="00616B76">
      <w:pPr>
        <w:jc w:val="center"/>
      </w:pPr>
      <w:r>
        <w:rPr>
          <w:color w:val="BDBDBD"/>
          <w:sz w:val="12"/>
        </w:rPr>
        <w:t>____</w:t>
      </w:r>
      <w:r>
        <w:rPr>
          <w:color w:val="BDBDBD"/>
          <w:sz w:val="12"/>
        </w:rPr>
        <w:t>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294974" w:rsidRDefault="00616B76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294974" w:rsidRDefault="00294974"/>
    <w:p w:rsidR="00294974" w:rsidRDefault="00616B76">
      <w:r>
        <w:rPr>
          <w:i/>
          <w:color w:val="6A1B9A"/>
          <w:sz w:val="20"/>
        </w:rPr>
        <w:t xml:space="preserve">  Süre: 10 dakika</w:t>
      </w:r>
    </w:p>
    <w:p w:rsidR="00294974" w:rsidRDefault="00616B76">
      <w:pPr>
        <w:spacing w:before="200"/>
      </w:pPr>
      <w:r>
        <w:rPr>
          <w:b/>
          <w:color w:val="6A1B9A"/>
          <w:sz w:val="24"/>
        </w:rPr>
        <w:t xml:space="preserve">  Uygulama Etkinliği: "Basit Geri Yayilim Hesabi"</w:t>
      </w:r>
    </w:p>
    <w:p w:rsidR="00294974" w:rsidRDefault="00616B76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Hesaplama</w:t>
      </w:r>
    </w:p>
    <w:p w:rsidR="00294974" w:rsidRDefault="00616B76">
      <w:r>
        <w:rPr>
          <w:b/>
          <w:color w:val="1B2A4A"/>
          <w:sz w:val="20"/>
        </w:rPr>
        <w:t xml:space="preserve">Amacı: </w:t>
      </w:r>
      <w:r>
        <w:rPr>
          <w:sz w:val="20"/>
        </w:rPr>
        <w:t>Tek noronlu agda</w:t>
      </w:r>
      <w:r>
        <w:rPr>
          <w:sz w:val="20"/>
        </w:rPr>
        <w:t xml:space="preserve"> geri yayilim ile agirlik guncellemesi yapmak.</w:t>
      </w:r>
    </w:p>
    <w:p w:rsidR="00294974" w:rsidRDefault="00616B76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294974" w:rsidRDefault="00616B76">
      <w:r>
        <w:rPr>
          <w:b/>
          <w:color w:val="6A1B9A"/>
          <w:sz w:val="20"/>
        </w:rPr>
        <w:t xml:space="preserve">  1. </w:t>
      </w:r>
      <w:r>
        <w:rPr>
          <w:sz w:val="20"/>
        </w:rPr>
        <w:t>Tek noron: w=0.5, b=0, giris x=1, gercek y=0 alalim.</w:t>
      </w:r>
    </w:p>
    <w:p w:rsidR="00294974" w:rsidRDefault="00616B76">
      <w:r>
        <w:rPr>
          <w:b/>
          <w:color w:val="6A1B9A"/>
          <w:sz w:val="20"/>
        </w:rPr>
        <w:t xml:space="preserve">  2. </w:t>
      </w:r>
      <w:r>
        <w:rPr>
          <w:sz w:val="20"/>
        </w:rPr>
        <w:t>Ileri besleme: z=0.5*1+0=0.5, y_pred=sigmoid(0.5)=0.622.</w:t>
      </w:r>
    </w:p>
    <w:p w:rsidR="00294974" w:rsidRDefault="00616B76">
      <w:r>
        <w:rPr>
          <w:b/>
          <w:color w:val="6A1B9A"/>
          <w:sz w:val="20"/>
        </w:rPr>
        <w:t xml:space="preserve">  3. </w:t>
      </w:r>
      <w:r>
        <w:rPr>
          <w:sz w:val="20"/>
        </w:rPr>
        <w:t>Kayip: L = (0.622-0)^2 = 0.387.</w:t>
      </w:r>
    </w:p>
    <w:p w:rsidR="00294974" w:rsidRDefault="00616B76">
      <w:r>
        <w:rPr>
          <w:b/>
          <w:color w:val="6A1B9A"/>
          <w:sz w:val="20"/>
        </w:rPr>
        <w:t xml:space="preserve">  4. </w:t>
      </w:r>
      <w:r>
        <w:rPr>
          <w:sz w:val="20"/>
        </w:rPr>
        <w:t>Gradyan: dL/dw = 2*(y_pred-y</w:t>
      </w:r>
      <w:r>
        <w:rPr>
          <w:sz w:val="20"/>
        </w:rPr>
        <w:t>)*sigmoid_turev*x hesaplayin.</w:t>
      </w:r>
    </w:p>
    <w:p w:rsidR="00294974" w:rsidRDefault="00616B76">
      <w:r>
        <w:rPr>
          <w:b/>
          <w:color w:val="6A1B9A"/>
          <w:sz w:val="20"/>
        </w:rPr>
        <w:t xml:space="preserve">  5. </w:t>
      </w:r>
      <w:r>
        <w:rPr>
          <w:sz w:val="20"/>
        </w:rPr>
        <w:t>Guncelle: w = w - lr*grad (lr=0.1).</w:t>
      </w:r>
    </w:p>
    <w:p w:rsidR="00294974" w:rsidRDefault="00616B76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Geri Yayilim Hesap Tablosu</w:t>
      </w:r>
    </w:p>
    <w:p w:rsidR="00294974" w:rsidRDefault="00616B76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294974" w:rsidRDefault="00616B76">
      <w:r>
        <w:rPr>
          <w:b/>
          <w:color w:val="6A1B9A"/>
          <w:sz w:val="20"/>
        </w:rPr>
        <w:t xml:space="preserve">  1. </w:t>
      </w:r>
      <w:r>
        <w:rPr>
          <w:sz w:val="20"/>
        </w:rPr>
        <w:t>Optimizasyon problemlerinde gradyan inis uygulamasi.</w:t>
      </w:r>
    </w:p>
    <w:p w:rsidR="00294974" w:rsidRDefault="00616B76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Matematik (turev, optimizasyon)</w:t>
      </w:r>
    </w:p>
    <w:p w:rsidR="00294974" w:rsidRDefault="00616B76">
      <w:pPr>
        <w:spacing w:before="200"/>
      </w:pPr>
      <w:r>
        <w:rPr>
          <w:b/>
          <w:color w:val="6A1B9A"/>
          <w:sz w:val="24"/>
        </w:rPr>
        <w:t xml:space="preserve">  Gerçek Ya</w:t>
      </w:r>
      <w:r>
        <w:rPr>
          <w:b/>
          <w:color w:val="6A1B9A"/>
          <w:sz w:val="24"/>
        </w:rPr>
        <w:t>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294974" w:rsidRDefault="00616B76">
            <w:r>
              <w:rPr>
                <w:sz w:val="20"/>
              </w:rPr>
              <w:t>5 adim geri yayilim yaparak kaybin nasil azaldigini gosterin.</w:t>
            </w:r>
          </w:p>
        </w:tc>
      </w:tr>
    </w:tbl>
    <w:p w:rsidR="00294974" w:rsidRDefault="00294974"/>
    <w:p w:rsidR="00294974" w:rsidRDefault="00616B76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2 noronlu agda geri yayilim hesabini deneyin.</w:t>
      </w:r>
    </w:p>
    <w:p w:rsidR="00294974" w:rsidRDefault="00616B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294974" w:rsidRDefault="00616B76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294974" w:rsidRDefault="00294974"/>
    <w:p w:rsidR="00294974" w:rsidRDefault="00616B76">
      <w:r>
        <w:rPr>
          <w:i/>
          <w:color w:val="2E7D32"/>
          <w:sz w:val="20"/>
        </w:rPr>
        <w:t xml:space="preserve">  Süre: 8 dakika</w:t>
      </w:r>
    </w:p>
    <w:p w:rsidR="00294974" w:rsidRDefault="00616B76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294974" w:rsidRDefault="00616B76">
      <w:r>
        <w:rPr>
          <w:sz w:val="20"/>
        </w:rPr>
        <w:t xml:space="preserve">  ☐  Kayip fonksiyonu kavramini aciklar.</w:t>
      </w:r>
    </w:p>
    <w:p w:rsidR="00294974" w:rsidRDefault="00616B76">
      <w:r>
        <w:rPr>
          <w:sz w:val="20"/>
        </w:rPr>
        <w:t xml:space="preserve">  ☐  Gradyan inis mantiigiini anlatir.</w:t>
      </w:r>
    </w:p>
    <w:p w:rsidR="00294974" w:rsidRDefault="00616B76">
      <w:r>
        <w:rPr>
          <w:sz w:val="20"/>
        </w:rPr>
        <w:t xml:space="preserve">  ☐  Geri yayilim surecini tasvir eder.</w:t>
      </w:r>
    </w:p>
    <w:p w:rsidR="00294974" w:rsidRDefault="00616B76">
      <w:r>
        <w:rPr>
          <w:sz w:val="20"/>
        </w:rPr>
        <w:t xml:space="preserve">  ☐  Basit agirlik guncellem</w:t>
      </w:r>
      <w:r>
        <w:rPr>
          <w:sz w:val="20"/>
        </w:rPr>
        <w:t>e hesabi yapar.</w:t>
      </w:r>
    </w:p>
    <w:p w:rsidR="00294974" w:rsidRDefault="00616B76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294974" w:rsidRDefault="00616B76">
      <w:r>
        <w:rPr>
          <w:b/>
          <w:color w:val="2E7D32"/>
          <w:sz w:val="20"/>
        </w:rPr>
        <w:t xml:space="preserve">  1. </w:t>
      </w:r>
      <w:r>
        <w:rPr>
          <w:sz w:val="20"/>
        </w:rPr>
        <w:t>Kayip fonksiyonunun amacini biliyor muyum?</w:t>
      </w:r>
    </w:p>
    <w:p w:rsidR="00294974" w:rsidRDefault="00616B76">
      <w:r>
        <w:rPr>
          <w:b/>
          <w:color w:val="2E7D32"/>
          <w:sz w:val="20"/>
        </w:rPr>
        <w:t xml:space="preserve">  2. </w:t>
      </w:r>
      <w:r>
        <w:rPr>
          <w:sz w:val="20"/>
        </w:rPr>
        <w:t>Gradyan inis adimlarini aciklayabilir miyim?</w:t>
      </w:r>
    </w:p>
    <w:p w:rsidR="00294974" w:rsidRDefault="00616B76">
      <w:r>
        <w:rPr>
          <w:b/>
          <w:color w:val="2E7D32"/>
          <w:sz w:val="20"/>
        </w:rPr>
        <w:lastRenderedPageBreak/>
        <w:t xml:space="preserve">  3. </w:t>
      </w:r>
      <w:r>
        <w:rPr>
          <w:sz w:val="20"/>
        </w:rPr>
        <w:t>Geri yayilimin neden gerekli oldugunnu anliiyor muyum?</w:t>
      </w:r>
    </w:p>
    <w:p w:rsidR="00294974" w:rsidRDefault="00616B76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94974">
        <w:trPr>
          <w:jc w:val="center"/>
        </w:trPr>
        <w:tc>
          <w:tcPr>
            <w:tcW w:w="3213" w:type="dxa"/>
            <w:shd w:val="clear" w:color="auto" w:fill="2E7D32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Kayip fonksiyonu ne olcer?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a) Agirlik sayisi b) Tahmin-gercek farki c) Katman sayisi d) Noron sayisi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b) Tahmin-gercek farki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Gradyan inis: w guncelleme?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a) w=w+lr*grad b) w=w-lr*grad c) w=w*grad d) w=grad/lr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b) w=w-lr*grad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 xml:space="preserve">Geri yayilim hangi yonde </w:t>
            </w:r>
            <w:r>
              <w:rPr>
                <w:sz w:val="18"/>
              </w:rPr>
              <w:t>calisir?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a) Giristen cikisa b) Cikistan girise c) Rastgele d) Sadece gizli katman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b) Cikistan girise</w:t>
            </w:r>
          </w:p>
        </w:tc>
      </w:tr>
    </w:tbl>
    <w:p w:rsidR="00294974" w:rsidRDefault="00294974"/>
    <w:p w:rsidR="00294974" w:rsidRDefault="00616B76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294974" w:rsidRDefault="00616B76">
      <w:r>
        <w:rPr>
          <w:b/>
          <w:color w:val="2E7D32"/>
          <w:sz w:val="20"/>
        </w:rPr>
        <w:t>Açık Uçlu:</w:t>
      </w:r>
    </w:p>
    <w:p w:rsidR="00294974" w:rsidRDefault="00616B76">
      <w:r>
        <w:rPr>
          <w:b/>
          <w:color w:val="2E7D32"/>
          <w:sz w:val="20"/>
        </w:rPr>
        <w:t xml:space="preserve">  1. </w:t>
      </w:r>
      <w:r>
        <w:rPr>
          <w:sz w:val="20"/>
        </w:rPr>
        <w:t>Gradyan inis her zaman en iyi cozumu bulur mu? Local minimum riski nedir?</w:t>
      </w:r>
    </w:p>
    <w:p w:rsidR="00294974" w:rsidRDefault="00616B76">
      <w:r>
        <w:rPr>
          <w:b/>
          <w:color w:val="2E7D32"/>
          <w:sz w:val="20"/>
        </w:rPr>
        <w:t>Eleştirel Düşünme:</w:t>
      </w:r>
    </w:p>
    <w:p w:rsidR="00294974" w:rsidRDefault="00616B76">
      <w:r>
        <w:rPr>
          <w:b/>
          <w:color w:val="2E7D32"/>
          <w:sz w:val="20"/>
        </w:rPr>
        <w:t xml:space="preserve">  1. </w:t>
      </w:r>
      <w:r>
        <w:rPr>
          <w:sz w:val="20"/>
        </w:rPr>
        <w:t xml:space="preserve">Geri yayilim </w:t>
      </w:r>
      <w:r>
        <w:rPr>
          <w:sz w:val="20"/>
        </w:rPr>
        <w:t>disinda agirliklari guncellemenin baska yollari var mi?</w:t>
      </w:r>
    </w:p>
    <w:p w:rsidR="00294974" w:rsidRDefault="00616B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94974" w:rsidRDefault="00616B76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294974" w:rsidRDefault="00616B76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294974" w:rsidRDefault="00294974"/>
    <w:p w:rsidR="00294974" w:rsidRDefault="00616B76">
      <w:pPr>
        <w:spacing w:before="200"/>
      </w:pPr>
      <w:r>
        <w:rPr>
          <w:b/>
          <w:color w:val="C62828"/>
          <w:sz w:val="24"/>
        </w:rPr>
        <w:t xml:space="preserve">  Adım Adım Uygulama: "Gradyan Inis Simulasyonu"</w:t>
      </w:r>
    </w:p>
    <w:p w:rsidR="00294974" w:rsidRDefault="00616B76">
      <w:r>
        <w:rPr>
          <w:b/>
          <w:color w:val="1B2A4A"/>
          <w:sz w:val="20"/>
        </w:rPr>
        <w:t xml:space="preserve">Hedef: </w:t>
      </w:r>
      <w:r>
        <w:rPr>
          <w:sz w:val="20"/>
        </w:rPr>
        <w:t xml:space="preserve">Basit bir </w:t>
      </w:r>
      <w:r>
        <w:rPr>
          <w:sz w:val="20"/>
        </w:rPr>
        <w:t>ornekte gradyan inis ile minimum bulma.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94974">
        <w:trPr>
          <w:jc w:val="center"/>
        </w:trPr>
        <w:tc>
          <w:tcPr>
            <w:tcW w:w="3213" w:type="dxa"/>
            <w:shd w:val="clear" w:color="auto" w:fill="C62828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f(x) = x^2, turev f'(x) = 2x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Basit kayip fonksiyonu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Parabolun minimumu x=0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x=3, lr=0.1: x = 3 - 0.1*6 = 2.4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Ilk adim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x azaldi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x=2.4: x = 2.4 - 0.1*4.8 = 1.92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Ikinci adim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 xml:space="preserve">Minimuma </w:t>
            </w:r>
            <w:r>
              <w:rPr>
                <w:sz w:val="18"/>
              </w:rPr>
              <w:t>yaklasiyor</w:t>
            </w:r>
          </w:p>
        </w:tc>
      </w:tr>
    </w:tbl>
    <w:p w:rsidR="00294974" w:rsidRDefault="00294974"/>
    <w:p w:rsidR="00294974" w:rsidRDefault="00616B76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5 adimda x in sifira yaklastigini gosterin.</w:t>
      </w:r>
    </w:p>
    <w:p w:rsidR="00294974" w:rsidRDefault="00616B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94974" w:rsidRDefault="00616B76">
      <w:pPr>
        <w:spacing w:before="200"/>
      </w:pPr>
      <w:r>
        <w:rPr>
          <w:b/>
          <w:color w:val="C62828"/>
          <w:sz w:val="24"/>
        </w:rPr>
        <w:t xml:space="preserve">  Canlı Demo: "Gradyan Inis Canli Demo"</w:t>
      </w:r>
    </w:p>
    <w:p w:rsidR="00294974" w:rsidRDefault="00616B76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 xml:space="preserve">Tahtada parabol cizer, adim adim </w:t>
      </w:r>
      <w:r>
        <w:rPr>
          <w:sz w:val="20"/>
        </w:rPr>
        <w:t>inis gosterir.</w:t>
      </w:r>
    </w:p>
    <w:p w:rsidR="00294974" w:rsidRDefault="00616B76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Farkli lr ve baslangic noktasiyla dener.</w:t>
      </w:r>
    </w:p>
    <w:p w:rsidR="00294974" w:rsidRDefault="00616B76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lr cok buyukse minimum u atlayabilirsiniz!</w:t>
      </w:r>
    </w:p>
    <w:p w:rsidR="00294974" w:rsidRDefault="00616B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94974" w:rsidRDefault="00616B76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94974">
        <w:trPr>
          <w:jc w:val="center"/>
        </w:trPr>
        <w:tc>
          <w:tcPr>
            <w:tcW w:w="3213" w:type="dxa"/>
            <w:shd w:val="clear" w:color="auto" w:fill="C62828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G</w:t>
            </w:r>
            <w:r>
              <w:rPr>
                <w:b/>
                <w:color w:val="FFFFFF"/>
                <w:sz w:val="18"/>
              </w:rPr>
              <w:t>örev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Temel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f(x)=x^2, x=5, lr=0.1 ile 5 adim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x sifira yaklasiyor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f(x)=(x-3)^2, x=0, lr=0.2 ile minimum bulun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x=3 e yaklasir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Tek noronllu agda 5 epoch geri yayilim yapin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Kayip azaliyor</w:t>
            </w:r>
          </w:p>
        </w:tc>
      </w:tr>
    </w:tbl>
    <w:p w:rsidR="00294974" w:rsidRDefault="00294974"/>
    <w:p w:rsidR="00294974" w:rsidRDefault="00616B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94974" w:rsidRDefault="00616B76">
      <w:pPr>
        <w:spacing w:before="200"/>
      </w:pPr>
      <w:r>
        <w:rPr>
          <w:b/>
          <w:color w:val="C62828"/>
          <w:sz w:val="24"/>
        </w:rPr>
        <w:t xml:space="preserve">  Vaka Çalışması: "Ogrenme Hizi Etkisi"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294974" w:rsidRDefault="00616B76">
            <w:r>
              <w:rPr>
                <w:sz w:val="20"/>
              </w:rPr>
              <w:t>f(x)=x^2 icin lr=0.01, 0.1, 0.5, 1.0 ile 10 adim yapin. Hangisi en hizli minimuma ulasir?</w:t>
            </w:r>
          </w:p>
        </w:tc>
      </w:tr>
    </w:tbl>
    <w:p w:rsidR="00294974" w:rsidRDefault="00294974"/>
    <w:p w:rsidR="00294974" w:rsidRDefault="00616B76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lr-adim tablosu ve karsilas</w:t>
      </w:r>
      <w:r>
        <w:rPr>
          <w:sz w:val="20"/>
        </w:rPr>
        <w:t>tirma.</w:t>
      </w:r>
    </w:p>
    <w:p w:rsidR="00294974" w:rsidRDefault="00616B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94974" w:rsidRDefault="00616B76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294974" w:rsidRDefault="00616B76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294974" w:rsidRDefault="00294974"/>
    <w:p w:rsidR="00294974" w:rsidRDefault="00616B76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294974" w:rsidRDefault="00616B76">
      <w:r>
        <w:rPr>
          <w:sz w:val="20"/>
        </w:rPr>
        <w:t>Kayip fonksiyonu, gradyan (turev), gradyan inis, geri yayilim algoritmasi ve agirlik guncelleme formulu.</w:t>
      </w:r>
    </w:p>
    <w:p w:rsidR="00294974" w:rsidRDefault="00616B76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294974">
        <w:trPr>
          <w:jc w:val="center"/>
        </w:trPr>
        <w:tc>
          <w:tcPr>
            <w:tcW w:w="4819" w:type="dxa"/>
            <w:shd w:val="clear" w:color="auto" w:fill="F5F5F5"/>
          </w:tcPr>
          <w:p w:rsidR="00294974" w:rsidRDefault="00616B76">
            <w:r>
              <w:rPr>
                <w:b/>
                <w:color w:val="1B2A4A"/>
                <w:sz w:val="20"/>
              </w:rPr>
              <w:t xml:space="preserve">  Kayip (Loss)</w:t>
            </w:r>
          </w:p>
        </w:tc>
        <w:tc>
          <w:tcPr>
            <w:tcW w:w="4819" w:type="dxa"/>
            <w:shd w:val="clear" w:color="auto" w:fill="F5F5F5"/>
          </w:tcPr>
          <w:p w:rsidR="00294974" w:rsidRDefault="00616B76">
            <w:r>
              <w:rPr>
                <w:b/>
                <w:color w:val="1B2A4A"/>
                <w:sz w:val="20"/>
              </w:rPr>
              <w:t xml:space="preserve">  MSE</w:t>
            </w:r>
          </w:p>
        </w:tc>
      </w:tr>
      <w:tr w:rsidR="00294974">
        <w:trPr>
          <w:jc w:val="center"/>
        </w:trPr>
        <w:tc>
          <w:tcPr>
            <w:tcW w:w="4819" w:type="dxa"/>
            <w:shd w:val="clear" w:color="auto" w:fill="F5F5F5"/>
          </w:tcPr>
          <w:p w:rsidR="00294974" w:rsidRDefault="00616B76">
            <w:r>
              <w:rPr>
                <w:b/>
                <w:color w:val="1B2A4A"/>
                <w:sz w:val="20"/>
              </w:rPr>
              <w:t xml:space="preserve">  Gradyan</w:t>
            </w:r>
          </w:p>
        </w:tc>
        <w:tc>
          <w:tcPr>
            <w:tcW w:w="4819" w:type="dxa"/>
            <w:shd w:val="clear" w:color="auto" w:fill="F5F5F5"/>
          </w:tcPr>
          <w:p w:rsidR="00294974" w:rsidRDefault="00616B76">
            <w:r>
              <w:rPr>
                <w:b/>
                <w:color w:val="1B2A4A"/>
                <w:sz w:val="20"/>
              </w:rPr>
              <w:t xml:space="preserve">  Gradyan Inis</w:t>
            </w:r>
          </w:p>
        </w:tc>
      </w:tr>
      <w:tr w:rsidR="00294974">
        <w:trPr>
          <w:jc w:val="center"/>
        </w:trPr>
        <w:tc>
          <w:tcPr>
            <w:tcW w:w="4819" w:type="dxa"/>
            <w:shd w:val="clear" w:color="auto" w:fill="F5F5F5"/>
          </w:tcPr>
          <w:p w:rsidR="00294974" w:rsidRDefault="00616B76">
            <w:r>
              <w:rPr>
                <w:b/>
                <w:color w:val="1B2A4A"/>
                <w:sz w:val="20"/>
              </w:rPr>
              <w:t xml:space="preserve">  Geri Yayilim (Backpropagation)</w:t>
            </w:r>
          </w:p>
        </w:tc>
        <w:tc>
          <w:tcPr>
            <w:tcW w:w="4819" w:type="dxa"/>
            <w:shd w:val="clear" w:color="auto" w:fill="F5F5F5"/>
          </w:tcPr>
          <w:p w:rsidR="00294974" w:rsidRDefault="00616B76">
            <w:r>
              <w:rPr>
                <w:b/>
                <w:color w:val="1B2A4A"/>
                <w:sz w:val="20"/>
              </w:rPr>
              <w:t xml:space="preserve">  Zincir Kurali</w:t>
            </w:r>
          </w:p>
        </w:tc>
      </w:tr>
      <w:tr w:rsidR="00294974">
        <w:trPr>
          <w:jc w:val="center"/>
        </w:trPr>
        <w:tc>
          <w:tcPr>
            <w:tcW w:w="4819" w:type="dxa"/>
            <w:shd w:val="clear" w:color="auto" w:fill="F5F5F5"/>
          </w:tcPr>
          <w:p w:rsidR="00294974" w:rsidRDefault="00616B76">
            <w:r>
              <w:rPr>
                <w:b/>
                <w:color w:val="1B2A4A"/>
                <w:sz w:val="20"/>
              </w:rPr>
              <w:t xml:space="preserve">  Ogrenme Hizi</w:t>
            </w:r>
          </w:p>
        </w:tc>
        <w:tc>
          <w:tcPr>
            <w:tcW w:w="4819" w:type="dxa"/>
          </w:tcPr>
          <w:p w:rsidR="00294974" w:rsidRDefault="00294974"/>
        </w:tc>
      </w:tr>
    </w:tbl>
    <w:p w:rsidR="00294974" w:rsidRDefault="00294974"/>
    <w:p w:rsidR="00294974" w:rsidRDefault="00616B76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294974" w:rsidRDefault="00616B76">
      <w:r>
        <w:rPr>
          <w:sz w:val="20"/>
        </w:rPr>
        <w:t>Sonraki derste tum bu kavramlari birlestiip Python ile calisan bir YSA kodlayacagiz.</w:t>
      </w:r>
    </w:p>
    <w:p w:rsidR="00294974" w:rsidRDefault="00616B76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294974" w:rsidRDefault="00616B76">
            <w:r>
              <w:rPr>
                <w:sz w:val="20"/>
              </w:rPr>
              <w:t>f(x) = (x-2)^2 fonksiyonu icin x=10 dan baslayarak lr=0.1 ile gradyan inis yapin (10 adim).</w:t>
            </w:r>
          </w:p>
        </w:tc>
      </w:tr>
    </w:tbl>
    <w:p w:rsidR="00294974" w:rsidRDefault="00294974"/>
    <w:p w:rsidR="00294974" w:rsidRDefault="00616B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294974" w:rsidRDefault="00616B76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294974" w:rsidRDefault="00294974"/>
    <w:p w:rsidR="00294974" w:rsidRDefault="00616B76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294974" w:rsidRDefault="00616B76">
      <w:pPr>
        <w:pStyle w:val="ListeMaddemi"/>
      </w:pPr>
      <w:r>
        <w:rPr>
          <w:sz w:val="20"/>
        </w:rPr>
        <w:t>Parabol grafigi ve gradyan inis animasyonu hazirlayin.</w:t>
      </w:r>
    </w:p>
    <w:p w:rsidR="00294974" w:rsidRDefault="00616B76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294974">
        <w:trPr>
          <w:jc w:val="center"/>
        </w:trPr>
        <w:tc>
          <w:tcPr>
            <w:tcW w:w="4819" w:type="dxa"/>
            <w:shd w:val="clear" w:color="auto" w:fill="1B2A4A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294974">
        <w:trPr>
          <w:jc w:val="center"/>
        </w:trPr>
        <w:tc>
          <w:tcPr>
            <w:tcW w:w="4819" w:type="dxa"/>
          </w:tcPr>
          <w:p w:rsidR="00294974" w:rsidRDefault="00616B76">
            <w:r>
              <w:rPr>
                <w:sz w:val="18"/>
              </w:rPr>
              <w:t>Turev kavrami zor</w:t>
            </w:r>
          </w:p>
        </w:tc>
        <w:tc>
          <w:tcPr>
            <w:tcW w:w="4819" w:type="dxa"/>
          </w:tcPr>
          <w:p w:rsidR="00294974" w:rsidRDefault="00616B76">
            <w:r>
              <w:rPr>
                <w:sz w:val="18"/>
              </w:rPr>
              <w:t>Turev = egim = degisim hizi, basit tutun</w:t>
            </w:r>
          </w:p>
        </w:tc>
      </w:tr>
      <w:tr w:rsidR="00294974">
        <w:trPr>
          <w:jc w:val="center"/>
        </w:trPr>
        <w:tc>
          <w:tcPr>
            <w:tcW w:w="4819" w:type="dxa"/>
          </w:tcPr>
          <w:p w:rsidR="00294974" w:rsidRDefault="00616B76">
            <w:r>
              <w:rPr>
                <w:sz w:val="18"/>
              </w:rPr>
              <w:t>Zincir kurali karisik</w:t>
            </w:r>
          </w:p>
        </w:tc>
        <w:tc>
          <w:tcPr>
            <w:tcW w:w="4819" w:type="dxa"/>
          </w:tcPr>
          <w:p w:rsidR="00294974" w:rsidRDefault="00616B76">
            <w:r>
              <w:rPr>
                <w:sz w:val="18"/>
              </w:rPr>
              <w:t>Adim adim carpma olarak gosterin</w:t>
            </w:r>
          </w:p>
        </w:tc>
      </w:tr>
    </w:tbl>
    <w:p w:rsidR="00294974" w:rsidRDefault="00294974"/>
    <w:p w:rsidR="00294974" w:rsidRDefault="00616B76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Kayip ve gradyan: 15dk,</w:t>
      </w:r>
      <w:r>
        <w:rPr>
          <w:sz w:val="20"/>
        </w:rPr>
        <w:t xml:space="preserve"> Geri yayilim: 15dk, Hesaplama: 15dk</w:t>
      </w:r>
    </w:p>
    <w:p w:rsidR="00294974" w:rsidRDefault="00616B76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294974" w:rsidRDefault="00616B76">
            <w:r>
              <w:rPr>
                <w:sz w:val="20"/>
              </w:rPr>
              <w:t>Matematigi atlayip sezgisel anlatiima odaklanin.</w:t>
            </w:r>
          </w:p>
        </w:tc>
      </w:tr>
    </w:tbl>
    <w:p w:rsidR="00294974" w:rsidRDefault="00294974"/>
    <w:p w:rsidR="00294974" w:rsidRDefault="00616B76">
      <w:r>
        <w:br w:type="page"/>
      </w:r>
    </w:p>
    <w:p w:rsidR="00294974" w:rsidRDefault="00616B76">
      <w:pPr>
        <w:jc w:val="center"/>
      </w:pPr>
      <w:r>
        <w:rPr>
          <w:b/>
          <w:color w:val="1B2A4A"/>
          <w:sz w:val="36"/>
        </w:rPr>
        <w:lastRenderedPageBreak/>
        <w:t>━━━  36. SAAT  ━━━</w:t>
      </w:r>
    </w:p>
    <w:p w:rsidR="00294974" w:rsidRDefault="00616B76">
      <w:pPr>
        <w:jc w:val="center"/>
      </w:pPr>
      <w:r>
        <w:rPr>
          <w:color w:val="2C6FAD"/>
          <w:sz w:val="32"/>
        </w:rPr>
        <w:t>Python ile Cok Katmanli YSA Kodlama</w:t>
      </w:r>
    </w:p>
    <w:p w:rsidR="00294974" w:rsidRDefault="00294974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294974" w:rsidRDefault="00616B76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294974" w:rsidRDefault="00294974"/>
    <w:p w:rsidR="00294974" w:rsidRDefault="00616B76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 xml:space="preserve">Python ve NumPy ile basit </w:t>
      </w:r>
      <w:r>
        <w:rPr>
          <w:sz w:val="20"/>
        </w:rPr>
        <w:t>bir cok katmanli YSA kodlar ve XOR problemini cozer.</w:t>
      </w:r>
    </w:p>
    <w:p w:rsidR="00294974" w:rsidRDefault="00294974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94974">
        <w:trPr>
          <w:jc w:val="center"/>
        </w:trPr>
        <w:tc>
          <w:tcPr>
            <w:tcW w:w="3213" w:type="dxa"/>
            <w:shd w:val="clear" w:color="auto" w:fill="1B2A4A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3.3.10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Ileri besleme fonksiyonunu Python ile yazar.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Uygulama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3.3.11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Geri yayilim ile agirlik guncelleme kodlar.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Uygulama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3.3.12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XOR problemini 2 katmanli YSA ile cozer.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Uygulama</w:t>
            </w:r>
          </w:p>
        </w:tc>
      </w:tr>
    </w:tbl>
    <w:p w:rsidR="00294974" w:rsidRDefault="00294974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294974" w:rsidRDefault="00616B76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294974" w:rsidRDefault="00294974"/>
    <w:p w:rsidR="00294974" w:rsidRDefault="00616B76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Ileri besleme ve geri yayilim kavramlarini bilmek.</w:t>
      </w:r>
    </w:p>
    <w:p w:rsidR="00294974" w:rsidRDefault="00616B76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294974" w:rsidRDefault="00616B76">
      <w:pPr>
        <w:pStyle w:val="ListeMaddemi"/>
      </w:pPr>
      <w:r>
        <w:rPr>
          <w:sz w:val="20"/>
        </w:rPr>
        <w:t>Matris carpimi (np.dot).</w:t>
      </w:r>
    </w:p>
    <w:p w:rsidR="00294974" w:rsidRDefault="00616B76">
      <w:pPr>
        <w:pStyle w:val="ListeMaddemi"/>
      </w:pPr>
      <w:r>
        <w:rPr>
          <w:sz w:val="20"/>
        </w:rPr>
        <w:t>Sigmoid fonksiyonu ve turevi.</w:t>
      </w:r>
    </w:p>
    <w:p w:rsidR="00294974" w:rsidRDefault="00616B76">
      <w:pPr>
        <w:pStyle w:val="ListeMaddemi"/>
      </w:pPr>
      <w:r>
        <w:rPr>
          <w:sz w:val="20"/>
        </w:rPr>
        <w:t>Kayip hesabi ve gradyan inis.</w:t>
      </w:r>
    </w:p>
    <w:p w:rsidR="00294974" w:rsidRDefault="00616B76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294974" w:rsidRDefault="00616B76">
      <w:pPr>
        <w:pStyle w:val="ListeMaddemi"/>
      </w:pPr>
      <w:r>
        <w:rPr>
          <w:sz w:val="20"/>
        </w:rPr>
        <w:t>Kodun cok uzun olacagi.</w:t>
      </w:r>
    </w:p>
    <w:p w:rsidR="00294974" w:rsidRDefault="00616B76">
      <w:pPr>
        <w:pStyle w:val="ListeMaddemi"/>
      </w:pPr>
      <w:r>
        <w:rPr>
          <w:sz w:val="20"/>
        </w:rPr>
        <w:t>Hazir kutuphane olmadan yapiilamaycagi.</w:t>
      </w:r>
    </w:p>
    <w:p w:rsidR="00294974" w:rsidRDefault="00616B76">
      <w:pPr>
        <w:pStyle w:val="ListeMaddemi"/>
      </w:pPr>
      <w:r>
        <w:rPr>
          <w:sz w:val="20"/>
        </w:rPr>
        <w:t>XOR un cozulemeyecegi.</w:t>
      </w:r>
    </w:p>
    <w:p w:rsidR="00294974" w:rsidRDefault="00616B76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294974" w:rsidRDefault="00616B76">
      <w:pPr>
        <w:pStyle w:val="ListeMaddemi"/>
      </w:pPr>
      <w:r>
        <w:rPr>
          <w:sz w:val="20"/>
        </w:rPr>
        <w:t>Bilgisayar (Python + NumPy kurulu)</w:t>
      </w:r>
    </w:p>
    <w:p w:rsidR="00294974" w:rsidRDefault="00616B76">
      <w:pPr>
        <w:pStyle w:val="ListeMaddemi"/>
      </w:pPr>
      <w:r>
        <w:rPr>
          <w:sz w:val="20"/>
        </w:rPr>
        <w:t>PyCharm IDE</w:t>
      </w:r>
    </w:p>
    <w:p w:rsidR="00294974" w:rsidRDefault="00616B76">
      <w:pPr>
        <w:pStyle w:val="ListeMaddemi"/>
      </w:pPr>
      <w:r>
        <w:rPr>
          <w:sz w:val="20"/>
        </w:rPr>
        <w:t>Onceki ders kodlari</w:t>
      </w:r>
    </w:p>
    <w:p w:rsidR="00294974" w:rsidRDefault="00616B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294974" w:rsidRDefault="00616B76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294974" w:rsidRDefault="00294974"/>
    <w:p w:rsidR="00294974" w:rsidRDefault="00616B76">
      <w:r>
        <w:rPr>
          <w:i/>
          <w:color w:val="2C6FAD"/>
          <w:sz w:val="20"/>
        </w:rPr>
        <w:t xml:space="preserve">  Süre: 5 dakika</w:t>
      </w:r>
    </w:p>
    <w:p w:rsidR="00294974" w:rsidRDefault="00616B76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"Tek Perceptron XOR cozemiyordu. Simdi 2 katmanli ag ile cozecegiz! Sifirdan,</w:t>
      </w:r>
      <w:r>
        <w:rPr>
          <w:sz w:val="20"/>
        </w:rPr>
        <w:t xml:space="preserve"> kutuphane kullanmadan, tamamen biz yazacagiz. Hazir misiniz?"</w:t>
      </w:r>
    </w:p>
    <w:p w:rsidR="00294974" w:rsidRDefault="00616B76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Ogrendigimiz her seyi birlestiiyoruz: ileri besleme + geri yayilim + aktivasyon = calisan bir YSA!</w:t>
      </w:r>
    </w:p>
    <w:p w:rsidR="00294974" w:rsidRDefault="00616B76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294974" w:rsidRDefault="00616B76">
      <w:r>
        <w:rPr>
          <w:b/>
          <w:color w:val="2C6FAD"/>
          <w:sz w:val="20"/>
        </w:rPr>
        <w:t xml:space="preserve">  1. </w:t>
      </w:r>
      <w:r>
        <w:rPr>
          <w:sz w:val="20"/>
        </w:rPr>
        <w:t>XOR dogruluk tablosu nedir?</w:t>
      </w:r>
    </w:p>
    <w:p w:rsidR="00294974" w:rsidRDefault="00616B76">
      <w:r>
        <w:rPr>
          <w:b/>
          <w:color w:val="2C6FAD"/>
          <w:sz w:val="20"/>
        </w:rPr>
        <w:lastRenderedPageBreak/>
        <w:t xml:space="preserve">  2. </w:t>
      </w:r>
      <w:r>
        <w:rPr>
          <w:sz w:val="20"/>
        </w:rPr>
        <w:t>Kac</w:t>
      </w:r>
      <w:r>
        <w:rPr>
          <w:sz w:val="20"/>
        </w:rPr>
        <w:t xml:space="preserve"> katman gerekli?</w:t>
      </w:r>
    </w:p>
    <w:p w:rsidR="00294974" w:rsidRDefault="00616B76">
      <w:r>
        <w:rPr>
          <w:b/>
          <w:color w:val="2C6FAD"/>
          <w:sz w:val="20"/>
        </w:rPr>
        <w:t xml:space="preserve">  3. </w:t>
      </w:r>
      <w:r>
        <w:rPr>
          <w:sz w:val="20"/>
        </w:rPr>
        <w:t>Geri yayilim ne ise yarar?</w:t>
      </w:r>
    </w:p>
    <w:p w:rsidR="00294974" w:rsidRDefault="00616B76">
      <w:pPr>
        <w:spacing w:before="200"/>
      </w:pPr>
      <w:r>
        <w:rPr>
          <w:b/>
          <w:color w:val="2C6FAD"/>
          <w:sz w:val="24"/>
        </w:rPr>
        <w:t xml:space="preserve">  Motivasyon Etkinliği: "XOR Meydan Okumasi"</w:t>
      </w:r>
    </w:p>
    <w:p w:rsidR="00294974" w:rsidRDefault="00616B76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XOR u cozecek ag yapisini tasarlama.</w:t>
      </w:r>
    </w:p>
    <w:p w:rsidR="00294974" w:rsidRDefault="00616B76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 xml:space="preserve">Ogrenciler 2-2-1 ag yapisini tahta cizer. Girisler, agirliklar ve beklenen cikislar yazilir. Bu yapiyi </w:t>
      </w:r>
      <w:r>
        <w:rPr>
          <w:sz w:val="20"/>
        </w:rPr>
        <w:t>kodlayacagiz!</w:t>
      </w:r>
    </w:p>
    <w:p w:rsidR="00294974" w:rsidRDefault="00616B76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294974" w:rsidRDefault="00616B76">
            <w:r>
              <w:rPr>
                <w:sz w:val="20"/>
              </w:rPr>
              <w:t>XOR: (0,0)-&gt;0, (0,1)-&gt;1, (1,0)-&gt;1, (1,1)-&gt;0. Tek noron bunu yapamaz, 2 katmanli ag yapabilir!</w:t>
            </w:r>
          </w:p>
        </w:tc>
      </w:tr>
    </w:tbl>
    <w:p w:rsidR="00294974" w:rsidRDefault="00294974"/>
    <w:p w:rsidR="00294974" w:rsidRDefault="00616B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294974" w:rsidRDefault="00616B76">
            <w:r>
              <w:rPr>
                <w:b/>
                <w:color w:val="FFFFFF"/>
                <w:sz w:val="28"/>
              </w:rPr>
              <w:t xml:space="preserve">  E2  |  KEŞİF (EXPLORE)  —  Aktif Keş</w:t>
            </w:r>
            <w:r>
              <w:rPr>
                <w:b/>
                <w:color w:val="FFFFFF"/>
                <w:sz w:val="28"/>
              </w:rPr>
              <w:t>if &amp; Deneyimleme</w:t>
            </w:r>
          </w:p>
        </w:tc>
      </w:tr>
    </w:tbl>
    <w:p w:rsidR="00294974" w:rsidRDefault="00294974"/>
    <w:p w:rsidR="00294974" w:rsidRDefault="00616B76">
      <w:r>
        <w:rPr>
          <w:i/>
          <w:color w:val="007A7A"/>
          <w:sz w:val="20"/>
        </w:rPr>
        <w:t xml:space="preserve">  Süre: 10 dakika</w:t>
      </w:r>
    </w:p>
    <w:p w:rsidR="00294974" w:rsidRDefault="00616B76">
      <w:pPr>
        <w:spacing w:before="200"/>
      </w:pPr>
      <w:r>
        <w:rPr>
          <w:b/>
          <w:color w:val="007A7A"/>
          <w:sz w:val="24"/>
        </w:rPr>
        <w:t xml:space="preserve">  Keşif Etkinliği: "XOR YSA Kodlama"</w:t>
      </w:r>
    </w:p>
    <w:p w:rsidR="00294974" w:rsidRDefault="00616B76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Kodlama Projesi</w:t>
      </w:r>
    </w:p>
    <w:p w:rsidR="00294974" w:rsidRDefault="00616B76">
      <w:r>
        <w:rPr>
          <w:b/>
          <w:color w:val="1B2A4A"/>
          <w:sz w:val="20"/>
        </w:rPr>
        <w:t xml:space="preserve">Amacı: </w:t>
      </w:r>
      <w:r>
        <w:rPr>
          <w:sz w:val="20"/>
        </w:rPr>
        <w:t>Sifirdan 2 katmanli YSA yazarak XOR problemini cozmek.</w:t>
      </w:r>
    </w:p>
    <w:p w:rsidR="00294974" w:rsidRDefault="00616B76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Bilgisayar, PyCharm, NumPy</w:t>
      </w:r>
    </w:p>
    <w:p w:rsidR="00294974" w:rsidRDefault="00616B76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294974" w:rsidRDefault="00616B76">
      <w:r>
        <w:rPr>
          <w:b/>
          <w:color w:val="007A7A"/>
          <w:sz w:val="20"/>
        </w:rPr>
        <w:t xml:space="preserve">  1. </w:t>
      </w:r>
      <w:r>
        <w:rPr>
          <w:sz w:val="20"/>
        </w:rPr>
        <w:t xml:space="preserve">Sigmoid ve sigmoid turevi </w:t>
      </w:r>
      <w:r>
        <w:rPr>
          <w:sz w:val="20"/>
        </w:rPr>
        <w:t>fonksiyonlarini yazin.</w:t>
      </w:r>
    </w:p>
    <w:p w:rsidR="00294974" w:rsidRDefault="00616B76">
      <w:r>
        <w:rPr>
          <w:b/>
          <w:color w:val="007A7A"/>
          <w:sz w:val="20"/>
        </w:rPr>
        <w:t xml:space="preserve">  2. </w:t>
      </w:r>
      <w:r>
        <w:rPr>
          <w:sz w:val="20"/>
        </w:rPr>
        <w:t>Agirlik ve biaslari rastgele baslatin (np.random.randn).</w:t>
      </w:r>
    </w:p>
    <w:p w:rsidR="00294974" w:rsidRDefault="00616B76">
      <w:r>
        <w:rPr>
          <w:b/>
          <w:color w:val="007A7A"/>
          <w:sz w:val="20"/>
        </w:rPr>
        <w:t xml:space="preserve">  3. </w:t>
      </w:r>
      <w:r>
        <w:rPr>
          <w:sz w:val="20"/>
        </w:rPr>
        <w:t>forward fonksiyonu yazin: x -&gt; h -&gt; y.</w:t>
      </w:r>
    </w:p>
    <w:p w:rsidR="00294974" w:rsidRDefault="00616B76">
      <w:r>
        <w:rPr>
          <w:b/>
          <w:color w:val="007A7A"/>
          <w:sz w:val="20"/>
        </w:rPr>
        <w:t xml:space="preserve">  4. </w:t>
      </w:r>
      <w:r>
        <w:rPr>
          <w:sz w:val="20"/>
        </w:rPr>
        <w:t>backward fonksiyonu yazin: gradyan hesapla, agirliklari guncelle.</w:t>
      </w:r>
    </w:p>
    <w:p w:rsidR="00294974" w:rsidRDefault="00616B76">
      <w:r>
        <w:rPr>
          <w:b/>
          <w:color w:val="007A7A"/>
          <w:sz w:val="20"/>
        </w:rPr>
        <w:t xml:space="preserve">  5. </w:t>
      </w:r>
      <w:r>
        <w:rPr>
          <w:sz w:val="20"/>
        </w:rPr>
        <w:t xml:space="preserve">10000 epoch egitin, her 1000 epoch ta kaybi </w:t>
      </w:r>
      <w:r>
        <w:rPr>
          <w:sz w:val="20"/>
        </w:rPr>
        <w:t>yazdirin.</w:t>
      </w:r>
    </w:p>
    <w:p w:rsidR="00294974" w:rsidRDefault="00616B76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YSA gelistirici: sinir agi kodlayan muhendis</w:t>
      </w:r>
    </w:p>
    <w:p w:rsidR="00294974" w:rsidRDefault="00616B76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Kodu adim adim kontrol eder, hatalari birlikte cozer</w:t>
      </w:r>
    </w:p>
    <w:p w:rsidR="00294974" w:rsidRDefault="00616B76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XOR Cozen YSA Kodu</w:t>
      </w:r>
    </w:p>
    <w:p w:rsidR="00294974" w:rsidRDefault="00616B76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294974" w:rsidRDefault="00616B76">
      <w:r>
        <w:rPr>
          <w:b/>
          <w:color w:val="007A7A"/>
          <w:sz w:val="20"/>
        </w:rPr>
        <w:t xml:space="preserve">  1. </w:t>
      </w:r>
      <w:r>
        <w:rPr>
          <w:sz w:val="20"/>
        </w:rPr>
        <w:t>np.random.seed nedir?</w:t>
      </w:r>
    </w:p>
    <w:p w:rsidR="00294974" w:rsidRDefault="00616B76">
      <w:r>
        <w:rPr>
          <w:b/>
          <w:color w:val="007A7A"/>
          <w:sz w:val="20"/>
        </w:rPr>
        <w:t xml:space="preserve">  2. </w:t>
      </w:r>
      <w:r>
        <w:rPr>
          <w:sz w:val="20"/>
        </w:rPr>
        <w:t>np.random.randn nasil calisir?</w:t>
      </w:r>
    </w:p>
    <w:p w:rsidR="00294974" w:rsidRDefault="00616B76">
      <w:r>
        <w:rPr>
          <w:b/>
          <w:color w:val="007A7A"/>
          <w:sz w:val="20"/>
        </w:rPr>
        <w:t xml:space="preserve"> </w:t>
      </w:r>
      <w:r>
        <w:rPr>
          <w:b/>
          <w:color w:val="007A7A"/>
          <w:sz w:val="20"/>
        </w:rPr>
        <w:t xml:space="preserve"> 3. </w:t>
      </w:r>
      <w:r>
        <w:rPr>
          <w:sz w:val="20"/>
        </w:rPr>
        <w:t>Vanishing gradient neden olusur?</w:t>
      </w:r>
    </w:p>
    <w:p w:rsidR="00294974" w:rsidRDefault="00616B76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Hazir ML kutuphanesi (sklearn, keras vb.) kullanmayin!</w:t>
      </w:r>
    </w:p>
    <w:p w:rsidR="00294974" w:rsidRDefault="00616B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94974" w:rsidRDefault="00616B76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294974" w:rsidRDefault="00616B76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294974" w:rsidRDefault="00294974"/>
    <w:p w:rsidR="00294974" w:rsidRDefault="00616B76">
      <w:r>
        <w:rPr>
          <w:i/>
          <w:color w:val="E65C00"/>
          <w:sz w:val="20"/>
        </w:rPr>
        <w:t xml:space="preserve">  Süre: 12 dakika</w:t>
      </w:r>
    </w:p>
    <w:p w:rsidR="00294974" w:rsidRDefault="00616B76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294974">
        <w:trPr>
          <w:jc w:val="center"/>
        </w:trPr>
        <w:tc>
          <w:tcPr>
            <w:tcW w:w="2409" w:type="dxa"/>
            <w:shd w:val="clear" w:color="auto" w:fill="E65C00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294974">
        <w:trPr>
          <w:jc w:val="center"/>
        </w:trPr>
        <w:tc>
          <w:tcPr>
            <w:tcW w:w="2409" w:type="dxa"/>
          </w:tcPr>
          <w:p w:rsidR="00294974" w:rsidRDefault="00616B76">
            <w:r>
              <w:rPr>
                <w:sz w:val="18"/>
              </w:rPr>
              <w:t>Rastgele Baslangic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Agirliklari rastgele degerlerle baslatma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np.random.randn(2, 2) * 0.5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Baslangic agirliklari</w:t>
            </w:r>
          </w:p>
        </w:tc>
      </w:tr>
      <w:tr w:rsidR="00294974">
        <w:trPr>
          <w:jc w:val="center"/>
        </w:trPr>
        <w:tc>
          <w:tcPr>
            <w:tcW w:w="2409" w:type="dxa"/>
          </w:tcPr>
          <w:p w:rsidR="00294974" w:rsidRDefault="00616B76">
            <w:r>
              <w:rPr>
                <w:sz w:val="18"/>
              </w:rPr>
              <w:t>Sigmoid Turevi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sigmoid(x) * (1 - sigmoid(x))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 xml:space="preserve">Geri yayilimda gradyan </w:t>
            </w:r>
            <w:r>
              <w:rPr>
                <w:sz w:val="18"/>
              </w:rPr>
              <w:t>hesabinda kullanilir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Turev grafigi</w:t>
            </w:r>
          </w:p>
        </w:tc>
      </w:tr>
      <w:tr w:rsidR="00294974">
        <w:trPr>
          <w:jc w:val="center"/>
        </w:trPr>
        <w:tc>
          <w:tcPr>
            <w:tcW w:w="2409" w:type="dxa"/>
          </w:tcPr>
          <w:p w:rsidR="00294974" w:rsidRDefault="00616B76">
            <w:r>
              <w:rPr>
                <w:sz w:val="18"/>
              </w:rPr>
              <w:t>forward()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Ileri besleme fonksiyonu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x -&gt; z1 -&gt; h -&gt; z2 -&gt; y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Fonksiyon yapisi</w:t>
            </w:r>
          </w:p>
        </w:tc>
      </w:tr>
      <w:tr w:rsidR="00294974">
        <w:trPr>
          <w:jc w:val="center"/>
        </w:trPr>
        <w:tc>
          <w:tcPr>
            <w:tcW w:w="2409" w:type="dxa"/>
          </w:tcPr>
          <w:p w:rsidR="00294974" w:rsidRDefault="00616B76">
            <w:r>
              <w:rPr>
                <w:sz w:val="18"/>
              </w:rPr>
              <w:t>backward()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Geri yayilim fonksiyonu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Gradyan hesapla, agirlik guncelle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Guncelleme kodu</w:t>
            </w:r>
          </w:p>
        </w:tc>
      </w:tr>
      <w:tr w:rsidR="00294974">
        <w:trPr>
          <w:jc w:val="center"/>
        </w:trPr>
        <w:tc>
          <w:tcPr>
            <w:tcW w:w="2409" w:type="dxa"/>
          </w:tcPr>
          <w:p w:rsidR="00294974" w:rsidRDefault="00616B76">
            <w:r>
              <w:rPr>
                <w:sz w:val="18"/>
              </w:rPr>
              <w:t>Egitim Dongusu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for epoch in range(n): forward + backward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Her epoch ta kayip azalir</w:t>
            </w:r>
          </w:p>
        </w:tc>
        <w:tc>
          <w:tcPr>
            <w:tcW w:w="2409" w:type="dxa"/>
          </w:tcPr>
          <w:p w:rsidR="00294974" w:rsidRDefault="00616B76">
            <w:r>
              <w:rPr>
                <w:sz w:val="18"/>
              </w:rPr>
              <w:t>Kayip grafigi</w:t>
            </w:r>
          </w:p>
        </w:tc>
      </w:tr>
    </w:tbl>
    <w:p w:rsidR="00294974" w:rsidRDefault="00294974"/>
    <w:p w:rsidR="00294974" w:rsidRDefault="00616B76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294974" w:rsidRDefault="00616B76">
      <w:r>
        <w:rPr>
          <w:sz w:val="20"/>
        </w:rPr>
        <w:t>XOR YSA kodu 5 parcadan olusur: 1) Aktivasyon fonksiyonu (sigmoid + turev), 2) Parametreler (W1, b1, W2, b2 rastgele), 3) Ileri besleme (forward), 4) Geri yayilim (backward), 5) Egitim dongusu.</w:t>
      </w:r>
    </w:p>
    <w:p w:rsidR="00294974" w:rsidRDefault="00616B76">
      <w:r>
        <w:rPr>
          <w:sz w:val="20"/>
        </w:rPr>
        <w:t>Forw</w:t>
      </w:r>
      <w:r>
        <w:rPr>
          <w:sz w:val="20"/>
        </w:rPr>
        <w:t>ard: h = sigmoid(np.dot(X, W1) + b1), y_pred = sigmoid(np.dot(h, W2) + b2). Backward: cikis hatasi -&gt; gizli katman hatasi -&gt; agirlik gradyanlari -&gt; guncelleme.</w:t>
      </w:r>
    </w:p>
    <w:p w:rsidR="00294974" w:rsidRDefault="00616B76">
      <w:r>
        <w:rPr>
          <w:sz w:val="20"/>
        </w:rPr>
        <w:t>Egitim: 10000 epoch genellikle yeterli. Her epoch ta: 1) forward ile tahmin, 2) kayip hesapla, 3</w:t>
      </w:r>
      <w:r>
        <w:rPr>
          <w:sz w:val="20"/>
        </w:rPr>
        <w:t>) backward ile gradyan ve guncelleme. Kayip giderek azalir ve XOR dogru tahmin edilir.</w:t>
      </w:r>
    </w:p>
    <w:p w:rsidR="00294974" w:rsidRDefault="00616B76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94974">
        <w:trPr>
          <w:jc w:val="center"/>
        </w:trPr>
        <w:tc>
          <w:tcPr>
            <w:tcW w:w="3213" w:type="dxa"/>
            <w:shd w:val="clear" w:color="auto" w:fill="E65C00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Baslangic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W1 = np.random.randn(2,2)*0.5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Rastgele agirlik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Forward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h = sigmoid(X @ W1 + b1)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Gizli cikti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Loss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MSE</w:t>
            </w:r>
            <w:r>
              <w:rPr>
                <w:sz w:val="18"/>
              </w:rPr>
              <w:t xml:space="preserve"> = np.mean((y-y_pred)**2)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Kayip degeri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Sonuc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Epoch 10000: loss=0.001, tahminler yaklasik [0,1,1,0]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XOR cozuldu!</w:t>
            </w:r>
          </w:p>
        </w:tc>
      </w:tr>
    </w:tbl>
    <w:p w:rsidR="00294974" w:rsidRDefault="00294974"/>
    <w:p w:rsidR="00294974" w:rsidRDefault="00616B76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294974" w:rsidRDefault="00616B76">
      <w:pPr>
        <w:pStyle w:val="ListeMaddemi"/>
      </w:pPr>
      <w:r>
        <w:rPr>
          <w:sz w:val="20"/>
        </w:rPr>
        <w:t>XOR ag diyagrami (2-2-1)</w:t>
      </w:r>
    </w:p>
    <w:p w:rsidR="00294974" w:rsidRDefault="00616B76">
      <w:pPr>
        <w:pStyle w:val="ListeMaddemi"/>
      </w:pPr>
      <w:r>
        <w:rPr>
          <w:sz w:val="20"/>
        </w:rPr>
        <w:t>Egitim kayip grafigi</w:t>
      </w:r>
    </w:p>
    <w:p w:rsidR="00294974" w:rsidRDefault="00616B76">
      <w:pPr>
        <w:pStyle w:val="ListeMaddemi"/>
      </w:pPr>
      <w:r>
        <w:rPr>
          <w:sz w:val="20"/>
        </w:rPr>
        <w:t>Epoch basina tahminler</w:t>
      </w:r>
    </w:p>
    <w:p w:rsidR="00294974" w:rsidRDefault="00616B76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294974" w:rsidRDefault="00616B76">
      <w:r>
        <w:rPr>
          <w:b/>
          <w:color w:val="E65C00"/>
          <w:sz w:val="20"/>
        </w:rPr>
        <w:t xml:space="preserve">  1. </w:t>
      </w:r>
      <w:r>
        <w:rPr>
          <w:sz w:val="20"/>
        </w:rPr>
        <w:t>Rastgele baslangic</w:t>
      </w:r>
      <w:r>
        <w:rPr>
          <w:sz w:val="20"/>
        </w:rPr>
        <w:t xml:space="preserve"> = Deneeme-yanilma: bir yerden basla</w:t>
      </w:r>
    </w:p>
    <w:p w:rsidR="00294974" w:rsidRDefault="00616B76">
      <w:r>
        <w:rPr>
          <w:b/>
          <w:color w:val="E65C00"/>
          <w:sz w:val="20"/>
        </w:rPr>
        <w:t xml:space="preserve">  2. </w:t>
      </w:r>
      <w:r>
        <w:rPr>
          <w:sz w:val="20"/>
        </w:rPr>
        <w:t>Forward = Sinav: sorulari coz</w:t>
      </w:r>
    </w:p>
    <w:p w:rsidR="00294974" w:rsidRDefault="00616B76">
      <w:r>
        <w:rPr>
          <w:b/>
          <w:color w:val="E65C00"/>
          <w:sz w:val="20"/>
        </w:rPr>
        <w:t xml:space="preserve">  3. </w:t>
      </w:r>
      <w:r>
        <w:rPr>
          <w:sz w:val="20"/>
        </w:rPr>
        <w:t>Loss = Not: ne kadar yanliss</w:t>
      </w:r>
    </w:p>
    <w:p w:rsidR="00294974" w:rsidRDefault="00616B76">
      <w:r>
        <w:rPr>
          <w:b/>
          <w:color w:val="E65C00"/>
          <w:sz w:val="20"/>
        </w:rPr>
        <w:t xml:space="preserve">  4. </w:t>
      </w:r>
      <w:r>
        <w:rPr>
          <w:sz w:val="20"/>
        </w:rPr>
        <w:t>Backward = Ders calisma: yanlis konulara odaklan</w:t>
      </w:r>
    </w:p>
    <w:p w:rsidR="00294974" w:rsidRDefault="00616B76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294974" w:rsidRDefault="00616B76">
      <w:pPr>
        <w:pStyle w:val="ListeMaddemi"/>
      </w:pPr>
      <w:r>
        <w:rPr>
          <w:sz w:val="20"/>
        </w:rPr>
        <w:lastRenderedPageBreak/>
        <w:t>Neden rastgele baslangic? - Simetri kirma, farkli noronlar farkli seyler og</w:t>
      </w:r>
      <w:r>
        <w:rPr>
          <w:sz w:val="20"/>
        </w:rPr>
        <w:t>rensin.</w:t>
      </w:r>
    </w:p>
    <w:p w:rsidR="00294974" w:rsidRDefault="00616B76">
      <w:pPr>
        <w:pStyle w:val="ListeMaddemi"/>
      </w:pPr>
      <w:r>
        <w:rPr>
          <w:sz w:val="20"/>
        </w:rPr>
        <w:t>Kac epoch yeterli? - Kayip yeterince dusene kadar.</w:t>
      </w:r>
    </w:p>
    <w:p w:rsidR="00294974" w:rsidRDefault="00616B76">
      <w:pPr>
        <w:pStyle w:val="ListeMaddemi"/>
      </w:pPr>
      <w:r>
        <w:rPr>
          <w:sz w:val="20"/>
        </w:rPr>
        <w:t>XOR neden onemli? - Tek noronun sinirini gosterir, cok katmanli agin gucunu kanitlar.</w:t>
      </w:r>
    </w:p>
    <w:p w:rsidR="00294974" w:rsidRDefault="00616B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294974" w:rsidRDefault="00616B76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294974" w:rsidRDefault="00294974"/>
    <w:p w:rsidR="00294974" w:rsidRDefault="00616B76">
      <w:r>
        <w:rPr>
          <w:i/>
          <w:color w:val="6A1B9A"/>
          <w:sz w:val="20"/>
        </w:rPr>
        <w:t xml:space="preserve">  Süre: 10 dakika</w:t>
      </w:r>
    </w:p>
    <w:p w:rsidR="00294974" w:rsidRDefault="00616B76">
      <w:pPr>
        <w:spacing w:before="200"/>
      </w:pPr>
      <w:r>
        <w:rPr>
          <w:b/>
          <w:color w:val="6A1B9A"/>
          <w:sz w:val="24"/>
        </w:rPr>
        <w:t xml:space="preserve">  Uygulama Etkinliği: "YSA Deneylerri"</w:t>
      </w:r>
    </w:p>
    <w:p w:rsidR="00294974" w:rsidRDefault="00616B76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Deney</w:t>
      </w:r>
    </w:p>
    <w:p w:rsidR="00294974" w:rsidRDefault="00616B76">
      <w:r>
        <w:rPr>
          <w:b/>
          <w:color w:val="1B2A4A"/>
          <w:sz w:val="20"/>
        </w:rPr>
        <w:t xml:space="preserve">Amacı: </w:t>
      </w:r>
      <w:r>
        <w:rPr>
          <w:sz w:val="20"/>
        </w:rPr>
        <w:t>Farkli parametrelerle YSA performansini test etmek.</w:t>
      </w:r>
    </w:p>
    <w:p w:rsidR="00294974" w:rsidRDefault="00616B76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294974" w:rsidRDefault="00616B76">
      <w:r>
        <w:rPr>
          <w:b/>
          <w:color w:val="6A1B9A"/>
          <w:sz w:val="20"/>
        </w:rPr>
        <w:t xml:space="preserve">  1. </w:t>
      </w:r>
      <w:r>
        <w:rPr>
          <w:sz w:val="20"/>
        </w:rPr>
        <w:t xml:space="preserve">lr = 0.1, 0.5, 1.0, 2.0 ile XOR </w:t>
      </w:r>
      <w:r>
        <w:rPr>
          <w:sz w:val="20"/>
        </w:rPr>
        <w:t>egitiin. Hangisi en iyi?</w:t>
      </w:r>
    </w:p>
    <w:p w:rsidR="00294974" w:rsidRDefault="00616B76">
      <w:r>
        <w:rPr>
          <w:b/>
          <w:color w:val="6A1B9A"/>
          <w:sz w:val="20"/>
        </w:rPr>
        <w:t xml:space="preserve">  2. </w:t>
      </w:r>
      <w:r>
        <w:rPr>
          <w:sz w:val="20"/>
        </w:rPr>
        <w:t>Gizli noron sayisini 2, 4, 8 yapin. Fark var mi?</w:t>
      </w:r>
    </w:p>
    <w:p w:rsidR="00294974" w:rsidRDefault="00616B76">
      <w:r>
        <w:rPr>
          <w:b/>
          <w:color w:val="6A1B9A"/>
          <w:sz w:val="20"/>
        </w:rPr>
        <w:t xml:space="preserve">  3. </w:t>
      </w:r>
      <w:r>
        <w:rPr>
          <w:sz w:val="20"/>
        </w:rPr>
        <w:t>Epoch sayisini 1000, 5000, 10000 yapin.</w:t>
      </w:r>
    </w:p>
    <w:p w:rsidR="00294974" w:rsidRDefault="00616B76">
      <w:r>
        <w:rPr>
          <w:b/>
          <w:color w:val="6A1B9A"/>
          <w:sz w:val="20"/>
        </w:rPr>
        <w:t xml:space="preserve">  4. </w:t>
      </w:r>
      <w:r>
        <w:rPr>
          <w:sz w:val="20"/>
        </w:rPr>
        <w:t>Kayip grafiklerini cizin (matplotlib).</w:t>
      </w:r>
    </w:p>
    <w:p w:rsidR="00294974" w:rsidRDefault="00616B76">
      <w:r>
        <w:rPr>
          <w:b/>
          <w:color w:val="6A1B9A"/>
          <w:sz w:val="20"/>
        </w:rPr>
        <w:t xml:space="preserve">  5. </w:t>
      </w:r>
      <w:r>
        <w:rPr>
          <w:sz w:val="20"/>
        </w:rPr>
        <w:t>En iyi parametre kombinasyonunu raporlayin.</w:t>
      </w:r>
    </w:p>
    <w:p w:rsidR="00294974" w:rsidRDefault="00616B76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YSA Parametre Deney Rapo</w:t>
      </w:r>
      <w:r>
        <w:rPr>
          <w:sz w:val="20"/>
        </w:rPr>
        <w:t>ru</w:t>
      </w:r>
    </w:p>
    <w:p w:rsidR="00294974" w:rsidRDefault="00616B76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294974" w:rsidRDefault="00616B76">
      <w:r>
        <w:rPr>
          <w:b/>
          <w:color w:val="6A1B9A"/>
          <w:sz w:val="20"/>
        </w:rPr>
        <w:t xml:space="preserve">  1. </w:t>
      </w:r>
      <w:r>
        <w:rPr>
          <w:sz w:val="20"/>
        </w:rPr>
        <w:t>Hiperparametre ayari (hyperparameter tuning) becerisi.</w:t>
      </w:r>
    </w:p>
    <w:p w:rsidR="00294974" w:rsidRDefault="00616B76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Deneysel Bilim (kontrol degiskeni), Istatistik</w:t>
      </w:r>
    </w:p>
    <w:p w:rsidR="00294974" w:rsidRDefault="00616B76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294974" w:rsidRDefault="00616B76">
            <w:r>
              <w:rPr>
                <w:sz w:val="20"/>
              </w:rPr>
              <w:t>AND ve OR problemllerini de ayni YSA ile cozun.</w:t>
            </w:r>
          </w:p>
        </w:tc>
      </w:tr>
    </w:tbl>
    <w:p w:rsidR="00294974" w:rsidRDefault="00294974"/>
    <w:p w:rsidR="00294974" w:rsidRDefault="00616B76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3 katmanli YSA</w:t>
      </w:r>
      <w:r>
        <w:rPr>
          <w:sz w:val="20"/>
        </w:rPr>
        <w:t xml:space="preserve"> (2-4-2-1) ile XOR cozmeyi deneyin.</w:t>
      </w:r>
    </w:p>
    <w:p w:rsidR="00294974" w:rsidRDefault="00616B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294974" w:rsidRDefault="00616B76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294974" w:rsidRDefault="00294974"/>
    <w:p w:rsidR="00294974" w:rsidRDefault="00616B76">
      <w:r>
        <w:rPr>
          <w:i/>
          <w:color w:val="2E7D32"/>
          <w:sz w:val="20"/>
        </w:rPr>
        <w:t xml:space="preserve">  Süre: 8 dakika</w:t>
      </w:r>
    </w:p>
    <w:p w:rsidR="00294974" w:rsidRDefault="00616B76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294974" w:rsidRDefault="00616B76">
      <w:r>
        <w:rPr>
          <w:sz w:val="20"/>
        </w:rPr>
        <w:t xml:space="preserve">  ☐  Sifirdan YSA kodu yazar.</w:t>
      </w:r>
    </w:p>
    <w:p w:rsidR="00294974" w:rsidRDefault="00616B76">
      <w:r>
        <w:rPr>
          <w:sz w:val="20"/>
        </w:rPr>
        <w:t xml:space="preserve"> </w:t>
      </w:r>
      <w:r>
        <w:rPr>
          <w:sz w:val="20"/>
        </w:rPr>
        <w:t xml:space="preserve"> ☐  XOR problemini basariyla cozer.</w:t>
      </w:r>
    </w:p>
    <w:p w:rsidR="00294974" w:rsidRDefault="00616B76">
      <w:r>
        <w:rPr>
          <w:sz w:val="20"/>
        </w:rPr>
        <w:t xml:space="preserve">  ☐  Farkli parametrelerin etkisini bilir.</w:t>
      </w:r>
    </w:p>
    <w:p w:rsidR="00294974" w:rsidRDefault="00616B76">
      <w:r>
        <w:rPr>
          <w:sz w:val="20"/>
        </w:rPr>
        <w:t xml:space="preserve">  ☐  Kayip grafiigini yorumlar.</w:t>
      </w:r>
    </w:p>
    <w:p w:rsidR="00294974" w:rsidRDefault="00616B76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294974" w:rsidRDefault="00616B76">
      <w:r>
        <w:rPr>
          <w:b/>
          <w:color w:val="2E7D32"/>
          <w:sz w:val="20"/>
        </w:rPr>
        <w:t xml:space="preserve">  1. </w:t>
      </w:r>
      <w:r>
        <w:rPr>
          <w:sz w:val="20"/>
        </w:rPr>
        <w:t>XOR YSA kodunu bos kagida yazabilir miyim?</w:t>
      </w:r>
    </w:p>
    <w:p w:rsidR="00294974" w:rsidRDefault="00616B76">
      <w:r>
        <w:rPr>
          <w:b/>
          <w:color w:val="2E7D32"/>
          <w:sz w:val="20"/>
        </w:rPr>
        <w:t xml:space="preserve">  2. </w:t>
      </w:r>
      <w:r>
        <w:rPr>
          <w:sz w:val="20"/>
        </w:rPr>
        <w:t>Her fonksiyonun ne yaptigini aciklayabilir miyim?</w:t>
      </w:r>
    </w:p>
    <w:p w:rsidR="00294974" w:rsidRDefault="00616B76">
      <w:r>
        <w:rPr>
          <w:b/>
          <w:color w:val="2E7D32"/>
          <w:sz w:val="20"/>
        </w:rPr>
        <w:t xml:space="preserve">  3. </w:t>
      </w:r>
      <w:r>
        <w:rPr>
          <w:sz w:val="20"/>
        </w:rPr>
        <w:t>Parametre</w:t>
      </w:r>
      <w:r>
        <w:rPr>
          <w:sz w:val="20"/>
        </w:rPr>
        <w:t xml:space="preserve"> etkilerini yorumlayabilir miyim?</w:t>
      </w:r>
    </w:p>
    <w:p w:rsidR="00294974" w:rsidRDefault="00616B76">
      <w:pPr>
        <w:spacing w:before="200"/>
      </w:pPr>
      <w:r>
        <w:rPr>
          <w:b/>
          <w:color w:val="2E7D32"/>
          <w:sz w:val="24"/>
        </w:rPr>
        <w:lastRenderedPageBreak/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94974">
        <w:trPr>
          <w:jc w:val="center"/>
        </w:trPr>
        <w:tc>
          <w:tcPr>
            <w:tcW w:w="3213" w:type="dxa"/>
            <w:shd w:val="clear" w:color="auto" w:fill="2E7D32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XOR icin minimum kac gizli noron?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a) 1 b) 2 c) 4 d) 8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b) 2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Kayip azalmiyorsa ne yapilir?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a) Daha cok epoch b) lr degistir c) Ag yapisini kontrol et d) Hepsi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d) Hep</w:t>
            </w:r>
            <w:r>
              <w:rPr>
                <w:sz w:val="18"/>
              </w:rPr>
              <w:t>si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np.random.randn(2,2) ne uretir?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a) 2x2 sifir matris b) 2x2 rastgele matris c) 2x2 birim matris d) 2 eleman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b) 2x2 rastgele matris</w:t>
            </w:r>
          </w:p>
        </w:tc>
      </w:tr>
    </w:tbl>
    <w:p w:rsidR="00294974" w:rsidRDefault="00294974"/>
    <w:p w:rsidR="00294974" w:rsidRDefault="00616B76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294974" w:rsidRDefault="00616B76">
      <w:r>
        <w:rPr>
          <w:b/>
          <w:color w:val="2E7D32"/>
          <w:sz w:val="20"/>
        </w:rPr>
        <w:t>Açık Uçlu:</w:t>
      </w:r>
    </w:p>
    <w:p w:rsidR="00294974" w:rsidRDefault="00616B76">
      <w:r>
        <w:rPr>
          <w:b/>
          <w:color w:val="2E7D32"/>
          <w:sz w:val="20"/>
        </w:rPr>
        <w:t xml:space="preserve">  1. </w:t>
      </w:r>
      <w:r>
        <w:rPr>
          <w:sz w:val="20"/>
        </w:rPr>
        <w:t>Sifirdan YSA yazmak mi, hazir kutuphane mi? Ne zaman hangisi?</w:t>
      </w:r>
    </w:p>
    <w:p w:rsidR="00294974" w:rsidRDefault="00616B76">
      <w:r>
        <w:rPr>
          <w:b/>
          <w:color w:val="2E7D32"/>
          <w:sz w:val="20"/>
        </w:rPr>
        <w:t>Eleştirel Düşünme:</w:t>
      </w:r>
    </w:p>
    <w:p w:rsidR="00294974" w:rsidRDefault="00616B76">
      <w:r>
        <w:rPr>
          <w:b/>
          <w:color w:val="2E7D32"/>
          <w:sz w:val="20"/>
        </w:rPr>
        <w:t xml:space="preserve">  1. </w:t>
      </w:r>
      <w:r>
        <w:rPr>
          <w:sz w:val="20"/>
        </w:rPr>
        <w:t>Bu YSA daha karmasik problemleri (ornegiiin goruntu tanima) cozebilir mi? Neden?</w:t>
      </w:r>
    </w:p>
    <w:p w:rsidR="00294974" w:rsidRDefault="00616B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94974" w:rsidRDefault="00616B76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294974" w:rsidRDefault="00616B76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294974" w:rsidRDefault="00294974"/>
    <w:p w:rsidR="00294974" w:rsidRDefault="00616B76">
      <w:pPr>
        <w:spacing w:before="200"/>
      </w:pPr>
      <w:r>
        <w:rPr>
          <w:b/>
          <w:color w:val="C62828"/>
          <w:sz w:val="24"/>
        </w:rPr>
        <w:t xml:space="preserve">  Adım Adım Uygulama: "XOR YSA Kodla</w:t>
      </w:r>
      <w:r>
        <w:rPr>
          <w:b/>
          <w:color w:val="C62828"/>
          <w:sz w:val="24"/>
        </w:rPr>
        <w:t>ma"</w:t>
      </w:r>
    </w:p>
    <w:p w:rsidR="00294974" w:rsidRDefault="00616B76">
      <w:r>
        <w:rPr>
          <w:b/>
          <w:color w:val="1B2A4A"/>
          <w:sz w:val="20"/>
        </w:rPr>
        <w:t xml:space="preserve">Hedef: </w:t>
      </w:r>
      <w:r>
        <w:rPr>
          <w:sz w:val="20"/>
        </w:rPr>
        <w:t>Calisan XOR cozen 2 katmanli YSA.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94974">
        <w:trPr>
          <w:jc w:val="center"/>
        </w:trPr>
        <w:tc>
          <w:tcPr>
            <w:tcW w:w="3213" w:type="dxa"/>
            <w:shd w:val="clear" w:color="auto" w:fill="C62828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sigmoid, sigmoid_deriv fonksiyonlari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Aktivasyon tanimla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2 fonksiyon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W1, b1, W2, b2 = random init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Parametreleri baslat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4 degisken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for epoch: forward -&gt; loss -&gt; backward -&gt; update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Egitim dongusu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10000 epoch</w:t>
            </w:r>
          </w:p>
        </w:tc>
      </w:tr>
    </w:tbl>
    <w:p w:rsidR="00294974" w:rsidRDefault="00294974"/>
    <w:p w:rsidR="00294974" w:rsidRDefault="00616B76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10000 epoch sonunda XOR icin 4/4 dogru tahmin.</w:t>
      </w:r>
    </w:p>
    <w:p w:rsidR="00294974" w:rsidRDefault="00616B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94974" w:rsidRDefault="00616B76">
      <w:pPr>
        <w:spacing w:before="200"/>
      </w:pPr>
      <w:r>
        <w:rPr>
          <w:b/>
          <w:color w:val="C62828"/>
          <w:sz w:val="24"/>
        </w:rPr>
        <w:t xml:space="preserve">  Canlı Demo: "XOR YSA Canli Kodlama"</w:t>
      </w:r>
    </w:p>
    <w:p w:rsidR="00294974" w:rsidRDefault="00616B76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 xml:space="preserve">Adim adim kodu </w:t>
      </w:r>
      <w:r>
        <w:rPr>
          <w:sz w:val="20"/>
        </w:rPr>
        <w:t>yazar ve calistirir.</w:t>
      </w:r>
    </w:p>
    <w:p w:rsidR="00294974" w:rsidRDefault="00616B76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Ayni kodu yazarak sonuclari gozlemler.</w:t>
      </w:r>
    </w:p>
    <w:p w:rsidR="00294974" w:rsidRDefault="00616B76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Matris boyutlarini her adimda kontrol edin!</w:t>
      </w:r>
    </w:p>
    <w:p w:rsidR="00294974" w:rsidRDefault="00616B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94974" w:rsidRDefault="00616B76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294974">
        <w:trPr>
          <w:jc w:val="center"/>
        </w:trPr>
        <w:tc>
          <w:tcPr>
            <w:tcW w:w="3213" w:type="dxa"/>
            <w:shd w:val="clear" w:color="auto" w:fill="C62828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Zor</w:t>
            </w:r>
            <w:r>
              <w:rPr>
                <w:b/>
                <w:color w:val="FFFFFF"/>
                <w:sz w:val="18"/>
              </w:rPr>
              <w:t>luk</w:t>
            </w:r>
          </w:p>
        </w:tc>
        <w:tc>
          <w:tcPr>
            <w:tcW w:w="3213" w:type="dxa"/>
            <w:shd w:val="clear" w:color="auto" w:fill="C62828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Temel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XOR YSA kodunu yazin ve calistirin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4/4 dogru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Kayip grafiigini matplotlib ile cizin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Azalan egri</w:t>
            </w:r>
          </w:p>
        </w:tc>
      </w:tr>
      <w:tr w:rsidR="00294974">
        <w:trPr>
          <w:jc w:val="center"/>
        </w:trPr>
        <w:tc>
          <w:tcPr>
            <w:tcW w:w="3213" w:type="dxa"/>
          </w:tcPr>
          <w:p w:rsidR="00294974" w:rsidRDefault="00616B76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AND, OR, XNOR problemlerini de cozun</w:t>
            </w:r>
          </w:p>
        </w:tc>
        <w:tc>
          <w:tcPr>
            <w:tcW w:w="3213" w:type="dxa"/>
          </w:tcPr>
          <w:p w:rsidR="00294974" w:rsidRDefault="00616B76">
            <w:r>
              <w:rPr>
                <w:sz w:val="18"/>
              </w:rPr>
              <w:t>Tumu dogru</w:t>
            </w:r>
          </w:p>
        </w:tc>
      </w:tr>
    </w:tbl>
    <w:p w:rsidR="00294974" w:rsidRDefault="00294974"/>
    <w:p w:rsidR="00294974" w:rsidRDefault="00616B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94974" w:rsidRDefault="00616B76">
      <w:pPr>
        <w:spacing w:before="200"/>
      </w:pPr>
      <w:r>
        <w:rPr>
          <w:b/>
          <w:color w:val="C62828"/>
          <w:sz w:val="24"/>
        </w:rPr>
        <w:t xml:space="preserve">  Vaka Çalışması: "Parametre Optimizasyonu"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294974" w:rsidRDefault="00616B76">
            <w:r>
              <w:rPr>
                <w:sz w:val="20"/>
              </w:rPr>
              <w:t>XOR icin en hizli yakinssayan lr ve gizli noron sayisi kombinasyonunu bulun.</w:t>
            </w:r>
          </w:p>
        </w:tc>
      </w:tr>
    </w:tbl>
    <w:p w:rsidR="00294974" w:rsidRDefault="00294974"/>
    <w:p w:rsidR="00294974" w:rsidRDefault="00616B76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Parametre-epoch tablosu ve en iyi kombinasyon raporu.</w:t>
      </w:r>
    </w:p>
    <w:p w:rsidR="00294974" w:rsidRDefault="00616B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294974" w:rsidRDefault="00616B76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294974" w:rsidRDefault="00616B76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294974" w:rsidRDefault="00294974"/>
    <w:p w:rsidR="00294974" w:rsidRDefault="00616B76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294974" w:rsidRDefault="00616B76">
      <w:r>
        <w:rPr>
          <w:sz w:val="20"/>
        </w:rPr>
        <w:t>Sifirdan 2 katmanli YSA kodlama: ileri besleme, geri yayilim, egitim dongusu ve XOR cozumu.</w:t>
      </w:r>
    </w:p>
    <w:p w:rsidR="00294974" w:rsidRDefault="00616B76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294974">
        <w:trPr>
          <w:jc w:val="center"/>
        </w:trPr>
        <w:tc>
          <w:tcPr>
            <w:tcW w:w="4819" w:type="dxa"/>
            <w:shd w:val="clear" w:color="auto" w:fill="F5F5F5"/>
          </w:tcPr>
          <w:p w:rsidR="00294974" w:rsidRDefault="00616B76">
            <w:r>
              <w:rPr>
                <w:b/>
                <w:color w:val="1B2A4A"/>
                <w:sz w:val="20"/>
              </w:rPr>
              <w:t xml:space="preserve">  Rastgele Baslangic</w:t>
            </w:r>
          </w:p>
        </w:tc>
        <w:tc>
          <w:tcPr>
            <w:tcW w:w="4819" w:type="dxa"/>
            <w:shd w:val="clear" w:color="auto" w:fill="F5F5F5"/>
          </w:tcPr>
          <w:p w:rsidR="00294974" w:rsidRDefault="00616B76">
            <w:r>
              <w:rPr>
                <w:b/>
                <w:color w:val="1B2A4A"/>
                <w:sz w:val="20"/>
              </w:rPr>
              <w:t xml:space="preserve">  forward()</w:t>
            </w:r>
          </w:p>
        </w:tc>
      </w:tr>
      <w:tr w:rsidR="00294974">
        <w:trPr>
          <w:jc w:val="center"/>
        </w:trPr>
        <w:tc>
          <w:tcPr>
            <w:tcW w:w="4819" w:type="dxa"/>
            <w:shd w:val="clear" w:color="auto" w:fill="F5F5F5"/>
          </w:tcPr>
          <w:p w:rsidR="00294974" w:rsidRDefault="00616B76">
            <w:r>
              <w:rPr>
                <w:b/>
                <w:color w:val="1B2A4A"/>
                <w:sz w:val="20"/>
              </w:rPr>
              <w:t xml:space="preserve">  backward()</w:t>
            </w:r>
          </w:p>
        </w:tc>
        <w:tc>
          <w:tcPr>
            <w:tcW w:w="4819" w:type="dxa"/>
            <w:shd w:val="clear" w:color="auto" w:fill="F5F5F5"/>
          </w:tcPr>
          <w:p w:rsidR="00294974" w:rsidRDefault="00616B76">
            <w:r>
              <w:rPr>
                <w:b/>
                <w:color w:val="1B2A4A"/>
                <w:sz w:val="20"/>
              </w:rPr>
              <w:t xml:space="preserve">  Egitim Dongusu</w:t>
            </w:r>
          </w:p>
        </w:tc>
      </w:tr>
      <w:tr w:rsidR="00294974">
        <w:trPr>
          <w:jc w:val="center"/>
        </w:trPr>
        <w:tc>
          <w:tcPr>
            <w:tcW w:w="4819" w:type="dxa"/>
            <w:shd w:val="clear" w:color="auto" w:fill="F5F5F5"/>
          </w:tcPr>
          <w:p w:rsidR="00294974" w:rsidRDefault="00616B76">
            <w:r>
              <w:rPr>
                <w:b/>
                <w:color w:val="1B2A4A"/>
                <w:sz w:val="20"/>
              </w:rPr>
              <w:t xml:space="preserve">  XOR Cozumu</w:t>
            </w:r>
          </w:p>
        </w:tc>
        <w:tc>
          <w:tcPr>
            <w:tcW w:w="4819" w:type="dxa"/>
            <w:shd w:val="clear" w:color="auto" w:fill="F5F5F5"/>
          </w:tcPr>
          <w:p w:rsidR="00294974" w:rsidRDefault="00616B76">
            <w:r>
              <w:rPr>
                <w:b/>
                <w:color w:val="1B2A4A"/>
                <w:sz w:val="20"/>
              </w:rPr>
              <w:t xml:space="preserve">  Hiperparametre</w:t>
            </w:r>
          </w:p>
        </w:tc>
      </w:tr>
    </w:tbl>
    <w:p w:rsidR="00294974" w:rsidRDefault="00294974"/>
    <w:p w:rsidR="00294974" w:rsidRDefault="00616B76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294974" w:rsidRDefault="00616B76">
      <w:r>
        <w:rPr>
          <w:sz w:val="20"/>
        </w:rPr>
        <w:t>Sonraki derste YSA egitim surecini detayli inceleyecegiz: batch, epoch, optimizasyon teknikleri.</w:t>
      </w:r>
    </w:p>
    <w:p w:rsidR="00294974" w:rsidRDefault="00616B76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294974" w:rsidRDefault="00616B76">
            <w:r>
              <w:rPr>
                <w:sz w:val="20"/>
              </w:rPr>
              <w:t xml:space="preserve">XOR YSA </w:t>
            </w:r>
            <w:r>
              <w:rPr>
                <w:sz w:val="20"/>
              </w:rPr>
              <w:t>kodunuza ogrenme egrisini (loss vs epoch) grafigiini ekleyin ve farkli lr degerlerini karsilastirin.</w:t>
            </w:r>
          </w:p>
        </w:tc>
      </w:tr>
    </w:tbl>
    <w:p w:rsidR="00294974" w:rsidRDefault="00294974"/>
    <w:p w:rsidR="00294974" w:rsidRDefault="00616B7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294974" w:rsidRDefault="00616B76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294974" w:rsidRDefault="00294974"/>
    <w:p w:rsidR="00294974" w:rsidRDefault="00616B76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294974" w:rsidRDefault="00616B76">
      <w:pPr>
        <w:pStyle w:val="ListeMaddemi"/>
      </w:pPr>
      <w:r>
        <w:rPr>
          <w:sz w:val="20"/>
        </w:rPr>
        <w:t xml:space="preserve">Ornek kodu </w:t>
      </w:r>
      <w:r>
        <w:rPr>
          <w:sz w:val="20"/>
        </w:rPr>
        <w:t>onceden test edin, rastgele seed ayarlayin.</w:t>
      </w:r>
    </w:p>
    <w:p w:rsidR="00294974" w:rsidRDefault="00616B76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294974">
        <w:trPr>
          <w:jc w:val="center"/>
        </w:trPr>
        <w:tc>
          <w:tcPr>
            <w:tcW w:w="4819" w:type="dxa"/>
            <w:shd w:val="clear" w:color="auto" w:fill="1B2A4A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294974" w:rsidRDefault="00616B76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294974">
        <w:trPr>
          <w:jc w:val="center"/>
        </w:trPr>
        <w:tc>
          <w:tcPr>
            <w:tcW w:w="4819" w:type="dxa"/>
          </w:tcPr>
          <w:p w:rsidR="00294974" w:rsidRDefault="00616B76">
            <w:r>
              <w:rPr>
                <w:sz w:val="18"/>
              </w:rPr>
              <w:t>Matris boyutu hatasi</w:t>
            </w:r>
          </w:p>
        </w:tc>
        <w:tc>
          <w:tcPr>
            <w:tcW w:w="4819" w:type="dxa"/>
          </w:tcPr>
          <w:p w:rsidR="00294974" w:rsidRDefault="00616B76">
            <w:r>
              <w:rPr>
                <w:sz w:val="18"/>
              </w:rPr>
              <w:t>Her adimda shape yazidirin</w:t>
            </w:r>
          </w:p>
        </w:tc>
      </w:tr>
      <w:tr w:rsidR="00294974">
        <w:trPr>
          <w:jc w:val="center"/>
        </w:trPr>
        <w:tc>
          <w:tcPr>
            <w:tcW w:w="4819" w:type="dxa"/>
          </w:tcPr>
          <w:p w:rsidR="00294974" w:rsidRDefault="00616B76">
            <w:r>
              <w:rPr>
                <w:sz w:val="18"/>
              </w:rPr>
              <w:t>Kayip azalmiyor</w:t>
            </w:r>
          </w:p>
        </w:tc>
        <w:tc>
          <w:tcPr>
            <w:tcW w:w="4819" w:type="dxa"/>
          </w:tcPr>
          <w:p w:rsidR="00294974" w:rsidRDefault="00616B76">
            <w:r>
              <w:rPr>
                <w:sz w:val="18"/>
              </w:rPr>
              <w:t>lr yi degistirin, rastgele seed deneyin</w:t>
            </w:r>
          </w:p>
        </w:tc>
      </w:tr>
    </w:tbl>
    <w:p w:rsidR="00294974" w:rsidRDefault="00294974"/>
    <w:p w:rsidR="00294974" w:rsidRDefault="00616B76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Kod yazma: 25dk, Test: 10dk, Deneyler: 10dk</w:t>
      </w:r>
    </w:p>
    <w:p w:rsidR="00294974" w:rsidRDefault="00616B76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94974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294974" w:rsidRDefault="00616B76">
            <w:r>
              <w:rPr>
                <w:sz w:val="20"/>
              </w:rPr>
              <w:t>Hazir kodu satirr satir aciklayarak sadece anlama odaklanin.</w:t>
            </w:r>
          </w:p>
        </w:tc>
      </w:tr>
    </w:tbl>
    <w:p w:rsidR="00294974" w:rsidRDefault="00294974"/>
    <w:p w:rsidR="00294974" w:rsidRDefault="00616B76">
      <w:r>
        <w:br w:type="page"/>
      </w:r>
    </w:p>
    <w:sectPr w:rsidR="00294974" w:rsidSect="00034616">
      <w:pgSz w:w="11906" w:h="16838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4974"/>
    <w:rsid w:val="0029639D"/>
    <w:rsid w:val="00326F90"/>
    <w:rsid w:val="00616B76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Calibri" w:hAnsi="Calibri"/>
      <w:color w:val="333333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Calibri" w:hAnsi="Calibri"/>
      <w:color w:val="333333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476819F-DD6B-45EF-A2CC-FA907DCAC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30</Pages>
  <Words>5718</Words>
  <Characters>32599</Characters>
  <Application>Microsoft Office Word</Application>
  <DocSecurity>0</DocSecurity>
  <Lines>271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38241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Lenovo</cp:lastModifiedBy>
  <cp:revision>2</cp:revision>
  <dcterms:created xsi:type="dcterms:W3CDTF">2013-12-23T23:15:00Z</dcterms:created>
  <dcterms:modified xsi:type="dcterms:W3CDTF">2026-05-31T11:49:00Z</dcterms:modified>
  <cp:category/>
</cp:coreProperties>
</file>