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E6" w:rsidRDefault="00724AE6"/>
    <w:p w:rsidR="00724AE6" w:rsidRDefault="00724AE6"/>
    <w:p w:rsidR="00724AE6" w:rsidRDefault="00724AE6"/>
    <w:p w:rsidR="00724AE6" w:rsidRDefault="001104E4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724AE6" w:rsidRDefault="00724AE6"/>
    <w:p w:rsidR="00724AE6" w:rsidRDefault="001104E4">
      <w:pPr>
        <w:jc w:val="center"/>
      </w:pPr>
      <w:proofErr w:type="spellStart"/>
      <w:r w:rsidRPr="001104E4">
        <w:rPr>
          <w:b/>
          <w:color w:val="1B2A4A"/>
          <w:sz w:val="64"/>
        </w:rPr>
        <w:t>Yapay</w:t>
      </w:r>
      <w:proofErr w:type="spellEnd"/>
      <w:r w:rsidRPr="001104E4">
        <w:rPr>
          <w:b/>
          <w:color w:val="1B2A4A"/>
          <w:sz w:val="64"/>
        </w:rPr>
        <w:t xml:space="preserve"> </w:t>
      </w:r>
      <w:proofErr w:type="spellStart"/>
      <w:r w:rsidRPr="001104E4">
        <w:rPr>
          <w:b/>
          <w:color w:val="1B2A4A"/>
          <w:sz w:val="64"/>
        </w:rPr>
        <w:t>Zekâ</w:t>
      </w:r>
      <w:proofErr w:type="spellEnd"/>
      <w:r w:rsidRPr="001104E4">
        <w:rPr>
          <w:b/>
          <w:color w:val="1B2A4A"/>
          <w:sz w:val="64"/>
        </w:rPr>
        <w:t xml:space="preserve"> </w:t>
      </w:r>
      <w:proofErr w:type="spellStart"/>
      <w:r w:rsidRPr="001104E4">
        <w:rPr>
          <w:b/>
          <w:color w:val="1B2A4A"/>
          <w:sz w:val="64"/>
        </w:rPr>
        <w:t>Uygulamaları</w:t>
      </w:r>
      <w:proofErr w:type="spellEnd"/>
      <w:r w:rsidRPr="001104E4">
        <w:rPr>
          <w:b/>
          <w:color w:val="1B2A4A"/>
          <w:sz w:val="64"/>
        </w:rPr>
        <w:t xml:space="preserve"> </w:t>
      </w:r>
      <w:proofErr w:type="spellStart"/>
      <w:r w:rsidRPr="001104E4">
        <w:rPr>
          <w:b/>
          <w:color w:val="1B2A4A"/>
          <w:sz w:val="64"/>
        </w:rPr>
        <w:t>Geliştirme</w:t>
      </w:r>
      <w:proofErr w:type="spellEnd"/>
      <w:r w:rsidRPr="001104E4">
        <w:rPr>
          <w:b/>
          <w:color w:val="1B2A4A"/>
          <w:sz w:val="64"/>
        </w:rPr>
        <w:t xml:space="preserve"> </w:t>
      </w:r>
      <w:proofErr w:type="spellStart"/>
      <w:r w:rsidRPr="001104E4">
        <w:rPr>
          <w:b/>
          <w:color w:val="1B2A4A"/>
          <w:sz w:val="64"/>
        </w:rPr>
        <w:t>Ve</w:t>
      </w:r>
      <w:proofErr w:type="spellEnd"/>
      <w:r w:rsidRPr="001104E4">
        <w:rPr>
          <w:b/>
          <w:color w:val="1B2A4A"/>
          <w:sz w:val="64"/>
        </w:rPr>
        <w:t xml:space="preserve"> </w:t>
      </w:r>
      <w:proofErr w:type="spellStart"/>
      <w:r w:rsidRPr="001104E4">
        <w:rPr>
          <w:b/>
          <w:color w:val="1B2A4A"/>
          <w:sz w:val="64"/>
        </w:rPr>
        <w:t>Uyum</w:t>
      </w:r>
      <w:proofErr w:type="spellEnd"/>
      <w:r w:rsidRPr="001104E4">
        <w:rPr>
          <w:b/>
          <w:color w:val="1B2A4A"/>
          <w:sz w:val="64"/>
        </w:rPr>
        <w:t xml:space="preserve"> </w:t>
      </w:r>
      <w:proofErr w:type="spellStart"/>
      <w:r w:rsidRPr="001104E4">
        <w:rPr>
          <w:b/>
          <w:color w:val="1B2A4A"/>
          <w:sz w:val="64"/>
        </w:rPr>
        <w:t>Eğitimi</w:t>
      </w:r>
      <w:proofErr w:type="spellEnd"/>
    </w:p>
    <w:p w:rsidR="00724AE6" w:rsidRDefault="001104E4">
      <w:pPr>
        <w:jc w:val="center"/>
      </w:pPr>
      <w:r>
        <w:rPr>
          <w:color w:val="757575"/>
          <w:sz w:val="28"/>
        </w:rPr>
        <w:t xml:space="preserve">29-32. Saat Ders </w:t>
      </w:r>
      <w:proofErr w:type="gramStart"/>
      <w:r>
        <w:rPr>
          <w:color w:val="757575"/>
          <w:sz w:val="28"/>
        </w:rPr>
        <w:t>Planı  |</w:t>
      </w:r>
      <w:proofErr w:type="gramEnd"/>
      <w:r>
        <w:rPr>
          <w:color w:val="757575"/>
          <w:sz w:val="28"/>
        </w:rPr>
        <w:t xml:space="preserve">  Yapılandırmacı 5E Modeli</w:t>
      </w:r>
    </w:p>
    <w:p w:rsidR="00724AE6" w:rsidRDefault="00724AE6"/>
    <w:p w:rsidR="00724AE6" w:rsidRDefault="001104E4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724AE6" w:rsidRDefault="00724AE6"/>
    <w:p w:rsidR="00724AE6" w:rsidRDefault="00724AE6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724AE6">
        <w:trPr>
          <w:jc w:val="center"/>
        </w:trPr>
        <w:tc>
          <w:tcPr>
            <w:tcW w:w="4819" w:type="dxa"/>
            <w:shd w:val="clear" w:color="auto" w:fill="1B2A4A"/>
          </w:tcPr>
          <w:p w:rsidR="00724AE6" w:rsidRDefault="001104E4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724AE6" w:rsidRDefault="001104E4" w:rsidP="001104E4">
            <w:r>
              <w:t xml:space="preserve">  </w:t>
            </w:r>
          </w:p>
        </w:tc>
      </w:tr>
      <w:tr w:rsidR="00724AE6">
        <w:trPr>
          <w:jc w:val="center"/>
        </w:trPr>
        <w:tc>
          <w:tcPr>
            <w:tcW w:w="4819" w:type="dxa"/>
            <w:shd w:val="clear" w:color="auto" w:fill="1B2A4A"/>
          </w:tcPr>
          <w:p w:rsidR="00724AE6" w:rsidRDefault="001104E4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724AE6" w:rsidRDefault="001104E4" w:rsidP="001104E4">
            <w:r>
              <w:t xml:space="preserve">  </w:t>
            </w:r>
            <w:bookmarkStart w:id="0" w:name="_GoBack"/>
            <w:bookmarkEnd w:id="0"/>
          </w:p>
        </w:tc>
      </w:tr>
      <w:tr w:rsidR="00724AE6">
        <w:trPr>
          <w:jc w:val="center"/>
        </w:trPr>
        <w:tc>
          <w:tcPr>
            <w:tcW w:w="4819" w:type="dxa"/>
            <w:shd w:val="clear" w:color="auto" w:fill="1B2A4A"/>
          </w:tcPr>
          <w:p w:rsidR="00724AE6" w:rsidRDefault="001104E4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724AE6" w:rsidRDefault="001104E4">
            <w:r>
              <w:t xml:space="preserve">  </w:t>
            </w:r>
          </w:p>
        </w:tc>
      </w:tr>
    </w:tbl>
    <w:p w:rsidR="00724AE6" w:rsidRDefault="00724AE6"/>
    <w:p w:rsidR="00724AE6" w:rsidRDefault="00724AE6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724AE6" w:rsidRDefault="00724AE6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29. Saat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Aktivasyon Fonksiyonlari: Sigmoid ve Tanh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45 dk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30. Saat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Aktivasyon Fonksiyonlari: ReLU Ailesi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45 dk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31. Saat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Aktivasyon Fonksiyonlari Karsilastirma ve Secim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45 dk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32. Saat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Aktivasyon Fonksiyonlari Python Uygulamasi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45 dk</w:t>
            </w:r>
          </w:p>
        </w:tc>
      </w:tr>
    </w:tbl>
    <w:p w:rsidR="00724AE6" w:rsidRDefault="00724AE6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724AE6">
        <w:trPr>
          <w:jc w:val="center"/>
        </w:trPr>
        <w:tc>
          <w:tcPr>
            <w:tcW w:w="1928" w:type="dxa"/>
            <w:shd w:val="clear" w:color="auto" w:fill="2C6FAD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724AE6" w:rsidRDefault="001104E4">
      <w:r>
        <w:br w:type="page"/>
      </w:r>
    </w:p>
    <w:p w:rsidR="00724AE6" w:rsidRDefault="001104E4">
      <w:pPr>
        <w:jc w:val="center"/>
      </w:pPr>
      <w:r>
        <w:rPr>
          <w:b/>
          <w:color w:val="1B2A4A"/>
          <w:sz w:val="36"/>
        </w:rPr>
        <w:lastRenderedPageBreak/>
        <w:t>━━━  29. SAAT  ━━━</w:t>
      </w:r>
    </w:p>
    <w:p w:rsidR="00724AE6" w:rsidRDefault="001104E4">
      <w:pPr>
        <w:jc w:val="center"/>
      </w:pPr>
      <w:r>
        <w:rPr>
          <w:color w:val="2C6FAD"/>
          <w:sz w:val="32"/>
        </w:rPr>
        <w:t>Aktivasyon Fonksiyonlari: Sigmoid ve Tanh</w:t>
      </w:r>
    </w:p>
    <w:p w:rsidR="00724AE6" w:rsidRDefault="00724AE6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Sigmoid ve Tanh aktivasyon fonksiyonlarinin matematiksel yapisini ve kullanim alanlarini anlar.</w:t>
      </w:r>
    </w:p>
    <w:p w:rsidR="00724AE6" w:rsidRDefault="00724AE6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3.2.1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 xml:space="preserve">Aktivasyon fonksiyonunun </w:t>
            </w:r>
            <w:r>
              <w:rPr>
                <w:sz w:val="18"/>
              </w:rPr>
              <w:t>amacini aciklar.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Bilgi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3.2.2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Sigmoid fonksiyonunun formulunu ve grafigiini cizer.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Kavrama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3.2.3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Tanh fonksiyonunun Sigmoid den farkini belirtir.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Kavrama</w:t>
            </w:r>
          </w:p>
        </w:tc>
      </w:tr>
    </w:tbl>
    <w:p w:rsidR="00724AE6" w:rsidRDefault="00724AE6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 xml:space="preserve">Yapay noronun yapisi ve esik fonksiyonunu </w:t>
      </w:r>
      <w:r>
        <w:rPr>
          <w:sz w:val="20"/>
        </w:rPr>
        <w:t>bilmek.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724AE6" w:rsidRDefault="001104E4">
      <w:pPr>
        <w:pStyle w:val="ListeMaddemi"/>
      </w:pPr>
      <w:r>
        <w:rPr>
          <w:sz w:val="20"/>
        </w:rPr>
        <w:t>Yapay noron formulu (agirlikli toplam).</w:t>
      </w:r>
    </w:p>
    <w:p w:rsidR="00724AE6" w:rsidRDefault="001104E4">
      <w:pPr>
        <w:pStyle w:val="ListeMaddemi"/>
      </w:pPr>
      <w:r>
        <w:rPr>
          <w:sz w:val="20"/>
        </w:rPr>
        <w:t>Esik (step) fonksiyonu kavrami.</w:t>
      </w:r>
    </w:p>
    <w:p w:rsidR="00724AE6" w:rsidRDefault="001104E4">
      <w:pPr>
        <w:pStyle w:val="ListeMaddemi"/>
      </w:pPr>
      <w:r>
        <w:rPr>
          <w:sz w:val="20"/>
        </w:rPr>
        <w:t>Python temel matematik islemleri.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724AE6" w:rsidRDefault="001104E4">
      <w:pPr>
        <w:pStyle w:val="ListeMaddemi"/>
      </w:pPr>
      <w:r>
        <w:rPr>
          <w:sz w:val="20"/>
        </w:rPr>
        <w:t>Aktivasyon fonksiyonunun gereksiz oldugu.</w:t>
      </w:r>
    </w:p>
    <w:p w:rsidR="00724AE6" w:rsidRDefault="001104E4">
      <w:pPr>
        <w:pStyle w:val="ListeMaddemi"/>
      </w:pPr>
      <w:r>
        <w:rPr>
          <w:sz w:val="20"/>
        </w:rPr>
        <w:t>Sigmoid in her yerde en iyi oldugu.</w:t>
      </w:r>
    </w:p>
    <w:p w:rsidR="00724AE6" w:rsidRDefault="001104E4">
      <w:pPr>
        <w:pStyle w:val="ListeMaddemi"/>
      </w:pPr>
      <w:r>
        <w:rPr>
          <w:sz w:val="20"/>
        </w:rPr>
        <w:t>Fonks</w:t>
      </w:r>
      <w:r>
        <w:rPr>
          <w:sz w:val="20"/>
        </w:rPr>
        <w:t>iyonlarin cok karmasik oldugu.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724AE6" w:rsidRDefault="001104E4">
      <w:pPr>
        <w:pStyle w:val="ListeMaddemi"/>
      </w:pPr>
      <w:r>
        <w:rPr>
          <w:sz w:val="20"/>
        </w:rPr>
        <w:t>Bilgisayar (Python + NumPy + Matplotlib kurulu)</w:t>
      </w:r>
    </w:p>
    <w:p w:rsidR="00724AE6" w:rsidRDefault="001104E4">
      <w:pPr>
        <w:pStyle w:val="ListeMaddemi"/>
      </w:pPr>
      <w:r>
        <w:rPr>
          <w:sz w:val="20"/>
        </w:rPr>
        <w:t>PyCharm IDE</w:t>
      </w:r>
    </w:p>
    <w:p w:rsidR="00724AE6" w:rsidRDefault="001104E4">
      <w:pPr>
        <w:pStyle w:val="ListeMaddemi"/>
      </w:pPr>
      <w:r>
        <w:rPr>
          <w:sz w:val="20"/>
        </w:rPr>
        <w:t>Grafik kagidi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E1  |  GİRME (ENGAGE)  —  Dikkat Çekme &amp; Mer</w:t>
            </w:r>
            <w:r>
              <w:rPr>
                <w:b/>
                <w:color w:val="FFFFFF"/>
                <w:sz w:val="28"/>
              </w:rPr>
              <w:t>ak Uyandırma</w:t>
            </w:r>
          </w:p>
        </w:tc>
      </w:tr>
    </w:tbl>
    <w:p w:rsidR="00724AE6" w:rsidRDefault="00724AE6"/>
    <w:p w:rsidR="00724AE6" w:rsidRDefault="001104E4">
      <w:r>
        <w:rPr>
          <w:i/>
          <w:color w:val="2C6FAD"/>
          <w:sz w:val="20"/>
        </w:rPr>
        <w:t xml:space="preserve">  Süre: 5 dakika</w:t>
      </w:r>
    </w:p>
    <w:p w:rsidR="00724AE6" w:rsidRDefault="001104E4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"Step fonksiyonu sadece 0 veya 1 verir. Ya bir seyin %70 kedi, %30 kopek olduguunu soylememiz gerekirse? Yumusak gecisler icin yeni fonksiyonlar lazim!"</w:t>
      </w:r>
    </w:p>
    <w:p w:rsidR="00724AE6" w:rsidRDefault="001104E4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 xml:space="preserve">Step = anahtar </w:t>
      </w:r>
      <w:r>
        <w:rPr>
          <w:sz w:val="20"/>
        </w:rPr>
        <w:t>(acik/kapali), Sigmoid = dimmer (kademeli parlaklik). Gercek dunyada cok az sey siyah-beyaz, aradaki tonlar da gerek.</w:t>
      </w:r>
    </w:p>
    <w:p w:rsidR="00724AE6" w:rsidRDefault="001104E4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724AE6" w:rsidRDefault="001104E4">
      <w:r>
        <w:rPr>
          <w:b/>
          <w:color w:val="2C6FAD"/>
          <w:sz w:val="20"/>
        </w:rPr>
        <w:t xml:space="preserve">  1. </w:t>
      </w:r>
      <w:r>
        <w:rPr>
          <w:sz w:val="20"/>
        </w:rPr>
        <w:t>Step fonksiyonunun sinirliligii nedir?</w:t>
      </w:r>
    </w:p>
    <w:p w:rsidR="00724AE6" w:rsidRDefault="001104E4">
      <w:r>
        <w:rPr>
          <w:b/>
          <w:color w:val="2C6FAD"/>
          <w:sz w:val="20"/>
        </w:rPr>
        <w:t xml:space="preserve">  2. </w:t>
      </w:r>
      <w:r>
        <w:rPr>
          <w:sz w:val="20"/>
        </w:rPr>
        <w:t>Sigmoid ne anlama gelir?</w:t>
      </w:r>
    </w:p>
    <w:p w:rsidR="00724AE6" w:rsidRDefault="001104E4">
      <w:r>
        <w:rPr>
          <w:b/>
          <w:color w:val="2C6FAD"/>
          <w:sz w:val="20"/>
        </w:rPr>
        <w:t xml:space="preserve">  3. </w:t>
      </w:r>
      <w:r>
        <w:rPr>
          <w:sz w:val="20"/>
        </w:rPr>
        <w:t>Neden farkli fonksiyonlar var?</w:t>
      </w:r>
    </w:p>
    <w:p w:rsidR="00724AE6" w:rsidRDefault="001104E4">
      <w:pPr>
        <w:spacing w:before="200"/>
      </w:pPr>
      <w:r>
        <w:rPr>
          <w:b/>
          <w:color w:val="2C6FAD"/>
          <w:sz w:val="24"/>
        </w:rPr>
        <w:t xml:space="preserve">  Motivasyon Etkinliği: "Yumusak Karar"</w:t>
      </w:r>
    </w:p>
    <w:p w:rsidR="00724AE6" w:rsidRDefault="001104E4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Kademeli degerlendirme ile katii degerlendirme karsilastirmasi.</w:t>
      </w:r>
    </w:p>
    <w:p w:rsidR="00724AE6" w:rsidRDefault="001104E4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 xml:space="preserve">Egitmen sorar: 'Bu film 0-1 arasi kac puan?' Ogrenciler ondalik deger verir (0.7, 0.3 gibi). Step ile sadece 0/1 verilseydi kayip ne </w:t>
      </w:r>
      <w:r>
        <w:rPr>
          <w:sz w:val="20"/>
        </w:rPr>
        <w:t>olurdu?</w:t>
      </w:r>
    </w:p>
    <w:p w:rsidR="00724AE6" w:rsidRDefault="001104E4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724AE6" w:rsidRDefault="001104E4">
            <w:r>
              <w:rPr>
                <w:sz w:val="20"/>
              </w:rPr>
              <w:t>Hastaliik teshisi: %85 grip, %10 soguk alginligi, %5 alerji. Step fonksiyonu bunu ifade edebilir mi?</w:t>
            </w:r>
          </w:p>
        </w:tc>
      </w:tr>
    </w:tbl>
    <w:p w:rsidR="00724AE6" w:rsidRDefault="00724AE6"/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724AE6" w:rsidRDefault="00724AE6"/>
    <w:p w:rsidR="00724AE6" w:rsidRDefault="001104E4">
      <w:r>
        <w:rPr>
          <w:i/>
          <w:color w:val="007A7A"/>
          <w:sz w:val="20"/>
        </w:rPr>
        <w:t xml:space="preserve">  Süre: 10 dakika</w:t>
      </w:r>
    </w:p>
    <w:p w:rsidR="00724AE6" w:rsidRDefault="001104E4">
      <w:pPr>
        <w:spacing w:before="200"/>
      </w:pPr>
      <w:r>
        <w:rPr>
          <w:b/>
          <w:color w:val="007A7A"/>
          <w:sz w:val="24"/>
        </w:rPr>
        <w:t xml:space="preserve">  Keşif Etkinliği: "Sigmoid ve Tanh Inceleme"</w:t>
      </w:r>
    </w:p>
    <w:p w:rsidR="00724AE6" w:rsidRDefault="001104E4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Hesaplama ve Grafik</w:t>
      </w:r>
    </w:p>
    <w:p w:rsidR="00724AE6" w:rsidRDefault="001104E4">
      <w:r>
        <w:rPr>
          <w:b/>
          <w:color w:val="1B2A4A"/>
          <w:sz w:val="20"/>
        </w:rPr>
        <w:t xml:space="preserve">Amacı: </w:t>
      </w:r>
      <w:r>
        <w:rPr>
          <w:sz w:val="20"/>
        </w:rPr>
        <w:t>Sigmoid ve Tanh fonksiyonlarini elle hesaplayip grafik ciizmek.</w:t>
      </w:r>
    </w:p>
    <w:p w:rsidR="00724AE6" w:rsidRDefault="001104E4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</w:t>
      </w:r>
      <w:r>
        <w:rPr>
          <w:sz w:val="20"/>
        </w:rPr>
        <w:t>rm, NumPy, Matplotlib, hesap makinesi</w:t>
      </w:r>
    </w:p>
    <w:p w:rsidR="00724AE6" w:rsidRDefault="001104E4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724AE6" w:rsidRDefault="001104E4">
      <w:r>
        <w:rPr>
          <w:b/>
          <w:color w:val="007A7A"/>
          <w:sz w:val="20"/>
        </w:rPr>
        <w:t xml:space="preserve">  1. </w:t>
      </w:r>
      <w:r>
        <w:rPr>
          <w:sz w:val="20"/>
        </w:rPr>
        <w:t>Sigmoid formulu: sigma(z) = 1 / (1 + e^(-z)) yazin.</w:t>
      </w:r>
    </w:p>
    <w:p w:rsidR="00724AE6" w:rsidRDefault="001104E4">
      <w:r>
        <w:rPr>
          <w:b/>
          <w:color w:val="007A7A"/>
          <w:sz w:val="20"/>
        </w:rPr>
        <w:t xml:space="preserve">  2. </w:t>
      </w:r>
      <w:r>
        <w:rPr>
          <w:sz w:val="20"/>
        </w:rPr>
        <w:t>z = -3, -2, -1, 0, 1, 2, 3 icin sigma(z) hesaplayin.</w:t>
      </w:r>
    </w:p>
    <w:p w:rsidR="00724AE6" w:rsidRDefault="001104E4">
      <w:r>
        <w:rPr>
          <w:b/>
          <w:color w:val="007A7A"/>
          <w:sz w:val="20"/>
        </w:rPr>
        <w:t xml:space="preserve">  3. </w:t>
      </w:r>
      <w:r>
        <w:rPr>
          <w:sz w:val="20"/>
        </w:rPr>
        <w:t>Tanh formulu: tanh(z) = (e^z - e^(-z)) / (e^z + e^(-z)) yazin.</w:t>
      </w:r>
    </w:p>
    <w:p w:rsidR="00724AE6" w:rsidRDefault="001104E4">
      <w:r>
        <w:rPr>
          <w:b/>
          <w:color w:val="007A7A"/>
          <w:sz w:val="20"/>
        </w:rPr>
        <w:t xml:space="preserve">  4. </w:t>
      </w:r>
      <w:r>
        <w:rPr>
          <w:sz w:val="20"/>
        </w:rPr>
        <w:t>Ayni z dege</w:t>
      </w:r>
      <w:r>
        <w:rPr>
          <w:sz w:val="20"/>
        </w:rPr>
        <w:t>rleri icin tanh(z) hesaplayin.</w:t>
      </w:r>
    </w:p>
    <w:p w:rsidR="00724AE6" w:rsidRDefault="001104E4">
      <w:r>
        <w:rPr>
          <w:b/>
          <w:color w:val="007A7A"/>
          <w:sz w:val="20"/>
        </w:rPr>
        <w:t xml:space="preserve">  5. </w:t>
      </w:r>
      <w:r>
        <w:rPr>
          <w:sz w:val="20"/>
        </w:rPr>
        <w:t>Her iki fonksiyonun grafigiini cizin.</w:t>
      </w:r>
    </w:p>
    <w:p w:rsidR="00724AE6" w:rsidRDefault="001104E4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Matematikci: fonksiyonlari analiz eden</w:t>
      </w:r>
    </w:p>
    <w:p w:rsidR="00724AE6" w:rsidRDefault="001104E4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Hesaplama hatalarini kontrol eder, grafik yorumuna yardimci olur</w:t>
      </w:r>
    </w:p>
    <w:p w:rsidR="00724AE6" w:rsidRDefault="001104E4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Sigmoid ve Tanh Hesap Tablosu ve G</w:t>
      </w:r>
      <w:r>
        <w:rPr>
          <w:sz w:val="20"/>
        </w:rPr>
        <w:t>rafikleri</w:t>
      </w:r>
    </w:p>
    <w:p w:rsidR="00724AE6" w:rsidRDefault="001104E4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724AE6" w:rsidRDefault="001104E4">
      <w:r>
        <w:rPr>
          <w:b/>
          <w:color w:val="007A7A"/>
          <w:sz w:val="20"/>
        </w:rPr>
        <w:t xml:space="preserve">  1. </w:t>
      </w:r>
      <w:r>
        <w:rPr>
          <w:sz w:val="20"/>
        </w:rPr>
        <w:t>e (Euler sayisi) nedir?</w:t>
      </w:r>
    </w:p>
    <w:p w:rsidR="00724AE6" w:rsidRDefault="001104E4">
      <w:r>
        <w:rPr>
          <w:b/>
          <w:color w:val="007A7A"/>
          <w:sz w:val="20"/>
        </w:rPr>
        <w:t xml:space="preserve">  2. </w:t>
      </w:r>
      <w:r>
        <w:rPr>
          <w:sz w:val="20"/>
        </w:rPr>
        <w:t>Sigmoid turevi nedir?</w:t>
      </w:r>
    </w:p>
    <w:p w:rsidR="00724AE6" w:rsidRDefault="001104E4">
      <w:r>
        <w:rPr>
          <w:b/>
          <w:color w:val="007A7A"/>
          <w:sz w:val="20"/>
        </w:rPr>
        <w:t xml:space="preserve">  3. </w:t>
      </w:r>
      <w:r>
        <w:rPr>
          <w:sz w:val="20"/>
        </w:rPr>
        <w:t>Vanishing gradient problemi nedir?</w:t>
      </w:r>
    </w:p>
    <w:p w:rsidR="00724AE6" w:rsidRDefault="001104E4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Once elle hesaplayin, sonra Python ile dogrulayin.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724AE6" w:rsidRDefault="001104E4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724AE6" w:rsidRDefault="00724AE6"/>
    <w:p w:rsidR="00724AE6" w:rsidRDefault="001104E4">
      <w:r>
        <w:rPr>
          <w:i/>
          <w:color w:val="E65C00"/>
          <w:sz w:val="20"/>
        </w:rPr>
        <w:t xml:space="preserve">  Süre: 12 dakika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724AE6">
        <w:trPr>
          <w:jc w:val="center"/>
        </w:trPr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Aktivasyon Fonksiyonu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 xml:space="preserve">Norona dogrusal </w:t>
            </w:r>
            <w:r>
              <w:rPr>
                <w:sz w:val="18"/>
              </w:rPr>
              <w:t>olmayan davranis kazandiran fonksiyon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Giris toplamini cikisa donusturur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Fonksiyon grafikleri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Sigmoid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S-seklinde egri, cikis 0-1 arasi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sigma(z) = 1/(1+e^(-z))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Sigmoid grafigi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Tanh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S-seklinde egri, cikis -1 ile 1 arasi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tanh(z) = (e^z-e^(-z))/(e^z+e^(-z))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T</w:t>
            </w:r>
            <w:r>
              <w:rPr>
                <w:sz w:val="18"/>
              </w:rPr>
              <w:t>anh grafigi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Doyma (Saturation)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Ucedegerlerde turev sifira yaklasir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Buyuk/kucuk z de cikis degismez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Doyma bolgesi gorseli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Vanishing Gradient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Doyma nedeniyle ogrenme durur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Derin aglarda Sigmoid/Tanh sorunu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Gradient grafigi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724AE6" w:rsidRDefault="001104E4">
      <w:r>
        <w:rPr>
          <w:sz w:val="20"/>
        </w:rPr>
        <w:t xml:space="preserve">Aktivasyon </w:t>
      </w:r>
      <w:r>
        <w:rPr>
          <w:sz w:val="20"/>
        </w:rPr>
        <w:t>fonksiyonu, yapay norona dogrusal olmayan davranis kazandirir. Onsuz tum ag bir dogrusal fonksiyona indirgenir ve karmasik problemler cozulemez. Aktivasyon = agin beyyni.</w:t>
      </w:r>
    </w:p>
    <w:p w:rsidR="00724AE6" w:rsidRDefault="001104E4">
      <w:r>
        <w:rPr>
          <w:sz w:val="20"/>
        </w:rPr>
        <w:t xml:space="preserve">Sigmoid fonksiyonu cikisi 0-1 arasina sikistirir, olasilik yorumuna uygundur. z=0 da </w:t>
      </w:r>
      <w:r>
        <w:rPr>
          <w:sz w:val="20"/>
        </w:rPr>
        <w:t>cikis 0.5, z buyudukce 1 e, z kuculdukce 0 a yaklasir. Ancak uclarda turev cok kucuk olur (doyma/saturation).</w:t>
      </w:r>
    </w:p>
    <w:p w:rsidR="00724AE6" w:rsidRDefault="001104E4">
      <w:r>
        <w:rPr>
          <w:sz w:val="20"/>
        </w:rPr>
        <w:t>Tanh fonksiyonu cikisi -1 ile 1 arasina sikistirir, sifir merkezlidir. Sigmoid e gore genellikle daha iyi egitim saglar cunku cikis ortalamasi sif</w:t>
      </w:r>
      <w:r>
        <w:rPr>
          <w:sz w:val="20"/>
        </w:rPr>
        <w:t>ira yakindir. Ancak doyma problemi Tanh ta da vardir.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Sigmoid(0)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1/(1+e^0) = 1/2 = 0.5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Ortada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Sigmoid(3)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1/(1+e^(-3)) = 0.953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1 e yakin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Tanh(0)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(1-1)/(1+1) = 0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Tam sifir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Tanh(2)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(e^2-e^(-2))/(e^2+e^(-2)) = 0.964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1 e yakin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724AE6" w:rsidRDefault="001104E4">
      <w:pPr>
        <w:pStyle w:val="ListeMaddemi"/>
      </w:pPr>
      <w:r>
        <w:rPr>
          <w:sz w:val="20"/>
        </w:rPr>
        <w:t>Sigmoid grafigi (S egrileri)</w:t>
      </w:r>
    </w:p>
    <w:p w:rsidR="00724AE6" w:rsidRDefault="001104E4">
      <w:pPr>
        <w:pStyle w:val="ListeMaddemi"/>
      </w:pPr>
      <w:r>
        <w:rPr>
          <w:sz w:val="20"/>
        </w:rPr>
        <w:t>Tanh grafigi</w:t>
      </w:r>
    </w:p>
    <w:p w:rsidR="00724AE6" w:rsidRDefault="001104E4">
      <w:pPr>
        <w:pStyle w:val="ListeMaddemi"/>
      </w:pPr>
      <w:r>
        <w:rPr>
          <w:sz w:val="20"/>
        </w:rPr>
        <w:t>Step vs Sigmoid vs Tanh karsilastirmasi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724AE6" w:rsidRDefault="001104E4">
      <w:r>
        <w:rPr>
          <w:b/>
          <w:color w:val="E65C00"/>
          <w:sz w:val="20"/>
        </w:rPr>
        <w:t xml:space="preserve">  1. </w:t>
      </w:r>
      <w:r>
        <w:rPr>
          <w:sz w:val="20"/>
        </w:rPr>
        <w:t>Sigmoid = Olasilik olcegi: %0 dan %100 e</w:t>
      </w:r>
    </w:p>
    <w:p w:rsidR="00724AE6" w:rsidRDefault="001104E4">
      <w:r>
        <w:rPr>
          <w:b/>
          <w:color w:val="E65C00"/>
          <w:sz w:val="20"/>
        </w:rPr>
        <w:t xml:space="preserve">  2. </w:t>
      </w:r>
      <w:r>
        <w:rPr>
          <w:sz w:val="20"/>
        </w:rPr>
        <w:t xml:space="preserve">Tanh = Sicaklik hissi: -1 </w:t>
      </w:r>
      <w:r>
        <w:rPr>
          <w:sz w:val="20"/>
        </w:rPr>
        <w:t>buz gibi, +1 sicacik</w:t>
      </w:r>
    </w:p>
    <w:p w:rsidR="00724AE6" w:rsidRDefault="001104E4">
      <w:r>
        <w:rPr>
          <w:b/>
          <w:color w:val="E65C00"/>
          <w:sz w:val="20"/>
        </w:rPr>
        <w:t xml:space="preserve">  3. </w:t>
      </w:r>
      <w:r>
        <w:rPr>
          <w:sz w:val="20"/>
        </w:rPr>
        <w:t>Doyma = Ses limiti: sonuna kadar actiniz, daha fazla gitmiyor</w:t>
      </w:r>
    </w:p>
    <w:p w:rsidR="00724AE6" w:rsidRDefault="001104E4">
      <w:r>
        <w:rPr>
          <w:b/>
          <w:color w:val="E65C00"/>
          <w:sz w:val="20"/>
        </w:rPr>
        <w:t xml:space="preserve">  4. </w:t>
      </w:r>
      <w:r>
        <w:rPr>
          <w:sz w:val="20"/>
        </w:rPr>
        <w:t>Aktivasyon = Filtre: ham sinyali islenebilir hale getirir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724AE6" w:rsidRDefault="001104E4">
      <w:pPr>
        <w:pStyle w:val="ListeMaddemi"/>
      </w:pPr>
      <w:r>
        <w:rPr>
          <w:sz w:val="20"/>
        </w:rPr>
        <w:lastRenderedPageBreak/>
        <w:t>Sigmoid neden 0-1 arasi? - e^(-z) her zaman pozitif, bolum her zaman 0-1.</w:t>
      </w:r>
    </w:p>
    <w:p w:rsidR="00724AE6" w:rsidRDefault="001104E4">
      <w:pPr>
        <w:pStyle w:val="ListeMaddemi"/>
      </w:pPr>
      <w:r>
        <w:rPr>
          <w:sz w:val="20"/>
        </w:rPr>
        <w:t>Tanh neden</w:t>
      </w:r>
      <w:r>
        <w:rPr>
          <w:sz w:val="20"/>
        </w:rPr>
        <w:t xml:space="preserve"> tercih edilir? - Sifir merkezli, gradyan daha iyi.</w:t>
      </w:r>
    </w:p>
    <w:p w:rsidR="00724AE6" w:rsidRDefault="001104E4">
      <w:pPr>
        <w:pStyle w:val="ListeMaddemi"/>
      </w:pPr>
      <w:r>
        <w:rPr>
          <w:sz w:val="20"/>
        </w:rPr>
        <w:t>Doyma nedir? - Uclarda turev sifira yaklasir, ogrenme durur.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724AE6" w:rsidRDefault="00724AE6"/>
    <w:p w:rsidR="00724AE6" w:rsidRDefault="001104E4">
      <w:r>
        <w:rPr>
          <w:i/>
          <w:color w:val="6A1B9A"/>
          <w:sz w:val="20"/>
        </w:rPr>
        <w:t xml:space="preserve">  Süre: 10 dakika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Uygulama Etkinliği: "Fonksiyon Grafigi Ciizme"</w:t>
      </w:r>
    </w:p>
    <w:p w:rsidR="00724AE6" w:rsidRDefault="001104E4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724AE6" w:rsidRDefault="001104E4">
      <w:r>
        <w:rPr>
          <w:b/>
          <w:color w:val="1B2A4A"/>
          <w:sz w:val="20"/>
        </w:rPr>
        <w:t xml:space="preserve">Amacı: </w:t>
      </w:r>
      <w:r>
        <w:rPr>
          <w:sz w:val="20"/>
        </w:rPr>
        <w:t>Python ile Sigmoid ve Tanh grafiklerini cizip karsilastirmak.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724AE6" w:rsidRDefault="001104E4">
      <w:r>
        <w:rPr>
          <w:b/>
          <w:color w:val="6A1B9A"/>
          <w:sz w:val="20"/>
        </w:rPr>
        <w:t xml:space="preserve">  1. </w:t>
      </w:r>
      <w:r>
        <w:rPr>
          <w:sz w:val="20"/>
        </w:rPr>
        <w:t>NumPy ile z = np.linspace(-5, 5, 100) olusturun.</w:t>
      </w:r>
    </w:p>
    <w:p w:rsidR="00724AE6" w:rsidRDefault="001104E4">
      <w:r>
        <w:rPr>
          <w:b/>
          <w:color w:val="6A1B9A"/>
          <w:sz w:val="20"/>
        </w:rPr>
        <w:t xml:space="preserve">  2. </w:t>
      </w:r>
      <w:r>
        <w:rPr>
          <w:sz w:val="20"/>
        </w:rPr>
        <w:t xml:space="preserve">Sigmoid </w:t>
      </w:r>
      <w:r>
        <w:rPr>
          <w:sz w:val="20"/>
        </w:rPr>
        <w:t>fonksiyonu: 1 / (1 + np.exp(-z)) hesaplayin.</w:t>
      </w:r>
    </w:p>
    <w:p w:rsidR="00724AE6" w:rsidRDefault="001104E4">
      <w:r>
        <w:rPr>
          <w:b/>
          <w:color w:val="6A1B9A"/>
          <w:sz w:val="20"/>
        </w:rPr>
        <w:t xml:space="preserve">  3. </w:t>
      </w:r>
      <w:r>
        <w:rPr>
          <w:sz w:val="20"/>
        </w:rPr>
        <w:t>Tanh fonksiyonu: np.tanh(z) hesaplayin.</w:t>
      </w:r>
    </w:p>
    <w:p w:rsidR="00724AE6" w:rsidRDefault="001104E4">
      <w:r>
        <w:rPr>
          <w:b/>
          <w:color w:val="6A1B9A"/>
          <w:sz w:val="20"/>
        </w:rPr>
        <w:t xml:space="preserve">  4. </w:t>
      </w:r>
      <w:r>
        <w:rPr>
          <w:sz w:val="20"/>
        </w:rPr>
        <w:t>Matplotlib ile her ikisini ayni grafikte cizin.</w:t>
      </w:r>
    </w:p>
    <w:p w:rsidR="00724AE6" w:rsidRDefault="001104E4">
      <w:r>
        <w:rPr>
          <w:b/>
          <w:color w:val="6A1B9A"/>
          <w:sz w:val="20"/>
        </w:rPr>
        <w:t xml:space="preserve">  5. </w:t>
      </w:r>
      <w:r>
        <w:rPr>
          <w:sz w:val="20"/>
        </w:rPr>
        <w:t>Grafige baslik, eksen etiketi ve gosterge (legend) ekleyin.</w:t>
      </w:r>
    </w:p>
    <w:p w:rsidR="00724AE6" w:rsidRDefault="001104E4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Sigmoid-Tanh Karsilastirma Grafig</w:t>
      </w:r>
      <w:r>
        <w:rPr>
          <w:sz w:val="20"/>
        </w:rPr>
        <w:t>i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724AE6" w:rsidRDefault="001104E4">
      <w:r>
        <w:rPr>
          <w:b/>
          <w:color w:val="6A1B9A"/>
          <w:sz w:val="20"/>
        </w:rPr>
        <w:t xml:space="preserve">  1. </w:t>
      </w:r>
      <w:r>
        <w:rPr>
          <w:sz w:val="20"/>
        </w:rPr>
        <w:t>Herhangi bir matematiksel fonksiyonun gorsellestirilmesi.</w:t>
      </w:r>
    </w:p>
    <w:p w:rsidR="00724AE6" w:rsidRDefault="001104E4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Matematik (fonksiyonlar, turev), Gorsel Tasarim (grafik)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724AE6" w:rsidRDefault="001104E4">
            <w:r>
              <w:rPr>
                <w:sz w:val="20"/>
              </w:rPr>
              <w:t>Step fonksiyonunu da ayni grafige ekleyin.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Her fon</w:t>
      </w:r>
      <w:r>
        <w:rPr>
          <w:sz w:val="20"/>
        </w:rPr>
        <w:t>ksiyonun turevini de cizin ve yorumlayin.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724AE6" w:rsidRDefault="00724AE6"/>
    <w:p w:rsidR="00724AE6" w:rsidRDefault="001104E4">
      <w:r>
        <w:rPr>
          <w:i/>
          <w:color w:val="2E7D32"/>
          <w:sz w:val="20"/>
        </w:rPr>
        <w:t xml:space="preserve">  Süre: 8 dakika</w:t>
      </w:r>
    </w:p>
    <w:p w:rsidR="00724AE6" w:rsidRDefault="001104E4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724AE6" w:rsidRDefault="001104E4">
      <w:r>
        <w:rPr>
          <w:sz w:val="20"/>
        </w:rPr>
        <w:t xml:space="preserve">  ☐  Sigmoid formulunu yazar ve elle hesaplar.</w:t>
      </w:r>
    </w:p>
    <w:p w:rsidR="00724AE6" w:rsidRDefault="001104E4">
      <w:r>
        <w:rPr>
          <w:sz w:val="20"/>
        </w:rPr>
        <w:t xml:space="preserve">  ☐  Tanh formulunu yazar ve Sigmoid den farkini bilir.</w:t>
      </w:r>
    </w:p>
    <w:p w:rsidR="00724AE6" w:rsidRDefault="001104E4">
      <w:r>
        <w:rPr>
          <w:sz w:val="20"/>
        </w:rPr>
        <w:t xml:space="preserve">  ☐  Doyma kavramini aciklar.</w:t>
      </w:r>
    </w:p>
    <w:p w:rsidR="00724AE6" w:rsidRDefault="001104E4">
      <w:r>
        <w:rPr>
          <w:sz w:val="20"/>
        </w:rPr>
        <w:t xml:space="preserve">  ☐  Python ile grafik cizer.</w:t>
      </w:r>
    </w:p>
    <w:p w:rsidR="00724AE6" w:rsidRDefault="001104E4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724AE6" w:rsidRDefault="001104E4">
      <w:r>
        <w:rPr>
          <w:b/>
          <w:color w:val="2E7D32"/>
          <w:sz w:val="20"/>
        </w:rPr>
        <w:t xml:space="preserve">  1. </w:t>
      </w:r>
      <w:r>
        <w:rPr>
          <w:sz w:val="20"/>
        </w:rPr>
        <w:t>Sigmoid ve Tanh formullerini ezber degil anlayarak yazabiliy</w:t>
      </w:r>
      <w:r>
        <w:rPr>
          <w:sz w:val="20"/>
        </w:rPr>
        <w:t>or muyum?</w:t>
      </w:r>
    </w:p>
    <w:p w:rsidR="00724AE6" w:rsidRDefault="001104E4">
      <w:r>
        <w:rPr>
          <w:b/>
          <w:color w:val="2E7D32"/>
          <w:sz w:val="20"/>
        </w:rPr>
        <w:t xml:space="preserve">  2. </w:t>
      </w:r>
      <w:r>
        <w:rPr>
          <w:sz w:val="20"/>
        </w:rPr>
        <w:t>Doyma problemini aciklayabiliyor muyum?</w:t>
      </w:r>
    </w:p>
    <w:p w:rsidR="00724AE6" w:rsidRDefault="001104E4">
      <w:r>
        <w:rPr>
          <w:b/>
          <w:color w:val="2E7D32"/>
          <w:sz w:val="20"/>
        </w:rPr>
        <w:t xml:space="preserve">  3. </w:t>
      </w:r>
      <w:r>
        <w:rPr>
          <w:sz w:val="20"/>
        </w:rPr>
        <w:t>Grafikleri yorumlayabiliyor muyum?</w:t>
      </w:r>
    </w:p>
    <w:p w:rsidR="00724AE6" w:rsidRDefault="001104E4">
      <w:pPr>
        <w:spacing w:before="200"/>
      </w:pPr>
      <w:r>
        <w:rPr>
          <w:b/>
          <w:color w:val="2E7D32"/>
          <w:sz w:val="24"/>
        </w:rPr>
        <w:lastRenderedPageBreak/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2E7D32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Sigmoid(0) = ?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a) 0 b) 0.5 c) 1 d) -1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b) 0.5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Tanh cikis araligi?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 xml:space="preserve">a) 0-1 b) -1 ile 1 c) 0-inf d) -inf </w:t>
            </w:r>
            <w:r>
              <w:rPr>
                <w:sz w:val="18"/>
              </w:rPr>
              <w:t>ile inf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b) -1 ile 1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Doyma ne demek?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a) Cikis buyur b) Turev sifira yaklasir c) Hata artar d) Giris sifir olur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b) Turev sifira yaklasir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724AE6" w:rsidRDefault="001104E4">
      <w:r>
        <w:rPr>
          <w:b/>
          <w:color w:val="2E7D32"/>
          <w:sz w:val="20"/>
        </w:rPr>
        <w:t>Açık Uçlu:</w:t>
      </w:r>
    </w:p>
    <w:p w:rsidR="00724AE6" w:rsidRDefault="001104E4">
      <w:r>
        <w:rPr>
          <w:b/>
          <w:color w:val="2E7D32"/>
          <w:sz w:val="20"/>
        </w:rPr>
        <w:t xml:space="preserve">  1. </w:t>
      </w:r>
      <w:r>
        <w:rPr>
          <w:sz w:val="20"/>
        </w:rPr>
        <w:t>Sigmoid mi Tanh mi tercih edilmeli? Hangi durumlarda hangisi daha iyi?</w:t>
      </w:r>
    </w:p>
    <w:p w:rsidR="00724AE6" w:rsidRDefault="001104E4">
      <w:r>
        <w:rPr>
          <w:b/>
          <w:color w:val="2E7D32"/>
          <w:sz w:val="20"/>
        </w:rPr>
        <w:t>Eleştirel D</w:t>
      </w:r>
      <w:r>
        <w:rPr>
          <w:b/>
          <w:color w:val="2E7D32"/>
          <w:sz w:val="20"/>
        </w:rPr>
        <w:t>üşünme:</w:t>
      </w:r>
    </w:p>
    <w:p w:rsidR="00724AE6" w:rsidRDefault="001104E4">
      <w:r>
        <w:rPr>
          <w:b/>
          <w:color w:val="2E7D32"/>
          <w:sz w:val="20"/>
        </w:rPr>
        <w:t xml:space="preserve">  1. </w:t>
      </w:r>
      <w:r>
        <w:rPr>
          <w:sz w:val="20"/>
        </w:rPr>
        <w:t>Doyma problemini cozen bir aktivasyon fonksiyonu tasarlayabilir misiniz?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724AE6" w:rsidRDefault="001104E4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 Adım Adım Uygulama: "Sigmoid ve Tanh Hesaplama"</w:t>
      </w:r>
    </w:p>
    <w:p w:rsidR="00724AE6" w:rsidRDefault="001104E4">
      <w:r>
        <w:rPr>
          <w:b/>
          <w:color w:val="1B2A4A"/>
          <w:sz w:val="20"/>
        </w:rPr>
        <w:t xml:space="preserve">Hedef: </w:t>
      </w:r>
      <w:r>
        <w:rPr>
          <w:sz w:val="20"/>
        </w:rPr>
        <w:t>Elle ve Python ile fonksiyon degerleri hesaplama.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z=-2: Sigmoid=0.119, Tanh=-0.964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Negatif bolge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Her ikisi de negatif yana yakin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z=0: Sigmoid=0.5, Tanh=0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Orta nokta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Sigmoid 0.5, Tanh 0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z=2: Sigmoid=0.881, Tanh=0.964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Pozitif bolge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Her ikisi de pozitif yana yakin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En az 5 farkli z degeri icin her iki fonksiyonu hesaplayin.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 Canlı Demo: "Canli Grafik Cizimi"</w:t>
      </w:r>
    </w:p>
    <w:p w:rsidR="00724AE6" w:rsidRDefault="001104E4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Python ile adim adim grafik olusturur.</w:t>
      </w:r>
    </w:p>
    <w:p w:rsidR="00724AE6" w:rsidRDefault="001104E4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Ayni kodu yazar ve farkli z araliklari dener.</w:t>
      </w:r>
    </w:p>
    <w:p w:rsidR="00724AE6" w:rsidRDefault="001104E4">
      <w:r>
        <w:rPr>
          <w:b/>
          <w:color w:val="1B2A4A"/>
          <w:sz w:val="20"/>
        </w:rPr>
        <w:t xml:space="preserve">Dikkat </w:t>
      </w:r>
      <w:r>
        <w:rPr>
          <w:b/>
          <w:color w:val="1B2A4A"/>
          <w:sz w:val="20"/>
        </w:rPr>
        <w:t xml:space="preserve">Noktaları: </w:t>
      </w:r>
      <w:r>
        <w:rPr>
          <w:sz w:val="20"/>
        </w:rPr>
        <w:t>np.exp overflow a dikkat, buyuk z degerlerinde!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z=-3 den 3 e Sigmoid hesaplayin (7 deger)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Tablo olusturun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 xml:space="preserve">Python </w:t>
            </w:r>
            <w:r>
              <w:rPr>
                <w:sz w:val="18"/>
              </w:rPr>
              <w:t>ile Sigmoid grafigi cizin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S egriisi gorseli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Sigmoid turevi grafigiini de cizin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Can egrileri</w:t>
            </w:r>
          </w:p>
        </w:tc>
      </w:tr>
    </w:tbl>
    <w:p w:rsidR="00724AE6" w:rsidRDefault="00724AE6"/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 Vaka Çalışması: "Olasilik Cikti"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724AE6" w:rsidRDefault="001104E4">
            <w:r>
              <w:rPr>
                <w:sz w:val="20"/>
              </w:rPr>
              <w:t xml:space="preserve">Bir spam filtresi Sigmoid ciktisi </w:t>
            </w:r>
            <w:r>
              <w:rPr>
                <w:sz w:val="20"/>
              </w:rPr>
              <w:t>olarak 0.87 veriyor. Bu e-posta spam mi degil mi? Esik deger 0.5 ise?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Olasilik yorumu ve karar aciklamasi.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724AE6" w:rsidRDefault="001104E4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724AE6" w:rsidRDefault="001104E4">
      <w:r>
        <w:rPr>
          <w:sz w:val="20"/>
        </w:rPr>
        <w:t>Aktivasyon fonksiyonlarinin amaci, Sigmoid (0-1 arasi), Tanh (-1,1 arasi), doyma problemi ve Python ile grafik cizme.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724AE6">
        <w:trPr>
          <w:jc w:val="center"/>
        </w:trPr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Aktivasyon Fonksiyonu</w:t>
            </w:r>
          </w:p>
        </w:tc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Sigmoid</w:t>
            </w:r>
          </w:p>
        </w:tc>
      </w:tr>
      <w:tr w:rsidR="00724AE6">
        <w:trPr>
          <w:jc w:val="center"/>
        </w:trPr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Tanh</w:t>
            </w:r>
          </w:p>
        </w:tc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Doyma (Saturation)</w:t>
            </w:r>
          </w:p>
        </w:tc>
      </w:tr>
      <w:tr w:rsidR="00724AE6">
        <w:trPr>
          <w:jc w:val="center"/>
        </w:trPr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Vanishing Gradient</w:t>
            </w:r>
          </w:p>
        </w:tc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Turev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724AE6" w:rsidRDefault="001104E4">
      <w:r>
        <w:rPr>
          <w:sz w:val="20"/>
        </w:rPr>
        <w:t>Sonraki derste ReLU ve turevlerini ogrenecegiz - doyma probleminin cozumu!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724AE6" w:rsidRDefault="001104E4">
            <w:r>
              <w:rPr>
                <w:sz w:val="20"/>
              </w:rPr>
              <w:t>Sigmoid ve Tanh turevlerini arastirin ve formullerini yazin.</w:t>
            </w:r>
          </w:p>
        </w:tc>
      </w:tr>
    </w:tbl>
    <w:p w:rsidR="00724AE6" w:rsidRDefault="00724AE6"/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724AE6" w:rsidRDefault="001104E4">
      <w:pPr>
        <w:pStyle w:val="ListeMaddemi"/>
      </w:pPr>
      <w:r>
        <w:rPr>
          <w:sz w:val="20"/>
        </w:rPr>
        <w:t>Matplotlib kurulu, grafik orneklerini hazirlayin.</w:t>
      </w:r>
    </w:p>
    <w:p w:rsidR="00724AE6" w:rsidRDefault="001104E4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724AE6">
        <w:trPr>
          <w:jc w:val="center"/>
        </w:trPr>
        <w:tc>
          <w:tcPr>
            <w:tcW w:w="4819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724AE6">
        <w:trPr>
          <w:jc w:val="center"/>
        </w:trPr>
        <w:tc>
          <w:tcPr>
            <w:tcW w:w="4819" w:type="dxa"/>
          </w:tcPr>
          <w:p w:rsidR="00724AE6" w:rsidRDefault="001104E4">
            <w:r>
              <w:rPr>
                <w:sz w:val="18"/>
              </w:rPr>
              <w:t>e (Euler) sayisi bili</w:t>
            </w:r>
            <w:r>
              <w:rPr>
                <w:sz w:val="18"/>
              </w:rPr>
              <w:t>nmiyor</w:t>
            </w:r>
          </w:p>
        </w:tc>
        <w:tc>
          <w:tcPr>
            <w:tcW w:w="4819" w:type="dxa"/>
          </w:tcPr>
          <w:p w:rsidR="00724AE6" w:rsidRDefault="001104E4">
            <w:r>
              <w:rPr>
                <w:sz w:val="18"/>
              </w:rPr>
              <w:t>np.exp() kullanin, e yi ezberlemeye gerek yok</w:t>
            </w:r>
          </w:p>
        </w:tc>
      </w:tr>
      <w:tr w:rsidR="00724AE6">
        <w:trPr>
          <w:jc w:val="center"/>
        </w:trPr>
        <w:tc>
          <w:tcPr>
            <w:tcW w:w="4819" w:type="dxa"/>
          </w:tcPr>
          <w:p w:rsidR="00724AE6" w:rsidRDefault="001104E4">
            <w:r>
              <w:rPr>
                <w:sz w:val="18"/>
              </w:rPr>
              <w:t>Turev kavrami yabanci</w:t>
            </w:r>
          </w:p>
        </w:tc>
        <w:tc>
          <w:tcPr>
            <w:tcW w:w="4819" w:type="dxa"/>
          </w:tcPr>
          <w:p w:rsidR="00724AE6" w:rsidRDefault="001104E4">
            <w:r>
              <w:rPr>
                <w:sz w:val="18"/>
              </w:rPr>
              <w:t>Turev = degisim hizi, basitce anlatin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Teori: 15dk, Elle hesaplama: 10dk, Python grafik: 20dk</w:t>
      </w:r>
    </w:p>
    <w:p w:rsidR="00724AE6" w:rsidRDefault="001104E4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724AE6" w:rsidRDefault="001104E4">
            <w:r>
              <w:rPr>
                <w:sz w:val="20"/>
              </w:rPr>
              <w:t>Hazir grafik kodunu vererek sadece yoruma</w:t>
            </w:r>
            <w:r>
              <w:rPr>
                <w:sz w:val="20"/>
              </w:rPr>
              <w:t xml:space="preserve"> odaklanin.</w:t>
            </w:r>
          </w:p>
        </w:tc>
      </w:tr>
    </w:tbl>
    <w:p w:rsidR="00724AE6" w:rsidRDefault="00724AE6"/>
    <w:p w:rsidR="00724AE6" w:rsidRDefault="001104E4">
      <w:r>
        <w:br w:type="page"/>
      </w:r>
    </w:p>
    <w:p w:rsidR="00724AE6" w:rsidRDefault="001104E4">
      <w:pPr>
        <w:jc w:val="center"/>
      </w:pPr>
      <w:r>
        <w:rPr>
          <w:b/>
          <w:color w:val="1B2A4A"/>
          <w:sz w:val="36"/>
        </w:rPr>
        <w:lastRenderedPageBreak/>
        <w:t>━━━  30. SAAT  ━━━</w:t>
      </w:r>
    </w:p>
    <w:p w:rsidR="00724AE6" w:rsidRDefault="001104E4">
      <w:pPr>
        <w:jc w:val="center"/>
      </w:pPr>
      <w:r>
        <w:rPr>
          <w:color w:val="2C6FAD"/>
          <w:sz w:val="32"/>
        </w:rPr>
        <w:t>Aktivasyon Fonksiyonlari: ReLU Ailesi</w:t>
      </w:r>
    </w:p>
    <w:p w:rsidR="00724AE6" w:rsidRDefault="00724AE6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ReLU ve turevlerini (Leaky ReLU, ELU) anlar ve neden modern aglarda tercih edildigini kavrar.</w:t>
      </w:r>
    </w:p>
    <w:p w:rsidR="00724AE6" w:rsidRDefault="00724AE6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3.2.4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ReLU fonksiyonunu tanimlar ve grafigini cizer.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Bilgi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3.2.5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ReLU nin Sigmoid e gore avantajlarini soyler.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Kavrama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3.2.6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Leaky ReLU ve ELU varyantlarini aciklar.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Bilgi</w:t>
            </w:r>
          </w:p>
        </w:tc>
      </w:tr>
    </w:tbl>
    <w:p w:rsidR="00724AE6" w:rsidRDefault="00724AE6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 xml:space="preserve">Sigmoid ve Tanh </w:t>
      </w:r>
      <w:r>
        <w:rPr>
          <w:sz w:val="20"/>
        </w:rPr>
        <w:t>fonksiyonlarini ve doyma problemini bilmek.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724AE6" w:rsidRDefault="001104E4">
      <w:pPr>
        <w:pStyle w:val="ListeMaddemi"/>
      </w:pPr>
      <w:r>
        <w:rPr>
          <w:sz w:val="20"/>
        </w:rPr>
        <w:t>Sigmoid ve Tanh grafikleri.</w:t>
      </w:r>
    </w:p>
    <w:p w:rsidR="00724AE6" w:rsidRDefault="001104E4">
      <w:pPr>
        <w:pStyle w:val="ListeMaddemi"/>
      </w:pPr>
      <w:r>
        <w:rPr>
          <w:sz w:val="20"/>
        </w:rPr>
        <w:t>Doyma (vanishing gradient) problemi.</w:t>
      </w:r>
    </w:p>
    <w:p w:rsidR="00724AE6" w:rsidRDefault="001104E4">
      <w:pPr>
        <w:pStyle w:val="ListeMaddemi"/>
      </w:pPr>
      <w:r>
        <w:rPr>
          <w:sz w:val="20"/>
        </w:rPr>
        <w:t>Python fonksiyon yazimi.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724AE6" w:rsidRDefault="001104E4">
      <w:pPr>
        <w:pStyle w:val="ListeMaddemi"/>
      </w:pPr>
      <w:r>
        <w:rPr>
          <w:sz w:val="20"/>
        </w:rPr>
        <w:t>ReLU nun cok karmasik oldugu.</w:t>
      </w:r>
    </w:p>
    <w:p w:rsidR="00724AE6" w:rsidRDefault="001104E4">
      <w:pPr>
        <w:pStyle w:val="ListeMaddemi"/>
      </w:pPr>
      <w:r>
        <w:rPr>
          <w:sz w:val="20"/>
        </w:rPr>
        <w:t xml:space="preserve">Sadece ReLU kullanmanin yeterli </w:t>
      </w:r>
      <w:r>
        <w:rPr>
          <w:sz w:val="20"/>
        </w:rPr>
        <w:t>oldugu.</w:t>
      </w:r>
    </w:p>
    <w:p w:rsidR="00724AE6" w:rsidRDefault="001104E4">
      <w:pPr>
        <w:pStyle w:val="ListeMaddemi"/>
      </w:pPr>
      <w:r>
        <w:rPr>
          <w:sz w:val="20"/>
        </w:rPr>
        <w:t>Negatif degerleri sifir yapmanin sorun yaratmadigi.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724AE6" w:rsidRDefault="001104E4">
      <w:pPr>
        <w:pStyle w:val="ListeMaddemi"/>
      </w:pPr>
      <w:r>
        <w:rPr>
          <w:sz w:val="20"/>
        </w:rPr>
        <w:t>Bilgisayar (Python + NumPy + Matplotlib kurulu)</w:t>
      </w:r>
    </w:p>
    <w:p w:rsidR="00724AE6" w:rsidRDefault="001104E4">
      <w:pPr>
        <w:pStyle w:val="ListeMaddemi"/>
      </w:pPr>
      <w:r>
        <w:rPr>
          <w:sz w:val="20"/>
        </w:rPr>
        <w:t>PyCharm IDE</w:t>
      </w:r>
    </w:p>
    <w:p w:rsidR="00724AE6" w:rsidRDefault="001104E4">
      <w:pPr>
        <w:pStyle w:val="ListeMaddemi"/>
      </w:pPr>
      <w:r>
        <w:rPr>
          <w:sz w:val="20"/>
        </w:rPr>
        <w:t>Projeksiyon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E1  |  GİRME (ENG</w:t>
            </w:r>
            <w:r>
              <w:rPr>
                <w:b/>
                <w:color w:val="FFFFFF"/>
                <w:sz w:val="28"/>
              </w:rPr>
              <w:t>AGE)  —  Dikkat Çekme &amp; Merak Uyandırma</w:t>
            </w:r>
          </w:p>
        </w:tc>
      </w:tr>
    </w:tbl>
    <w:p w:rsidR="00724AE6" w:rsidRDefault="00724AE6"/>
    <w:p w:rsidR="00724AE6" w:rsidRDefault="001104E4">
      <w:r>
        <w:rPr>
          <w:i/>
          <w:color w:val="2C6FAD"/>
          <w:sz w:val="20"/>
        </w:rPr>
        <w:t xml:space="preserve">  Süre: 5 dakika</w:t>
      </w:r>
    </w:p>
    <w:p w:rsidR="00724AE6" w:rsidRDefault="001104E4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"Sigmoid doyuyor, ogrenme yavasliyor. Cozum: cok basit bir fonksiyon - pozitifse aynen gecir, negatifse sifir yap. Bu kadar! ReLU bu."</w:t>
      </w:r>
    </w:p>
    <w:p w:rsidR="00724AE6" w:rsidRDefault="001104E4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Kapali musluk (ne</w:t>
      </w:r>
      <w:r>
        <w:rPr>
          <w:sz w:val="20"/>
        </w:rPr>
        <w:t>gatif = 0) ve acik musluk (pozitif = aynen). En basit ve en etkili aktivasyon fonksiyonu.</w:t>
      </w:r>
    </w:p>
    <w:p w:rsidR="00724AE6" w:rsidRDefault="001104E4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724AE6" w:rsidRDefault="001104E4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ReLU ne demektir?</w:t>
      </w:r>
    </w:p>
    <w:p w:rsidR="00724AE6" w:rsidRDefault="001104E4">
      <w:r>
        <w:rPr>
          <w:b/>
          <w:color w:val="2C6FAD"/>
          <w:sz w:val="20"/>
        </w:rPr>
        <w:t xml:space="preserve">  2. </w:t>
      </w:r>
      <w:r>
        <w:rPr>
          <w:sz w:val="20"/>
        </w:rPr>
        <w:t>ReLU(3) kactir?</w:t>
      </w:r>
    </w:p>
    <w:p w:rsidR="00724AE6" w:rsidRDefault="001104E4">
      <w:r>
        <w:rPr>
          <w:b/>
          <w:color w:val="2C6FAD"/>
          <w:sz w:val="20"/>
        </w:rPr>
        <w:t xml:space="preserve">  3. </w:t>
      </w:r>
      <w:r>
        <w:rPr>
          <w:sz w:val="20"/>
        </w:rPr>
        <w:t>ReLU(-2) kactir?</w:t>
      </w:r>
    </w:p>
    <w:p w:rsidR="00724AE6" w:rsidRDefault="001104E4">
      <w:pPr>
        <w:spacing w:before="200"/>
      </w:pPr>
      <w:r>
        <w:rPr>
          <w:b/>
          <w:color w:val="2C6FAD"/>
          <w:sz w:val="24"/>
        </w:rPr>
        <w:t xml:space="preserve">  Motivasyon Etkinliği: "ReLU Simulsyonu"</w:t>
      </w:r>
    </w:p>
    <w:p w:rsidR="00724AE6" w:rsidRDefault="001104E4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Ogrenciler ReLU gibi</w:t>
      </w:r>
      <w:r>
        <w:rPr>
          <w:sz w:val="20"/>
        </w:rPr>
        <w:t xml:space="preserve"> davranarak pozitif/negatif sayilari filtreler.</w:t>
      </w:r>
    </w:p>
    <w:p w:rsidR="00724AE6" w:rsidRDefault="001104E4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rasgele sayilar soyler (-5, 3, -1, 7, 0, -3, 4). Ogrenciler: pozitifse tekrarlar, negatifse 'sifir' der.</w:t>
      </w:r>
    </w:p>
    <w:p w:rsidR="00724AE6" w:rsidRDefault="001104E4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724AE6" w:rsidRDefault="001104E4">
            <w:r>
              <w:rPr>
                <w:sz w:val="20"/>
              </w:rPr>
              <w:t xml:space="preserve">z=[-2, -1, 0, 1, 2, 3] icin ReLU cikislarini soyleyin: [0, </w:t>
            </w:r>
            <w:r>
              <w:rPr>
                <w:sz w:val="20"/>
              </w:rPr>
              <w:t>0, 0, 1, 2, 3]</w:t>
            </w:r>
          </w:p>
        </w:tc>
      </w:tr>
    </w:tbl>
    <w:p w:rsidR="00724AE6" w:rsidRDefault="00724AE6"/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724AE6" w:rsidRDefault="00724AE6"/>
    <w:p w:rsidR="00724AE6" w:rsidRDefault="001104E4">
      <w:r>
        <w:rPr>
          <w:i/>
          <w:color w:val="007A7A"/>
          <w:sz w:val="20"/>
        </w:rPr>
        <w:t xml:space="preserve">  Süre: 10 dakika</w:t>
      </w:r>
    </w:p>
    <w:p w:rsidR="00724AE6" w:rsidRDefault="001104E4">
      <w:pPr>
        <w:spacing w:before="200"/>
      </w:pPr>
      <w:r>
        <w:rPr>
          <w:b/>
          <w:color w:val="007A7A"/>
          <w:sz w:val="24"/>
        </w:rPr>
        <w:t xml:space="preserve">  Keşif Etkinliği: "ReLU Ailesi Kodlama"</w:t>
      </w:r>
    </w:p>
    <w:p w:rsidR="00724AE6" w:rsidRDefault="001104E4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Kodlama</w:t>
      </w:r>
    </w:p>
    <w:p w:rsidR="00724AE6" w:rsidRDefault="001104E4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ReLU, Leaky </w:t>
      </w:r>
      <w:r>
        <w:rPr>
          <w:sz w:val="20"/>
        </w:rPr>
        <w:t>ReLU ve ELU fonksiyonlarini Python ile kodlamak.</w:t>
      </w:r>
    </w:p>
    <w:p w:rsidR="00724AE6" w:rsidRDefault="001104E4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NumPy, Matplotlib</w:t>
      </w:r>
    </w:p>
    <w:p w:rsidR="00724AE6" w:rsidRDefault="001104E4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724AE6" w:rsidRDefault="001104E4">
      <w:r>
        <w:rPr>
          <w:b/>
          <w:color w:val="007A7A"/>
          <w:sz w:val="20"/>
        </w:rPr>
        <w:t xml:space="preserve">  1. </w:t>
      </w:r>
      <w:r>
        <w:rPr>
          <w:sz w:val="20"/>
        </w:rPr>
        <w:t>ReLU fonksiyonu yazin: max(0, z) veya np.maximum(0, z).</w:t>
      </w:r>
    </w:p>
    <w:p w:rsidR="00724AE6" w:rsidRDefault="001104E4">
      <w:r>
        <w:rPr>
          <w:b/>
          <w:color w:val="007A7A"/>
          <w:sz w:val="20"/>
        </w:rPr>
        <w:t xml:space="preserve">  2. </w:t>
      </w:r>
      <w:r>
        <w:rPr>
          <w:sz w:val="20"/>
        </w:rPr>
        <w:t>Leaky ReLU yazin: z if z&gt;0, alpha*z if z&lt;=0 (alpha=0.01).</w:t>
      </w:r>
    </w:p>
    <w:p w:rsidR="00724AE6" w:rsidRDefault="001104E4">
      <w:r>
        <w:rPr>
          <w:b/>
          <w:color w:val="007A7A"/>
          <w:sz w:val="20"/>
        </w:rPr>
        <w:t xml:space="preserve">  3. </w:t>
      </w:r>
      <w:r>
        <w:rPr>
          <w:sz w:val="20"/>
        </w:rPr>
        <w:t xml:space="preserve">ELU </w:t>
      </w:r>
      <w:r>
        <w:rPr>
          <w:sz w:val="20"/>
        </w:rPr>
        <w:t>yazin: z if z&gt;0, alpha*(e^z - 1) if z&lt;=0.</w:t>
      </w:r>
    </w:p>
    <w:p w:rsidR="00724AE6" w:rsidRDefault="001104E4">
      <w:r>
        <w:rPr>
          <w:b/>
          <w:color w:val="007A7A"/>
          <w:sz w:val="20"/>
        </w:rPr>
        <w:t xml:space="preserve">  4. </w:t>
      </w:r>
      <w:r>
        <w:rPr>
          <w:sz w:val="20"/>
        </w:rPr>
        <w:t>Uc fonksiyonun grafigiini ayni eksende cizin.</w:t>
      </w:r>
    </w:p>
    <w:p w:rsidR="00724AE6" w:rsidRDefault="001104E4">
      <w:r>
        <w:rPr>
          <w:b/>
          <w:color w:val="007A7A"/>
          <w:sz w:val="20"/>
        </w:rPr>
        <w:t xml:space="preserve">  5. </w:t>
      </w:r>
      <w:r>
        <w:rPr>
          <w:sz w:val="20"/>
        </w:rPr>
        <w:t>Sigmoid ve Tanh ile birlikte 5 fonksiyonu karsilastirin.</w:t>
      </w:r>
    </w:p>
    <w:p w:rsidR="00724AE6" w:rsidRDefault="001104E4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Fonksiyon tasarimcisi: farkli aktivasyonlari karsilastiran</w:t>
      </w:r>
    </w:p>
    <w:p w:rsidR="00724AE6" w:rsidRDefault="001104E4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Kodlama ve gr</w:t>
      </w:r>
      <w:r>
        <w:rPr>
          <w:sz w:val="20"/>
        </w:rPr>
        <w:t>afik hatalarini kontrol eder</w:t>
      </w:r>
    </w:p>
    <w:p w:rsidR="00724AE6" w:rsidRDefault="001104E4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ReLU Ailesi Karsilastirma Grafigi</w:t>
      </w:r>
    </w:p>
    <w:p w:rsidR="00724AE6" w:rsidRDefault="001104E4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724AE6" w:rsidRDefault="001104E4">
      <w:r>
        <w:rPr>
          <w:b/>
          <w:color w:val="007A7A"/>
          <w:sz w:val="20"/>
        </w:rPr>
        <w:t xml:space="preserve">  1. </w:t>
      </w:r>
      <w:r>
        <w:rPr>
          <w:sz w:val="20"/>
        </w:rPr>
        <w:t>Dying ReLU problemi nedir?</w:t>
      </w:r>
    </w:p>
    <w:p w:rsidR="00724AE6" w:rsidRDefault="001104E4">
      <w:r>
        <w:rPr>
          <w:b/>
          <w:color w:val="007A7A"/>
          <w:sz w:val="20"/>
        </w:rPr>
        <w:t xml:space="preserve">  2. </w:t>
      </w:r>
      <w:r>
        <w:rPr>
          <w:sz w:val="20"/>
        </w:rPr>
        <w:t>Swish aktivasyonu nedir?</w:t>
      </w:r>
    </w:p>
    <w:p w:rsidR="00724AE6" w:rsidRDefault="001104E4">
      <w:r>
        <w:rPr>
          <w:b/>
          <w:color w:val="007A7A"/>
          <w:sz w:val="20"/>
        </w:rPr>
        <w:t xml:space="preserve">  3. </w:t>
      </w:r>
      <w:r>
        <w:rPr>
          <w:sz w:val="20"/>
        </w:rPr>
        <w:t>GELU nedir?</w:t>
      </w:r>
    </w:p>
    <w:p w:rsidR="00724AE6" w:rsidRDefault="001104E4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np.maximum kullanin (np.max degil!).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</w:t>
      </w:r>
      <w:r>
        <w:rPr>
          <w:color w:val="BDBDBD"/>
          <w:sz w:val="12"/>
        </w:rPr>
        <w:t>_________________________________________________________________</w:t>
      </w:r>
    </w:p>
    <w:p w:rsidR="00724AE6" w:rsidRDefault="001104E4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724AE6" w:rsidRDefault="001104E4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724AE6" w:rsidRDefault="00724AE6"/>
    <w:p w:rsidR="00724AE6" w:rsidRDefault="001104E4">
      <w:r>
        <w:rPr>
          <w:i/>
          <w:color w:val="E65C00"/>
          <w:sz w:val="20"/>
        </w:rPr>
        <w:t xml:space="preserve">  Süre: 12 dakika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724AE6">
        <w:trPr>
          <w:jc w:val="center"/>
        </w:trPr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ReLU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Rectified Linear Unit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f(z) = max(0, z)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ReLU grafigi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Dying ReLU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Negatif girisli noronlarin olmeesi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z&lt;0 ise turev=0, noron hic ogrenmez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Olu noron gorseli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Leaky ReLU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Negatif tarafta kucuk egim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f(z) = z if z&gt;0, 0.01*z if z&lt;=0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Leaky ReLU grafigi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ELU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Exponential Linear Unit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f(z) = z if z&gt;0, alpha*(e^z-1) if z&lt;</w:t>
            </w:r>
            <w:r>
              <w:rPr>
                <w:sz w:val="18"/>
              </w:rPr>
              <w:t>=0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ELU grafigi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Hesaplama Hizi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ReLU cok hizli hesaplanir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Sadece karsilastirma: max(0,z)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Hiz karsilastirmasi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724AE6" w:rsidRDefault="001104E4">
      <w:r>
        <w:rPr>
          <w:sz w:val="20"/>
        </w:rPr>
        <w:t>ReLU (Rectified Linear Unit) en yaygin aktivasyon fonksiyonudur. Formulu cok basit: f(z) = max(0, z). Pozitif degerleri aynen geci</w:t>
      </w:r>
      <w:r>
        <w:rPr>
          <w:sz w:val="20"/>
        </w:rPr>
        <w:t>rir, negatifleri sifir yapar. Hesaplama maliyeti cok dusuktur.</w:t>
      </w:r>
    </w:p>
    <w:p w:rsidR="00724AE6" w:rsidRDefault="001104E4">
      <w:r>
        <w:rPr>
          <w:sz w:val="20"/>
        </w:rPr>
        <w:t>ReLU nin avantajlari: 1) Doyma yok (pozitif tarafta), ogrenme hizli. 2) Hesaplama cok hizli (sadece karsilastirma). 3) Seyrek aktivasyon (sparse): bazi noronlar sifir cikis verir, ag verimli ca</w:t>
      </w:r>
      <w:r>
        <w:rPr>
          <w:sz w:val="20"/>
        </w:rPr>
        <w:t>lisir.</w:t>
      </w:r>
    </w:p>
    <w:p w:rsidR="00724AE6" w:rsidRDefault="001104E4">
      <w:r>
        <w:rPr>
          <w:sz w:val="20"/>
        </w:rPr>
        <w:t>ReLU nin dezavantaji: Dying ReLU - negatif bolgedeki noronlar hic aktive olmaz ve ogrenmez. Cozumler: Leaky ReLU (negatife kucuk egim verir, 0.01*z) ve ELU (negatifi yumusak egriyle donusturur).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 xml:space="preserve">Günlük Hayat </w:t>
            </w:r>
            <w:r>
              <w:rPr>
                <w:b/>
                <w:color w:val="FFFFFF"/>
                <w:sz w:val="18"/>
              </w:rPr>
              <w:t>Bağlantısı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ReLU(5)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max(0, 5) = 5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Pozitif: aynen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ReLU(-3)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max(0, -3) = 0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Negatif: sifir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Leaky(-3)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0.01 * (-3) = -0.03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Kucuk negatif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ELU(-1)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1*(e^(-1)-1) = -0.632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Yumusak negatif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724AE6" w:rsidRDefault="001104E4">
      <w:pPr>
        <w:pStyle w:val="ListeMaddemi"/>
      </w:pPr>
      <w:r>
        <w:rPr>
          <w:sz w:val="20"/>
        </w:rPr>
        <w:t>ReLU grafigi</w:t>
      </w:r>
    </w:p>
    <w:p w:rsidR="00724AE6" w:rsidRDefault="001104E4">
      <w:pPr>
        <w:pStyle w:val="ListeMaddemi"/>
      </w:pPr>
      <w:r>
        <w:rPr>
          <w:sz w:val="20"/>
        </w:rPr>
        <w:t>Leaky ReLU grafigi</w:t>
      </w:r>
    </w:p>
    <w:p w:rsidR="00724AE6" w:rsidRDefault="001104E4">
      <w:pPr>
        <w:pStyle w:val="ListeMaddemi"/>
      </w:pPr>
      <w:r>
        <w:rPr>
          <w:sz w:val="20"/>
        </w:rPr>
        <w:t xml:space="preserve">5 fonksiyon </w:t>
      </w:r>
      <w:r>
        <w:rPr>
          <w:sz w:val="20"/>
        </w:rPr>
        <w:t>karsilastirma grafigi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724AE6" w:rsidRDefault="001104E4">
      <w:r>
        <w:rPr>
          <w:b/>
          <w:color w:val="E65C00"/>
          <w:sz w:val="20"/>
        </w:rPr>
        <w:t xml:space="preserve">  1. </w:t>
      </w:r>
      <w:r>
        <w:rPr>
          <w:sz w:val="20"/>
        </w:rPr>
        <w:t>ReLU = Acik kapi: pozitifler gecer, negatifler takilir</w:t>
      </w:r>
    </w:p>
    <w:p w:rsidR="00724AE6" w:rsidRDefault="001104E4">
      <w:r>
        <w:rPr>
          <w:b/>
          <w:color w:val="E65C00"/>
          <w:sz w:val="20"/>
        </w:rPr>
        <w:t xml:space="preserve">  2. </w:t>
      </w:r>
      <w:r>
        <w:rPr>
          <w:sz w:val="20"/>
        </w:rPr>
        <w:t>Dying ReLU = Bozuk musluk: hic su akmaz</w:t>
      </w:r>
    </w:p>
    <w:p w:rsidR="00724AE6" w:rsidRDefault="001104E4">
      <w:r>
        <w:rPr>
          <w:b/>
          <w:color w:val="E65C00"/>
          <w:sz w:val="20"/>
        </w:rPr>
        <w:t xml:space="preserve">  3. </w:t>
      </w:r>
      <w:r>
        <w:rPr>
          <w:sz w:val="20"/>
        </w:rPr>
        <w:t>Leaky ReLU = Sizinti: negatiften az da olsa gecirir</w:t>
      </w:r>
    </w:p>
    <w:p w:rsidR="00724AE6" w:rsidRDefault="001104E4">
      <w:r>
        <w:rPr>
          <w:b/>
          <w:color w:val="E65C00"/>
          <w:sz w:val="20"/>
        </w:rPr>
        <w:t xml:space="preserve">  4. </w:t>
      </w:r>
      <w:r>
        <w:rPr>
          <w:sz w:val="20"/>
        </w:rPr>
        <w:t>ELU = Yumusak yastik: negatif dusu hafifle</w:t>
      </w:r>
      <w:r>
        <w:rPr>
          <w:sz w:val="20"/>
        </w:rPr>
        <w:t>tir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724AE6" w:rsidRDefault="001104E4">
      <w:pPr>
        <w:pStyle w:val="ListeMaddemi"/>
      </w:pPr>
      <w:r>
        <w:rPr>
          <w:sz w:val="20"/>
        </w:rPr>
        <w:t>ReLU neden populer? - Basit, hizli, doyma yok.</w:t>
      </w:r>
    </w:p>
    <w:p w:rsidR="00724AE6" w:rsidRDefault="001104E4">
      <w:pPr>
        <w:pStyle w:val="ListeMaddemi"/>
      </w:pPr>
      <w:r>
        <w:rPr>
          <w:sz w:val="20"/>
        </w:rPr>
        <w:t>Dying ReLU ne zaman olur? - Agirlikllar cok negatif olursa.</w:t>
      </w:r>
    </w:p>
    <w:p w:rsidR="00724AE6" w:rsidRDefault="001104E4">
      <w:pPr>
        <w:pStyle w:val="ListeMaddemi"/>
      </w:pPr>
      <w:r>
        <w:rPr>
          <w:sz w:val="20"/>
        </w:rPr>
        <w:lastRenderedPageBreak/>
        <w:t>Leaky ReLU alpha degeri nedir? - Genellikle 0.01, negatif egim.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</w:t>
      </w:r>
      <w:r>
        <w:rPr>
          <w:color w:val="BDBDBD"/>
          <w:sz w:val="12"/>
        </w:rPr>
        <w:t>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724AE6" w:rsidRDefault="00724AE6"/>
    <w:p w:rsidR="00724AE6" w:rsidRDefault="001104E4">
      <w:r>
        <w:rPr>
          <w:i/>
          <w:color w:val="6A1B9A"/>
          <w:sz w:val="20"/>
        </w:rPr>
        <w:t xml:space="preserve">  Süre: 10 dakika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Uygulama Etkinliği: "Aktivasyon Fonksiyonu Galeri"</w:t>
      </w:r>
    </w:p>
    <w:p w:rsidR="00724AE6" w:rsidRDefault="001104E4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Gorsel Proje</w:t>
      </w:r>
    </w:p>
    <w:p w:rsidR="00724AE6" w:rsidRDefault="001104E4">
      <w:r>
        <w:rPr>
          <w:b/>
          <w:color w:val="1B2A4A"/>
          <w:sz w:val="20"/>
        </w:rPr>
        <w:t xml:space="preserve">Amacı: </w:t>
      </w:r>
      <w:r>
        <w:rPr>
          <w:sz w:val="20"/>
        </w:rPr>
        <w:t>Tum aktivasyon fonksiyonlarini tek bir gorsel panoda sunmak.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724AE6" w:rsidRDefault="001104E4">
      <w:r>
        <w:rPr>
          <w:b/>
          <w:color w:val="6A1B9A"/>
          <w:sz w:val="20"/>
        </w:rPr>
        <w:t xml:space="preserve">  1. </w:t>
      </w:r>
      <w:r>
        <w:rPr>
          <w:sz w:val="20"/>
        </w:rPr>
        <w:t>Matplotlib subplot ile 2x3 grid olusturun.</w:t>
      </w:r>
    </w:p>
    <w:p w:rsidR="00724AE6" w:rsidRDefault="001104E4">
      <w:r>
        <w:rPr>
          <w:b/>
          <w:color w:val="6A1B9A"/>
          <w:sz w:val="20"/>
        </w:rPr>
        <w:t xml:space="preserve">  2. </w:t>
      </w:r>
      <w:r>
        <w:rPr>
          <w:sz w:val="20"/>
        </w:rPr>
        <w:t>Her karede bir fonksiyon cizin: Step, Sigmoid, Tanh, ReLU, Leaky ReLU, ELU.</w:t>
      </w:r>
    </w:p>
    <w:p w:rsidR="00724AE6" w:rsidRDefault="001104E4">
      <w:r>
        <w:rPr>
          <w:b/>
          <w:color w:val="6A1B9A"/>
          <w:sz w:val="20"/>
        </w:rPr>
        <w:t xml:space="preserve">  3. </w:t>
      </w:r>
      <w:r>
        <w:rPr>
          <w:sz w:val="20"/>
        </w:rPr>
        <w:t>Her grafige baslik, formul ve anahtar ozellik yazin.</w:t>
      </w:r>
    </w:p>
    <w:p w:rsidR="00724AE6" w:rsidRDefault="001104E4">
      <w:r>
        <w:rPr>
          <w:b/>
          <w:color w:val="6A1B9A"/>
          <w:sz w:val="20"/>
        </w:rPr>
        <w:t xml:space="preserve">  4. </w:t>
      </w:r>
      <w:r>
        <w:rPr>
          <w:sz w:val="20"/>
        </w:rPr>
        <w:t>Grafigi kaydedin (plt.savefig).</w:t>
      </w:r>
    </w:p>
    <w:p w:rsidR="00724AE6" w:rsidRDefault="001104E4">
      <w:r>
        <w:rPr>
          <w:b/>
          <w:color w:val="6A1B9A"/>
          <w:sz w:val="20"/>
        </w:rPr>
        <w:t xml:space="preserve">  5. </w:t>
      </w:r>
      <w:r>
        <w:rPr>
          <w:sz w:val="20"/>
        </w:rPr>
        <w:t>Hangi du</w:t>
      </w:r>
      <w:r>
        <w:rPr>
          <w:sz w:val="20"/>
        </w:rPr>
        <w:t>rumda hangisi kullanilir, kisa not yazin.</w:t>
      </w:r>
    </w:p>
    <w:p w:rsidR="00724AE6" w:rsidRDefault="001104E4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Aktivasyon Fonksiyonlari Gorsel Panosu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724AE6" w:rsidRDefault="001104E4">
      <w:r>
        <w:rPr>
          <w:b/>
          <w:color w:val="6A1B9A"/>
          <w:sz w:val="20"/>
        </w:rPr>
        <w:t xml:space="preserve">  1. </w:t>
      </w:r>
      <w:r>
        <w:rPr>
          <w:sz w:val="20"/>
        </w:rPr>
        <w:t>Matplotlib subplot becerileri, gorsel karsilastirma.</w:t>
      </w:r>
    </w:p>
    <w:p w:rsidR="00724AE6" w:rsidRDefault="001104E4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Matematik (fonksiyonlar), Gorsel Tasarim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724AE6" w:rsidRDefault="001104E4">
            <w:r>
              <w:rPr>
                <w:sz w:val="20"/>
              </w:rPr>
              <w:t>Her fonksiyonun turevini de alt grafik olarak ekleyin.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Kendi aktivasyon fonksiyonunuzu tasarlayin ve grafigini cizin.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724AE6" w:rsidRDefault="00724AE6"/>
    <w:p w:rsidR="00724AE6" w:rsidRDefault="001104E4">
      <w:r>
        <w:rPr>
          <w:i/>
          <w:color w:val="2E7D32"/>
          <w:sz w:val="20"/>
        </w:rPr>
        <w:t xml:space="preserve">  Süre: 8 dakika</w:t>
      </w:r>
    </w:p>
    <w:p w:rsidR="00724AE6" w:rsidRDefault="001104E4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724AE6" w:rsidRDefault="001104E4">
      <w:r>
        <w:rPr>
          <w:sz w:val="20"/>
        </w:rPr>
        <w:t xml:space="preserve">  ☐  ReLU formulunu yazar.</w:t>
      </w:r>
    </w:p>
    <w:p w:rsidR="00724AE6" w:rsidRDefault="001104E4">
      <w:r>
        <w:rPr>
          <w:sz w:val="20"/>
        </w:rPr>
        <w:t xml:space="preserve">  ☐  Dying ReLU problemini aciklar.</w:t>
      </w:r>
    </w:p>
    <w:p w:rsidR="00724AE6" w:rsidRDefault="001104E4">
      <w:r>
        <w:rPr>
          <w:sz w:val="20"/>
        </w:rPr>
        <w:t xml:space="preserve">  ☐  Leaky ReLU ve ELU farklarini bilir.</w:t>
      </w:r>
    </w:p>
    <w:p w:rsidR="00724AE6" w:rsidRDefault="001104E4">
      <w:r>
        <w:rPr>
          <w:sz w:val="20"/>
        </w:rPr>
        <w:t xml:space="preserve">  ☐  Python ile grafik cizer.</w:t>
      </w:r>
    </w:p>
    <w:p w:rsidR="00724AE6" w:rsidRDefault="001104E4">
      <w:pPr>
        <w:spacing w:before="200"/>
      </w:pPr>
      <w:r>
        <w:rPr>
          <w:b/>
          <w:color w:val="2E7D32"/>
          <w:sz w:val="24"/>
        </w:rPr>
        <w:t xml:space="preserve">  Öz Değerlend</w:t>
      </w:r>
      <w:r>
        <w:rPr>
          <w:b/>
          <w:color w:val="2E7D32"/>
          <w:sz w:val="24"/>
        </w:rPr>
        <w:t>irme Soruları</w:t>
      </w:r>
    </w:p>
    <w:p w:rsidR="00724AE6" w:rsidRDefault="001104E4">
      <w:r>
        <w:rPr>
          <w:b/>
          <w:color w:val="2E7D32"/>
          <w:sz w:val="20"/>
        </w:rPr>
        <w:t xml:space="preserve">  1. </w:t>
      </w:r>
      <w:r>
        <w:rPr>
          <w:sz w:val="20"/>
        </w:rPr>
        <w:t>ReLU nin avantaj ve dezavantajlarini sayabilir miyim?</w:t>
      </w:r>
    </w:p>
    <w:p w:rsidR="00724AE6" w:rsidRDefault="001104E4">
      <w:r>
        <w:rPr>
          <w:b/>
          <w:color w:val="2E7D32"/>
          <w:sz w:val="20"/>
        </w:rPr>
        <w:t xml:space="preserve">  2. </w:t>
      </w:r>
      <w:r>
        <w:rPr>
          <w:sz w:val="20"/>
        </w:rPr>
        <w:t>Leaky ReLU ve ELU arasindaki farki biliyor muyum?</w:t>
      </w:r>
    </w:p>
    <w:p w:rsidR="00724AE6" w:rsidRDefault="001104E4">
      <w:r>
        <w:rPr>
          <w:b/>
          <w:color w:val="2E7D32"/>
          <w:sz w:val="20"/>
        </w:rPr>
        <w:t xml:space="preserve">  3. </w:t>
      </w:r>
      <w:r>
        <w:rPr>
          <w:sz w:val="20"/>
        </w:rPr>
        <w:t>Hangi durumda hangi fonksiyon kullanilir?</w:t>
      </w:r>
    </w:p>
    <w:p w:rsidR="00724AE6" w:rsidRDefault="001104E4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2E7D32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lastRenderedPageBreak/>
              <w:t>No</w:t>
            </w:r>
          </w:p>
        </w:tc>
        <w:tc>
          <w:tcPr>
            <w:tcW w:w="3213" w:type="dxa"/>
            <w:shd w:val="clear" w:color="auto" w:fill="2E7D32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ReLU(-5) = ?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a) -5 b) 5</w:t>
            </w:r>
            <w:r>
              <w:rPr>
                <w:sz w:val="18"/>
              </w:rPr>
              <w:t xml:space="preserve"> c) 0 d) 1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c) 0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Dying ReLU ne demek?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a) ReLU hizli b) Noron hic aktive olmaz c) Cikis buyuk d) Grafik duz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b) Noron hic aktive olmaz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Leaky ReLU(-10, alpha=0.01) = ?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a) 0 b) -10 c) -0.1 d) 10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c) -0.1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724AE6" w:rsidRDefault="001104E4">
      <w:r>
        <w:rPr>
          <w:b/>
          <w:color w:val="2E7D32"/>
          <w:sz w:val="20"/>
        </w:rPr>
        <w:t>Açık Uçlu:</w:t>
      </w:r>
    </w:p>
    <w:p w:rsidR="00724AE6" w:rsidRDefault="001104E4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ReLU bu kadar </w:t>
      </w:r>
      <w:r>
        <w:rPr>
          <w:sz w:val="20"/>
        </w:rPr>
        <w:t>basit olmasina ragmen neden bu kadar etkili?</w:t>
      </w:r>
    </w:p>
    <w:p w:rsidR="00724AE6" w:rsidRDefault="001104E4">
      <w:r>
        <w:rPr>
          <w:b/>
          <w:color w:val="2E7D32"/>
          <w:sz w:val="20"/>
        </w:rPr>
        <w:t>Eleştirel Düşünme:</w:t>
      </w:r>
    </w:p>
    <w:p w:rsidR="00724AE6" w:rsidRDefault="001104E4">
      <w:r>
        <w:rPr>
          <w:b/>
          <w:color w:val="2E7D32"/>
          <w:sz w:val="20"/>
        </w:rPr>
        <w:t xml:space="preserve">  1. </w:t>
      </w:r>
      <w:r>
        <w:rPr>
          <w:sz w:val="20"/>
        </w:rPr>
        <w:t>Ideal aktivasyon fonksiyonu nasil olmali? Kendi fonksiyonunuzu tasarlayin.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724AE6" w:rsidRDefault="001104E4">
            <w:r>
              <w:rPr>
                <w:b/>
                <w:color w:val="FFFFFF"/>
                <w:sz w:val="28"/>
              </w:rPr>
              <w:lastRenderedPageBreak/>
              <w:t xml:space="preserve">  UYGULAMALAR  |  Hands-On Uy</w:t>
            </w:r>
            <w:r>
              <w:rPr>
                <w:b/>
                <w:color w:val="FFFFFF"/>
                <w:sz w:val="28"/>
              </w:rPr>
              <w:t>gulama Etkinlikleri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 Adım Adım Uygulama: "ReLU Ailesi Python Uygulamasi"</w:t>
      </w:r>
    </w:p>
    <w:p w:rsidR="00724AE6" w:rsidRDefault="001104E4">
      <w:r>
        <w:rPr>
          <w:b/>
          <w:color w:val="1B2A4A"/>
          <w:sz w:val="20"/>
        </w:rPr>
        <w:t xml:space="preserve">Hedef: </w:t>
      </w:r>
      <w:r>
        <w:rPr>
          <w:sz w:val="20"/>
        </w:rPr>
        <w:t>ReLU, Leaky ReLU, ELU fonksiyonlarini kodlayip grafik cizme.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def relu(z): return np.maximum(0, z)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ReLU fonksiyonu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Tek satir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 xml:space="preserve">def leaky_relu(z, </w:t>
            </w:r>
            <w:r>
              <w:rPr>
                <w:sz w:val="18"/>
              </w:rPr>
              <w:t>a=0.01): return np.where(z&gt;0, z, a*z)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Leaky ReLU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np.where kullanimi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def elu(z, a=1): return np.where(z&gt;0, z, a*(np.exp(z)-1))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ELU fonksiyonu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np.exp kullanimi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Uc fonksiyonun grafigi ayni eksende gorulmeli.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 Canlı Demo: "Canli Grafik Karsilastirmasi"</w:t>
      </w:r>
    </w:p>
    <w:p w:rsidR="00724AE6" w:rsidRDefault="001104E4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3 fonksiyonu ayni grafikte cizer.</w:t>
      </w:r>
    </w:p>
    <w:p w:rsidR="00724AE6" w:rsidRDefault="001104E4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Alpha degerini degistirerek Leaky ReLU etkisini g</w:t>
      </w:r>
      <w:r>
        <w:rPr>
          <w:sz w:val="20"/>
        </w:rPr>
        <w:t>ozlemler.</w:t>
      </w:r>
    </w:p>
    <w:p w:rsidR="00724AE6" w:rsidRDefault="001104E4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np.maximum vs np.max farkina dikkat!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ReLU fonksiyonu yazin ve z=-5 den 5 e grafik cizin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 xml:space="preserve">Kirik cizgi </w:t>
            </w:r>
            <w:r>
              <w:rPr>
                <w:sz w:val="18"/>
              </w:rPr>
              <w:t>grafik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Leaky ReLU, alpha=0.1 ile grafik cizin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Hafif egimli negatif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6 fonksiyonu subplot ile karsilastirin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2x3 panel</w:t>
            </w:r>
          </w:p>
        </w:tc>
      </w:tr>
    </w:tbl>
    <w:p w:rsidR="00724AE6" w:rsidRDefault="00724AE6"/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 Vaka Çalışması: "Fonksiyon Secimi"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724AE6" w:rsidRDefault="001104E4">
            <w:r>
              <w:rPr>
                <w:sz w:val="20"/>
              </w:rPr>
              <w:t xml:space="preserve">Bir </w:t>
            </w:r>
            <w:r>
              <w:rPr>
                <w:sz w:val="20"/>
              </w:rPr>
              <w:t>derin ogrenme modelinde gizli katmanlar icin hangi aktivasyonu secersiniz? Neden?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Secim gerekceleri ve karsilastirma tablosu.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724AE6" w:rsidRDefault="001104E4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724AE6" w:rsidRDefault="001104E4">
      <w:r>
        <w:rPr>
          <w:sz w:val="20"/>
        </w:rPr>
        <w:t>ReLU (max(0,z)), Dying ReLU problemi, Leaky ReLU (negatife kucuk egim), ELU (negatife yumusak egri) ve Python ile gorsellessirme.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724AE6">
        <w:trPr>
          <w:jc w:val="center"/>
        </w:trPr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ReLU</w:t>
            </w:r>
          </w:p>
        </w:tc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Dying ReLU</w:t>
            </w:r>
          </w:p>
        </w:tc>
      </w:tr>
      <w:tr w:rsidR="00724AE6">
        <w:trPr>
          <w:jc w:val="center"/>
        </w:trPr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Leaky ReLU</w:t>
            </w:r>
          </w:p>
        </w:tc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ELU</w:t>
            </w:r>
          </w:p>
        </w:tc>
      </w:tr>
      <w:tr w:rsidR="00724AE6">
        <w:trPr>
          <w:jc w:val="center"/>
        </w:trPr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Sparse Activati</w:t>
            </w:r>
            <w:r>
              <w:rPr>
                <w:b/>
                <w:color w:val="1B2A4A"/>
                <w:sz w:val="20"/>
              </w:rPr>
              <w:t>on</w:t>
            </w:r>
          </w:p>
        </w:tc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np.maximum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724AE6" w:rsidRDefault="001104E4">
      <w:r>
        <w:rPr>
          <w:sz w:val="20"/>
        </w:rPr>
        <w:t>Sonraki derste tum aktivasyon fonksiyonlarini karsilastirip hangi durumda hangisini kullanacagimizi ogrenecegiz.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724AE6" w:rsidRDefault="001104E4">
            <w:r>
              <w:rPr>
                <w:sz w:val="20"/>
              </w:rPr>
              <w:t>Swish ve GELU fonksiyonlarini arastirip formul ve grafik olusturun.</w:t>
            </w:r>
          </w:p>
        </w:tc>
      </w:tr>
    </w:tbl>
    <w:p w:rsidR="00724AE6" w:rsidRDefault="00724AE6"/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724AE6" w:rsidRDefault="001104E4">
      <w:pPr>
        <w:pStyle w:val="ListeMaddemi"/>
      </w:pPr>
      <w:r>
        <w:rPr>
          <w:sz w:val="20"/>
        </w:rPr>
        <w:t>Onceki dersin Sigmoid/Tanh kodlarini hazir tutun.</w:t>
      </w:r>
    </w:p>
    <w:p w:rsidR="00724AE6" w:rsidRDefault="001104E4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724AE6">
        <w:trPr>
          <w:jc w:val="center"/>
        </w:trPr>
        <w:tc>
          <w:tcPr>
            <w:tcW w:w="4819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724AE6">
        <w:trPr>
          <w:jc w:val="center"/>
        </w:trPr>
        <w:tc>
          <w:tcPr>
            <w:tcW w:w="4819" w:type="dxa"/>
          </w:tcPr>
          <w:p w:rsidR="00724AE6" w:rsidRDefault="001104E4">
            <w:r>
              <w:rPr>
                <w:sz w:val="18"/>
              </w:rPr>
              <w:t xml:space="preserve">np.maximum vs np.max </w:t>
            </w:r>
            <w:r>
              <w:rPr>
                <w:sz w:val="18"/>
              </w:rPr>
              <w:t>karistirma</w:t>
            </w:r>
          </w:p>
        </w:tc>
        <w:tc>
          <w:tcPr>
            <w:tcW w:w="4819" w:type="dxa"/>
          </w:tcPr>
          <w:p w:rsidR="00724AE6" w:rsidRDefault="001104E4">
            <w:r>
              <w:rPr>
                <w:sz w:val="18"/>
              </w:rPr>
              <w:t>Acikca farki gosterin</w:t>
            </w:r>
          </w:p>
        </w:tc>
      </w:tr>
      <w:tr w:rsidR="00724AE6">
        <w:trPr>
          <w:jc w:val="center"/>
        </w:trPr>
        <w:tc>
          <w:tcPr>
            <w:tcW w:w="4819" w:type="dxa"/>
          </w:tcPr>
          <w:p w:rsidR="00724AE6" w:rsidRDefault="001104E4">
            <w:r>
              <w:rPr>
                <w:sz w:val="18"/>
              </w:rPr>
              <w:t>ELU formulu karmasik gelir</w:t>
            </w:r>
          </w:p>
        </w:tc>
        <w:tc>
          <w:tcPr>
            <w:tcW w:w="4819" w:type="dxa"/>
          </w:tcPr>
          <w:p w:rsidR="00724AE6" w:rsidRDefault="001104E4">
            <w:r>
              <w:rPr>
                <w:sz w:val="18"/>
              </w:rPr>
              <w:t>Adim adim hesaplayin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Teori: 15dk, Kodlama: 20dk, Karsilastirma: 10dk</w:t>
      </w:r>
    </w:p>
    <w:p w:rsidR="00724AE6" w:rsidRDefault="001104E4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724AE6" w:rsidRDefault="001104E4">
            <w:r>
              <w:rPr>
                <w:sz w:val="20"/>
              </w:rPr>
              <w:t>Hazir fonksiyon kodlarini verin, sadece grafik cizmeye odaklanin.</w:t>
            </w:r>
          </w:p>
        </w:tc>
      </w:tr>
    </w:tbl>
    <w:p w:rsidR="00724AE6" w:rsidRDefault="00724AE6"/>
    <w:p w:rsidR="00724AE6" w:rsidRDefault="001104E4">
      <w:r>
        <w:br w:type="page"/>
      </w:r>
    </w:p>
    <w:p w:rsidR="00724AE6" w:rsidRDefault="001104E4">
      <w:pPr>
        <w:jc w:val="center"/>
      </w:pPr>
      <w:r>
        <w:rPr>
          <w:b/>
          <w:color w:val="1B2A4A"/>
          <w:sz w:val="36"/>
        </w:rPr>
        <w:lastRenderedPageBreak/>
        <w:t xml:space="preserve">━━━  31. </w:t>
      </w:r>
      <w:r>
        <w:rPr>
          <w:b/>
          <w:color w:val="1B2A4A"/>
          <w:sz w:val="36"/>
        </w:rPr>
        <w:t>SAAT  ━━━</w:t>
      </w:r>
    </w:p>
    <w:p w:rsidR="00724AE6" w:rsidRDefault="001104E4">
      <w:pPr>
        <w:jc w:val="center"/>
      </w:pPr>
      <w:r>
        <w:rPr>
          <w:color w:val="2C6FAD"/>
          <w:sz w:val="32"/>
        </w:rPr>
        <w:t>Aktivasyon Fonksiyonlari Karsilastirma ve Secim</w:t>
      </w:r>
    </w:p>
    <w:p w:rsidR="00724AE6" w:rsidRDefault="00724AE6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Farkli aktivasyon fonksiyonlarinin avantaj ve dezavantajlarini karsilastirir ve uygun durumda dogru secimi yapar.</w:t>
      </w:r>
    </w:p>
    <w:p w:rsidR="00724AE6" w:rsidRDefault="00724AE6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3.2.7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Aktivasyon fonksiyonlarini avantaj-dezavantaj tablosuyla karsilastirir.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Analiz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3.2.8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Problem turune gore uygun aktivasyon fonksiyonu secer.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Degerlendirme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3.2.9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Softmax fonksiyonunu cok sinifli problemler icin kullanir.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Uygulama</w:t>
            </w:r>
          </w:p>
        </w:tc>
      </w:tr>
    </w:tbl>
    <w:p w:rsidR="00724AE6" w:rsidRDefault="00724AE6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Sigmoid, Tanh, ReLU, Leaky ReLU, ELU fonksiyonlarini bilmek.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724AE6" w:rsidRDefault="001104E4">
      <w:pPr>
        <w:pStyle w:val="ListeMaddemi"/>
      </w:pPr>
      <w:r>
        <w:rPr>
          <w:sz w:val="20"/>
        </w:rPr>
        <w:t>Her fonksiyonun formulu ve grafigi.</w:t>
      </w:r>
    </w:p>
    <w:p w:rsidR="00724AE6" w:rsidRDefault="001104E4">
      <w:pPr>
        <w:pStyle w:val="ListeMaddemi"/>
      </w:pPr>
      <w:r>
        <w:rPr>
          <w:sz w:val="20"/>
        </w:rPr>
        <w:t>Doyma ve Dying ReLU problemleri.</w:t>
      </w:r>
    </w:p>
    <w:p w:rsidR="00724AE6" w:rsidRDefault="001104E4">
      <w:pPr>
        <w:pStyle w:val="ListeMaddemi"/>
      </w:pPr>
      <w:r>
        <w:rPr>
          <w:sz w:val="20"/>
        </w:rPr>
        <w:t>Python ile fonksiyon grafigi cizme.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724AE6" w:rsidRDefault="001104E4">
      <w:pPr>
        <w:pStyle w:val="ListeMaddemi"/>
      </w:pPr>
      <w:r>
        <w:rPr>
          <w:sz w:val="20"/>
        </w:rPr>
        <w:t>Her yerde ayni fonksiyonun kullanilabilecegi.</w:t>
      </w:r>
    </w:p>
    <w:p w:rsidR="00724AE6" w:rsidRDefault="001104E4">
      <w:pPr>
        <w:pStyle w:val="ListeMaddemi"/>
      </w:pPr>
      <w:r>
        <w:rPr>
          <w:sz w:val="20"/>
        </w:rPr>
        <w:t>ReLU nun her zaman en iyi oldugu.</w:t>
      </w:r>
    </w:p>
    <w:p w:rsidR="00724AE6" w:rsidRDefault="001104E4">
      <w:pPr>
        <w:pStyle w:val="ListeMaddemi"/>
      </w:pPr>
      <w:r>
        <w:rPr>
          <w:sz w:val="20"/>
        </w:rPr>
        <w:t>Cikis katmaninda da ReLU kullanilacagi.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724AE6" w:rsidRDefault="001104E4">
      <w:pPr>
        <w:pStyle w:val="ListeMaddemi"/>
      </w:pPr>
      <w:r>
        <w:rPr>
          <w:sz w:val="20"/>
        </w:rPr>
        <w:t>Bilgisayar (Python + NumPy kurulu)</w:t>
      </w:r>
    </w:p>
    <w:p w:rsidR="00724AE6" w:rsidRDefault="001104E4">
      <w:pPr>
        <w:pStyle w:val="ListeMaddemi"/>
      </w:pPr>
      <w:r>
        <w:rPr>
          <w:sz w:val="20"/>
        </w:rPr>
        <w:t>PyCharm IDE</w:t>
      </w:r>
    </w:p>
    <w:p w:rsidR="00724AE6" w:rsidRDefault="001104E4">
      <w:pPr>
        <w:pStyle w:val="ListeMaddemi"/>
      </w:pPr>
      <w:r>
        <w:rPr>
          <w:sz w:val="20"/>
        </w:rPr>
        <w:t>Karsilastirma tablosu sablonu</w:t>
      </w:r>
    </w:p>
    <w:p w:rsidR="00724AE6" w:rsidRDefault="001104E4">
      <w:pPr>
        <w:jc w:val="center"/>
      </w:pPr>
      <w:r>
        <w:rPr>
          <w:color w:val="BDBDBD"/>
          <w:sz w:val="12"/>
        </w:rPr>
        <w:t>________</w:t>
      </w:r>
      <w:r>
        <w:rPr>
          <w:color w:val="BDBDBD"/>
          <w:sz w:val="12"/>
        </w:rPr>
        <w:t>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724AE6" w:rsidRDefault="00724AE6"/>
    <w:p w:rsidR="00724AE6" w:rsidRDefault="001104E4">
      <w:r>
        <w:rPr>
          <w:i/>
          <w:color w:val="2C6FAD"/>
          <w:sz w:val="20"/>
        </w:rPr>
        <w:t xml:space="preserve">  Süre: 5 dakika</w:t>
      </w:r>
    </w:p>
    <w:p w:rsidR="00724AE6" w:rsidRDefault="001104E4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"Bir ressam farkli fircalar kullanir: ince firca detay icin, genis firca arka plan ic</w:t>
      </w:r>
      <w:r>
        <w:rPr>
          <w:sz w:val="20"/>
        </w:rPr>
        <w:t>in. Aktivasyon fonksiyonlari da boyle - her biri farkli is icin!"</w:t>
      </w:r>
    </w:p>
    <w:p w:rsidR="00724AE6" w:rsidRDefault="001104E4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Dogru araaci dogru ise kullanmak. Gizli katmanda ReLU, cikista Sigmoid veya Softmax gibi kurallar var.</w:t>
      </w:r>
    </w:p>
    <w:p w:rsidR="00724AE6" w:rsidRDefault="001104E4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724AE6" w:rsidRDefault="001104E4">
      <w:r>
        <w:rPr>
          <w:b/>
          <w:color w:val="2C6FAD"/>
          <w:sz w:val="20"/>
        </w:rPr>
        <w:t xml:space="preserve">  1. </w:t>
      </w:r>
      <w:r>
        <w:rPr>
          <w:sz w:val="20"/>
        </w:rPr>
        <w:t>Hangi fonksiyon nerede kullan</w:t>
      </w:r>
      <w:r>
        <w:rPr>
          <w:sz w:val="20"/>
        </w:rPr>
        <w:t>ilir?</w:t>
      </w:r>
    </w:p>
    <w:p w:rsidR="00724AE6" w:rsidRDefault="001104E4">
      <w:r>
        <w:rPr>
          <w:b/>
          <w:color w:val="2C6FAD"/>
          <w:sz w:val="20"/>
        </w:rPr>
        <w:t xml:space="preserve">  2. </w:t>
      </w:r>
      <w:r>
        <w:rPr>
          <w:sz w:val="20"/>
        </w:rPr>
        <w:t>Softmax nedir?</w:t>
      </w:r>
    </w:p>
    <w:p w:rsidR="00724AE6" w:rsidRDefault="001104E4">
      <w:r>
        <w:rPr>
          <w:b/>
          <w:color w:val="2C6FAD"/>
          <w:sz w:val="20"/>
        </w:rPr>
        <w:t xml:space="preserve">  3. </w:t>
      </w:r>
      <w:r>
        <w:rPr>
          <w:sz w:val="20"/>
        </w:rPr>
        <w:t>Cikis katmani neden farkli?</w:t>
      </w:r>
    </w:p>
    <w:p w:rsidR="00724AE6" w:rsidRDefault="001104E4">
      <w:pPr>
        <w:spacing w:before="200"/>
      </w:pPr>
      <w:r>
        <w:rPr>
          <w:b/>
          <w:color w:val="2C6FAD"/>
          <w:sz w:val="24"/>
        </w:rPr>
        <w:t xml:space="preserve">  Motivasyon Etkinliği: "Fonksiyon Eslestirme"</w:t>
      </w:r>
    </w:p>
    <w:p w:rsidR="00724AE6" w:rsidRDefault="001104E4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Problem turleri ile aktivasyon fonksiyonlarini eslestirme.</w:t>
      </w:r>
    </w:p>
    <w:p w:rsidR="00724AE6" w:rsidRDefault="001104E4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 xml:space="preserve">Egitmen 5 senaryo verir (spam tespiti, resim siniflandirma, regresyon, </w:t>
      </w:r>
      <w:r>
        <w:rPr>
          <w:sz w:val="20"/>
        </w:rPr>
        <w:t>duygu analizi, coklu sinif). Ogrenciler uygun aktivasyonu secer ve gerekcelendirir.</w:t>
      </w:r>
    </w:p>
    <w:p w:rsidR="00724AE6" w:rsidRDefault="001104E4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724AE6" w:rsidRDefault="001104E4">
            <w:r>
              <w:rPr>
                <w:sz w:val="20"/>
              </w:rPr>
              <w:t>Kedi/kopek/kus siniflandirma: cikis katmaninda hangi aktivasyon? Neden Softmax?</w:t>
            </w:r>
          </w:p>
        </w:tc>
      </w:tr>
    </w:tbl>
    <w:p w:rsidR="00724AE6" w:rsidRDefault="00724AE6"/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</w:t>
      </w:r>
      <w:r>
        <w:rPr>
          <w:color w:val="BDBDBD"/>
          <w:sz w:val="12"/>
        </w:rPr>
        <w:t>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724AE6" w:rsidRDefault="00724AE6"/>
    <w:p w:rsidR="00724AE6" w:rsidRDefault="001104E4">
      <w:r>
        <w:rPr>
          <w:i/>
          <w:color w:val="007A7A"/>
          <w:sz w:val="20"/>
        </w:rPr>
        <w:t xml:space="preserve">  Süre: 10 dakika</w:t>
      </w:r>
    </w:p>
    <w:p w:rsidR="00724AE6" w:rsidRDefault="001104E4">
      <w:pPr>
        <w:spacing w:before="200"/>
      </w:pPr>
      <w:r>
        <w:rPr>
          <w:b/>
          <w:color w:val="007A7A"/>
          <w:sz w:val="24"/>
        </w:rPr>
        <w:t xml:space="preserve">  Keşif Etkinliği: "Aktivasyon Secim Rehberi"</w:t>
      </w:r>
    </w:p>
    <w:p w:rsidR="00724AE6" w:rsidRDefault="001104E4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Calismasi</w:t>
      </w:r>
    </w:p>
    <w:p w:rsidR="00724AE6" w:rsidRDefault="001104E4">
      <w:r>
        <w:rPr>
          <w:b/>
          <w:color w:val="1B2A4A"/>
          <w:sz w:val="20"/>
        </w:rPr>
        <w:t xml:space="preserve">Amacı: </w:t>
      </w:r>
      <w:r>
        <w:rPr>
          <w:sz w:val="20"/>
        </w:rPr>
        <w:t>Kapsamli bir aktivasyon fonksiyonu secim rehberi hazirlamak.</w:t>
      </w:r>
    </w:p>
    <w:p w:rsidR="00724AE6" w:rsidRDefault="001104E4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 xml:space="preserve">Bilgisayar, not </w:t>
      </w:r>
      <w:r>
        <w:rPr>
          <w:sz w:val="20"/>
        </w:rPr>
        <w:t>defteri, onceki ders notlari</w:t>
      </w:r>
    </w:p>
    <w:p w:rsidR="00724AE6" w:rsidRDefault="001104E4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724AE6" w:rsidRDefault="001104E4">
      <w:r>
        <w:rPr>
          <w:b/>
          <w:color w:val="007A7A"/>
          <w:sz w:val="20"/>
        </w:rPr>
        <w:t xml:space="preserve">  1. </w:t>
      </w:r>
      <w:r>
        <w:rPr>
          <w:sz w:val="20"/>
        </w:rPr>
        <w:t>Tum aktivasyon fonksiyonlarini bir tabloya yazin (isim, formul, aralik, avantaj, dezavantaj).</w:t>
      </w:r>
    </w:p>
    <w:p w:rsidR="00724AE6" w:rsidRDefault="001104E4">
      <w:r>
        <w:rPr>
          <w:b/>
          <w:color w:val="007A7A"/>
          <w:sz w:val="20"/>
        </w:rPr>
        <w:t xml:space="preserve">  2. </w:t>
      </w:r>
      <w:r>
        <w:rPr>
          <w:sz w:val="20"/>
        </w:rPr>
        <w:t>Her fonksiyonun ideal kullanim senaryosunu belirleyin.</w:t>
      </w:r>
    </w:p>
    <w:p w:rsidR="00724AE6" w:rsidRDefault="001104E4">
      <w:r>
        <w:rPr>
          <w:b/>
          <w:color w:val="007A7A"/>
          <w:sz w:val="20"/>
        </w:rPr>
        <w:t xml:space="preserve">  3. </w:t>
      </w:r>
      <w:r>
        <w:rPr>
          <w:sz w:val="20"/>
        </w:rPr>
        <w:t>Gizli katman vs cikis katmani ayrimi yapin.</w:t>
      </w:r>
    </w:p>
    <w:p w:rsidR="00724AE6" w:rsidRDefault="001104E4">
      <w:r>
        <w:rPr>
          <w:b/>
          <w:color w:val="007A7A"/>
          <w:sz w:val="20"/>
        </w:rPr>
        <w:t xml:space="preserve">  4. </w:t>
      </w:r>
      <w:r>
        <w:rPr>
          <w:sz w:val="20"/>
        </w:rPr>
        <w:t>Softmax fonksiyonunu arastirin ve tabloya ekleyin.</w:t>
      </w:r>
    </w:p>
    <w:p w:rsidR="00724AE6" w:rsidRDefault="001104E4">
      <w:r>
        <w:rPr>
          <w:b/>
          <w:color w:val="007A7A"/>
          <w:sz w:val="20"/>
        </w:rPr>
        <w:t xml:space="preserve">  5. </w:t>
      </w:r>
      <w:r>
        <w:rPr>
          <w:sz w:val="20"/>
        </w:rPr>
        <w:t>Secim karar agaci olusturun.</w:t>
      </w:r>
    </w:p>
    <w:p w:rsidR="00724AE6" w:rsidRDefault="001104E4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Danismanlar: en uygun fonksiyonu oneren</w:t>
      </w:r>
    </w:p>
    <w:p w:rsidR="00724AE6" w:rsidRDefault="001104E4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Tablo dogrulugunu kontrol eder, eksik noktalari tamamlatir</w:t>
      </w:r>
    </w:p>
    <w:p w:rsidR="00724AE6" w:rsidRDefault="001104E4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Aktivasyon Fonksiyonu S</w:t>
      </w:r>
      <w:r>
        <w:rPr>
          <w:sz w:val="20"/>
        </w:rPr>
        <w:t>ecim Rehberi</w:t>
      </w:r>
    </w:p>
    <w:p w:rsidR="00724AE6" w:rsidRDefault="001104E4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724AE6" w:rsidRDefault="001104E4">
      <w:r>
        <w:rPr>
          <w:b/>
          <w:color w:val="007A7A"/>
          <w:sz w:val="20"/>
        </w:rPr>
        <w:t xml:space="preserve">  1. </w:t>
      </w:r>
      <w:r>
        <w:rPr>
          <w:sz w:val="20"/>
        </w:rPr>
        <w:t>Softmax formulu nedir?</w:t>
      </w:r>
    </w:p>
    <w:p w:rsidR="00724AE6" w:rsidRDefault="001104E4">
      <w:r>
        <w:rPr>
          <w:b/>
          <w:color w:val="007A7A"/>
          <w:sz w:val="20"/>
        </w:rPr>
        <w:t xml:space="preserve">  2. </w:t>
      </w:r>
      <w:r>
        <w:rPr>
          <w:sz w:val="20"/>
        </w:rPr>
        <w:t>Cikis katmani aktivasyonu neden farkli?</w:t>
      </w:r>
    </w:p>
    <w:p w:rsidR="00724AE6" w:rsidRDefault="001104E4">
      <w:r>
        <w:rPr>
          <w:b/>
          <w:color w:val="007A7A"/>
          <w:sz w:val="20"/>
        </w:rPr>
        <w:t xml:space="preserve">  3. </w:t>
      </w:r>
      <w:r>
        <w:rPr>
          <w:sz w:val="20"/>
        </w:rPr>
        <w:t>Modern aglarda hangi aktivasyonlar kullanilir?</w:t>
      </w:r>
    </w:p>
    <w:p w:rsidR="00724AE6" w:rsidRDefault="001104E4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En az 6 fonksiyon tabloya dahil edilmeli.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</w:t>
      </w:r>
      <w:r>
        <w:rPr>
          <w:color w:val="BDBDBD"/>
          <w:sz w:val="12"/>
        </w:rPr>
        <w:t>___________________________________________________</w:t>
      </w:r>
    </w:p>
    <w:p w:rsidR="00724AE6" w:rsidRDefault="001104E4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724AE6" w:rsidRDefault="001104E4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724AE6" w:rsidRDefault="00724AE6"/>
    <w:p w:rsidR="00724AE6" w:rsidRDefault="001104E4">
      <w:r>
        <w:rPr>
          <w:i/>
          <w:color w:val="E65C00"/>
          <w:sz w:val="20"/>
        </w:rPr>
        <w:t xml:space="preserve">  Süre: 12 dakika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724AE6">
        <w:trPr>
          <w:jc w:val="center"/>
        </w:trPr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Gizli Katman Aktivasyonu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Ara katmanlarda kullanilan fonksiyon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 xml:space="preserve">ReLU </w:t>
            </w:r>
            <w:r>
              <w:rPr>
                <w:sz w:val="18"/>
              </w:rPr>
              <w:t>(varsayilan), Leaky ReLU, ELU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Katman diyagrami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Cikis Katmani Aktivasyonu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Son katmanda kullanilan fonksiyon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Problem turune gore: Sigmoid, Softmax, Linear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Cikis secim tablosu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Softmax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Cok sinifli olasilik dagilimi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Her sinif icin 0-1 arasi, toplam=1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 xml:space="preserve">Softmax </w:t>
            </w:r>
            <w:r>
              <w:rPr>
                <w:sz w:val="18"/>
              </w:rPr>
              <w:t>ornegi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Ikili Siniflandirma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2 sinif: evet/hayir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Cikis: Sigmoid (0-1 olasilik)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Spam/normal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Regresyon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Surekli deger tahmini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Cikis: Linear (aktivasyonsuz)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Fiyat tahmini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724AE6" w:rsidRDefault="001104E4">
      <w:r>
        <w:rPr>
          <w:sz w:val="20"/>
        </w:rPr>
        <w:t>Aktivasyon secimi icin altin kurallar: 1) Gizli katmanlar: ReLU ile bas</w:t>
      </w:r>
      <w:r>
        <w:rPr>
          <w:sz w:val="20"/>
        </w:rPr>
        <w:t>la, sorun varsa Leaky ReLU dene. 2) Cikis katmani: ikili siniflandirma -&gt; Sigmoid, coklu siniflandirma -&gt; Softmax, regresyon -&gt; Linear.</w:t>
      </w:r>
    </w:p>
    <w:p w:rsidR="00724AE6" w:rsidRDefault="001104E4">
      <w:r>
        <w:rPr>
          <w:sz w:val="20"/>
        </w:rPr>
        <w:t>Softmax fonksiyonu, cok sinifli siniflandirmada cikis katmaninda kullanilir. Her sinif icin 0-1 arasi olasilik uretir ve</w:t>
      </w:r>
      <w:r>
        <w:rPr>
          <w:sz w:val="20"/>
        </w:rPr>
        <w:t xml:space="preserve"> tum olasiliklarin toplami 1 dir. Ornegin: kedi=%70, kopek=%20, kus=%10.</w:t>
      </w:r>
    </w:p>
    <w:p w:rsidR="00724AE6" w:rsidRDefault="001104E4">
      <w:r>
        <w:rPr>
          <w:sz w:val="20"/>
        </w:rPr>
        <w:t>Modern derin ogrenme: gizli katmanlarda genellikle ReLU veya varyantlari (Leaky, ELU, GELU), cikis katmaninda problem turune gore Sigmoid/Softmax/Linear kullanilir. Tanh nadiren gizli</w:t>
      </w:r>
      <w:r>
        <w:rPr>
          <w:sz w:val="20"/>
        </w:rPr>
        <w:t xml:space="preserve"> katmanlarda, Sigmoid nadiren gizli katmanlarda kullanilir.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Spam tespiti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Cikis: Sigmoid (spam olma olasiligi)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Ikili siniflandirma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Rakam tanima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Cikis: Softmax (0-9 olasiliklari)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10 sinif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Ev fiyati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Cikis: Linear (dolar degeri)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Regresyon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Gizli katman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ReLU (varsayilan)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Hiz + performans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724AE6" w:rsidRDefault="001104E4">
      <w:pPr>
        <w:pStyle w:val="ListeMaddemi"/>
      </w:pPr>
      <w:r>
        <w:rPr>
          <w:sz w:val="20"/>
        </w:rPr>
        <w:t>Aktivasyon secim karar agaci</w:t>
      </w:r>
    </w:p>
    <w:p w:rsidR="00724AE6" w:rsidRDefault="001104E4">
      <w:pPr>
        <w:pStyle w:val="ListeMaddemi"/>
      </w:pPr>
      <w:r>
        <w:rPr>
          <w:sz w:val="20"/>
        </w:rPr>
        <w:t>Softmax ornek ciktisi</w:t>
      </w:r>
    </w:p>
    <w:p w:rsidR="00724AE6" w:rsidRDefault="001104E4">
      <w:pPr>
        <w:pStyle w:val="ListeMaddemi"/>
      </w:pPr>
      <w:r>
        <w:rPr>
          <w:sz w:val="20"/>
        </w:rPr>
        <w:t>Katman-aktivasyon eslestirme tablosu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724AE6" w:rsidRDefault="001104E4">
      <w:r>
        <w:rPr>
          <w:b/>
          <w:color w:val="E65C00"/>
          <w:sz w:val="20"/>
        </w:rPr>
        <w:t xml:space="preserve">  1. </w:t>
      </w:r>
      <w:r>
        <w:rPr>
          <w:sz w:val="20"/>
        </w:rPr>
        <w:t xml:space="preserve">Softmax = Pasta dilimi: </w:t>
      </w:r>
      <w:r>
        <w:rPr>
          <w:sz w:val="20"/>
        </w:rPr>
        <w:t>her sinif bir dilim, toplam = tam pasta</w:t>
      </w:r>
    </w:p>
    <w:p w:rsidR="00724AE6" w:rsidRDefault="001104E4">
      <w:r>
        <w:rPr>
          <w:b/>
          <w:color w:val="E65C00"/>
          <w:sz w:val="20"/>
        </w:rPr>
        <w:t xml:space="preserve">  2. </w:t>
      </w:r>
      <w:r>
        <w:rPr>
          <w:sz w:val="20"/>
        </w:rPr>
        <w:t>Gizli katman ReLU = Motor: hizli ve verimli</w:t>
      </w:r>
    </w:p>
    <w:p w:rsidR="00724AE6" w:rsidRDefault="001104E4">
      <w:r>
        <w:rPr>
          <w:b/>
          <w:color w:val="E65C00"/>
          <w:sz w:val="20"/>
        </w:rPr>
        <w:t xml:space="preserve">  3. </w:t>
      </w:r>
      <w:r>
        <w:rPr>
          <w:sz w:val="20"/>
        </w:rPr>
        <w:t>Cikis Sigmoid = Termometre: 0-1 arasi olcum</w:t>
      </w:r>
    </w:p>
    <w:p w:rsidR="00724AE6" w:rsidRDefault="001104E4">
      <w:r>
        <w:rPr>
          <w:b/>
          <w:color w:val="E65C00"/>
          <w:sz w:val="20"/>
        </w:rPr>
        <w:t xml:space="preserve">  4. </w:t>
      </w:r>
      <w:r>
        <w:rPr>
          <w:sz w:val="20"/>
        </w:rPr>
        <w:t>Secim = Alet cantasi: her is icin dogru alet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724AE6" w:rsidRDefault="001104E4">
      <w:pPr>
        <w:pStyle w:val="ListeMaddemi"/>
      </w:pPr>
      <w:r>
        <w:rPr>
          <w:sz w:val="20"/>
        </w:rPr>
        <w:t xml:space="preserve">Neden cikista Softmax? - Toplami 1 olan </w:t>
      </w:r>
      <w:r>
        <w:rPr>
          <w:sz w:val="20"/>
        </w:rPr>
        <w:t>olasilik dagilimi verir.</w:t>
      </w:r>
    </w:p>
    <w:p w:rsidR="00724AE6" w:rsidRDefault="001104E4">
      <w:pPr>
        <w:pStyle w:val="ListeMaddemi"/>
      </w:pPr>
      <w:r>
        <w:rPr>
          <w:sz w:val="20"/>
        </w:rPr>
        <w:lastRenderedPageBreak/>
        <w:t>Gizli katmanda neden ReLU? - Hizli hesaplama, doyma yok.</w:t>
      </w:r>
    </w:p>
    <w:p w:rsidR="00724AE6" w:rsidRDefault="001104E4">
      <w:pPr>
        <w:pStyle w:val="ListeMaddemi"/>
      </w:pPr>
      <w:r>
        <w:rPr>
          <w:sz w:val="20"/>
        </w:rPr>
        <w:t>Regresyonda neden Linear? - Cikis sinirlanmamali (herhangi bir deger olabilir).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E4  |  DERİ</w:t>
            </w:r>
            <w:r>
              <w:rPr>
                <w:b/>
                <w:color w:val="FFFFFF"/>
                <w:sz w:val="28"/>
              </w:rPr>
              <w:t>NLEŞTİRME (ELABORATE)  —  Transfer &amp; Pekiştirme</w:t>
            </w:r>
          </w:p>
        </w:tc>
      </w:tr>
    </w:tbl>
    <w:p w:rsidR="00724AE6" w:rsidRDefault="00724AE6"/>
    <w:p w:rsidR="00724AE6" w:rsidRDefault="001104E4">
      <w:r>
        <w:rPr>
          <w:i/>
          <w:color w:val="6A1B9A"/>
          <w:sz w:val="20"/>
        </w:rPr>
        <w:t xml:space="preserve">  Süre: 10 dakika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Uygulama Etkinliği: "Senaryo Bazli Secim"</w:t>
      </w:r>
    </w:p>
    <w:p w:rsidR="00724AE6" w:rsidRDefault="001104E4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Problem Cozme</w:t>
      </w:r>
    </w:p>
    <w:p w:rsidR="00724AE6" w:rsidRDefault="001104E4">
      <w:r>
        <w:rPr>
          <w:b/>
          <w:color w:val="1B2A4A"/>
          <w:sz w:val="20"/>
        </w:rPr>
        <w:t xml:space="preserve">Amacı: </w:t>
      </w:r>
      <w:r>
        <w:rPr>
          <w:sz w:val="20"/>
        </w:rPr>
        <w:t>Verilen senaryolar icin dogru aktivasyon fonksiyonu secmek.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724AE6" w:rsidRDefault="001104E4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Senaryo 1: E-posta spam </w:t>
      </w:r>
      <w:r>
        <w:rPr>
          <w:sz w:val="20"/>
        </w:rPr>
        <w:t>tespiti (2 sinif). Gizli ve cikis katmani aktivasyonlarini belirleyin.</w:t>
      </w:r>
    </w:p>
    <w:p w:rsidR="00724AE6" w:rsidRDefault="001104E4">
      <w:r>
        <w:rPr>
          <w:b/>
          <w:color w:val="6A1B9A"/>
          <w:sz w:val="20"/>
        </w:rPr>
        <w:t xml:space="preserve">  2. </w:t>
      </w:r>
      <w:r>
        <w:rPr>
          <w:sz w:val="20"/>
        </w:rPr>
        <w:t>Senaryo 2: El yazisi rakam tanima (10 sinif). Aktivasyonlari belirleyin.</w:t>
      </w:r>
    </w:p>
    <w:p w:rsidR="00724AE6" w:rsidRDefault="001104E4">
      <w:r>
        <w:rPr>
          <w:b/>
          <w:color w:val="6A1B9A"/>
          <w:sz w:val="20"/>
        </w:rPr>
        <w:t xml:space="preserve">  3. </w:t>
      </w:r>
      <w:r>
        <w:rPr>
          <w:sz w:val="20"/>
        </w:rPr>
        <w:t>Senaryo 3: Hava sicakligi tahmini (regresyon). Aktivasyonlari belirleyin.</w:t>
      </w:r>
    </w:p>
    <w:p w:rsidR="00724AE6" w:rsidRDefault="001104E4">
      <w:r>
        <w:rPr>
          <w:b/>
          <w:color w:val="6A1B9A"/>
          <w:sz w:val="20"/>
        </w:rPr>
        <w:t xml:space="preserve">  4. </w:t>
      </w:r>
      <w:r>
        <w:rPr>
          <w:sz w:val="20"/>
        </w:rPr>
        <w:t>Senaryo 4: Duygu analiz</w:t>
      </w:r>
      <w:r>
        <w:rPr>
          <w:sz w:val="20"/>
        </w:rPr>
        <w:t>i (pozitif/negatif/notr, 3 sinif). Aktivasyonlari belirleyin.</w:t>
      </w:r>
    </w:p>
    <w:p w:rsidR="00724AE6" w:rsidRDefault="001104E4">
      <w:r>
        <w:rPr>
          <w:b/>
          <w:color w:val="6A1B9A"/>
          <w:sz w:val="20"/>
        </w:rPr>
        <w:t xml:space="preserve">  5. </w:t>
      </w:r>
      <w:r>
        <w:rPr>
          <w:sz w:val="20"/>
        </w:rPr>
        <w:t>Her secimi gerekcelendirin.</w:t>
      </w:r>
    </w:p>
    <w:p w:rsidR="00724AE6" w:rsidRDefault="001104E4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Senaryo-Aktivasyon Eslestirme Raporu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724AE6" w:rsidRDefault="001104E4">
      <w:r>
        <w:rPr>
          <w:b/>
          <w:color w:val="6A1B9A"/>
          <w:sz w:val="20"/>
        </w:rPr>
        <w:t xml:space="preserve">  1. </w:t>
      </w:r>
      <w:r>
        <w:rPr>
          <w:sz w:val="20"/>
        </w:rPr>
        <w:t>Herhangi bir ML projesinde dogru aktivasyon secimi.</w:t>
      </w:r>
    </w:p>
    <w:p w:rsidR="00724AE6" w:rsidRDefault="001104E4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Istatistik</w:t>
      </w:r>
      <w:r>
        <w:rPr>
          <w:sz w:val="20"/>
        </w:rPr>
        <w:t xml:space="preserve"> (olasilik), Yazilim Muhendisligi (tasarim karari)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724AE6" w:rsidRDefault="001104E4">
            <w:r>
              <w:rPr>
                <w:sz w:val="20"/>
              </w:rPr>
              <w:t>Bir cok etiketli (multi-label) problem icin cikis aktivasyonu ne olmali?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Karmasik bir senaryo olusturun ve arkadasiniza sorun.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724AE6" w:rsidRDefault="00724AE6"/>
    <w:p w:rsidR="00724AE6" w:rsidRDefault="001104E4">
      <w:r>
        <w:rPr>
          <w:i/>
          <w:color w:val="2E7D32"/>
          <w:sz w:val="20"/>
        </w:rPr>
        <w:t xml:space="preserve">  Süre: 8 dakika</w:t>
      </w:r>
    </w:p>
    <w:p w:rsidR="00724AE6" w:rsidRDefault="001104E4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724AE6" w:rsidRDefault="001104E4">
      <w:r>
        <w:rPr>
          <w:sz w:val="20"/>
        </w:rPr>
        <w:t xml:space="preserve">  ☐  Gizli ve cikis katmani aktivasyon farkini bilir.</w:t>
      </w:r>
    </w:p>
    <w:p w:rsidR="00724AE6" w:rsidRDefault="001104E4">
      <w:r>
        <w:rPr>
          <w:sz w:val="20"/>
        </w:rPr>
        <w:t xml:space="preserve">  ☐  Softmax formulunu aciklar.</w:t>
      </w:r>
    </w:p>
    <w:p w:rsidR="00724AE6" w:rsidRDefault="001104E4">
      <w:r>
        <w:rPr>
          <w:sz w:val="20"/>
        </w:rPr>
        <w:t xml:space="preserve">  ☐  5 senaryo icin dogru aktivasyon secer.</w:t>
      </w:r>
    </w:p>
    <w:p w:rsidR="00724AE6" w:rsidRDefault="001104E4">
      <w:r>
        <w:rPr>
          <w:sz w:val="20"/>
        </w:rPr>
        <w:t xml:space="preserve">  ☐  Secim gerekceleri tutuarlidir.</w:t>
      </w:r>
    </w:p>
    <w:p w:rsidR="00724AE6" w:rsidRDefault="001104E4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724AE6" w:rsidRDefault="001104E4">
      <w:r>
        <w:rPr>
          <w:b/>
          <w:color w:val="2E7D32"/>
          <w:sz w:val="20"/>
        </w:rPr>
        <w:t xml:space="preserve">  1. </w:t>
      </w:r>
      <w:r>
        <w:rPr>
          <w:sz w:val="20"/>
        </w:rPr>
        <w:t>Her aktivasyonun nerede kullanildigini biliyor muyum?</w:t>
      </w:r>
    </w:p>
    <w:p w:rsidR="00724AE6" w:rsidRDefault="001104E4">
      <w:r>
        <w:rPr>
          <w:b/>
          <w:color w:val="2E7D32"/>
          <w:sz w:val="20"/>
        </w:rPr>
        <w:t xml:space="preserve">  2. </w:t>
      </w:r>
      <w:r>
        <w:rPr>
          <w:sz w:val="20"/>
        </w:rPr>
        <w:t>Softmax in ne yaptigini aciklayabilir miyim?</w:t>
      </w:r>
    </w:p>
    <w:p w:rsidR="00724AE6" w:rsidRDefault="001104E4">
      <w:r>
        <w:rPr>
          <w:b/>
          <w:color w:val="2E7D32"/>
          <w:sz w:val="20"/>
        </w:rPr>
        <w:t xml:space="preserve">  3. </w:t>
      </w:r>
      <w:r>
        <w:rPr>
          <w:sz w:val="20"/>
        </w:rPr>
        <w:t>Secim kriterlerimi soyleyebilir miyim?</w:t>
      </w:r>
    </w:p>
    <w:p w:rsidR="00724AE6" w:rsidRDefault="001104E4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2E7D32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lastRenderedPageBreak/>
              <w:t>No</w:t>
            </w:r>
          </w:p>
        </w:tc>
        <w:tc>
          <w:tcPr>
            <w:tcW w:w="3213" w:type="dxa"/>
            <w:shd w:val="clear" w:color="auto" w:fill="2E7D32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Coklu siniflandirmada cikis aktivasyonu?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a) ReLU b) Sigmoid c) Softmax d) Tanh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c) Softmax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Gizli katmanda varsayilan aktivasyon?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 xml:space="preserve">a) Sigmoid b) Tanh c) Softmax </w:t>
            </w:r>
            <w:r>
              <w:rPr>
                <w:sz w:val="18"/>
              </w:rPr>
              <w:t>d) ReLU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d) ReLU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Regresyon cikis aktivasyonu?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a) Sigmoid b) Linear c) ReLU d) Softmax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b) Linear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724AE6" w:rsidRDefault="001104E4">
      <w:r>
        <w:rPr>
          <w:b/>
          <w:color w:val="2E7D32"/>
          <w:sz w:val="20"/>
        </w:rPr>
        <w:t>Açık Uçlu:</w:t>
      </w:r>
    </w:p>
    <w:p w:rsidR="00724AE6" w:rsidRDefault="001104E4">
      <w:r>
        <w:rPr>
          <w:b/>
          <w:color w:val="2E7D32"/>
          <w:sz w:val="20"/>
        </w:rPr>
        <w:t xml:space="preserve">  1. </w:t>
      </w:r>
      <w:r>
        <w:rPr>
          <w:sz w:val="20"/>
        </w:rPr>
        <w:t>Aktivasyon secimi model basarisini ne kadar etkiler? Yanlis secim ne yapar?</w:t>
      </w:r>
    </w:p>
    <w:p w:rsidR="00724AE6" w:rsidRDefault="001104E4">
      <w:r>
        <w:rPr>
          <w:b/>
          <w:color w:val="2E7D32"/>
          <w:sz w:val="20"/>
        </w:rPr>
        <w:t>Eleştirel Düşünme:</w:t>
      </w:r>
    </w:p>
    <w:p w:rsidR="00724AE6" w:rsidRDefault="001104E4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Aktivasyon fonksiyonu </w:t>
      </w:r>
      <w:r>
        <w:rPr>
          <w:sz w:val="20"/>
        </w:rPr>
        <w:t>secimini otomatik yapan bir sistem olabilir mi?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724AE6" w:rsidRDefault="001104E4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 Adım Adım Uygulama: "Softmax Kodlama"</w:t>
      </w:r>
    </w:p>
    <w:p w:rsidR="00724AE6" w:rsidRDefault="001104E4">
      <w:r>
        <w:rPr>
          <w:b/>
          <w:color w:val="1B2A4A"/>
          <w:sz w:val="20"/>
        </w:rPr>
        <w:t xml:space="preserve">Hedef: </w:t>
      </w:r>
      <w:r>
        <w:rPr>
          <w:sz w:val="20"/>
        </w:rPr>
        <w:t xml:space="preserve">Python ile Softmax </w:t>
      </w:r>
      <w:r>
        <w:rPr>
          <w:sz w:val="20"/>
        </w:rPr>
        <w:t>fonksiyonu kodlayip test etme.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z = [2.0, 1.0, 0.1]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 sinif icin ham skorlar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Giris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exp_z = np.exp(z - np.max(z))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Sayisal kararlilik icin max cikar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Overflow onleme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softmax = exp_z / sum(exp_z)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Olasiliklara donustur, toplam=1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Cikis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Softmax ciktisinin toplami 1.0 olmali.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 Canlı Demo: "Softmax Canli Demo"</w:t>
      </w:r>
    </w:p>
    <w:p w:rsidR="00724AE6" w:rsidRDefault="001104E4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3 sinifli bir ornekte Softmax hesaplar.</w:t>
      </w:r>
    </w:p>
    <w:p w:rsidR="00724AE6" w:rsidRDefault="001104E4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Farkli giris degerleriyle dener, olasiliklarin nasil degistigini gozlemler.</w:t>
      </w:r>
    </w:p>
    <w:p w:rsidR="00724AE6" w:rsidRDefault="001104E4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Sayisal kararlilik icin np.max(z) cikarmayi unutmayin!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</w:t>
      </w:r>
      <w:r>
        <w:rPr>
          <w:b/>
          <w:color w:val="C62828"/>
          <w:sz w:val="24"/>
        </w:rPr>
        <w:t xml:space="preserve">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z=[1,2,3] icin Softmax hesaplayin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Olasiliklar, toplam=1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Python ile Softmax fonksiyonu yazin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Calisan kod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5 sinifli ornekte Softmax + bar grafik cizin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Olasilik dagiliimi</w:t>
            </w:r>
          </w:p>
        </w:tc>
      </w:tr>
    </w:tbl>
    <w:p w:rsidR="00724AE6" w:rsidRDefault="00724AE6"/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 Vaka Çalışması: "Hayvan Siniflandirma Cikisi"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724AE6" w:rsidRDefault="001104E4">
            <w:r>
              <w:rPr>
                <w:sz w:val="20"/>
              </w:rPr>
              <w:t>Model 4 hayvan sinifi icin ham skor urettti: kedi=3.2, kopek=1.5, kus=0.8, balik=0.2. Softmax ile olasiliklara cevirin.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>Bekle</w:t>
      </w:r>
      <w:r>
        <w:rPr>
          <w:b/>
          <w:color w:val="1B2A4A"/>
          <w:sz w:val="20"/>
        </w:rPr>
        <w:t xml:space="preserve">nen Çıktı: </w:t>
      </w:r>
      <w:r>
        <w:rPr>
          <w:sz w:val="20"/>
        </w:rPr>
        <w:t>Her sinifin olasiligi ve en yuksek olasilikli sinif.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724AE6" w:rsidRDefault="001104E4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724AE6" w:rsidRDefault="001104E4">
      <w:r>
        <w:rPr>
          <w:sz w:val="20"/>
        </w:rPr>
        <w:t>Aktivasyon fonksiyonu secim kriterleri, gizli katman vs cikis</w:t>
      </w:r>
      <w:r>
        <w:rPr>
          <w:sz w:val="20"/>
        </w:rPr>
        <w:t xml:space="preserve"> katmani, Softmax fonksiyonu ve problem turune gore secim.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724AE6">
        <w:trPr>
          <w:jc w:val="center"/>
        </w:trPr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Softmax</w:t>
            </w:r>
          </w:p>
        </w:tc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Gizli Katman Aktivasyonu</w:t>
            </w:r>
          </w:p>
        </w:tc>
      </w:tr>
      <w:tr w:rsidR="00724AE6">
        <w:trPr>
          <w:jc w:val="center"/>
        </w:trPr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Cikis Katmani Aktivasyonu</w:t>
            </w:r>
          </w:p>
        </w:tc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Ikili Siniflandirma</w:t>
            </w:r>
          </w:p>
        </w:tc>
      </w:tr>
      <w:tr w:rsidR="00724AE6">
        <w:trPr>
          <w:jc w:val="center"/>
        </w:trPr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Coklu Siniflandirma</w:t>
            </w:r>
          </w:p>
        </w:tc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Regresyon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724AE6" w:rsidRDefault="001104E4">
      <w:r>
        <w:rPr>
          <w:sz w:val="20"/>
        </w:rPr>
        <w:t xml:space="preserve">Sonraki derste tum </w:t>
      </w:r>
      <w:r>
        <w:rPr>
          <w:sz w:val="20"/>
        </w:rPr>
        <w:t>aktivasyon fonksiyonlarini bir yapay sinir aginda birlestirecegiz.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724AE6" w:rsidRDefault="001104E4">
            <w:r>
              <w:rPr>
                <w:sz w:val="20"/>
              </w:rPr>
              <w:t>Bir ML projesinde kullanacaginiz aktivasyon secimini gerekcelendiren bir sayfalik rapor yazin.</w:t>
            </w:r>
          </w:p>
        </w:tc>
      </w:tr>
    </w:tbl>
    <w:p w:rsidR="00724AE6" w:rsidRDefault="00724AE6"/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</w:t>
      </w:r>
      <w:r>
        <w:rPr>
          <w:color w:val="BDBDBD"/>
          <w:sz w:val="12"/>
        </w:rPr>
        <w:t>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724AE6" w:rsidRDefault="001104E4">
      <w:pPr>
        <w:pStyle w:val="ListeMaddemi"/>
      </w:pPr>
      <w:r>
        <w:rPr>
          <w:sz w:val="20"/>
        </w:rPr>
        <w:t>Karsilastirma tablosu sablonu hazirlayin.</w:t>
      </w:r>
    </w:p>
    <w:p w:rsidR="00724AE6" w:rsidRDefault="001104E4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724AE6">
        <w:trPr>
          <w:jc w:val="center"/>
        </w:trPr>
        <w:tc>
          <w:tcPr>
            <w:tcW w:w="4819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724AE6">
        <w:trPr>
          <w:jc w:val="center"/>
        </w:trPr>
        <w:tc>
          <w:tcPr>
            <w:tcW w:w="4819" w:type="dxa"/>
          </w:tcPr>
          <w:p w:rsidR="00724AE6" w:rsidRDefault="001104E4">
            <w:r>
              <w:rPr>
                <w:sz w:val="18"/>
              </w:rPr>
              <w:t>Softmax formulu karmasik</w:t>
            </w:r>
          </w:p>
        </w:tc>
        <w:tc>
          <w:tcPr>
            <w:tcW w:w="4819" w:type="dxa"/>
          </w:tcPr>
          <w:p w:rsidR="00724AE6" w:rsidRDefault="001104E4">
            <w:r>
              <w:rPr>
                <w:sz w:val="18"/>
              </w:rPr>
              <w:t>Adim adim hesaplayin</w:t>
            </w:r>
          </w:p>
        </w:tc>
      </w:tr>
      <w:tr w:rsidR="00724AE6">
        <w:trPr>
          <w:jc w:val="center"/>
        </w:trPr>
        <w:tc>
          <w:tcPr>
            <w:tcW w:w="4819" w:type="dxa"/>
          </w:tcPr>
          <w:p w:rsidR="00724AE6" w:rsidRDefault="001104E4">
            <w:r>
              <w:rPr>
                <w:sz w:val="18"/>
              </w:rPr>
              <w:t>Secim kriterleri karisir</w:t>
            </w:r>
          </w:p>
        </w:tc>
        <w:tc>
          <w:tcPr>
            <w:tcW w:w="4819" w:type="dxa"/>
          </w:tcPr>
          <w:p w:rsidR="00724AE6" w:rsidRDefault="001104E4">
            <w:r>
              <w:rPr>
                <w:sz w:val="18"/>
              </w:rPr>
              <w:t>Karar agaci cizdirin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Karsilastirma: 15dk, Softmax: 15dk, Senaryolar: 15dk</w:t>
      </w:r>
    </w:p>
    <w:p w:rsidR="00724AE6" w:rsidRDefault="001104E4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724AE6" w:rsidRDefault="001104E4">
            <w:r>
              <w:rPr>
                <w:sz w:val="20"/>
              </w:rPr>
              <w:t>Hazir secim tablosu dagitarak tartismaya odaklanin.</w:t>
            </w:r>
          </w:p>
        </w:tc>
      </w:tr>
    </w:tbl>
    <w:p w:rsidR="00724AE6" w:rsidRDefault="00724AE6"/>
    <w:p w:rsidR="00724AE6" w:rsidRDefault="001104E4">
      <w:r>
        <w:br w:type="page"/>
      </w:r>
    </w:p>
    <w:p w:rsidR="00724AE6" w:rsidRDefault="001104E4">
      <w:pPr>
        <w:jc w:val="center"/>
      </w:pPr>
      <w:r>
        <w:rPr>
          <w:b/>
          <w:color w:val="1B2A4A"/>
          <w:sz w:val="36"/>
        </w:rPr>
        <w:lastRenderedPageBreak/>
        <w:t>━━━  32. SAAT  ━━━</w:t>
      </w:r>
    </w:p>
    <w:p w:rsidR="00724AE6" w:rsidRDefault="001104E4">
      <w:pPr>
        <w:jc w:val="center"/>
      </w:pPr>
      <w:r>
        <w:rPr>
          <w:color w:val="2C6FAD"/>
          <w:sz w:val="32"/>
        </w:rPr>
        <w:t>Aktivasyon Fonksiyonlari Python Uygulamasi</w:t>
      </w:r>
    </w:p>
    <w:p w:rsidR="00724AE6" w:rsidRDefault="00724AE6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Tum aktivasyon fonksiyonlarini Python ile kodlar, karsilastirir ve bir yapay norona entegre eder.</w:t>
      </w:r>
    </w:p>
    <w:p w:rsidR="00724AE6" w:rsidRDefault="00724AE6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3.2.10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Tum aktivasyon fonksiyonlarini Python ile yazar.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Uygulama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3.2.11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 xml:space="preserve">Farkli aktivasyonlarla noron ciktisini </w:t>
            </w:r>
            <w:r>
              <w:rPr>
                <w:sz w:val="18"/>
              </w:rPr>
              <w:t>karsilastirir.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Analiz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3.2.12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Aktivasyon seciminin noron davranisina etkisini test eder.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Degerlendirme</w:t>
            </w:r>
          </w:p>
        </w:tc>
      </w:tr>
    </w:tbl>
    <w:p w:rsidR="00724AE6" w:rsidRDefault="00724AE6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Tum aktivasyon fonksiyonlarini ve Perceptron kodlamasini bilmek.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Öğrencinin Bilmesi Gerekenl</w:t>
      </w:r>
      <w:r>
        <w:rPr>
          <w:b/>
          <w:color w:val="757575"/>
          <w:sz w:val="24"/>
        </w:rPr>
        <w:t>er</w:t>
      </w:r>
    </w:p>
    <w:p w:rsidR="00724AE6" w:rsidRDefault="001104E4">
      <w:pPr>
        <w:pStyle w:val="ListeMaddemi"/>
      </w:pPr>
      <w:r>
        <w:rPr>
          <w:sz w:val="20"/>
        </w:rPr>
        <w:t>Step, Sigmoid, Tanh, ReLU, Leaky ReLU, ELU, Softmax formulleri.</w:t>
      </w:r>
    </w:p>
    <w:p w:rsidR="00724AE6" w:rsidRDefault="001104E4">
      <w:pPr>
        <w:pStyle w:val="ListeMaddemi"/>
      </w:pPr>
      <w:r>
        <w:rPr>
          <w:sz w:val="20"/>
        </w:rPr>
        <w:t>Python ile fonksiyon yazimi.</w:t>
      </w:r>
    </w:p>
    <w:p w:rsidR="00724AE6" w:rsidRDefault="001104E4">
      <w:pPr>
        <w:pStyle w:val="ListeMaddemi"/>
      </w:pPr>
      <w:r>
        <w:rPr>
          <w:sz w:val="20"/>
        </w:rPr>
        <w:t>Perceptron sinifi yapisi.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724AE6" w:rsidRDefault="001104E4">
      <w:pPr>
        <w:pStyle w:val="ListeMaddemi"/>
      </w:pPr>
      <w:r>
        <w:rPr>
          <w:sz w:val="20"/>
        </w:rPr>
        <w:t>Aktivasyon degistirmenin noron davranisini degistirmeyecegi.</w:t>
      </w:r>
    </w:p>
    <w:p w:rsidR="00724AE6" w:rsidRDefault="001104E4">
      <w:pPr>
        <w:pStyle w:val="ListeMaddemi"/>
      </w:pPr>
      <w:r>
        <w:rPr>
          <w:sz w:val="20"/>
        </w:rPr>
        <w:t>Sadece teorik bilgi yeterli oldugu.</w:t>
      </w:r>
    </w:p>
    <w:p w:rsidR="00724AE6" w:rsidRDefault="001104E4">
      <w:pPr>
        <w:pStyle w:val="ListeMaddemi"/>
      </w:pPr>
      <w:r>
        <w:rPr>
          <w:sz w:val="20"/>
        </w:rPr>
        <w:t xml:space="preserve">Kod </w:t>
      </w:r>
      <w:r>
        <w:rPr>
          <w:sz w:val="20"/>
        </w:rPr>
        <w:t>yazmanin zor olacagi.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724AE6" w:rsidRDefault="001104E4">
      <w:pPr>
        <w:pStyle w:val="ListeMaddemi"/>
      </w:pPr>
      <w:r>
        <w:rPr>
          <w:sz w:val="20"/>
        </w:rPr>
        <w:t>Bilgisayar (Python + NumPy + Matplotlib kurulu)</w:t>
      </w:r>
    </w:p>
    <w:p w:rsidR="00724AE6" w:rsidRDefault="001104E4">
      <w:pPr>
        <w:pStyle w:val="ListeMaddemi"/>
      </w:pPr>
      <w:r>
        <w:rPr>
          <w:sz w:val="20"/>
        </w:rPr>
        <w:t>PyCharm IDE</w:t>
      </w:r>
    </w:p>
    <w:p w:rsidR="00724AE6" w:rsidRDefault="001104E4">
      <w:pPr>
        <w:pStyle w:val="ListeMaddemi"/>
      </w:pPr>
      <w:r>
        <w:rPr>
          <w:sz w:val="20"/>
        </w:rPr>
        <w:t>Onceki ders kodlari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E1  |  GİRME (ENGAGE)  —  Dikkat Çekme &amp; Merak </w:t>
            </w:r>
            <w:r>
              <w:rPr>
                <w:b/>
                <w:color w:val="FFFFFF"/>
                <w:sz w:val="28"/>
              </w:rPr>
              <w:t>Uyandırma</w:t>
            </w:r>
          </w:p>
        </w:tc>
      </w:tr>
    </w:tbl>
    <w:p w:rsidR="00724AE6" w:rsidRDefault="00724AE6"/>
    <w:p w:rsidR="00724AE6" w:rsidRDefault="001104E4">
      <w:r>
        <w:rPr>
          <w:i/>
          <w:color w:val="2C6FAD"/>
          <w:sz w:val="20"/>
        </w:rPr>
        <w:t xml:space="preserve">  Süre: 5 dakika</w:t>
      </w:r>
    </w:p>
    <w:p w:rsidR="00724AE6" w:rsidRDefault="001104E4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"Simdi tum bildiklerimizi birlestirme zamani! 7 farkli aktivasyon fonksiyonunu kodlayip noronumuza takacagiz. Hangi aktivasyon, noronun davranisini nasil degistirir?"</w:t>
      </w:r>
    </w:p>
    <w:p w:rsidR="00724AE6" w:rsidRDefault="001104E4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Fonksiyonlari t</w:t>
      </w:r>
      <w:r>
        <w:rPr>
          <w:sz w:val="20"/>
        </w:rPr>
        <w:t>ek tek ogrendik, simdi birlesik uygulama: kod + gorsel + analiz.</w:t>
      </w:r>
    </w:p>
    <w:p w:rsidR="00724AE6" w:rsidRDefault="001104E4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724AE6" w:rsidRDefault="001104E4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Kac aktivasyon fonksiyonu ogrendik?</w:t>
      </w:r>
    </w:p>
    <w:p w:rsidR="00724AE6" w:rsidRDefault="001104E4">
      <w:r>
        <w:rPr>
          <w:b/>
          <w:color w:val="2C6FAD"/>
          <w:sz w:val="20"/>
        </w:rPr>
        <w:t xml:space="preserve">  2. </w:t>
      </w:r>
      <w:r>
        <w:rPr>
          <w:sz w:val="20"/>
        </w:rPr>
        <w:t>Noronun hangi parasi aktivasyon?</w:t>
      </w:r>
    </w:p>
    <w:p w:rsidR="00724AE6" w:rsidRDefault="001104E4">
      <w:r>
        <w:rPr>
          <w:b/>
          <w:color w:val="2C6FAD"/>
          <w:sz w:val="20"/>
        </w:rPr>
        <w:t xml:space="preserve">  3. </w:t>
      </w:r>
      <w:r>
        <w:rPr>
          <w:sz w:val="20"/>
        </w:rPr>
        <w:t>Aktivasyonu degistirmek neyi degistirir?</w:t>
      </w:r>
    </w:p>
    <w:p w:rsidR="00724AE6" w:rsidRDefault="001104E4">
      <w:pPr>
        <w:spacing w:before="200"/>
      </w:pPr>
      <w:r>
        <w:rPr>
          <w:b/>
          <w:color w:val="2C6FAD"/>
          <w:sz w:val="24"/>
        </w:rPr>
        <w:t xml:space="preserve">  Motivasyon Etkinliği: "Aktivasyon Kutuphaneesi"</w:t>
      </w:r>
    </w:p>
    <w:p w:rsidR="00724AE6" w:rsidRDefault="001104E4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Tum fonksiyonlari tek bir Python kutuphanesi olarak kodlama.</w:t>
      </w:r>
    </w:p>
    <w:p w:rsidR="00724AE6" w:rsidRDefault="001104E4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tahtaya 7 fonksiyon adini yazar. Her ogrenci sirayla bir fonksiyonun formulunu soyler.</w:t>
      </w:r>
    </w:p>
    <w:p w:rsidR="00724AE6" w:rsidRDefault="001104E4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724AE6" w:rsidRDefault="001104E4">
            <w:r>
              <w:rPr>
                <w:sz w:val="20"/>
              </w:rPr>
              <w:t xml:space="preserve">Bir </w:t>
            </w:r>
            <w:r>
              <w:rPr>
                <w:sz w:val="20"/>
              </w:rPr>
              <w:t>noronun agirlikli toplami z=1.5 olsun. 7 aktivasyonun her birinden gecirince cikis ne olur?</w:t>
            </w:r>
          </w:p>
        </w:tc>
      </w:tr>
    </w:tbl>
    <w:p w:rsidR="00724AE6" w:rsidRDefault="00724AE6"/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724AE6" w:rsidRDefault="00724AE6"/>
    <w:p w:rsidR="00724AE6" w:rsidRDefault="001104E4">
      <w:r>
        <w:rPr>
          <w:i/>
          <w:color w:val="007A7A"/>
          <w:sz w:val="20"/>
        </w:rPr>
        <w:t xml:space="preserve">  Süre: 10 dakika</w:t>
      </w:r>
    </w:p>
    <w:p w:rsidR="00724AE6" w:rsidRDefault="001104E4">
      <w:pPr>
        <w:spacing w:before="200"/>
      </w:pPr>
      <w:r>
        <w:rPr>
          <w:b/>
          <w:color w:val="007A7A"/>
          <w:sz w:val="24"/>
        </w:rPr>
        <w:t xml:space="preserve">  Keşi</w:t>
      </w:r>
      <w:r>
        <w:rPr>
          <w:b/>
          <w:color w:val="007A7A"/>
          <w:sz w:val="24"/>
        </w:rPr>
        <w:t>f Etkinliği: "Aktivasyon Kutuphaneesi Kodlama"</w:t>
      </w:r>
    </w:p>
    <w:p w:rsidR="00724AE6" w:rsidRDefault="001104E4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Proje</w:t>
      </w:r>
    </w:p>
    <w:p w:rsidR="00724AE6" w:rsidRDefault="001104E4">
      <w:r>
        <w:rPr>
          <w:b/>
          <w:color w:val="1B2A4A"/>
          <w:sz w:val="20"/>
        </w:rPr>
        <w:t xml:space="preserve">Amacı: </w:t>
      </w:r>
      <w:r>
        <w:rPr>
          <w:sz w:val="20"/>
        </w:rPr>
        <w:t>Tum aktivasyon fonksiyonlarini iceren bir Python modulu olusturmak.</w:t>
      </w:r>
    </w:p>
    <w:p w:rsidR="00724AE6" w:rsidRDefault="001104E4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NumPy, Matplotlib</w:t>
      </w:r>
    </w:p>
    <w:p w:rsidR="00724AE6" w:rsidRDefault="001104E4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724AE6" w:rsidRDefault="001104E4">
      <w:r>
        <w:rPr>
          <w:b/>
          <w:color w:val="007A7A"/>
          <w:sz w:val="20"/>
        </w:rPr>
        <w:t xml:space="preserve">  1. </w:t>
      </w:r>
      <w:r>
        <w:rPr>
          <w:sz w:val="20"/>
        </w:rPr>
        <w:t>activations.py dosyasi olusturun.</w:t>
      </w:r>
    </w:p>
    <w:p w:rsidR="00724AE6" w:rsidRDefault="001104E4">
      <w:r>
        <w:rPr>
          <w:b/>
          <w:color w:val="007A7A"/>
          <w:sz w:val="20"/>
        </w:rPr>
        <w:t xml:space="preserve">  2. </w:t>
      </w:r>
      <w:r>
        <w:rPr>
          <w:sz w:val="20"/>
        </w:rPr>
        <w:t>7 fonksiyonu tanimlayin: step, sigmoid, tanh, relu, leaky_relu, elu, softmax.</w:t>
      </w:r>
    </w:p>
    <w:p w:rsidR="00724AE6" w:rsidRDefault="001104E4">
      <w:r>
        <w:rPr>
          <w:b/>
          <w:color w:val="007A7A"/>
          <w:sz w:val="20"/>
        </w:rPr>
        <w:t xml:space="preserve">  3. </w:t>
      </w:r>
      <w:r>
        <w:rPr>
          <w:sz w:val="20"/>
        </w:rPr>
        <w:t>Her fonksiyon icin z=-5 den 5 e grafik ciizin (subplot 3x3).</w:t>
      </w:r>
    </w:p>
    <w:p w:rsidR="00724AE6" w:rsidRDefault="001104E4">
      <w:r>
        <w:rPr>
          <w:b/>
          <w:color w:val="007A7A"/>
          <w:sz w:val="20"/>
        </w:rPr>
        <w:t xml:space="preserve">  4. </w:t>
      </w:r>
      <w:r>
        <w:rPr>
          <w:sz w:val="20"/>
        </w:rPr>
        <w:t>Bir test fonksiyonu yazin: z=1.5 icin tum ciktilari yazdirin.</w:t>
      </w:r>
    </w:p>
    <w:p w:rsidR="00724AE6" w:rsidRDefault="001104E4">
      <w:r>
        <w:rPr>
          <w:b/>
          <w:color w:val="007A7A"/>
          <w:sz w:val="20"/>
        </w:rPr>
        <w:t xml:space="preserve">  5. </w:t>
      </w:r>
      <w:r>
        <w:rPr>
          <w:sz w:val="20"/>
        </w:rPr>
        <w:t>Perceptron sinifina aktivasyon para</w:t>
      </w:r>
      <w:r>
        <w:rPr>
          <w:sz w:val="20"/>
        </w:rPr>
        <w:t>metresi ekleyin.</w:t>
      </w:r>
    </w:p>
    <w:p w:rsidR="00724AE6" w:rsidRDefault="001104E4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Kutuphane gelistirici: tekrar kullanilabilir kod yazan</w:t>
      </w:r>
    </w:p>
    <w:p w:rsidR="00724AE6" w:rsidRDefault="001104E4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Kod yapisi ve dogurulugunu kontrol eder</w:t>
      </w:r>
    </w:p>
    <w:p w:rsidR="00724AE6" w:rsidRDefault="001104E4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activations.py Modulu ve Karsilastirma Grafikleri</w:t>
      </w:r>
    </w:p>
    <w:p w:rsidR="00724AE6" w:rsidRDefault="001104E4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724AE6" w:rsidRDefault="001104E4">
      <w:r>
        <w:rPr>
          <w:b/>
          <w:color w:val="007A7A"/>
          <w:sz w:val="20"/>
        </w:rPr>
        <w:t xml:space="preserve">  1. </w:t>
      </w:r>
      <w:r>
        <w:rPr>
          <w:sz w:val="20"/>
        </w:rPr>
        <w:t>Python modulu nedir?</w:t>
      </w:r>
    </w:p>
    <w:p w:rsidR="00724AE6" w:rsidRDefault="001104E4">
      <w:r>
        <w:rPr>
          <w:b/>
          <w:color w:val="007A7A"/>
          <w:sz w:val="20"/>
        </w:rPr>
        <w:t xml:space="preserve">  2. </w:t>
      </w:r>
      <w:r>
        <w:rPr>
          <w:sz w:val="20"/>
        </w:rPr>
        <w:t>__name__ == '__main__' ne ise yarar?</w:t>
      </w:r>
    </w:p>
    <w:p w:rsidR="00724AE6" w:rsidRDefault="001104E4">
      <w:r>
        <w:rPr>
          <w:b/>
          <w:color w:val="007A7A"/>
          <w:sz w:val="20"/>
        </w:rPr>
        <w:t xml:space="preserve">  3. </w:t>
      </w:r>
      <w:r>
        <w:rPr>
          <w:sz w:val="20"/>
        </w:rPr>
        <w:t>Fonksiyonel programlama nedir?</w:t>
      </w:r>
    </w:p>
    <w:p w:rsidR="00724AE6" w:rsidRDefault="001104E4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fonksiyon docstring icermeli.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724AE6" w:rsidRDefault="001104E4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</w:t>
            </w:r>
            <w:r>
              <w:rPr>
                <w:b/>
                <w:color w:val="FFFFFF"/>
                <w:sz w:val="28"/>
              </w:rPr>
              <w:t>ramları Yapılandırma</w:t>
            </w:r>
          </w:p>
        </w:tc>
      </w:tr>
    </w:tbl>
    <w:p w:rsidR="00724AE6" w:rsidRDefault="00724AE6"/>
    <w:p w:rsidR="00724AE6" w:rsidRDefault="001104E4">
      <w:r>
        <w:rPr>
          <w:i/>
          <w:color w:val="E65C00"/>
          <w:sz w:val="20"/>
        </w:rPr>
        <w:t xml:space="preserve">  Süre: 12 dakika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724AE6">
        <w:trPr>
          <w:jc w:val="center"/>
        </w:trPr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Python Modulu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Tekrar kullanilabilir .py dosyasi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import activations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Modul yapisi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Parametre Olarak Fonksiyon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Fonksiyonu degisken gibi gecme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 xml:space="preserve">def predict(self, x, </w:t>
            </w:r>
            <w:r>
              <w:rPr>
                <w:sz w:val="18"/>
              </w:rPr>
              <w:t>activation=relu)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Fonksiyon referansi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Subplot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Matplotlib coklu grafik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plt.subplot(3, 3, i)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3x3 grid gorseli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Karsilastirmali Analiz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Ayni girisle farkli ciktilar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z=1.5: step=1, sigmoid=0.82, relu=1.5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Karsilastirma tablosu</w:t>
            </w:r>
          </w:p>
        </w:tc>
      </w:tr>
      <w:tr w:rsidR="00724AE6">
        <w:trPr>
          <w:jc w:val="center"/>
        </w:trPr>
        <w:tc>
          <w:tcPr>
            <w:tcW w:w="2409" w:type="dxa"/>
          </w:tcPr>
          <w:p w:rsidR="00724AE6" w:rsidRDefault="001104E4">
            <w:r>
              <w:rPr>
                <w:sz w:val="18"/>
              </w:rPr>
              <w:t>Modular Tasarim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 xml:space="preserve">Kodu bagimsiz </w:t>
            </w:r>
            <w:r>
              <w:rPr>
                <w:sz w:val="18"/>
              </w:rPr>
              <w:t>parcalara bolme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Her fonksiyon ayri, birlestirilebilir</w:t>
            </w:r>
          </w:p>
        </w:tc>
        <w:tc>
          <w:tcPr>
            <w:tcW w:w="2409" w:type="dxa"/>
          </w:tcPr>
          <w:p w:rsidR="00724AE6" w:rsidRDefault="001104E4">
            <w:r>
              <w:rPr>
                <w:sz w:val="18"/>
              </w:rPr>
              <w:t>Modul diyagrami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724AE6" w:rsidRDefault="001104E4">
      <w:r>
        <w:rPr>
          <w:sz w:val="20"/>
        </w:rPr>
        <w:t>Profesyonel yazilimda kodlar moduller halinde organize edilir. activations.py gibi bir dosya olusturup tum fonksiyonlari buraya koymak, tekrar kullanilabilirlik saglar.</w:t>
      </w:r>
    </w:p>
    <w:p w:rsidR="00724AE6" w:rsidRDefault="001104E4">
      <w:r>
        <w:rPr>
          <w:sz w:val="20"/>
        </w:rPr>
        <w:t>Python da fonksiyonlar birer degisken gibi kullanilabilir. Perceptron sinifina activation parametresi ekeleyerek, ayni noron farkli aktivasyonlarla calisabilir: p = Perceptron(w, b, activation=sigmoid).</w:t>
      </w:r>
    </w:p>
    <w:p w:rsidR="00724AE6" w:rsidRDefault="001104E4">
      <w:r>
        <w:rPr>
          <w:sz w:val="20"/>
        </w:rPr>
        <w:t xml:space="preserve">Ayni giris (z=1.5) ile farkli aktivasyon sonuclari: </w:t>
      </w:r>
      <w:r>
        <w:rPr>
          <w:sz w:val="20"/>
        </w:rPr>
        <w:t>step=1, sigmoid=0.818, tanh=0.905, relu=1.5, leaky_relu=1.5, elu=1.5. Aktivasyon secimi noronun davranisini tamamen degistirir.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z=1.5 Step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Ikili cikis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z=1.5 Sigmoid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0.818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0-1 arasi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z=1.5 ReLU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1.5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Aynen gecirir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z=-1.5 ReLU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0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Sifir yapar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724AE6" w:rsidRDefault="001104E4">
      <w:pPr>
        <w:pStyle w:val="ListeMaddemi"/>
      </w:pPr>
      <w:r>
        <w:rPr>
          <w:sz w:val="20"/>
        </w:rPr>
        <w:t>7 fonksiyon subplot grafigi</w:t>
      </w:r>
    </w:p>
    <w:p w:rsidR="00724AE6" w:rsidRDefault="001104E4">
      <w:pPr>
        <w:pStyle w:val="ListeMaddemi"/>
      </w:pPr>
      <w:r>
        <w:rPr>
          <w:sz w:val="20"/>
        </w:rPr>
        <w:t>z=1.5 karsilastirma tablosu</w:t>
      </w:r>
    </w:p>
    <w:p w:rsidR="00724AE6" w:rsidRDefault="001104E4">
      <w:pPr>
        <w:pStyle w:val="ListeMaddemi"/>
      </w:pPr>
      <w:r>
        <w:rPr>
          <w:sz w:val="20"/>
        </w:rPr>
        <w:t>Modular kod diyagrami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724AE6" w:rsidRDefault="001104E4">
      <w:r>
        <w:rPr>
          <w:b/>
          <w:color w:val="E65C00"/>
          <w:sz w:val="20"/>
        </w:rPr>
        <w:t xml:space="preserve">  1. </w:t>
      </w:r>
      <w:r>
        <w:rPr>
          <w:sz w:val="20"/>
        </w:rPr>
        <w:t>Modul = Alet kutusu: ihtiyac olunca acilir</w:t>
      </w:r>
    </w:p>
    <w:p w:rsidR="00724AE6" w:rsidRDefault="001104E4">
      <w:r>
        <w:rPr>
          <w:b/>
          <w:color w:val="E65C00"/>
          <w:sz w:val="20"/>
        </w:rPr>
        <w:t xml:space="preserve">  2. </w:t>
      </w:r>
      <w:r>
        <w:rPr>
          <w:sz w:val="20"/>
        </w:rPr>
        <w:t xml:space="preserve">Parametre fonksiyon = </w:t>
      </w:r>
      <w:r>
        <w:rPr>
          <w:sz w:val="20"/>
        </w:rPr>
        <w:t>Degistirilebilir lens: ayni kamera, farkli lens</w:t>
      </w:r>
    </w:p>
    <w:p w:rsidR="00724AE6" w:rsidRDefault="001104E4">
      <w:r>
        <w:rPr>
          <w:b/>
          <w:color w:val="E65C00"/>
          <w:sz w:val="20"/>
        </w:rPr>
        <w:t xml:space="preserve">  3. </w:t>
      </w:r>
      <w:r>
        <w:rPr>
          <w:sz w:val="20"/>
        </w:rPr>
        <w:t>Subplot = Fotograf albumu: yan yana karsilastirma</w:t>
      </w:r>
    </w:p>
    <w:p w:rsidR="00724AE6" w:rsidRDefault="001104E4">
      <w:r>
        <w:rPr>
          <w:b/>
          <w:color w:val="E65C00"/>
          <w:sz w:val="20"/>
        </w:rPr>
        <w:t xml:space="preserve">  4. </w:t>
      </w:r>
      <w:r>
        <w:rPr>
          <w:sz w:val="20"/>
        </w:rPr>
        <w:t>Karsilastirma = Tadim: ayni malzeme, farkli tarifler</w:t>
      </w:r>
    </w:p>
    <w:p w:rsidR="00724AE6" w:rsidRDefault="001104E4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724AE6" w:rsidRDefault="001104E4">
      <w:pPr>
        <w:pStyle w:val="ListeMaddemi"/>
      </w:pPr>
      <w:r>
        <w:rPr>
          <w:sz w:val="20"/>
        </w:rPr>
        <w:t>Neden modul olusturuyoruz? - Tekrar kullanilabilirlik ve duzenllilik.</w:t>
      </w:r>
    </w:p>
    <w:p w:rsidR="00724AE6" w:rsidRDefault="001104E4">
      <w:pPr>
        <w:pStyle w:val="ListeMaddemi"/>
      </w:pPr>
      <w:r>
        <w:rPr>
          <w:sz w:val="20"/>
        </w:rPr>
        <w:lastRenderedPageBreak/>
        <w:t>Fonk</w:t>
      </w:r>
      <w:r>
        <w:rPr>
          <w:sz w:val="20"/>
        </w:rPr>
        <w:t>siyon parametresi ne demek? - Fonksiyonu baska fonksiyona arguman olarak gecmek.</w:t>
      </w:r>
    </w:p>
    <w:p w:rsidR="00724AE6" w:rsidRDefault="001104E4">
      <w:pPr>
        <w:pStyle w:val="ListeMaddemi"/>
      </w:pPr>
      <w:r>
        <w:rPr>
          <w:sz w:val="20"/>
        </w:rPr>
        <w:t>z=1.5 icin en buyuk ciktiyi hangi fonksiyon verir? - ReLU (1.5, sinirlamadan gecirir).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E4  |</w:t>
            </w:r>
            <w:r>
              <w:rPr>
                <w:b/>
                <w:color w:val="FFFFFF"/>
                <w:sz w:val="28"/>
              </w:rPr>
              <w:t xml:space="preserve">  DERİNLEŞTİRME (ELABORATE)  —  Transfer &amp; Pekiştirme</w:t>
            </w:r>
          </w:p>
        </w:tc>
      </w:tr>
    </w:tbl>
    <w:p w:rsidR="00724AE6" w:rsidRDefault="00724AE6"/>
    <w:p w:rsidR="00724AE6" w:rsidRDefault="001104E4">
      <w:r>
        <w:rPr>
          <w:i/>
          <w:color w:val="6A1B9A"/>
          <w:sz w:val="20"/>
        </w:rPr>
        <w:t xml:space="preserve">  Süre: 10 dakika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Uygulama Etkinliği: "Noron ile Aktivasyon Deneyi"</w:t>
      </w:r>
    </w:p>
    <w:p w:rsidR="00724AE6" w:rsidRDefault="001104E4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Deney</w:t>
      </w:r>
    </w:p>
    <w:p w:rsidR="00724AE6" w:rsidRDefault="001104E4">
      <w:r>
        <w:rPr>
          <w:b/>
          <w:color w:val="1B2A4A"/>
          <w:sz w:val="20"/>
        </w:rPr>
        <w:t xml:space="preserve">Amacı: </w:t>
      </w:r>
      <w:r>
        <w:rPr>
          <w:sz w:val="20"/>
        </w:rPr>
        <w:t>Ayni noronla farkli aktivasyonlarin sonuclarina bakmak.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724AE6" w:rsidRDefault="001104E4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Perceptron sinifina </w:t>
      </w:r>
      <w:r>
        <w:rPr>
          <w:sz w:val="20"/>
        </w:rPr>
        <w:t>activation parametresi ekleyin.</w:t>
      </w:r>
    </w:p>
    <w:p w:rsidR="00724AE6" w:rsidRDefault="001104E4">
      <w:r>
        <w:rPr>
          <w:b/>
          <w:color w:val="6A1B9A"/>
          <w:sz w:val="20"/>
        </w:rPr>
        <w:t xml:space="preserve">  2. </w:t>
      </w:r>
      <w:r>
        <w:rPr>
          <w:sz w:val="20"/>
        </w:rPr>
        <w:t>AND verisi ile her aktivasyonla test edin.</w:t>
      </w:r>
    </w:p>
    <w:p w:rsidR="00724AE6" w:rsidRDefault="001104E4">
      <w:r>
        <w:rPr>
          <w:b/>
          <w:color w:val="6A1B9A"/>
          <w:sz w:val="20"/>
        </w:rPr>
        <w:t xml:space="preserve">  3. </w:t>
      </w:r>
      <w:r>
        <w:rPr>
          <w:sz w:val="20"/>
        </w:rPr>
        <w:t>Sonuclari tablo halinde karsilastirin.</w:t>
      </w:r>
    </w:p>
    <w:p w:rsidR="00724AE6" w:rsidRDefault="001104E4">
      <w:r>
        <w:rPr>
          <w:b/>
          <w:color w:val="6A1B9A"/>
          <w:sz w:val="20"/>
        </w:rPr>
        <w:t xml:space="preserve">  4. </w:t>
      </w:r>
      <w:r>
        <w:rPr>
          <w:sz w:val="20"/>
        </w:rPr>
        <w:t>Ogrenen Perceptron i farkli aktivasyonlarla egitin.</w:t>
      </w:r>
    </w:p>
    <w:p w:rsidR="00724AE6" w:rsidRDefault="001104E4">
      <w:r>
        <w:rPr>
          <w:b/>
          <w:color w:val="6A1B9A"/>
          <w:sz w:val="20"/>
        </w:rPr>
        <w:t xml:space="preserve">  5. </w:t>
      </w:r>
      <w:r>
        <w:rPr>
          <w:sz w:val="20"/>
        </w:rPr>
        <w:t>En iyi sonuc veren aktivasyonu belirleyin.</w:t>
      </w:r>
    </w:p>
    <w:p w:rsidR="00724AE6" w:rsidRDefault="001104E4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Aktivasyon-P</w:t>
      </w:r>
      <w:r>
        <w:rPr>
          <w:sz w:val="20"/>
        </w:rPr>
        <w:t>erformans Karsilastirma Raporu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724AE6" w:rsidRDefault="001104E4">
      <w:r>
        <w:rPr>
          <w:b/>
          <w:color w:val="6A1B9A"/>
          <w:sz w:val="20"/>
        </w:rPr>
        <w:t xml:space="preserve">  1. </w:t>
      </w:r>
      <w:r>
        <w:rPr>
          <w:sz w:val="20"/>
        </w:rPr>
        <w:t>ML projelerinde hiperparametre secimi.</w:t>
      </w:r>
    </w:p>
    <w:p w:rsidR="00724AE6" w:rsidRDefault="001104E4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Deneysel Bilim (kontrol degiskeni), Istatistik (karsilastirma)</w:t>
      </w:r>
    </w:p>
    <w:p w:rsidR="00724AE6" w:rsidRDefault="001104E4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724AE6" w:rsidRDefault="001104E4">
            <w:r>
              <w:rPr>
                <w:sz w:val="20"/>
              </w:rPr>
              <w:t xml:space="preserve">Sigmoid ve ReLU ile ogrenen Perceptron hangisi daha </w:t>
            </w:r>
            <w:r>
              <w:rPr>
                <w:sz w:val="20"/>
              </w:rPr>
              <w:t>hizli yakinsiiyor?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Kendi aktivasyon fonksiyonunuzu tanimlayin ve test edin.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724AE6" w:rsidRDefault="00724AE6"/>
    <w:p w:rsidR="00724AE6" w:rsidRDefault="001104E4">
      <w:r>
        <w:rPr>
          <w:i/>
          <w:color w:val="2E7D32"/>
          <w:sz w:val="20"/>
        </w:rPr>
        <w:t xml:space="preserve">  Süre: 8 dakika</w:t>
      </w:r>
    </w:p>
    <w:p w:rsidR="00724AE6" w:rsidRDefault="001104E4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724AE6" w:rsidRDefault="001104E4">
      <w:r>
        <w:rPr>
          <w:sz w:val="20"/>
        </w:rPr>
        <w:t xml:space="preserve">  ☐  7 aktivasyon fonksiyonunu Python ile yazar.</w:t>
      </w:r>
    </w:p>
    <w:p w:rsidR="00724AE6" w:rsidRDefault="001104E4">
      <w:r>
        <w:rPr>
          <w:sz w:val="20"/>
        </w:rPr>
        <w:t xml:space="preserve">  ☐  Subplot ile karsilastirma grafigi cizer.</w:t>
      </w:r>
    </w:p>
    <w:p w:rsidR="00724AE6" w:rsidRDefault="001104E4">
      <w:r>
        <w:rPr>
          <w:sz w:val="20"/>
        </w:rPr>
        <w:t xml:space="preserve">  ☐  Noron davranisina aktivasyon etkisini aciklar.</w:t>
      </w:r>
    </w:p>
    <w:p w:rsidR="00724AE6" w:rsidRDefault="001104E4">
      <w:r>
        <w:rPr>
          <w:sz w:val="20"/>
        </w:rPr>
        <w:t xml:space="preserve">  ☐  Modular kod yapisi olusturur.</w:t>
      </w:r>
    </w:p>
    <w:p w:rsidR="00724AE6" w:rsidRDefault="001104E4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724AE6" w:rsidRDefault="001104E4">
      <w:r>
        <w:rPr>
          <w:b/>
          <w:color w:val="2E7D32"/>
          <w:sz w:val="20"/>
        </w:rPr>
        <w:t xml:space="preserve">  1. </w:t>
      </w:r>
      <w:r>
        <w:rPr>
          <w:sz w:val="20"/>
        </w:rPr>
        <w:t>Tum fo</w:t>
      </w:r>
      <w:r>
        <w:rPr>
          <w:sz w:val="20"/>
        </w:rPr>
        <w:t>nksiyonlari hafizadan yazabilir miyim?</w:t>
      </w:r>
    </w:p>
    <w:p w:rsidR="00724AE6" w:rsidRDefault="001104E4">
      <w:r>
        <w:rPr>
          <w:b/>
          <w:color w:val="2E7D32"/>
          <w:sz w:val="20"/>
        </w:rPr>
        <w:t xml:space="preserve">  2. </w:t>
      </w:r>
      <w:r>
        <w:rPr>
          <w:sz w:val="20"/>
        </w:rPr>
        <w:t>Noronumda aktivasyonu kolayca degistirebilir miyim?</w:t>
      </w:r>
    </w:p>
    <w:p w:rsidR="00724AE6" w:rsidRDefault="001104E4">
      <w:r>
        <w:rPr>
          <w:b/>
          <w:color w:val="2E7D32"/>
          <w:sz w:val="20"/>
        </w:rPr>
        <w:t xml:space="preserve">  3. </w:t>
      </w:r>
      <w:r>
        <w:rPr>
          <w:sz w:val="20"/>
        </w:rPr>
        <w:t>Karsilastirma sonuclarini yorumlayabilir miyim?</w:t>
      </w:r>
    </w:p>
    <w:p w:rsidR="00724AE6" w:rsidRDefault="001104E4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2E7D32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lastRenderedPageBreak/>
              <w:t>No</w:t>
            </w:r>
          </w:p>
        </w:tc>
        <w:tc>
          <w:tcPr>
            <w:tcW w:w="3213" w:type="dxa"/>
            <w:shd w:val="clear" w:color="auto" w:fill="2E7D32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z=2 icin sigmoid ve ReLU faarki?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 xml:space="preserve">a) Ayni b) </w:t>
            </w:r>
            <w:r>
              <w:rPr>
                <w:sz w:val="18"/>
              </w:rPr>
              <w:t>Sigmoid=0.88, ReLU=2 c) Sigmoid=2, ReLU=0.88 d) Ikisi de 0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b) Sigmoid=0.88, ReLU=2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Python da fonksiyonu parametre gecme?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a) Mumkun degil b) f = relu; predict(x, f) c) Sadece string ile d) Global degisken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b) f = relu; predict(x, f)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activations.py ne ise y</w:t>
            </w:r>
            <w:r>
              <w:rPr>
                <w:sz w:val="18"/>
              </w:rPr>
              <w:t>arar?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a) Grafik cizer b) Veri yukler c) Fonksiyonlari toplar d) Model egitir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c) Fonksiyonlari toplar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724AE6" w:rsidRDefault="001104E4">
      <w:r>
        <w:rPr>
          <w:b/>
          <w:color w:val="2E7D32"/>
          <w:sz w:val="20"/>
        </w:rPr>
        <w:t>Açık Uçlu:</w:t>
      </w:r>
    </w:p>
    <w:p w:rsidR="00724AE6" w:rsidRDefault="001104E4">
      <w:r>
        <w:rPr>
          <w:b/>
          <w:color w:val="2E7D32"/>
          <w:sz w:val="20"/>
        </w:rPr>
        <w:t xml:space="preserve">  1. </w:t>
      </w:r>
      <w:r>
        <w:rPr>
          <w:sz w:val="20"/>
        </w:rPr>
        <w:t>Ideal bir aktivasyon kutuphanenisinde baska neler olmali?</w:t>
      </w:r>
    </w:p>
    <w:p w:rsidR="00724AE6" w:rsidRDefault="001104E4">
      <w:r>
        <w:rPr>
          <w:b/>
          <w:color w:val="2E7D32"/>
          <w:sz w:val="20"/>
        </w:rPr>
        <w:t>Eleştirel Düşünme:</w:t>
      </w:r>
    </w:p>
    <w:p w:rsidR="00724AE6" w:rsidRDefault="001104E4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Aktivasyon secimini </w:t>
      </w:r>
      <w:r>
        <w:rPr>
          <w:sz w:val="20"/>
        </w:rPr>
        <w:t>otomatiklestiren (AutoML) yaklasimlar var mi?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724AE6" w:rsidRDefault="001104E4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 Adım Adım Uygulama: "Aktivasyon Kutuphanesi ve Noron Entegrasyonu"</w:t>
      </w:r>
    </w:p>
    <w:p w:rsidR="00724AE6" w:rsidRDefault="001104E4">
      <w:r>
        <w:rPr>
          <w:b/>
          <w:color w:val="1B2A4A"/>
          <w:sz w:val="20"/>
        </w:rPr>
        <w:t xml:space="preserve">Hedef: </w:t>
      </w:r>
      <w:r>
        <w:rPr>
          <w:sz w:val="20"/>
        </w:rPr>
        <w:t>Calisan aktivasyon modulu ve entegre noron.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activations.py: 7 fonksiyon tanimla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Modul olustur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import activations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Perceptron(w, b, activation=relu)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Sinifa parametre ekle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Esnek noron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for act in [step,sigmoid,tanh,relu]: test(act)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Donguyle test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Karsilastirma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7 fonksiyon hatasiz calismali ve noronla entegre olmali.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 Canlı Demo: "Butunlesik Demo"</w:t>
      </w:r>
    </w:p>
    <w:p w:rsidR="00724AE6" w:rsidRDefault="001104E4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 xml:space="preserve">Aktivasyon </w:t>
      </w:r>
      <w:r>
        <w:rPr>
          <w:sz w:val="20"/>
        </w:rPr>
        <w:t>degistirerek noron ciktisini canli gosterir.</w:t>
      </w:r>
    </w:p>
    <w:p w:rsidR="00724AE6" w:rsidRDefault="001104E4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aktivasyon fonksiyonunu yazarak test eder.</w:t>
      </w:r>
    </w:p>
    <w:p w:rsidR="00724AE6" w:rsidRDefault="001104E4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Import yoluna dikkat: ayni klasorde olmali!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</w:t>
      </w:r>
      <w:r>
        <w:rPr>
          <w:color w:val="BDBDBD"/>
          <w:sz w:val="12"/>
        </w:rPr>
        <w:t>_____</w:t>
      </w:r>
    </w:p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724AE6">
        <w:trPr>
          <w:jc w:val="center"/>
        </w:trPr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activations.py de 7 fonksiyon tanimlayin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Calisan modul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Perceptron a aktivasyon parametresi ekleyin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Esnek sinif</w:t>
            </w:r>
          </w:p>
        </w:tc>
      </w:tr>
      <w:tr w:rsidR="00724AE6">
        <w:trPr>
          <w:jc w:val="center"/>
        </w:trPr>
        <w:tc>
          <w:tcPr>
            <w:tcW w:w="3213" w:type="dxa"/>
          </w:tcPr>
          <w:p w:rsidR="00724AE6" w:rsidRDefault="001104E4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z=-5,5 araliginda 7 fonksiyon subplot grafigi</w:t>
            </w:r>
          </w:p>
        </w:tc>
        <w:tc>
          <w:tcPr>
            <w:tcW w:w="3213" w:type="dxa"/>
          </w:tcPr>
          <w:p w:rsidR="00724AE6" w:rsidRDefault="001104E4">
            <w:r>
              <w:rPr>
                <w:sz w:val="18"/>
              </w:rPr>
              <w:t>3x3 panel</w:t>
            </w:r>
          </w:p>
        </w:tc>
      </w:tr>
    </w:tbl>
    <w:p w:rsidR="00724AE6" w:rsidRDefault="00724AE6"/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pPr>
        <w:spacing w:before="200"/>
      </w:pPr>
      <w:r>
        <w:rPr>
          <w:b/>
          <w:color w:val="C62828"/>
          <w:sz w:val="24"/>
        </w:rPr>
        <w:t xml:space="preserve">  Vaka Çalışması: "En Iyi Aktivasyon Secimi"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724AE6" w:rsidRDefault="001104E4">
            <w:r>
              <w:rPr>
                <w:sz w:val="20"/>
              </w:rPr>
              <w:t>AND ve OR verileri icin tum aktivasyonlarla ogrenen Perceptron u egitin. Hangisi en az epoch ta ogreniyor?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Aktiv</w:t>
      </w:r>
      <w:r>
        <w:rPr>
          <w:sz w:val="20"/>
        </w:rPr>
        <w:t>asyon-epoch tablosu ve en iyi secim raporu.</w:t>
      </w:r>
    </w:p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724AE6" w:rsidRDefault="001104E4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724AE6" w:rsidRDefault="001104E4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724AE6" w:rsidRDefault="001104E4">
      <w:r>
        <w:rPr>
          <w:sz w:val="20"/>
        </w:rPr>
        <w:t xml:space="preserve">Tum aktivasyon fonksiyonlarinin Python kodlamasi, modular tasarim, noron </w:t>
      </w:r>
      <w:r>
        <w:rPr>
          <w:sz w:val="20"/>
        </w:rPr>
        <w:t>entegrasyonu ve karsilastirmali analiz.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724AE6">
        <w:trPr>
          <w:jc w:val="center"/>
        </w:trPr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Python Modulu</w:t>
            </w:r>
          </w:p>
        </w:tc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Fonksiyon Parametresi</w:t>
            </w:r>
          </w:p>
        </w:tc>
      </w:tr>
      <w:tr w:rsidR="00724AE6">
        <w:trPr>
          <w:jc w:val="center"/>
        </w:trPr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Subplot</w:t>
            </w:r>
          </w:p>
        </w:tc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Karsilastirmali Analiz</w:t>
            </w:r>
          </w:p>
        </w:tc>
      </w:tr>
      <w:tr w:rsidR="00724AE6">
        <w:trPr>
          <w:jc w:val="center"/>
        </w:trPr>
        <w:tc>
          <w:tcPr>
            <w:tcW w:w="4819" w:type="dxa"/>
            <w:shd w:val="clear" w:color="auto" w:fill="F5F5F5"/>
          </w:tcPr>
          <w:p w:rsidR="00724AE6" w:rsidRDefault="001104E4">
            <w:r>
              <w:rPr>
                <w:b/>
                <w:color w:val="1B2A4A"/>
                <w:sz w:val="20"/>
              </w:rPr>
              <w:t xml:space="preserve">  activations.py</w:t>
            </w:r>
          </w:p>
        </w:tc>
        <w:tc>
          <w:tcPr>
            <w:tcW w:w="4819" w:type="dxa"/>
          </w:tcPr>
          <w:p w:rsidR="00724AE6" w:rsidRDefault="00724AE6"/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724AE6" w:rsidRDefault="001104E4">
      <w:r>
        <w:rPr>
          <w:sz w:val="20"/>
        </w:rPr>
        <w:t xml:space="preserve">Sonraki derste cok katmanli yapay sinir agi modeli olusturacagiz - </w:t>
      </w:r>
      <w:r>
        <w:rPr>
          <w:sz w:val="20"/>
        </w:rPr>
        <w:t>birden fazla noronun birlikte calismasi!</w:t>
      </w:r>
    </w:p>
    <w:p w:rsidR="00724AE6" w:rsidRDefault="001104E4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724AE6" w:rsidRDefault="001104E4">
            <w:r>
              <w:rPr>
                <w:sz w:val="20"/>
              </w:rPr>
              <w:t>activations.py modullunuzu genisleterek Swish ve Mish fonksiyonlarini ekleyin.</w:t>
            </w:r>
          </w:p>
        </w:tc>
      </w:tr>
    </w:tbl>
    <w:p w:rsidR="00724AE6" w:rsidRDefault="00724AE6"/>
    <w:p w:rsidR="00724AE6" w:rsidRDefault="001104E4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724AE6" w:rsidRDefault="001104E4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724AE6" w:rsidRDefault="00724AE6"/>
    <w:p w:rsidR="00724AE6" w:rsidRDefault="001104E4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724AE6" w:rsidRDefault="001104E4">
      <w:pPr>
        <w:pStyle w:val="ListeMaddemi"/>
      </w:pPr>
      <w:r>
        <w:rPr>
          <w:sz w:val="20"/>
        </w:rPr>
        <w:t>Onceki ders kodlarini toplayayin, activations.py sablonunu hazirlayin.</w:t>
      </w:r>
    </w:p>
    <w:p w:rsidR="00724AE6" w:rsidRDefault="001104E4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724AE6">
        <w:trPr>
          <w:jc w:val="center"/>
        </w:trPr>
        <w:tc>
          <w:tcPr>
            <w:tcW w:w="4819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724AE6" w:rsidRDefault="001104E4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724AE6">
        <w:trPr>
          <w:jc w:val="center"/>
        </w:trPr>
        <w:tc>
          <w:tcPr>
            <w:tcW w:w="4819" w:type="dxa"/>
          </w:tcPr>
          <w:p w:rsidR="00724AE6" w:rsidRDefault="001104E4">
            <w:r>
              <w:rPr>
                <w:sz w:val="18"/>
              </w:rPr>
              <w:t>Modul import hatasi</w:t>
            </w:r>
          </w:p>
        </w:tc>
        <w:tc>
          <w:tcPr>
            <w:tcW w:w="4819" w:type="dxa"/>
          </w:tcPr>
          <w:p w:rsidR="00724AE6" w:rsidRDefault="001104E4">
            <w:r>
              <w:rPr>
                <w:sz w:val="18"/>
              </w:rPr>
              <w:t>Dosya konumunu kontrol edin</w:t>
            </w:r>
          </w:p>
        </w:tc>
      </w:tr>
      <w:tr w:rsidR="00724AE6">
        <w:trPr>
          <w:jc w:val="center"/>
        </w:trPr>
        <w:tc>
          <w:tcPr>
            <w:tcW w:w="4819" w:type="dxa"/>
          </w:tcPr>
          <w:p w:rsidR="00724AE6" w:rsidRDefault="001104E4">
            <w:r>
              <w:rPr>
                <w:sz w:val="18"/>
              </w:rPr>
              <w:t>Subplot indeksleme</w:t>
            </w:r>
          </w:p>
        </w:tc>
        <w:tc>
          <w:tcPr>
            <w:tcW w:w="4819" w:type="dxa"/>
          </w:tcPr>
          <w:p w:rsidR="00724AE6" w:rsidRDefault="001104E4">
            <w:r>
              <w:rPr>
                <w:sz w:val="18"/>
              </w:rPr>
              <w:t>1 den baslar, 0 dan degil</w:t>
            </w:r>
          </w:p>
        </w:tc>
      </w:tr>
    </w:tbl>
    <w:p w:rsidR="00724AE6" w:rsidRDefault="00724AE6"/>
    <w:p w:rsidR="00724AE6" w:rsidRDefault="001104E4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Modul kodlama: 20dk, Noron entegrasyon: 10dk, Deneyler: 15dk</w:t>
      </w:r>
    </w:p>
    <w:p w:rsidR="00724AE6" w:rsidRDefault="001104E4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724AE6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724AE6" w:rsidRDefault="001104E4">
            <w:r>
              <w:rPr>
                <w:sz w:val="20"/>
              </w:rPr>
              <w:t>Hazir activations.py dagitarak deneylee odaklanin.</w:t>
            </w:r>
          </w:p>
        </w:tc>
      </w:tr>
    </w:tbl>
    <w:p w:rsidR="00724AE6" w:rsidRDefault="00724AE6"/>
    <w:p w:rsidR="00724AE6" w:rsidRDefault="001104E4">
      <w:r>
        <w:br w:type="page"/>
      </w:r>
    </w:p>
    <w:sectPr w:rsidR="00724AE6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104E4"/>
    <w:rsid w:val="0015074B"/>
    <w:rsid w:val="0029639D"/>
    <w:rsid w:val="00326F90"/>
    <w:rsid w:val="00724AE6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2268D3E-1284-410C-9A9C-9CDBA8DEA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5876</Words>
  <Characters>33494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39292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2</cp:revision>
  <dcterms:created xsi:type="dcterms:W3CDTF">2013-12-23T23:15:00Z</dcterms:created>
  <dcterms:modified xsi:type="dcterms:W3CDTF">2026-05-31T11:49:00Z</dcterms:modified>
  <cp:category/>
</cp:coreProperties>
</file>