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1B" w:rsidRDefault="00CF0D1B"/>
    <w:p w:rsidR="00CF0D1B" w:rsidRDefault="00CF0D1B"/>
    <w:p w:rsidR="00CF0D1B" w:rsidRDefault="00CF0D1B"/>
    <w:p w:rsidR="00CF0D1B" w:rsidRDefault="00DD50D0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CF0D1B" w:rsidRDefault="00CF0D1B"/>
    <w:p w:rsidR="00CF0D1B" w:rsidRDefault="00DD50D0">
      <w:pPr>
        <w:jc w:val="center"/>
        <w:rPr>
          <w:color w:val="2C6FAD"/>
          <w:sz w:val="40"/>
        </w:rPr>
      </w:pPr>
      <w:proofErr w:type="spellStart"/>
      <w:r w:rsidRPr="00DD50D0">
        <w:rPr>
          <w:b/>
          <w:color w:val="1B2A4A"/>
          <w:sz w:val="64"/>
        </w:rPr>
        <w:t>Yapay</w:t>
      </w:r>
      <w:proofErr w:type="spellEnd"/>
      <w:r w:rsidRPr="00DD50D0">
        <w:rPr>
          <w:b/>
          <w:color w:val="1B2A4A"/>
          <w:sz w:val="64"/>
        </w:rPr>
        <w:t xml:space="preserve"> </w:t>
      </w:r>
      <w:proofErr w:type="spellStart"/>
      <w:r w:rsidRPr="00DD50D0">
        <w:rPr>
          <w:b/>
          <w:color w:val="1B2A4A"/>
          <w:sz w:val="64"/>
        </w:rPr>
        <w:t>Zekâ</w:t>
      </w:r>
      <w:proofErr w:type="spellEnd"/>
      <w:r w:rsidRPr="00DD50D0">
        <w:rPr>
          <w:b/>
          <w:color w:val="1B2A4A"/>
          <w:sz w:val="64"/>
        </w:rPr>
        <w:t xml:space="preserve"> </w:t>
      </w:r>
      <w:proofErr w:type="spellStart"/>
      <w:r w:rsidRPr="00DD50D0">
        <w:rPr>
          <w:b/>
          <w:color w:val="1B2A4A"/>
          <w:sz w:val="64"/>
        </w:rPr>
        <w:t>Uygulamaları</w:t>
      </w:r>
      <w:proofErr w:type="spellEnd"/>
      <w:r w:rsidRPr="00DD50D0">
        <w:rPr>
          <w:b/>
          <w:color w:val="1B2A4A"/>
          <w:sz w:val="64"/>
        </w:rPr>
        <w:t xml:space="preserve"> </w:t>
      </w:r>
      <w:proofErr w:type="spellStart"/>
      <w:r w:rsidRPr="00DD50D0">
        <w:rPr>
          <w:b/>
          <w:color w:val="1B2A4A"/>
          <w:sz w:val="64"/>
        </w:rPr>
        <w:t>Geliştirme</w:t>
      </w:r>
      <w:proofErr w:type="spellEnd"/>
      <w:r w:rsidRPr="00DD50D0">
        <w:rPr>
          <w:b/>
          <w:color w:val="1B2A4A"/>
          <w:sz w:val="64"/>
        </w:rPr>
        <w:t xml:space="preserve"> </w:t>
      </w:r>
      <w:proofErr w:type="spellStart"/>
      <w:r w:rsidRPr="00DD50D0">
        <w:rPr>
          <w:b/>
          <w:color w:val="1B2A4A"/>
          <w:sz w:val="64"/>
        </w:rPr>
        <w:t>Ve</w:t>
      </w:r>
      <w:proofErr w:type="spellEnd"/>
      <w:r w:rsidRPr="00DD50D0">
        <w:rPr>
          <w:b/>
          <w:color w:val="1B2A4A"/>
          <w:sz w:val="64"/>
        </w:rPr>
        <w:t xml:space="preserve"> </w:t>
      </w:r>
      <w:proofErr w:type="spellStart"/>
      <w:r w:rsidRPr="00DD50D0">
        <w:rPr>
          <w:b/>
          <w:color w:val="1B2A4A"/>
          <w:sz w:val="64"/>
        </w:rPr>
        <w:t>Uyum</w:t>
      </w:r>
      <w:proofErr w:type="spellEnd"/>
      <w:r w:rsidRPr="00DD50D0">
        <w:rPr>
          <w:b/>
          <w:color w:val="1B2A4A"/>
          <w:sz w:val="64"/>
        </w:rPr>
        <w:t xml:space="preserve"> </w:t>
      </w:r>
      <w:proofErr w:type="spellStart"/>
      <w:r w:rsidRPr="00DD50D0">
        <w:rPr>
          <w:b/>
          <w:color w:val="1B2A4A"/>
          <w:sz w:val="64"/>
        </w:rPr>
        <w:t>Eğitimi</w:t>
      </w:r>
      <w:proofErr w:type="spellEnd"/>
    </w:p>
    <w:p w:rsidR="00DD50D0" w:rsidRDefault="00DD50D0">
      <w:pPr>
        <w:jc w:val="center"/>
      </w:pPr>
    </w:p>
    <w:p w:rsidR="00CF0D1B" w:rsidRDefault="00DD50D0">
      <w:pPr>
        <w:jc w:val="center"/>
      </w:pPr>
      <w:r>
        <w:rPr>
          <w:color w:val="757575"/>
          <w:sz w:val="28"/>
        </w:rPr>
        <w:t xml:space="preserve">25-28. Saat Ders </w:t>
      </w:r>
      <w:proofErr w:type="gramStart"/>
      <w:r>
        <w:rPr>
          <w:color w:val="757575"/>
          <w:sz w:val="28"/>
        </w:rPr>
        <w:t>Planı  |</w:t>
      </w:r>
      <w:proofErr w:type="gramEnd"/>
      <w:r>
        <w:rPr>
          <w:color w:val="757575"/>
          <w:sz w:val="28"/>
        </w:rPr>
        <w:t xml:space="preserve">  Yapılandırmacı 5E Modeli</w:t>
      </w:r>
    </w:p>
    <w:p w:rsidR="00CF0D1B" w:rsidRDefault="00CF0D1B"/>
    <w:p w:rsidR="00CF0D1B" w:rsidRDefault="00DD50D0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CF0D1B" w:rsidRDefault="00CF0D1B"/>
    <w:p w:rsidR="00CF0D1B" w:rsidRDefault="00CF0D1B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CF0D1B">
        <w:trPr>
          <w:jc w:val="center"/>
        </w:trPr>
        <w:tc>
          <w:tcPr>
            <w:tcW w:w="4819" w:type="dxa"/>
            <w:shd w:val="clear" w:color="auto" w:fill="1B2A4A"/>
          </w:tcPr>
          <w:p w:rsidR="00CF0D1B" w:rsidRDefault="00DD50D0">
            <w:r>
              <w:rPr>
                <w:b/>
                <w:color w:val="FFFFFF"/>
              </w:rPr>
              <w:t xml:space="preserve">  Kurs</w:t>
            </w:r>
          </w:p>
        </w:tc>
        <w:tc>
          <w:tcPr>
            <w:tcW w:w="4819" w:type="dxa"/>
          </w:tcPr>
          <w:p w:rsidR="00DD50D0" w:rsidRDefault="00DD50D0"/>
        </w:tc>
      </w:tr>
      <w:tr w:rsidR="00CF0D1B">
        <w:trPr>
          <w:jc w:val="center"/>
        </w:trPr>
        <w:tc>
          <w:tcPr>
            <w:tcW w:w="4819" w:type="dxa"/>
            <w:shd w:val="clear" w:color="auto" w:fill="1B2A4A"/>
          </w:tcPr>
          <w:p w:rsidR="00CF0D1B" w:rsidRDefault="00DD50D0">
            <w:r>
              <w:rPr>
                <w:b/>
                <w:color w:val="FFFFFF"/>
              </w:rPr>
              <w:t xml:space="preserve">  Modül / Saat</w:t>
            </w:r>
          </w:p>
        </w:tc>
        <w:tc>
          <w:tcPr>
            <w:tcW w:w="4819" w:type="dxa"/>
          </w:tcPr>
          <w:p w:rsidR="00CF0D1B" w:rsidRDefault="00DD50D0" w:rsidP="00DD50D0">
            <w:r>
              <w:t xml:space="preserve">  </w:t>
            </w:r>
            <w:bookmarkStart w:id="0" w:name="_GoBack"/>
            <w:bookmarkEnd w:id="0"/>
          </w:p>
        </w:tc>
      </w:tr>
      <w:tr w:rsidR="00CF0D1B">
        <w:trPr>
          <w:jc w:val="center"/>
        </w:trPr>
        <w:tc>
          <w:tcPr>
            <w:tcW w:w="4819" w:type="dxa"/>
            <w:shd w:val="clear" w:color="auto" w:fill="1B2A4A"/>
          </w:tcPr>
          <w:p w:rsidR="00CF0D1B" w:rsidRDefault="00DD50D0">
            <w:r>
              <w:rPr>
                <w:b/>
                <w:color w:val="FFFFFF"/>
              </w:rPr>
              <w:t xml:space="preserve">  Tarih</w:t>
            </w:r>
          </w:p>
        </w:tc>
        <w:tc>
          <w:tcPr>
            <w:tcW w:w="4819" w:type="dxa"/>
          </w:tcPr>
          <w:p w:rsidR="00CF0D1B" w:rsidRDefault="00DD50D0">
            <w:r>
              <w:t xml:space="preserve">  </w:t>
            </w:r>
          </w:p>
        </w:tc>
      </w:tr>
    </w:tbl>
    <w:p w:rsidR="00CF0D1B" w:rsidRDefault="00CF0D1B"/>
    <w:p w:rsidR="00CF0D1B" w:rsidRDefault="00CF0D1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PROGRAM  |  4 Saatlik Ders Programı</w:t>
            </w:r>
          </w:p>
        </w:tc>
      </w:tr>
    </w:tbl>
    <w:p w:rsidR="00CF0D1B" w:rsidRDefault="00CF0D1B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F0D1B">
        <w:trPr>
          <w:jc w:val="center"/>
        </w:trPr>
        <w:tc>
          <w:tcPr>
            <w:tcW w:w="3213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Saat</w:t>
            </w:r>
          </w:p>
        </w:tc>
        <w:tc>
          <w:tcPr>
            <w:tcW w:w="3213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Konu</w:t>
            </w:r>
          </w:p>
        </w:tc>
        <w:tc>
          <w:tcPr>
            <w:tcW w:w="3213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Süre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25. Saat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Yapay Noron Kavrami ve Biyolojik Temeller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45 dk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26. Saat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 xml:space="preserve">Yapay </w:t>
            </w:r>
            <w:r>
              <w:rPr>
                <w:sz w:val="18"/>
              </w:rPr>
              <w:t>Noronun Matematiksel Modeli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45 dk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27. Saat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Python ile Yapay Noron Kodlama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45 dk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28. Saat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Yapay Noron Uygulamalari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45 dk</w:t>
            </w:r>
          </w:p>
        </w:tc>
      </w:tr>
    </w:tbl>
    <w:p w:rsidR="00CF0D1B" w:rsidRDefault="00CF0D1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CF0D1B">
        <w:trPr>
          <w:jc w:val="center"/>
        </w:trPr>
        <w:tc>
          <w:tcPr>
            <w:tcW w:w="1928" w:type="dxa"/>
            <w:shd w:val="clear" w:color="auto" w:fill="2C6FAD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6"/>
              </w:rPr>
              <w:t>E1 Girme</w:t>
            </w:r>
          </w:p>
        </w:tc>
        <w:tc>
          <w:tcPr>
            <w:tcW w:w="1928" w:type="dxa"/>
            <w:shd w:val="clear" w:color="auto" w:fill="007A7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6"/>
              </w:rPr>
              <w:t>E2 Keşif</w:t>
            </w:r>
          </w:p>
        </w:tc>
        <w:tc>
          <w:tcPr>
            <w:tcW w:w="1928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6"/>
              </w:rPr>
              <w:t>E3 Açıklama</w:t>
            </w:r>
          </w:p>
        </w:tc>
        <w:tc>
          <w:tcPr>
            <w:tcW w:w="1928" w:type="dxa"/>
            <w:shd w:val="clear" w:color="auto" w:fill="6A1B9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6"/>
              </w:rPr>
              <w:t>E4 Derinleştirme</w:t>
            </w:r>
          </w:p>
        </w:tc>
        <w:tc>
          <w:tcPr>
            <w:tcW w:w="1928" w:type="dxa"/>
            <w:shd w:val="clear" w:color="auto" w:fill="2E7D32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6"/>
              </w:rPr>
              <w:t>E5 Değerlendirme</w:t>
            </w:r>
          </w:p>
        </w:tc>
      </w:tr>
    </w:tbl>
    <w:p w:rsidR="00CF0D1B" w:rsidRDefault="00DD50D0">
      <w:r>
        <w:br w:type="page"/>
      </w:r>
    </w:p>
    <w:p w:rsidR="00CF0D1B" w:rsidRDefault="00DD50D0">
      <w:pPr>
        <w:jc w:val="center"/>
      </w:pPr>
      <w:r>
        <w:rPr>
          <w:b/>
          <w:color w:val="1B2A4A"/>
          <w:sz w:val="36"/>
        </w:rPr>
        <w:lastRenderedPageBreak/>
        <w:t>━━━  25. SAAT  ━━━</w:t>
      </w:r>
    </w:p>
    <w:p w:rsidR="00CF0D1B" w:rsidRDefault="00DD50D0">
      <w:pPr>
        <w:jc w:val="center"/>
      </w:pPr>
      <w:r>
        <w:rPr>
          <w:color w:val="2C6FAD"/>
          <w:sz w:val="32"/>
        </w:rPr>
        <w:t>Yapay Noron Kavrami ve Biyolojik Temeller</w:t>
      </w:r>
    </w:p>
    <w:p w:rsidR="00CF0D1B" w:rsidRDefault="00CF0D1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Yapay noronun biyolojik norondan esinlenerek nasil tasarlandigini anlar.</w:t>
      </w:r>
    </w:p>
    <w:p w:rsidR="00CF0D1B" w:rsidRDefault="00CF0D1B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F0D1B">
        <w:trPr>
          <w:jc w:val="center"/>
        </w:trPr>
        <w:tc>
          <w:tcPr>
            <w:tcW w:w="3213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3.1.1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Biyolojik noronun yapisini aciklar.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Bilgi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3.1.2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Yapay noronun temel bilesenlerini tanimlar.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Bilgi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3.1.3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Biyolojik ve yapay noron arasindaki benzerlikleri karsilastirir.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Kavrama</w:t>
            </w:r>
          </w:p>
        </w:tc>
      </w:tr>
    </w:tbl>
    <w:p w:rsidR="00CF0D1B" w:rsidRDefault="00CF0D1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Temel Python bilgisi ve siniflandirma kavramini bilmek.</w:t>
      </w:r>
    </w:p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CF0D1B" w:rsidRDefault="00DD50D0">
      <w:pPr>
        <w:pStyle w:val="ListeMaddemi"/>
      </w:pPr>
      <w:r>
        <w:rPr>
          <w:sz w:val="20"/>
        </w:rPr>
        <w:t xml:space="preserve">Python degisken ve </w:t>
      </w:r>
      <w:r>
        <w:rPr>
          <w:sz w:val="20"/>
        </w:rPr>
        <w:t>fonksiyon yapisi.</w:t>
      </w:r>
    </w:p>
    <w:p w:rsidR="00CF0D1B" w:rsidRDefault="00DD50D0">
      <w:pPr>
        <w:pStyle w:val="ListeMaddemi"/>
      </w:pPr>
      <w:r>
        <w:rPr>
          <w:sz w:val="20"/>
        </w:rPr>
        <w:t>Temel matematik (carpma, toplama).</w:t>
      </w:r>
    </w:p>
    <w:p w:rsidR="00CF0D1B" w:rsidRDefault="00DD50D0">
      <w:pPr>
        <w:pStyle w:val="ListeMaddemi"/>
      </w:pPr>
      <w:r>
        <w:rPr>
          <w:sz w:val="20"/>
        </w:rPr>
        <w:t>Siniflandirma nedir, ne ise yarar.</w:t>
      </w:r>
    </w:p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CF0D1B" w:rsidRDefault="00DD50D0">
      <w:pPr>
        <w:pStyle w:val="ListeMaddemi"/>
      </w:pPr>
      <w:r>
        <w:rPr>
          <w:sz w:val="20"/>
        </w:rPr>
        <w:t>Yapay zekanin insan beyni gibi dusundugu sanilmasi.</w:t>
      </w:r>
    </w:p>
    <w:p w:rsidR="00CF0D1B" w:rsidRDefault="00DD50D0">
      <w:pPr>
        <w:pStyle w:val="ListeMaddemi"/>
      </w:pPr>
      <w:r>
        <w:rPr>
          <w:sz w:val="20"/>
        </w:rPr>
        <w:t>Yapay noronlarin cok karmasik oldugu dusuncesi.</w:t>
      </w:r>
    </w:p>
    <w:p w:rsidR="00CF0D1B" w:rsidRDefault="00DD50D0">
      <w:pPr>
        <w:pStyle w:val="ListeMaddemi"/>
      </w:pPr>
      <w:r>
        <w:rPr>
          <w:sz w:val="20"/>
        </w:rPr>
        <w:t>Tek bir yapay noronun her seyi yapabilece</w:t>
      </w:r>
      <w:r>
        <w:rPr>
          <w:sz w:val="20"/>
        </w:rPr>
        <w:t>gi yanilgisi.</w:t>
      </w:r>
    </w:p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CF0D1B" w:rsidRDefault="00DD50D0">
      <w:pPr>
        <w:pStyle w:val="ListeMaddemi"/>
      </w:pPr>
      <w:r>
        <w:rPr>
          <w:sz w:val="20"/>
        </w:rPr>
        <w:t>Bilgisayar (Python kurulu)</w:t>
      </w:r>
    </w:p>
    <w:p w:rsidR="00CF0D1B" w:rsidRDefault="00DD50D0">
      <w:pPr>
        <w:pStyle w:val="ListeMaddemi"/>
      </w:pPr>
      <w:r>
        <w:rPr>
          <w:sz w:val="20"/>
        </w:rPr>
        <w:t>PyCharm IDE</w:t>
      </w:r>
    </w:p>
    <w:p w:rsidR="00CF0D1B" w:rsidRDefault="00DD50D0">
      <w:pPr>
        <w:pStyle w:val="ListeMaddemi"/>
      </w:pPr>
      <w:r>
        <w:rPr>
          <w:sz w:val="20"/>
        </w:rPr>
        <w:t>Projeksiyon/Tahta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CF0D1B" w:rsidRDefault="00CF0D1B"/>
    <w:p w:rsidR="00CF0D1B" w:rsidRDefault="00DD50D0">
      <w:r>
        <w:rPr>
          <w:i/>
          <w:color w:val="2C6FAD"/>
          <w:sz w:val="20"/>
        </w:rPr>
        <w:t xml:space="preserve">  Süre: 5 dakika</w:t>
      </w:r>
    </w:p>
    <w:p w:rsidR="00CF0D1B" w:rsidRDefault="00DD50D0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"Beyniniz nasil karar veriyor? Ornegin sicak sobaya dokundugunuzda elinizi cekersiniz. Bu karar nasil verilir? Yapay zeka da benzer sekilde karar verebilir mi?"</w:t>
      </w:r>
    </w:p>
    <w:p w:rsidR="00CF0D1B" w:rsidRDefault="00DD50D0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 xml:space="preserve">Beyin noeronlarla calisir, yapay zeka da yapay </w:t>
      </w:r>
      <w:r>
        <w:rPr>
          <w:sz w:val="20"/>
        </w:rPr>
        <w:t>noronlarla. Biyolojiden ilham alarak bilgisayarlar da ogrenebilir hale geldi.</w:t>
      </w:r>
    </w:p>
    <w:p w:rsidR="00CF0D1B" w:rsidRDefault="00DD50D0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CF0D1B" w:rsidRDefault="00DD50D0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Noron nedir?</w:t>
      </w:r>
    </w:p>
    <w:p w:rsidR="00CF0D1B" w:rsidRDefault="00DD50D0">
      <w:r>
        <w:rPr>
          <w:b/>
          <w:color w:val="2C6FAD"/>
          <w:sz w:val="20"/>
        </w:rPr>
        <w:t xml:space="preserve">  2. </w:t>
      </w:r>
      <w:r>
        <w:rPr>
          <w:sz w:val="20"/>
        </w:rPr>
        <w:t>Beyinde bilgi nasil iletilir?</w:t>
      </w:r>
    </w:p>
    <w:p w:rsidR="00CF0D1B" w:rsidRDefault="00DD50D0">
      <w:r>
        <w:rPr>
          <w:b/>
          <w:color w:val="2C6FAD"/>
          <w:sz w:val="20"/>
        </w:rPr>
        <w:t xml:space="preserve">  3. </w:t>
      </w:r>
      <w:r>
        <w:rPr>
          <w:sz w:val="20"/>
        </w:rPr>
        <w:t>Yapay noron ne ise yarar?</w:t>
      </w:r>
    </w:p>
    <w:p w:rsidR="00CF0D1B" w:rsidRDefault="00DD50D0">
      <w:pPr>
        <w:spacing w:before="200"/>
      </w:pPr>
      <w:r>
        <w:rPr>
          <w:b/>
          <w:color w:val="2C6FAD"/>
          <w:sz w:val="24"/>
        </w:rPr>
        <w:t xml:space="preserve">  Motivasyon Etkinliği: "Beyin Simulasyonu"</w:t>
      </w:r>
    </w:p>
    <w:p w:rsidR="00CF0D1B" w:rsidRDefault="00DD50D0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Biyolojik no</w:t>
      </w:r>
      <w:r>
        <w:rPr>
          <w:sz w:val="20"/>
        </w:rPr>
        <w:t>ronun calisma prensibini canlandirma.</w:t>
      </w:r>
    </w:p>
    <w:p w:rsidR="00CF0D1B" w:rsidRDefault="00DD50D0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sinifta 5 ogrenci secer. Her biri bir noron rolu ustlenir: biri dendrit (bilgi alir), biri soma (isler), biri akson (iletir). Mesaj zinciri olusturulur.</w:t>
      </w:r>
    </w:p>
    <w:p w:rsidR="00CF0D1B" w:rsidRDefault="00DD50D0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CF0D1B" w:rsidRDefault="00DD50D0">
            <w:r>
              <w:rPr>
                <w:sz w:val="20"/>
              </w:rPr>
              <w:t>Gozunuz bir top gordu</w:t>
            </w:r>
            <w:r>
              <w:rPr>
                <w:sz w:val="20"/>
              </w:rPr>
              <w:t>: goz siniri -&gt; beyin -&gt; el hareket et komutu. Bu zinciri yapay olarak nasil kurabiliriz?</w:t>
            </w:r>
          </w:p>
        </w:tc>
      </w:tr>
    </w:tbl>
    <w:p w:rsidR="00CF0D1B" w:rsidRDefault="00CF0D1B"/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CF0D1B" w:rsidRDefault="00CF0D1B"/>
    <w:p w:rsidR="00CF0D1B" w:rsidRDefault="00DD50D0">
      <w:r>
        <w:rPr>
          <w:i/>
          <w:color w:val="007A7A"/>
          <w:sz w:val="20"/>
        </w:rPr>
        <w:t xml:space="preserve">  Süre: 10 dakika</w:t>
      </w:r>
    </w:p>
    <w:p w:rsidR="00CF0D1B" w:rsidRDefault="00DD50D0">
      <w:pPr>
        <w:spacing w:before="200"/>
      </w:pPr>
      <w:r>
        <w:rPr>
          <w:b/>
          <w:color w:val="007A7A"/>
          <w:sz w:val="24"/>
        </w:rPr>
        <w:t xml:space="preserve">  Keşif Etkinliği: "Noron Karsilastirma Calismasi"</w:t>
      </w:r>
    </w:p>
    <w:p w:rsidR="00CF0D1B" w:rsidRDefault="00DD50D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Grup Calismasi</w:t>
      </w:r>
    </w:p>
    <w:p w:rsidR="00CF0D1B" w:rsidRDefault="00DD50D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Biyolojik ve yapay noron yapilarini karsilastirmak.</w:t>
      </w:r>
    </w:p>
    <w:p w:rsidR="00CF0D1B" w:rsidRDefault="00DD50D0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Kagit, kalem, tahta, noron diyagramlari</w:t>
      </w:r>
    </w:p>
    <w:p w:rsidR="00CF0D1B" w:rsidRDefault="00DD50D0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CF0D1B" w:rsidRDefault="00DD50D0">
      <w:r>
        <w:rPr>
          <w:b/>
          <w:color w:val="007A7A"/>
          <w:sz w:val="20"/>
        </w:rPr>
        <w:t xml:space="preserve">  1. </w:t>
      </w:r>
      <w:r>
        <w:rPr>
          <w:sz w:val="20"/>
        </w:rPr>
        <w:t>Biyolojik noron diyagramini inceleyin (dendrit, s</w:t>
      </w:r>
      <w:r>
        <w:rPr>
          <w:sz w:val="20"/>
        </w:rPr>
        <w:t>oma, akson, sinaps).</w:t>
      </w:r>
    </w:p>
    <w:p w:rsidR="00CF0D1B" w:rsidRDefault="00DD50D0">
      <w:r>
        <w:rPr>
          <w:b/>
          <w:color w:val="007A7A"/>
          <w:sz w:val="20"/>
        </w:rPr>
        <w:t xml:space="preserve">  2. </w:t>
      </w:r>
      <w:r>
        <w:rPr>
          <w:sz w:val="20"/>
        </w:rPr>
        <w:t>Yapay noron diyagramini inceleyin (girisler, agirliklar, toplama, aktivasyon, cikis).</w:t>
      </w:r>
    </w:p>
    <w:p w:rsidR="00CF0D1B" w:rsidRDefault="00DD50D0">
      <w:r>
        <w:rPr>
          <w:b/>
          <w:color w:val="007A7A"/>
          <w:sz w:val="20"/>
        </w:rPr>
        <w:t xml:space="preserve">  3. </w:t>
      </w:r>
      <w:r>
        <w:rPr>
          <w:sz w:val="20"/>
        </w:rPr>
        <w:t>Iki noron arasindaki benzerlikleri bir tabloya yazin.</w:t>
      </w:r>
    </w:p>
    <w:p w:rsidR="00CF0D1B" w:rsidRDefault="00DD50D0">
      <w:r>
        <w:rPr>
          <w:b/>
          <w:color w:val="007A7A"/>
          <w:sz w:val="20"/>
        </w:rPr>
        <w:t xml:space="preserve">  4. </w:t>
      </w:r>
      <w:r>
        <w:rPr>
          <w:sz w:val="20"/>
        </w:rPr>
        <w:t>Her bilesenin gorevini kisa aciklayiniz.</w:t>
      </w:r>
    </w:p>
    <w:p w:rsidR="00CF0D1B" w:rsidRDefault="00DD50D0">
      <w:r>
        <w:rPr>
          <w:b/>
          <w:color w:val="007A7A"/>
          <w:sz w:val="20"/>
        </w:rPr>
        <w:t xml:space="preserve">  5. </w:t>
      </w:r>
      <w:r>
        <w:rPr>
          <w:sz w:val="20"/>
        </w:rPr>
        <w:t>Grupca sunumunuzu hazirlayin.</w:t>
      </w:r>
    </w:p>
    <w:p w:rsidR="00CF0D1B" w:rsidRDefault="00DD50D0">
      <w:r>
        <w:rPr>
          <w:b/>
          <w:color w:val="1B2A4A"/>
          <w:sz w:val="20"/>
        </w:rPr>
        <w:t>Öğre</w:t>
      </w:r>
      <w:r>
        <w:rPr>
          <w:b/>
          <w:color w:val="1B2A4A"/>
          <w:sz w:val="20"/>
        </w:rPr>
        <w:t xml:space="preserve">nci Rolü: </w:t>
      </w:r>
      <w:r>
        <w:rPr>
          <w:sz w:val="20"/>
        </w:rPr>
        <w:t>Nobelbilimci: noron yapisini kesfeden</w:t>
      </w:r>
    </w:p>
    <w:p w:rsidR="00CF0D1B" w:rsidRDefault="00DD50D0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Diyagramlari saglar, karsilastirmayi yonlendirir</w:t>
      </w:r>
    </w:p>
    <w:p w:rsidR="00CF0D1B" w:rsidRDefault="00DD50D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Biyolojik-Yapay Noron Karsilastirma Tablosu</w:t>
      </w:r>
    </w:p>
    <w:p w:rsidR="00CF0D1B" w:rsidRDefault="00DD50D0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CF0D1B" w:rsidRDefault="00DD50D0">
      <w:r>
        <w:rPr>
          <w:b/>
          <w:color w:val="007A7A"/>
          <w:sz w:val="20"/>
        </w:rPr>
        <w:t xml:space="preserve">  1. </w:t>
      </w:r>
      <w:r>
        <w:rPr>
          <w:sz w:val="20"/>
        </w:rPr>
        <w:t>McCulloch-Pitts noron modeli nedir?</w:t>
      </w:r>
    </w:p>
    <w:p w:rsidR="00CF0D1B" w:rsidRDefault="00DD50D0">
      <w:r>
        <w:rPr>
          <w:b/>
          <w:color w:val="007A7A"/>
          <w:sz w:val="20"/>
        </w:rPr>
        <w:t xml:space="preserve">  2. </w:t>
      </w:r>
      <w:r>
        <w:rPr>
          <w:sz w:val="20"/>
        </w:rPr>
        <w:t xml:space="preserve">Perseptron nasil </w:t>
      </w:r>
      <w:r>
        <w:rPr>
          <w:sz w:val="20"/>
        </w:rPr>
        <w:t>calisir?</w:t>
      </w:r>
    </w:p>
    <w:p w:rsidR="00CF0D1B" w:rsidRDefault="00DD50D0">
      <w:r>
        <w:rPr>
          <w:b/>
          <w:color w:val="007A7A"/>
          <w:sz w:val="20"/>
        </w:rPr>
        <w:t xml:space="preserve">  3. </w:t>
      </w:r>
      <w:r>
        <w:rPr>
          <w:sz w:val="20"/>
        </w:rPr>
        <w:t>Hebb kurali nedir?</w:t>
      </w:r>
    </w:p>
    <w:p w:rsidR="00CF0D1B" w:rsidRDefault="00DD50D0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Her grup en az 4 benzerlik bulmali.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CF0D1B" w:rsidRDefault="00DD50D0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CF0D1B" w:rsidRDefault="00CF0D1B"/>
    <w:p w:rsidR="00CF0D1B" w:rsidRDefault="00DD50D0">
      <w:r>
        <w:rPr>
          <w:i/>
          <w:color w:val="E65C00"/>
          <w:sz w:val="20"/>
        </w:rPr>
        <w:t xml:space="preserve">  Süre: 12 dakika</w:t>
      </w:r>
    </w:p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CF0D1B">
        <w:trPr>
          <w:jc w:val="center"/>
        </w:trPr>
        <w:tc>
          <w:tcPr>
            <w:tcW w:w="2409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CF0D1B">
        <w:trPr>
          <w:jc w:val="center"/>
        </w:trPr>
        <w:tc>
          <w:tcPr>
            <w:tcW w:w="2409" w:type="dxa"/>
          </w:tcPr>
          <w:p w:rsidR="00CF0D1B" w:rsidRDefault="00DD50D0">
            <w:r>
              <w:rPr>
                <w:sz w:val="18"/>
              </w:rPr>
              <w:t>Biyolojik Noron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Sinir sisteminin temel birimi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Dendrit, soma, akson, sinaps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Noron diyagrami</w:t>
            </w:r>
          </w:p>
        </w:tc>
      </w:tr>
      <w:tr w:rsidR="00CF0D1B">
        <w:trPr>
          <w:jc w:val="center"/>
        </w:trPr>
        <w:tc>
          <w:tcPr>
            <w:tcW w:w="2409" w:type="dxa"/>
          </w:tcPr>
          <w:p w:rsidR="00CF0D1B" w:rsidRDefault="00DD50D0">
            <w:r>
              <w:rPr>
                <w:sz w:val="18"/>
              </w:rPr>
              <w:t>Yapay Noron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Biyolojik noronun matematiksel modeli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Girisler, agirliklar, bias, aktivasyon, cikis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 xml:space="preserve">Yapay noron </w:t>
            </w:r>
            <w:r>
              <w:rPr>
                <w:sz w:val="18"/>
              </w:rPr>
              <w:t>semasi</w:t>
            </w:r>
          </w:p>
        </w:tc>
      </w:tr>
      <w:tr w:rsidR="00CF0D1B">
        <w:trPr>
          <w:jc w:val="center"/>
        </w:trPr>
        <w:tc>
          <w:tcPr>
            <w:tcW w:w="2409" w:type="dxa"/>
          </w:tcPr>
          <w:p w:rsidR="00CF0D1B" w:rsidRDefault="00DD50D0">
            <w:r>
              <w:rPr>
                <w:sz w:val="18"/>
              </w:rPr>
              <w:t>Dendrit / Giris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Bilgi alan yapilar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Biyolojik: dendritler, Yapay: x1, x2, ..., xn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Giris oklar</w:t>
            </w:r>
          </w:p>
        </w:tc>
      </w:tr>
      <w:tr w:rsidR="00CF0D1B">
        <w:trPr>
          <w:jc w:val="center"/>
        </w:trPr>
        <w:tc>
          <w:tcPr>
            <w:tcW w:w="2409" w:type="dxa"/>
          </w:tcPr>
          <w:p w:rsidR="00CF0D1B" w:rsidRDefault="00DD50D0">
            <w:r>
              <w:rPr>
                <w:sz w:val="18"/>
              </w:rPr>
              <w:t>Sinaps / Agirlik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Baglanti gucu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Biyolojik: sinaps gucu, Yapay: w1, w2, ..., wn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Agirlik degerleri</w:t>
            </w:r>
          </w:p>
        </w:tc>
      </w:tr>
      <w:tr w:rsidR="00CF0D1B">
        <w:trPr>
          <w:jc w:val="center"/>
        </w:trPr>
        <w:tc>
          <w:tcPr>
            <w:tcW w:w="2409" w:type="dxa"/>
          </w:tcPr>
          <w:p w:rsidR="00CF0D1B" w:rsidRDefault="00DD50D0">
            <w:r>
              <w:rPr>
                <w:sz w:val="18"/>
              </w:rPr>
              <w:t>Akson / Cikis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Sonucu ileten yapi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 xml:space="preserve">Biyolojik: akson </w:t>
            </w:r>
            <w:r>
              <w:rPr>
                <w:sz w:val="18"/>
              </w:rPr>
              <w:t>terminali, Yapay: y (cikis)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Cikis oku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CF0D1B" w:rsidRDefault="00DD50D0">
      <w:r>
        <w:rPr>
          <w:sz w:val="20"/>
        </w:rPr>
        <w:t>Biyolojik noron sinir sisteminin temel birimidir. Dendritler bilgiyi alir, soma (hucre govdesi) isler, eger yeterli uyaran gelirse akson uzerinden sonraki norona elektrik sinyali iletilir. Sinapslar n</w:t>
      </w:r>
      <w:r>
        <w:rPr>
          <w:sz w:val="20"/>
        </w:rPr>
        <w:t>oronlar arasi baglanti noktalaridir.</w:t>
      </w:r>
    </w:p>
    <w:p w:rsidR="00CF0D1B" w:rsidRDefault="00DD50D0">
      <w:r>
        <w:rPr>
          <w:sz w:val="20"/>
        </w:rPr>
        <w:t>1943 yilinda McCulloch ve Pitts ilk yapay noron modelini onerdi. Bu modelde girisler (x) agirliklariyla (w) carpilip toplanir, bir esik degerle karsilastirilir ve cikis uretilir: y = f(w1*x1 + w2*x2 + ... + wn*xn + b).</w:t>
      </w:r>
    </w:p>
    <w:p w:rsidR="00CF0D1B" w:rsidRDefault="00DD50D0">
      <w:r>
        <w:rPr>
          <w:sz w:val="20"/>
        </w:rPr>
        <w:t>Her giris bir dendrite, her agirlik bir sinaps gucune, toplama islemi somaya, aktivasyon fonksiyonu esik degerine, cikis ise aksona karsilik gelir. Yapay noron, biyolojik noronun basitlestirilmis matematiksel modelidir.</w:t>
      </w:r>
    </w:p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F0D1B">
        <w:trPr>
          <w:jc w:val="center"/>
        </w:trPr>
        <w:tc>
          <w:tcPr>
            <w:tcW w:w="3213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Günl</w:t>
            </w:r>
            <w:r>
              <w:rPr>
                <w:b/>
                <w:color w:val="FFFFFF"/>
                <w:sz w:val="18"/>
              </w:rPr>
              <w:t>ük Hayat Bağlantısı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Biyolojik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Goz -&gt; sinir -&gt; beyin -&gt; hareket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Gorme refleksi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Yapay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x=[1,0] -&gt; w=[0.5,0.3] -&gt; toplam=0.5 -&gt; cikis=1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Basit karar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Benzerlik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Dendrit = Giris, Sinaps = Agirlik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Yapi eslestirme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Fark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Biyolojik: kimyasal, Yapay: sayisal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 xml:space="preserve">Islem </w:t>
            </w:r>
            <w:r>
              <w:rPr>
                <w:sz w:val="18"/>
              </w:rPr>
              <w:t>farki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CF0D1B" w:rsidRDefault="00DD50D0">
      <w:pPr>
        <w:pStyle w:val="ListeMaddemi"/>
      </w:pPr>
      <w:r>
        <w:rPr>
          <w:sz w:val="20"/>
        </w:rPr>
        <w:t>Biyolojik noron diyagrami</w:t>
      </w:r>
    </w:p>
    <w:p w:rsidR="00CF0D1B" w:rsidRDefault="00DD50D0">
      <w:pPr>
        <w:pStyle w:val="ListeMaddemi"/>
      </w:pPr>
      <w:r>
        <w:rPr>
          <w:sz w:val="20"/>
        </w:rPr>
        <w:t>Yapay noron semasi</w:t>
      </w:r>
    </w:p>
    <w:p w:rsidR="00CF0D1B" w:rsidRDefault="00DD50D0">
      <w:pPr>
        <w:pStyle w:val="ListeMaddemi"/>
      </w:pPr>
      <w:r>
        <w:rPr>
          <w:sz w:val="20"/>
        </w:rPr>
        <w:t>Karsilastirma tablosu</w:t>
      </w:r>
    </w:p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CF0D1B" w:rsidRDefault="00DD50D0">
      <w:r>
        <w:rPr>
          <w:b/>
          <w:color w:val="E65C00"/>
          <w:sz w:val="20"/>
        </w:rPr>
        <w:t xml:space="preserve">  1. </w:t>
      </w:r>
      <w:r>
        <w:rPr>
          <w:sz w:val="20"/>
        </w:rPr>
        <w:t>Noron = Fabrika: hammadde girer, urun cikar</w:t>
      </w:r>
    </w:p>
    <w:p w:rsidR="00CF0D1B" w:rsidRDefault="00DD50D0">
      <w:r>
        <w:rPr>
          <w:b/>
          <w:color w:val="E65C00"/>
          <w:sz w:val="20"/>
        </w:rPr>
        <w:t xml:space="preserve">  2. </w:t>
      </w:r>
      <w:r>
        <w:rPr>
          <w:sz w:val="20"/>
        </w:rPr>
        <w:t>Agirlik = Ses seviyesi: onemli bilgiye yuksek ses</w:t>
      </w:r>
    </w:p>
    <w:p w:rsidR="00CF0D1B" w:rsidRDefault="00DD50D0">
      <w:r>
        <w:rPr>
          <w:b/>
          <w:color w:val="E65C00"/>
          <w:sz w:val="20"/>
        </w:rPr>
        <w:t xml:space="preserve">  3. </w:t>
      </w:r>
      <w:r>
        <w:rPr>
          <w:sz w:val="20"/>
        </w:rPr>
        <w:t>Esik = Kapiici: yeterli</w:t>
      </w:r>
      <w:r>
        <w:rPr>
          <w:sz w:val="20"/>
        </w:rPr>
        <w:t xml:space="preserve"> puan olana gecis izni</w:t>
      </w:r>
    </w:p>
    <w:p w:rsidR="00CF0D1B" w:rsidRDefault="00DD50D0">
      <w:r>
        <w:rPr>
          <w:b/>
          <w:color w:val="E65C00"/>
          <w:sz w:val="20"/>
        </w:rPr>
        <w:t xml:space="preserve">  4. </w:t>
      </w:r>
      <w:r>
        <w:rPr>
          <w:sz w:val="20"/>
        </w:rPr>
        <w:t>Sinaps = Kopru: iki noron arasinda bilgi tasir</w:t>
      </w:r>
    </w:p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CF0D1B" w:rsidRDefault="00DD50D0">
      <w:pPr>
        <w:pStyle w:val="ListeMaddemi"/>
      </w:pPr>
      <w:r>
        <w:rPr>
          <w:sz w:val="20"/>
        </w:rPr>
        <w:lastRenderedPageBreak/>
        <w:t>Yapay noronun biyolojik karsiligi? - Dendrit=giris, sinaps=agirlik, soma=toplam, akson=cikis.</w:t>
      </w:r>
    </w:p>
    <w:p w:rsidR="00CF0D1B" w:rsidRDefault="00DD50D0">
      <w:pPr>
        <w:pStyle w:val="ListeMaddemi"/>
      </w:pPr>
      <w:r>
        <w:rPr>
          <w:sz w:val="20"/>
        </w:rPr>
        <w:t>Agirlik ne anlama gelir? - Bir girisin ne kadar onemli oldugunu be</w:t>
      </w:r>
      <w:r>
        <w:rPr>
          <w:sz w:val="20"/>
        </w:rPr>
        <w:t>lirler.</w:t>
      </w:r>
    </w:p>
    <w:p w:rsidR="00CF0D1B" w:rsidRDefault="00DD50D0">
      <w:pPr>
        <w:pStyle w:val="ListeMaddemi"/>
      </w:pPr>
      <w:r>
        <w:rPr>
          <w:sz w:val="20"/>
        </w:rPr>
        <w:t>Bias nedir? - Norona eklenen sabit deger, esik ayari yapar.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CF0D1B" w:rsidRDefault="00CF0D1B"/>
    <w:p w:rsidR="00CF0D1B" w:rsidRDefault="00DD50D0">
      <w:r>
        <w:rPr>
          <w:i/>
          <w:color w:val="6A1B9A"/>
          <w:sz w:val="20"/>
        </w:rPr>
        <w:t xml:space="preserve">  Süre: 10 dakika</w:t>
      </w:r>
    </w:p>
    <w:p w:rsidR="00CF0D1B" w:rsidRDefault="00DD50D0">
      <w:pPr>
        <w:spacing w:before="200"/>
      </w:pPr>
      <w:r>
        <w:rPr>
          <w:b/>
          <w:color w:val="6A1B9A"/>
          <w:sz w:val="24"/>
        </w:rPr>
        <w:t xml:space="preserve">  Uygulama Etkinliği: "Noron Tasarimi"</w:t>
      </w:r>
    </w:p>
    <w:p w:rsidR="00CF0D1B" w:rsidRDefault="00DD50D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Tasarim</w:t>
      </w:r>
    </w:p>
    <w:p w:rsidR="00CF0D1B" w:rsidRDefault="00DD50D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Kendi yapay noron modelini kagit uzerinde tasarlamak.</w:t>
      </w:r>
    </w:p>
    <w:p w:rsidR="00CF0D1B" w:rsidRDefault="00DD50D0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CF0D1B" w:rsidRDefault="00DD50D0">
      <w:r>
        <w:rPr>
          <w:b/>
          <w:color w:val="6A1B9A"/>
          <w:sz w:val="20"/>
        </w:rPr>
        <w:t xml:space="preserve">  1. </w:t>
      </w:r>
      <w:r>
        <w:rPr>
          <w:sz w:val="20"/>
        </w:rPr>
        <w:t>2 girisli bir yapay noron ciziminizi yapin.</w:t>
      </w:r>
    </w:p>
    <w:p w:rsidR="00CF0D1B" w:rsidRDefault="00DD50D0">
      <w:r>
        <w:rPr>
          <w:b/>
          <w:color w:val="6A1B9A"/>
          <w:sz w:val="20"/>
        </w:rPr>
        <w:t xml:space="preserve">  2. </w:t>
      </w:r>
      <w:r>
        <w:rPr>
          <w:sz w:val="20"/>
        </w:rPr>
        <w:t>Her girise agirlik degeri atayin.</w:t>
      </w:r>
    </w:p>
    <w:p w:rsidR="00CF0D1B" w:rsidRDefault="00DD50D0">
      <w:r>
        <w:rPr>
          <w:b/>
          <w:color w:val="6A1B9A"/>
          <w:sz w:val="20"/>
        </w:rPr>
        <w:t xml:space="preserve">  3. </w:t>
      </w:r>
      <w:r>
        <w:rPr>
          <w:sz w:val="20"/>
        </w:rPr>
        <w:t xml:space="preserve">Bias degeri </w:t>
      </w:r>
      <w:r>
        <w:rPr>
          <w:sz w:val="20"/>
        </w:rPr>
        <w:t>belirleyin.</w:t>
      </w:r>
    </w:p>
    <w:p w:rsidR="00CF0D1B" w:rsidRDefault="00DD50D0">
      <w:r>
        <w:rPr>
          <w:b/>
          <w:color w:val="6A1B9A"/>
          <w:sz w:val="20"/>
        </w:rPr>
        <w:t xml:space="preserve">  4. </w:t>
      </w:r>
      <w:r>
        <w:rPr>
          <w:sz w:val="20"/>
        </w:rPr>
        <w:t>Toplam islemi elle hesaplayin.</w:t>
      </w:r>
    </w:p>
    <w:p w:rsidR="00CF0D1B" w:rsidRDefault="00DD50D0">
      <w:r>
        <w:rPr>
          <w:b/>
          <w:color w:val="6A1B9A"/>
          <w:sz w:val="20"/>
        </w:rPr>
        <w:t xml:space="preserve">  5. </w:t>
      </w:r>
      <w:r>
        <w:rPr>
          <w:sz w:val="20"/>
        </w:rPr>
        <w:t>Esik degere gore cikisi belirleyin (0 veya 1).</w:t>
      </w:r>
    </w:p>
    <w:p w:rsidR="00CF0D1B" w:rsidRDefault="00DD50D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Elle Hesaplanmis Yapay Noron Modeli</w:t>
      </w:r>
    </w:p>
    <w:p w:rsidR="00CF0D1B" w:rsidRDefault="00DD50D0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CF0D1B" w:rsidRDefault="00DD50D0">
      <w:r>
        <w:rPr>
          <w:b/>
          <w:color w:val="6A1B9A"/>
          <w:sz w:val="20"/>
        </w:rPr>
        <w:t xml:space="preserve">  1. </w:t>
      </w:r>
      <w:r>
        <w:rPr>
          <w:sz w:val="20"/>
        </w:rPr>
        <w:t>Kapida zil calinca acmaya karar verme: ses seviyesi + saate gore karar.</w:t>
      </w:r>
    </w:p>
    <w:p w:rsidR="00CF0D1B" w:rsidRDefault="00DD50D0">
      <w:r>
        <w:rPr>
          <w:b/>
          <w:color w:val="1B2A4A"/>
          <w:sz w:val="20"/>
        </w:rPr>
        <w:t>İlişkili</w:t>
      </w:r>
      <w:r>
        <w:rPr>
          <w:b/>
          <w:color w:val="1B2A4A"/>
          <w:sz w:val="20"/>
        </w:rPr>
        <w:t xml:space="preserve"> Disiplinler: </w:t>
      </w:r>
      <w:r>
        <w:rPr>
          <w:sz w:val="20"/>
        </w:rPr>
        <w:t>Biyoloji (sinir sistemi), Matematik (carpma-toplama)</w:t>
      </w:r>
    </w:p>
    <w:p w:rsidR="00CF0D1B" w:rsidRDefault="00DD50D0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CF0D1B" w:rsidRDefault="00DD50D0">
            <w:r>
              <w:rPr>
                <w:sz w:val="20"/>
              </w:rPr>
              <w:t>3 girisli noron tasarlayin: sicaklik, nem, ruzgar -&gt; piknik karari.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Gunluk hayattan 2 ornek noron modeli daha tasarlayin.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</w:t>
      </w:r>
      <w:r>
        <w:rPr>
          <w:color w:val="BDBDBD"/>
          <w:sz w:val="12"/>
        </w:rPr>
        <w:t>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CF0D1B" w:rsidRDefault="00CF0D1B"/>
    <w:p w:rsidR="00CF0D1B" w:rsidRDefault="00DD50D0">
      <w:r>
        <w:rPr>
          <w:i/>
          <w:color w:val="2E7D32"/>
          <w:sz w:val="20"/>
        </w:rPr>
        <w:t xml:space="preserve">  Süre: 8 dakika</w:t>
      </w:r>
    </w:p>
    <w:p w:rsidR="00CF0D1B" w:rsidRDefault="00DD50D0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CF0D1B" w:rsidRDefault="00DD50D0">
      <w:r>
        <w:rPr>
          <w:sz w:val="20"/>
        </w:rPr>
        <w:t xml:space="preserve">  ☐  Biyolojik noronun 4 temel bilesenini sayabilir.</w:t>
      </w:r>
    </w:p>
    <w:p w:rsidR="00CF0D1B" w:rsidRDefault="00DD50D0">
      <w:r>
        <w:rPr>
          <w:sz w:val="20"/>
        </w:rPr>
        <w:t xml:space="preserve">  ☐  Yapay noronun matematiksel formulunu yazar.</w:t>
      </w:r>
    </w:p>
    <w:p w:rsidR="00CF0D1B" w:rsidRDefault="00DD50D0">
      <w:r>
        <w:rPr>
          <w:sz w:val="20"/>
        </w:rPr>
        <w:t xml:space="preserve">  ☐  Biyolojik-yapay noron benzerliklerini aciklar.</w:t>
      </w:r>
    </w:p>
    <w:p w:rsidR="00CF0D1B" w:rsidRDefault="00DD50D0">
      <w:r>
        <w:rPr>
          <w:sz w:val="20"/>
        </w:rPr>
        <w:t xml:space="preserve">  ☐  Agirlik ve bias kavramlarini tanimlar.</w:t>
      </w:r>
    </w:p>
    <w:p w:rsidR="00CF0D1B" w:rsidRDefault="00DD50D0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CF0D1B" w:rsidRDefault="00DD50D0">
      <w:r>
        <w:rPr>
          <w:b/>
          <w:color w:val="2E7D32"/>
          <w:sz w:val="20"/>
        </w:rPr>
        <w:t xml:space="preserve">  1. </w:t>
      </w:r>
      <w:r>
        <w:rPr>
          <w:sz w:val="20"/>
        </w:rPr>
        <w:t>Biyolojik noronun bilgi isleme surecini anladim mi?</w:t>
      </w:r>
    </w:p>
    <w:p w:rsidR="00CF0D1B" w:rsidRDefault="00DD50D0">
      <w:r>
        <w:rPr>
          <w:b/>
          <w:color w:val="2E7D32"/>
          <w:sz w:val="20"/>
        </w:rPr>
        <w:t xml:space="preserve">  2. </w:t>
      </w:r>
      <w:r>
        <w:rPr>
          <w:sz w:val="20"/>
        </w:rPr>
        <w:t xml:space="preserve">Yapay noronun temel </w:t>
      </w:r>
      <w:r>
        <w:rPr>
          <w:sz w:val="20"/>
        </w:rPr>
        <w:t>formulunu yazabilir miyim?</w:t>
      </w:r>
    </w:p>
    <w:p w:rsidR="00CF0D1B" w:rsidRDefault="00DD50D0">
      <w:r>
        <w:rPr>
          <w:b/>
          <w:color w:val="2E7D32"/>
          <w:sz w:val="20"/>
        </w:rPr>
        <w:t xml:space="preserve">  3. </w:t>
      </w:r>
      <w:r>
        <w:rPr>
          <w:sz w:val="20"/>
        </w:rPr>
        <w:t>Agirlik ve bias kavramlarini aciklayabilir miyim?</w:t>
      </w:r>
    </w:p>
    <w:p w:rsidR="00CF0D1B" w:rsidRDefault="00DD50D0">
      <w:pPr>
        <w:spacing w:before="200"/>
      </w:pPr>
      <w:r>
        <w:rPr>
          <w:b/>
          <w:color w:val="2E7D32"/>
          <w:sz w:val="24"/>
        </w:rPr>
        <w:lastRenderedPageBreak/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F0D1B">
        <w:trPr>
          <w:jc w:val="center"/>
        </w:trPr>
        <w:tc>
          <w:tcPr>
            <w:tcW w:w="3213" w:type="dxa"/>
            <w:shd w:val="clear" w:color="auto" w:fill="2E7D32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Dendritin yapay noron karsiligi nedir?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a) Cikis b) Giris c) Agirlik d) Bias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b) Giris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Agirlik neyi temsil eder?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 xml:space="preserve">a) </w:t>
            </w:r>
            <w:r>
              <w:rPr>
                <w:sz w:val="18"/>
              </w:rPr>
              <w:t>Cikis degeri b) Giris sayisi c) Baglanti gucu d) Hata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c) Baglanti gucu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Yapay noronun formulu?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a) y=mx+b b) y=f(sum(wi*xi)+b) c) y=x^2 d) y=1/x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b) y=f(sum(wi*xi)+b)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CF0D1B" w:rsidRDefault="00DD50D0">
      <w:r>
        <w:rPr>
          <w:b/>
          <w:color w:val="2E7D32"/>
          <w:sz w:val="20"/>
        </w:rPr>
        <w:t>Açık Uçlu:</w:t>
      </w:r>
    </w:p>
    <w:p w:rsidR="00CF0D1B" w:rsidRDefault="00DD50D0">
      <w:r>
        <w:rPr>
          <w:b/>
          <w:color w:val="2E7D32"/>
          <w:sz w:val="20"/>
        </w:rPr>
        <w:t xml:space="preserve">  1. </w:t>
      </w:r>
      <w:r>
        <w:rPr>
          <w:sz w:val="20"/>
        </w:rPr>
        <w:t>Yapay noronlar gercekten dusunebilir mi? Biyolojik no</w:t>
      </w:r>
      <w:r>
        <w:rPr>
          <w:sz w:val="20"/>
        </w:rPr>
        <w:t>ronlardan ne farki var?</w:t>
      </w:r>
    </w:p>
    <w:p w:rsidR="00CF0D1B" w:rsidRDefault="00DD50D0">
      <w:r>
        <w:rPr>
          <w:b/>
          <w:color w:val="2E7D32"/>
          <w:sz w:val="20"/>
        </w:rPr>
        <w:t>Eleştirel Düşünme:</w:t>
      </w:r>
    </w:p>
    <w:p w:rsidR="00CF0D1B" w:rsidRDefault="00DD50D0">
      <w:r>
        <w:rPr>
          <w:b/>
          <w:color w:val="2E7D32"/>
          <w:sz w:val="20"/>
        </w:rPr>
        <w:t xml:space="preserve">  1. </w:t>
      </w:r>
      <w:r>
        <w:rPr>
          <w:sz w:val="20"/>
        </w:rPr>
        <w:t>Tek bir yapay noron ile hangi problemler cozulebilir, hangileri cozulemez?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CF0D1B" w:rsidRDefault="00DD50D0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C62828"/>
          <w:sz w:val="24"/>
        </w:rPr>
        <w:t xml:space="preserve">  Adım Adım Uygulama: "Yapay Noron El Hesabi"</w:t>
      </w:r>
    </w:p>
    <w:p w:rsidR="00CF0D1B" w:rsidRDefault="00DD50D0">
      <w:r>
        <w:rPr>
          <w:b/>
          <w:color w:val="1B2A4A"/>
          <w:sz w:val="20"/>
        </w:rPr>
        <w:t xml:space="preserve">Hedef: </w:t>
      </w:r>
      <w:r>
        <w:rPr>
          <w:sz w:val="20"/>
        </w:rPr>
        <w:t>Verilen giris ve agirliklara gore cikisi hesaplama.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F0D1B">
        <w:trPr>
          <w:jc w:val="center"/>
        </w:trPr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x1=1, x2=0, w1=0.7, w2=0.3, b=-0.5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Toplam = 0.7*1+0.3*0+(-0.5)=0.2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Cikis=1 (pozitif)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x1=0, x2=1, w1=0.7, w2=0.3, b=-0.5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Toplam = 0.7*0+0.3*1+(-0.5)=-0.2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Cikis=0 (negatif)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x1=1, x2=1, w1=0.7, w2=0.3, b=-0.5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Toplam = 0.7*1+0.3*1+(-0.5)=0.5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Cikis=1 (pozitif)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En az 3 farkli giris kombinasyonu hesaplanmali.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pPr>
        <w:spacing w:before="200"/>
      </w:pPr>
      <w:r>
        <w:rPr>
          <w:b/>
          <w:color w:val="C62828"/>
          <w:sz w:val="24"/>
        </w:rPr>
        <w:t xml:space="preserve">  Canlı Demo: "Noron Hesaplama Gosterisi"</w:t>
      </w:r>
    </w:p>
    <w:p w:rsidR="00CF0D1B" w:rsidRDefault="00DD50D0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Tahtada adim adim toplam ve esik kontrolu gosterir.</w:t>
      </w:r>
    </w:p>
    <w:p w:rsidR="00CF0D1B" w:rsidRDefault="00DD50D0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 xml:space="preserve">Kendi giris degerlerini deneyerek </w:t>
      </w:r>
      <w:r>
        <w:rPr>
          <w:sz w:val="20"/>
        </w:rPr>
        <w:t>sonuc hesaplar.</w:t>
      </w:r>
    </w:p>
    <w:p w:rsidR="00CF0D1B" w:rsidRDefault="00DD50D0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Bias isaretine (+/-) dikkat edin!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F0D1B">
        <w:trPr>
          <w:jc w:val="center"/>
        </w:trPr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x1=1, x2=1, w1=0.5, w2=0.5, b=-0.8 cikis?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Toplam=0.2, Cikis=1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3 girisli noron: x=[1,0,1], w=[0.4,0.3,0.2], b=-0.5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Toplam=0.1, Cikis=1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AND kapisi icin agirlik ve bias bulun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w1=0.5, w2=0.5, b=-0.7</w:t>
            </w:r>
          </w:p>
        </w:tc>
      </w:tr>
    </w:tbl>
    <w:p w:rsidR="00CF0D1B" w:rsidRDefault="00CF0D1B"/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pPr>
        <w:spacing w:before="200"/>
      </w:pPr>
      <w:r>
        <w:rPr>
          <w:b/>
          <w:color w:val="C62828"/>
          <w:sz w:val="24"/>
        </w:rPr>
        <w:t xml:space="preserve">  Vaka Çalışması: "Mantik Kapisi Modelleme"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CF0D1B" w:rsidRDefault="00DD50D0">
            <w:r>
              <w:rPr>
                <w:sz w:val="20"/>
              </w:rPr>
              <w:t>OR kapisi (veya) icin yapay noron tasarlayin: iki giris, biri bile 1 ise cikis 1 olsun.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Agirlik ve bias degerlerini belirleyip 4 giris kombinasyonunu test edin.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</w:t>
      </w:r>
      <w:r>
        <w:rPr>
          <w:color w:val="BDBDBD"/>
          <w:sz w:val="12"/>
        </w:rPr>
        <w:t>_______________________________________________</w:t>
      </w:r>
    </w:p>
    <w:p w:rsidR="00CF0D1B" w:rsidRDefault="00DD50D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CF0D1B" w:rsidRDefault="00DD50D0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CF0D1B" w:rsidRDefault="00DD50D0">
      <w:r>
        <w:rPr>
          <w:sz w:val="20"/>
        </w:rPr>
        <w:t>Biyolojik norondan ilham alan yapay noron kavrami, yapisi (giris, agirlik, bias, toplam, aktivasyon, cikis) ve temel calismasi.</w:t>
      </w:r>
    </w:p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CF0D1B">
        <w:trPr>
          <w:jc w:val="center"/>
        </w:trPr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Noron</w:t>
            </w:r>
          </w:p>
        </w:tc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Dendrit</w:t>
            </w:r>
          </w:p>
        </w:tc>
      </w:tr>
      <w:tr w:rsidR="00CF0D1B">
        <w:trPr>
          <w:jc w:val="center"/>
        </w:trPr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Akson</w:t>
            </w:r>
          </w:p>
        </w:tc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Sinaps</w:t>
            </w:r>
          </w:p>
        </w:tc>
      </w:tr>
      <w:tr w:rsidR="00CF0D1B">
        <w:trPr>
          <w:jc w:val="center"/>
        </w:trPr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Yapay Noron</w:t>
            </w:r>
          </w:p>
        </w:tc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Agirlik</w:t>
            </w:r>
          </w:p>
        </w:tc>
      </w:tr>
      <w:tr w:rsidR="00CF0D1B">
        <w:trPr>
          <w:jc w:val="center"/>
        </w:trPr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Bias</w:t>
            </w:r>
          </w:p>
        </w:tc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Esik Deger</w:t>
            </w:r>
          </w:p>
        </w:tc>
      </w:tr>
      <w:tr w:rsidR="00CF0D1B">
        <w:trPr>
          <w:jc w:val="center"/>
        </w:trPr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Aktivasyon</w:t>
            </w:r>
          </w:p>
        </w:tc>
        <w:tc>
          <w:tcPr>
            <w:tcW w:w="4819" w:type="dxa"/>
          </w:tcPr>
          <w:p w:rsidR="00CF0D1B" w:rsidRDefault="00CF0D1B"/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CF0D1B" w:rsidRDefault="00DD50D0">
      <w:r>
        <w:rPr>
          <w:sz w:val="20"/>
        </w:rPr>
        <w:t>Sonraki derste yapay noronun matematiksel modelini Python ile kodlayacagiz.</w:t>
      </w:r>
    </w:p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CF0D1B" w:rsidRDefault="00DD50D0">
            <w:r>
              <w:rPr>
                <w:sz w:val="20"/>
              </w:rPr>
              <w:t xml:space="preserve">Gunluk hayattan 3 karar problemi icin </w:t>
            </w:r>
            <w:r>
              <w:rPr>
                <w:sz w:val="20"/>
              </w:rPr>
              <w:t>kagit uzerinde yapay noron modeli tasarlayin.</w:t>
            </w:r>
          </w:p>
        </w:tc>
      </w:tr>
    </w:tbl>
    <w:p w:rsidR="00CF0D1B" w:rsidRDefault="00CF0D1B"/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CF0D1B" w:rsidRDefault="00DD50D0">
      <w:pPr>
        <w:pStyle w:val="ListeMaddemi"/>
      </w:pPr>
      <w:r>
        <w:rPr>
          <w:sz w:val="20"/>
        </w:rPr>
        <w:t>Noron diyagramlarini hazirlayin, tahta temiz olsun.</w:t>
      </w:r>
    </w:p>
    <w:p w:rsidR="00CF0D1B" w:rsidRDefault="00DD50D0">
      <w:pPr>
        <w:spacing w:before="200"/>
      </w:pPr>
      <w:r>
        <w:rPr>
          <w:b/>
          <w:color w:val="1B2A4A"/>
          <w:sz w:val="24"/>
        </w:rPr>
        <w:t xml:space="preserve">  Olası Zorlukl</w:t>
      </w:r>
      <w:r>
        <w:rPr>
          <w:b/>
          <w:color w:val="1B2A4A"/>
          <w:sz w:val="24"/>
        </w:rPr>
        <w:t>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CF0D1B">
        <w:trPr>
          <w:jc w:val="center"/>
        </w:trPr>
        <w:tc>
          <w:tcPr>
            <w:tcW w:w="4819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CF0D1B">
        <w:trPr>
          <w:jc w:val="center"/>
        </w:trPr>
        <w:tc>
          <w:tcPr>
            <w:tcW w:w="4819" w:type="dxa"/>
          </w:tcPr>
          <w:p w:rsidR="00CF0D1B" w:rsidRDefault="00DD50D0">
            <w:r>
              <w:rPr>
                <w:sz w:val="18"/>
              </w:rPr>
              <w:t>Biyolojik noron karmasik gelir</w:t>
            </w:r>
          </w:p>
        </w:tc>
        <w:tc>
          <w:tcPr>
            <w:tcW w:w="4819" w:type="dxa"/>
          </w:tcPr>
          <w:p w:rsidR="00CF0D1B" w:rsidRDefault="00DD50D0">
            <w:r>
              <w:rPr>
                <w:sz w:val="18"/>
              </w:rPr>
              <w:t>Basitlestirilmis diyagramlarla anlatin</w:t>
            </w:r>
          </w:p>
        </w:tc>
      </w:tr>
      <w:tr w:rsidR="00CF0D1B">
        <w:trPr>
          <w:jc w:val="center"/>
        </w:trPr>
        <w:tc>
          <w:tcPr>
            <w:tcW w:w="4819" w:type="dxa"/>
          </w:tcPr>
          <w:p w:rsidR="00CF0D1B" w:rsidRDefault="00DD50D0">
            <w:r>
              <w:rPr>
                <w:sz w:val="18"/>
              </w:rPr>
              <w:t>Matematik formulu korkutur</w:t>
            </w:r>
          </w:p>
        </w:tc>
        <w:tc>
          <w:tcPr>
            <w:tcW w:w="4819" w:type="dxa"/>
          </w:tcPr>
          <w:p w:rsidR="00CF0D1B" w:rsidRDefault="00DD50D0">
            <w:r>
              <w:rPr>
                <w:sz w:val="18"/>
              </w:rPr>
              <w:t>Elle adim adim hesap yapin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Kavramsal anlatim: 20dk, Karsilastirma calismasi: 15dk, Uygulama: 10dk</w:t>
      </w:r>
    </w:p>
    <w:p w:rsidR="00CF0D1B" w:rsidRDefault="00DD50D0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CF0D1B" w:rsidRDefault="00DD50D0">
            <w:r>
              <w:rPr>
                <w:sz w:val="20"/>
              </w:rPr>
              <w:t>Noron benzetmesi icin gunluk hayat ornekleri kullanin (termostat, isik sensoru).</w:t>
            </w:r>
          </w:p>
        </w:tc>
      </w:tr>
    </w:tbl>
    <w:p w:rsidR="00CF0D1B" w:rsidRDefault="00CF0D1B"/>
    <w:p w:rsidR="00CF0D1B" w:rsidRDefault="00DD50D0">
      <w:r>
        <w:br w:type="page"/>
      </w:r>
    </w:p>
    <w:p w:rsidR="00CF0D1B" w:rsidRDefault="00DD50D0">
      <w:pPr>
        <w:jc w:val="center"/>
      </w:pPr>
      <w:r>
        <w:rPr>
          <w:b/>
          <w:color w:val="1B2A4A"/>
          <w:sz w:val="36"/>
        </w:rPr>
        <w:lastRenderedPageBreak/>
        <w:t>━━━  26. SAAT  ━━━</w:t>
      </w:r>
    </w:p>
    <w:p w:rsidR="00CF0D1B" w:rsidRDefault="00DD50D0">
      <w:pPr>
        <w:jc w:val="center"/>
      </w:pPr>
      <w:r>
        <w:rPr>
          <w:color w:val="2C6FAD"/>
          <w:sz w:val="32"/>
        </w:rPr>
        <w:t>Yapay Noronun Matematiksel Modeli</w:t>
      </w:r>
    </w:p>
    <w:p w:rsidR="00CF0D1B" w:rsidRDefault="00CF0D1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 xml:space="preserve">Yapay noronun matematiksel </w:t>
      </w:r>
      <w:r>
        <w:rPr>
          <w:sz w:val="20"/>
        </w:rPr>
        <w:t>formulunu anlar ve farkli parametre degerleriyle sonuclarini inceler.</w:t>
      </w:r>
    </w:p>
    <w:p w:rsidR="00CF0D1B" w:rsidRDefault="00CF0D1B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F0D1B">
        <w:trPr>
          <w:jc w:val="center"/>
        </w:trPr>
        <w:tc>
          <w:tcPr>
            <w:tcW w:w="3213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3.1.4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Agirlikli toplam formulunu uygular.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Uygulama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3.1.5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Bias kavraminin etkisini gosterir.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Kavrama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3.1.6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Esik fonksiyonu ile karar mekanizmasini aciklar.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Kavrama</w:t>
            </w:r>
          </w:p>
        </w:tc>
      </w:tr>
    </w:tbl>
    <w:p w:rsidR="00CF0D1B" w:rsidRDefault="00CF0D1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Yapay noronun temel bilesenlerini bilmek.</w:t>
      </w:r>
    </w:p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CF0D1B" w:rsidRDefault="00DD50D0">
      <w:pPr>
        <w:pStyle w:val="ListeMaddemi"/>
      </w:pPr>
      <w:r>
        <w:rPr>
          <w:sz w:val="20"/>
        </w:rPr>
        <w:t>Giris, agirlik, bias kavramlari.</w:t>
      </w:r>
    </w:p>
    <w:p w:rsidR="00CF0D1B" w:rsidRDefault="00DD50D0">
      <w:pPr>
        <w:pStyle w:val="ListeMaddemi"/>
      </w:pPr>
      <w:r>
        <w:rPr>
          <w:sz w:val="20"/>
        </w:rPr>
        <w:t>Toplama ve carpma islemleri.</w:t>
      </w:r>
    </w:p>
    <w:p w:rsidR="00CF0D1B" w:rsidRDefault="00DD50D0">
      <w:pPr>
        <w:pStyle w:val="ListeMaddemi"/>
      </w:pPr>
      <w:r>
        <w:rPr>
          <w:sz w:val="20"/>
        </w:rPr>
        <w:t>Fonksiyon kavrami.</w:t>
      </w:r>
    </w:p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CF0D1B" w:rsidRDefault="00DD50D0">
      <w:pPr>
        <w:pStyle w:val="ListeMaddemi"/>
      </w:pPr>
      <w:r>
        <w:rPr>
          <w:sz w:val="20"/>
        </w:rPr>
        <w:t>Agirlik</w:t>
      </w:r>
      <w:r>
        <w:rPr>
          <w:sz w:val="20"/>
        </w:rPr>
        <w:t xml:space="preserve"> degerlerin hep pozitif olmasi gerektigi.</w:t>
      </w:r>
    </w:p>
    <w:p w:rsidR="00CF0D1B" w:rsidRDefault="00DD50D0">
      <w:pPr>
        <w:pStyle w:val="ListeMaddemi"/>
      </w:pPr>
      <w:r>
        <w:rPr>
          <w:sz w:val="20"/>
        </w:rPr>
        <w:t>Bias olmadan da her problem cozulebilecegi.</w:t>
      </w:r>
    </w:p>
    <w:p w:rsidR="00CF0D1B" w:rsidRDefault="00DD50D0">
      <w:pPr>
        <w:pStyle w:val="ListeMaddemi"/>
      </w:pPr>
      <w:r>
        <w:rPr>
          <w:sz w:val="20"/>
        </w:rPr>
        <w:t>Esik deger sabit kalmasi gerektigi.</w:t>
      </w:r>
    </w:p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CF0D1B" w:rsidRDefault="00DD50D0">
      <w:pPr>
        <w:pStyle w:val="ListeMaddemi"/>
      </w:pPr>
      <w:r>
        <w:rPr>
          <w:sz w:val="20"/>
        </w:rPr>
        <w:t>Bilgisayar (Python kurulu)</w:t>
      </w:r>
    </w:p>
    <w:p w:rsidR="00CF0D1B" w:rsidRDefault="00DD50D0">
      <w:pPr>
        <w:pStyle w:val="ListeMaddemi"/>
      </w:pPr>
      <w:r>
        <w:rPr>
          <w:sz w:val="20"/>
        </w:rPr>
        <w:t>PyCharm IDE</w:t>
      </w:r>
    </w:p>
    <w:p w:rsidR="00CF0D1B" w:rsidRDefault="00DD50D0">
      <w:pPr>
        <w:pStyle w:val="ListeMaddemi"/>
      </w:pPr>
      <w:r>
        <w:rPr>
          <w:sz w:val="20"/>
        </w:rPr>
        <w:t>Hesap makinesi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</w:t>
      </w:r>
      <w:r>
        <w:rPr>
          <w:color w:val="BDBDBD"/>
          <w:sz w:val="12"/>
        </w:rPr>
        <w:t>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CF0D1B" w:rsidRDefault="00CF0D1B"/>
    <w:p w:rsidR="00CF0D1B" w:rsidRDefault="00DD50D0">
      <w:r>
        <w:rPr>
          <w:i/>
          <w:color w:val="2C6FAD"/>
          <w:sz w:val="20"/>
        </w:rPr>
        <w:t xml:space="preserve">  Süre: 5 dakika</w:t>
      </w:r>
    </w:p>
    <w:p w:rsidR="00CF0D1B" w:rsidRDefault="00DD50D0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"Bir ogrenci sinavi gecti mi? Notlari topliyorsunuz ama her dersin agirligi farkli: proje %40, final %60. Yapay noron da tam boyle ca</w:t>
      </w:r>
      <w:r>
        <w:rPr>
          <w:sz w:val="20"/>
        </w:rPr>
        <w:t>lisir!"</w:t>
      </w:r>
    </w:p>
    <w:p w:rsidR="00CF0D1B" w:rsidRDefault="00DD50D0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Not hesaplama = agirlikli toplam. Gecme notu = esik deger. Yapay noron da girislerini agirliklarla carpip esikle karsilastirir.</w:t>
      </w:r>
    </w:p>
    <w:p w:rsidR="00CF0D1B" w:rsidRDefault="00DD50D0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CF0D1B" w:rsidRDefault="00DD50D0">
      <w:r>
        <w:rPr>
          <w:b/>
          <w:color w:val="2C6FAD"/>
          <w:sz w:val="20"/>
        </w:rPr>
        <w:t xml:space="preserve">  1. </w:t>
      </w:r>
      <w:r>
        <w:rPr>
          <w:sz w:val="20"/>
        </w:rPr>
        <w:t>Agirlikli toplam nedir?</w:t>
      </w:r>
    </w:p>
    <w:p w:rsidR="00CF0D1B" w:rsidRDefault="00DD50D0">
      <w:r>
        <w:rPr>
          <w:b/>
          <w:color w:val="2C6FAD"/>
          <w:sz w:val="20"/>
        </w:rPr>
        <w:lastRenderedPageBreak/>
        <w:t xml:space="preserve">  2. </w:t>
      </w:r>
      <w:r>
        <w:rPr>
          <w:sz w:val="20"/>
        </w:rPr>
        <w:t>Esik fonksiyonu ne yapar?</w:t>
      </w:r>
    </w:p>
    <w:p w:rsidR="00CF0D1B" w:rsidRDefault="00DD50D0">
      <w:r>
        <w:rPr>
          <w:b/>
          <w:color w:val="2C6FAD"/>
          <w:sz w:val="20"/>
        </w:rPr>
        <w:t xml:space="preserve">  3. </w:t>
      </w:r>
      <w:r>
        <w:rPr>
          <w:sz w:val="20"/>
        </w:rPr>
        <w:t>Bias ne ise yarar?</w:t>
      </w:r>
    </w:p>
    <w:p w:rsidR="00CF0D1B" w:rsidRDefault="00DD50D0">
      <w:pPr>
        <w:spacing w:before="200"/>
      </w:pPr>
      <w:r>
        <w:rPr>
          <w:b/>
          <w:color w:val="2C6FAD"/>
          <w:sz w:val="24"/>
        </w:rPr>
        <w:t xml:space="preserve">  Motivasyon Etkinliği: "Agirlikli Karar"</w:t>
      </w:r>
    </w:p>
    <w:p w:rsidR="00CF0D1B" w:rsidRDefault="00DD50D0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Farkli agirliklarin karara etkisini gozlemleme.</w:t>
      </w:r>
    </w:p>
    <w:p w:rsidR="00CF0D1B" w:rsidRDefault="00DD50D0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tahtada 3 kriter yazar (fiyat, kalite, marka). Her ogrenci farkli agirlik verir. Sonuclarin nasil degistigini tartisirla</w:t>
      </w:r>
      <w:r>
        <w:rPr>
          <w:sz w:val="20"/>
        </w:rPr>
        <w:t>r.</w:t>
      </w:r>
    </w:p>
    <w:p w:rsidR="00CF0D1B" w:rsidRDefault="00DD50D0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CF0D1B" w:rsidRDefault="00DD50D0">
            <w:r>
              <w:rPr>
                <w:sz w:val="20"/>
              </w:rPr>
              <w:t>Telefon secimi: fiyat (w=0.5), kamera (w=0.3), batarya (w=0.2). Iki telefonu karsilastirin.</w:t>
            </w:r>
          </w:p>
        </w:tc>
      </w:tr>
    </w:tbl>
    <w:p w:rsidR="00CF0D1B" w:rsidRDefault="00CF0D1B"/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E2  |  KEŞİF (EXPLORE)  —  Aktif Keşif &amp; Deneyiml</w:t>
            </w:r>
            <w:r>
              <w:rPr>
                <w:b/>
                <w:color w:val="FFFFFF"/>
                <w:sz w:val="28"/>
              </w:rPr>
              <w:t>eme</w:t>
            </w:r>
          </w:p>
        </w:tc>
      </w:tr>
    </w:tbl>
    <w:p w:rsidR="00CF0D1B" w:rsidRDefault="00CF0D1B"/>
    <w:p w:rsidR="00CF0D1B" w:rsidRDefault="00DD50D0">
      <w:r>
        <w:rPr>
          <w:i/>
          <w:color w:val="007A7A"/>
          <w:sz w:val="20"/>
        </w:rPr>
        <w:t xml:space="preserve">  Süre: 10 dakika</w:t>
      </w:r>
    </w:p>
    <w:p w:rsidR="00CF0D1B" w:rsidRDefault="00DD50D0">
      <w:pPr>
        <w:spacing w:before="200"/>
      </w:pPr>
      <w:r>
        <w:rPr>
          <w:b/>
          <w:color w:val="007A7A"/>
          <w:sz w:val="24"/>
        </w:rPr>
        <w:t xml:space="preserve">  Keşif Etkinliği: "Matematiksel Model Calismasi"</w:t>
      </w:r>
    </w:p>
    <w:p w:rsidR="00CF0D1B" w:rsidRDefault="00DD50D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Hesaplama</w:t>
      </w:r>
    </w:p>
    <w:p w:rsidR="00CF0D1B" w:rsidRDefault="00DD50D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Agirlikli toplam ve esik fonksiyonunu farkli parametrelerle uygulamak.</w:t>
      </w:r>
    </w:p>
    <w:p w:rsidR="00CF0D1B" w:rsidRDefault="00DD50D0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Kagit, kalem, hesap makinesi</w:t>
      </w:r>
    </w:p>
    <w:p w:rsidR="00CF0D1B" w:rsidRDefault="00DD50D0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CF0D1B" w:rsidRDefault="00DD50D0">
      <w:r>
        <w:rPr>
          <w:b/>
          <w:color w:val="007A7A"/>
          <w:sz w:val="20"/>
        </w:rPr>
        <w:t xml:space="preserve">  1. </w:t>
      </w:r>
      <w:r>
        <w:rPr>
          <w:sz w:val="20"/>
        </w:rPr>
        <w:t xml:space="preserve">y = sum(wi * </w:t>
      </w:r>
      <w:r>
        <w:rPr>
          <w:sz w:val="20"/>
        </w:rPr>
        <w:t>xi) + b formulunu yazin.</w:t>
      </w:r>
    </w:p>
    <w:p w:rsidR="00CF0D1B" w:rsidRDefault="00DD50D0">
      <w:r>
        <w:rPr>
          <w:b/>
          <w:color w:val="007A7A"/>
          <w:sz w:val="20"/>
        </w:rPr>
        <w:t xml:space="preserve">  2. </w:t>
      </w:r>
      <w:r>
        <w:rPr>
          <w:sz w:val="20"/>
        </w:rPr>
        <w:t>Verilen 3 farkli giris icin toplami hesaplayin.</w:t>
      </w:r>
    </w:p>
    <w:p w:rsidR="00CF0D1B" w:rsidRDefault="00DD50D0">
      <w:r>
        <w:rPr>
          <w:b/>
          <w:color w:val="007A7A"/>
          <w:sz w:val="20"/>
        </w:rPr>
        <w:t xml:space="preserve">  3. </w:t>
      </w:r>
      <w:r>
        <w:rPr>
          <w:sz w:val="20"/>
        </w:rPr>
        <w:t>Esik degeri 0 alarak cikisi belirleyin (toplam&gt;0 ise 1, degilse 0).</w:t>
      </w:r>
    </w:p>
    <w:p w:rsidR="00CF0D1B" w:rsidRDefault="00DD50D0">
      <w:r>
        <w:rPr>
          <w:b/>
          <w:color w:val="007A7A"/>
          <w:sz w:val="20"/>
        </w:rPr>
        <w:t xml:space="preserve">  4. </w:t>
      </w:r>
      <w:r>
        <w:rPr>
          <w:sz w:val="20"/>
        </w:rPr>
        <w:t>Agirlik degerlerini degistirip sonucu gozlemleyin.</w:t>
      </w:r>
    </w:p>
    <w:p w:rsidR="00CF0D1B" w:rsidRDefault="00DD50D0">
      <w:r>
        <w:rPr>
          <w:b/>
          <w:color w:val="007A7A"/>
          <w:sz w:val="20"/>
        </w:rPr>
        <w:t xml:space="preserve">  5. </w:t>
      </w:r>
      <w:r>
        <w:rPr>
          <w:sz w:val="20"/>
        </w:rPr>
        <w:t>Bias degerini degistirip etkisini gozlemleyi</w:t>
      </w:r>
      <w:r>
        <w:rPr>
          <w:sz w:val="20"/>
        </w:rPr>
        <w:t>n.</w:t>
      </w:r>
    </w:p>
    <w:p w:rsidR="00CF0D1B" w:rsidRDefault="00DD50D0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Muhendis: noronun parametrelerini ayarlayan</w:t>
      </w:r>
    </w:p>
    <w:p w:rsidR="00CF0D1B" w:rsidRDefault="00DD50D0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Hesaplamalari kontrol eder, bias etkisini vurgular</w:t>
      </w:r>
    </w:p>
    <w:p w:rsidR="00CF0D1B" w:rsidRDefault="00DD50D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Parametre Deney Tablosu</w:t>
      </w:r>
    </w:p>
    <w:p w:rsidR="00CF0D1B" w:rsidRDefault="00DD50D0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CF0D1B" w:rsidRDefault="00DD50D0">
      <w:r>
        <w:rPr>
          <w:b/>
          <w:color w:val="007A7A"/>
          <w:sz w:val="20"/>
        </w:rPr>
        <w:t xml:space="preserve">  1. </w:t>
      </w:r>
      <w:r>
        <w:rPr>
          <w:sz w:val="20"/>
        </w:rPr>
        <w:t>Perseptron ogrenme algoritmasi nedir?</w:t>
      </w:r>
    </w:p>
    <w:p w:rsidR="00CF0D1B" w:rsidRDefault="00DD50D0">
      <w:r>
        <w:rPr>
          <w:b/>
          <w:color w:val="007A7A"/>
          <w:sz w:val="20"/>
        </w:rPr>
        <w:t xml:space="preserve">  2. </w:t>
      </w:r>
      <w:r>
        <w:rPr>
          <w:sz w:val="20"/>
        </w:rPr>
        <w:t>Delta kurali nedir?</w:t>
      </w:r>
    </w:p>
    <w:p w:rsidR="00CF0D1B" w:rsidRDefault="00DD50D0">
      <w:r>
        <w:rPr>
          <w:b/>
          <w:color w:val="007A7A"/>
          <w:sz w:val="20"/>
        </w:rPr>
        <w:t xml:space="preserve"> </w:t>
      </w:r>
      <w:r>
        <w:rPr>
          <w:b/>
          <w:color w:val="007A7A"/>
          <w:sz w:val="20"/>
        </w:rPr>
        <w:t xml:space="preserve"> 3. </w:t>
      </w:r>
      <w:r>
        <w:rPr>
          <w:sz w:val="20"/>
        </w:rPr>
        <w:t>Gradyan inis nedir?</w:t>
      </w:r>
    </w:p>
    <w:p w:rsidR="00CF0D1B" w:rsidRDefault="00DD50D0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Her parametre degisikliginde sonucu not alin.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CF0D1B" w:rsidRDefault="00DD50D0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CF0D1B" w:rsidRDefault="00CF0D1B"/>
    <w:p w:rsidR="00CF0D1B" w:rsidRDefault="00DD50D0">
      <w:r>
        <w:rPr>
          <w:i/>
          <w:color w:val="E65C00"/>
          <w:sz w:val="20"/>
        </w:rPr>
        <w:t xml:space="preserve">  Süre: 12 dakika</w:t>
      </w:r>
    </w:p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CF0D1B">
        <w:trPr>
          <w:jc w:val="center"/>
        </w:trPr>
        <w:tc>
          <w:tcPr>
            <w:tcW w:w="2409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CF0D1B">
        <w:trPr>
          <w:jc w:val="center"/>
        </w:trPr>
        <w:tc>
          <w:tcPr>
            <w:tcW w:w="2409" w:type="dxa"/>
          </w:tcPr>
          <w:p w:rsidR="00CF0D1B" w:rsidRDefault="00DD50D0">
            <w:r>
              <w:rPr>
                <w:sz w:val="18"/>
              </w:rPr>
              <w:t>Agirlikli Toplam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sum(wi*xi)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Her girisin agirligiyla carpilip toplanmasi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Formul gosterimi</w:t>
            </w:r>
          </w:p>
        </w:tc>
      </w:tr>
      <w:tr w:rsidR="00CF0D1B">
        <w:trPr>
          <w:jc w:val="center"/>
        </w:trPr>
        <w:tc>
          <w:tcPr>
            <w:tcW w:w="2409" w:type="dxa"/>
          </w:tcPr>
          <w:p w:rsidR="00CF0D1B" w:rsidRDefault="00DD50D0">
            <w:r>
              <w:rPr>
                <w:sz w:val="18"/>
              </w:rPr>
              <w:t>Bias (b)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Sabit kayma degeri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Karar sinirini kaydiran ek terim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Bias etkisi grafigi</w:t>
            </w:r>
          </w:p>
        </w:tc>
      </w:tr>
      <w:tr w:rsidR="00CF0D1B">
        <w:trPr>
          <w:jc w:val="center"/>
        </w:trPr>
        <w:tc>
          <w:tcPr>
            <w:tcW w:w="2409" w:type="dxa"/>
          </w:tcPr>
          <w:p w:rsidR="00CF0D1B" w:rsidRDefault="00DD50D0">
            <w:r>
              <w:rPr>
                <w:sz w:val="18"/>
              </w:rPr>
              <w:t>Esik Fonksiyonu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 xml:space="preserve">Adim </w:t>
            </w:r>
            <w:r>
              <w:rPr>
                <w:sz w:val="18"/>
              </w:rPr>
              <w:t>fonksiyonu (step)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Toplam &gt; 0 ise 1, degilse 0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Adim fonksiyonu grafigi</w:t>
            </w:r>
          </w:p>
        </w:tc>
      </w:tr>
      <w:tr w:rsidR="00CF0D1B">
        <w:trPr>
          <w:jc w:val="center"/>
        </w:trPr>
        <w:tc>
          <w:tcPr>
            <w:tcW w:w="2409" w:type="dxa"/>
          </w:tcPr>
          <w:p w:rsidR="00CF0D1B" w:rsidRDefault="00DD50D0">
            <w:r>
              <w:rPr>
                <w:sz w:val="18"/>
              </w:rPr>
              <w:t>Karar Siniri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Siniflari ayiran cizgi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w1*x1 + w2*x2 + b = 0 denklemi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2D karar siniri gorseli</w:t>
            </w:r>
          </w:p>
        </w:tc>
      </w:tr>
      <w:tr w:rsidR="00CF0D1B">
        <w:trPr>
          <w:jc w:val="center"/>
        </w:trPr>
        <w:tc>
          <w:tcPr>
            <w:tcW w:w="2409" w:type="dxa"/>
          </w:tcPr>
          <w:p w:rsidR="00CF0D1B" w:rsidRDefault="00DD50D0">
            <w:r>
              <w:rPr>
                <w:sz w:val="18"/>
              </w:rPr>
              <w:t>Lineer Ayrilabilirlik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Siniflarin duz cizgiyle ayrilabilmesi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AND, OR cozulur; XOR cozulmez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AND</w:t>
            </w:r>
            <w:r>
              <w:rPr>
                <w:sz w:val="18"/>
              </w:rPr>
              <w:t xml:space="preserve"> vs XOR gorseli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CF0D1B" w:rsidRDefault="00DD50D0">
      <w:r>
        <w:rPr>
          <w:sz w:val="20"/>
        </w:rPr>
        <w:t>Yapay noronun matematik modeli: y = f(w1*x1 + w2*x2 + ... + wn*xn + b). Burada xi giris degerleri, wi agirliklar, b bias (yanlilk/kayma), f aktivasyon fonksiyonu.</w:t>
      </w:r>
    </w:p>
    <w:p w:rsidR="00CF0D1B" w:rsidRDefault="00DD50D0">
      <w:r>
        <w:rPr>
          <w:sz w:val="20"/>
        </w:rPr>
        <w:t>Bias, karar sinirini kaydirma gorevi gorur. Bias olmadan ka</w:t>
      </w:r>
      <w:r>
        <w:rPr>
          <w:sz w:val="20"/>
        </w:rPr>
        <w:t>rar siniri hep orijinden (0,0) gecer. Bias ekleyerek siniri istenilen noktaya tasiyabiliriz. Ornegin, gecme notu 50 yerine 60 yapmak gibi.</w:t>
      </w:r>
    </w:p>
    <w:p w:rsidR="00CF0D1B" w:rsidRDefault="00DD50D0">
      <w:r>
        <w:rPr>
          <w:sz w:val="20"/>
        </w:rPr>
        <w:t xml:space="preserve">Tek katmanli noron sadece lineer ayrilabilir problemleri cozer. AND ve OR mantik kapilari cozulur ama XOR cozulemez. </w:t>
      </w:r>
      <w:r>
        <w:rPr>
          <w:sz w:val="20"/>
        </w:rPr>
        <w:t>Bu sinir, cok katmanli yapay sinir aglarinin gelistirilmesine yol acmistir.</w:t>
      </w:r>
    </w:p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F0D1B">
        <w:trPr>
          <w:jc w:val="center"/>
        </w:trPr>
        <w:tc>
          <w:tcPr>
            <w:tcW w:w="3213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AND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w=[1,1], b=-1.5 -&gt; sadece (1,1) de cikis 1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Lineer ayrilabilir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OR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w=[1,1], b=-0.5 -&gt; en az biri 1 ise cikis 1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 xml:space="preserve">Lineer </w:t>
            </w:r>
            <w:r>
              <w:rPr>
                <w:sz w:val="18"/>
              </w:rPr>
              <w:t>ayrilabilir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XOR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Tek noronla cozulemez!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Lineer ayrilamaz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Bias etkisi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b=0 -&gt; sinir orijinden, b=2 -&gt; sinir kayar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Kayma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CF0D1B" w:rsidRDefault="00DD50D0">
      <w:pPr>
        <w:pStyle w:val="ListeMaddemi"/>
      </w:pPr>
      <w:r>
        <w:rPr>
          <w:sz w:val="20"/>
        </w:rPr>
        <w:t>Agirlikli toplam formulu</w:t>
      </w:r>
    </w:p>
    <w:p w:rsidR="00CF0D1B" w:rsidRDefault="00DD50D0">
      <w:pPr>
        <w:pStyle w:val="ListeMaddemi"/>
      </w:pPr>
      <w:r>
        <w:rPr>
          <w:sz w:val="20"/>
        </w:rPr>
        <w:t>Bias etkisi grafigi</w:t>
      </w:r>
    </w:p>
    <w:p w:rsidR="00CF0D1B" w:rsidRDefault="00DD50D0">
      <w:pPr>
        <w:pStyle w:val="ListeMaddemi"/>
      </w:pPr>
      <w:r>
        <w:rPr>
          <w:sz w:val="20"/>
        </w:rPr>
        <w:t>AND/OR/XOR karar sinirlari</w:t>
      </w:r>
    </w:p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CF0D1B" w:rsidRDefault="00DD50D0">
      <w:r>
        <w:rPr>
          <w:b/>
          <w:color w:val="E65C00"/>
          <w:sz w:val="20"/>
        </w:rPr>
        <w:t xml:space="preserve">  1. </w:t>
      </w:r>
      <w:r>
        <w:rPr>
          <w:sz w:val="20"/>
        </w:rPr>
        <w:t>Agirlik =</w:t>
      </w:r>
      <w:r>
        <w:rPr>
          <w:sz w:val="20"/>
        </w:rPr>
        <w:t xml:space="preserve"> Ses seviyesi: onemli girise yuksek ses</w:t>
      </w:r>
    </w:p>
    <w:p w:rsidR="00CF0D1B" w:rsidRDefault="00DD50D0">
      <w:r>
        <w:rPr>
          <w:b/>
          <w:color w:val="E65C00"/>
          <w:sz w:val="20"/>
        </w:rPr>
        <w:t xml:space="preserve">  2. </w:t>
      </w:r>
      <w:r>
        <w:rPr>
          <w:sz w:val="20"/>
        </w:rPr>
        <w:t>Bias = Baslangic puani: eksi veya arti avantaj</w:t>
      </w:r>
    </w:p>
    <w:p w:rsidR="00CF0D1B" w:rsidRDefault="00DD50D0">
      <w:r>
        <w:rPr>
          <w:b/>
          <w:color w:val="E65C00"/>
          <w:sz w:val="20"/>
        </w:rPr>
        <w:t xml:space="preserve">  3. </w:t>
      </w:r>
      <w:r>
        <w:rPr>
          <w:sz w:val="20"/>
        </w:rPr>
        <w:t>Esik = Gecme notu: ustunde gecersin altinda kalirsin</w:t>
      </w:r>
    </w:p>
    <w:p w:rsidR="00CF0D1B" w:rsidRDefault="00DD50D0">
      <w:r>
        <w:rPr>
          <w:b/>
          <w:color w:val="E65C00"/>
          <w:sz w:val="20"/>
        </w:rPr>
        <w:t xml:space="preserve">  4. </w:t>
      </w:r>
      <w:r>
        <w:rPr>
          <w:sz w:val="20"/>
        </w:rPr>
        <w:t>Karar siniri = Sinir cizgisi: iki bolgeyi ayirir</w:t>
      </w:r>
    </w:p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CF0D1B" w:rsidRDefault="00DD50D0">
      <w:pPr>
        <w:pStyle w:val="ListeMaddemi"/>
      </w:pPr>
      <w:r>
        <w:rPr>
          <w:sz w:val="20"/>
        </w:rPr>
        <w:t>Bias neden gerekli? - Karar sin</w:t>
      </w:r>
      <w:r>
        <w:rPr>
          <w:sz w:val="20"/>
        </w:rPr>
        <w:t>irini orijinden kaydirmak icin.</w:t>
      </w:r>
    </w:p>
    <w:p w:rsidR="00CF0D1B" w:rsidRDefault="00DD50D0">
      <w:pPr>
        <w:pStyle w:val="ListeMaddemi"/>
      </w:pPr>
      <w:r>
        <w:rPr>
          <w:sz w:val="20"/>
        </w:rPr>
        <w:lastRenderedPageBreak/>
        <w:t>XOR neden tek noronla cozulmez? - Siniflar lineer ayrilamaz.</w:t>
      </w:r>
    </w:p>
    <w:p w:rsidR="00CF0D1B" w:rsidRDefault="00DD50D0">
      <w:pPr>
        <w:pStyle w:val="ListeMaddemi"/>
      </w:pPr>
      <w:r>
        <w:rPr>
          <w:sz w:val="20"/>
        </w:rPr>
        <w:t>Agirlik artarsa ne olur? - O girisin etkisi artar.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E4  |  DERİNLEŞTİRME (ELABORA</w:t>
            </w:r>
            <w:r>
              <w:rPr>
                <w:b/>
                <w:color w:val="FFFFFF"/>
                <w:sz w:val="28"/>
              </w:rPr>
              <w:t>TE)  —  Transfer &amp; Pekiştirme</w:t>
            </w:r>
          </w:p>
        </w:tc>
      </w:tr>
    </w:tbl>
    <w:p w:rsidR="00CF0D1B" w:rsidRDefault="00CF0D1B"/>
    <w:p w:rsidR="00CF0D1B" w:rsidRDefault="00DD50D0">
      <w:r>
        <w:rPr>
          <w:i/>
          <w:color w:val="6A1B9A"/>
          <w:sz w:val="20"/>
        </w:rPr>
        <w:t xml:space="preserve">  Süre: 10 dakika</w:t>
      </w:r>
    </w:p>
    <w:p w:rsidR="00CF0D1B" w:rsidRDefault="00DD50D0">
      <w:pPr>
        <w:spacing w:before="200"/>
      </w:pPr>
      <w:r>
        <w:rPr>
          <w:b/>
          <w:color w:val="6A1B9A"/>
          <w:sz w:val="24"/>
        </w:rPr>
        <w:t xml:space="preserve">  Uygulama Etkinliği: "Mantik Kapilari ile Noron"</w:t>
      </w:r>
    </w:p>
    <w:p w:rsidR="00CF0D1B" w:rsidRDefault="00DD50D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Problem Cozme</w:t>
      </w:r>
    </w:p>
    <w:p w:rsidR="00CF0D1B" w:rsidRDefault="00DD50D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AND, OR, NOT mantik kapilarini yapay noronla modellemek.</w:t>
      </w:r>
    </w:p>
    <w:p w:rsidR="00CF0D1B" w:rsidRDefault="00DD50D0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CF0D1B" w:rsidRDefault="00DD50D0">
      <w:r>
        <w:rPr>
          <w:b/>
          <w:color w:val="6A1B9A"/>
          <w:sz w:val="20"/>
        </w:rPr>
        <w:t xml:space="preserve">  1. </w:t>
      </w:r>
      <w:r>
        <w:rPr>
          <w:sz w:val="20"/>
        </w:rPr>
        <w:t xml:space="preserve">AND kapisi icin agirlik ve bias </w:t>
      </w:r>
      <w:r>
        <w:rPr>
          <w:sz w:val="20"/>
        </w:rPr>
        <w:t>belirleyin.</w:t>
      </w:r>
    </w:p>
    <w:p w:rsidR="00CF0D1B" w:rsidRDefault="00DD50D0">
      <w:r>
        <w:rPr>
          <w:b/>
          <w:color w:val="6A1B9A"/>
          <w:sz w:val="20"/>
        </w:rPr>
        <w:t xml:space="preserve">  2. </w:t>
      </w:r>
      <w:r>
        <w:rPr>
          <w:sz w:val="20"/>
        </w:rPr>
        <w:t>OR kapisi icin agirlik ve bias belirleyin.</w:t>
      </w:r>
    </w:p>
    <w:p w:rsidR="00CF0D1B" w:rsidRDefault="00DD50D0">
      <w:r>
        <w:rPr>
          <w:b/>
          <w:color w:val="6A1B9A"/>
          <w:sz w:val="20"/>
        </w:rPr>
        <w:t xml:space="preserve">  3. </w:t>
      </w:r>
      <w:r>
        <w:rPr>
          <w:sz w:val="20"/>
        </w:rPr>
        <w:t>NOT kapisi icin (tek girisli) agirlik ve bias belirleyin.</w:t>
      </w:r>
    </w:p>
    <w:p w:rsidR="00CF0D1B" w:rsidRDefault="00DD50D0">
      <w:r>
        <w:rPr>
          <w:b/>
          <w:color w:val="6A1B9A"/>
          <w:sz w:val="20"/>
        </w:rPr>
        <w:t xml:space="preserve">  4. </w:t>
      </w:r>
      <w:r>
        <w:rPr>
          <w:sz w:val="20"/>
        </w:rPr>
        <w:t>Her birinin 4 giris kombinasyonunu test edin.</w:t>
      </w:r>
    </w:p>
    <w:p w:rsidR="00CF0D1B" w:rsidRDefault="00DD50D0">
      <w:r>
        <w:rPr>
          <w:b/>
          <w:color w:val="6A1B9A"/>
          <w:sz w:val="20"/>
        </w:rPr>
        <w:t xml:space="preserve">  5. </w:t>
      </w:r>
      <w:r>
        <w:rPr>
          <w:sz w:val="20"/>
        </w:rPr>
        <w:t>XOR icin deneyin ve neden basarisiz oldugunu aciklayin.</w:t>
      </w:r>
    </w:p>
    <w:p w:rsidR="00CF0D1B" w:rsidRDefault="00DD50D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Mantik</w:t>
      </w:r>
      <w:r>
        <w:rPr>
          <w:sz w:val="20"/>
        </w:rPr>
        <w:t xml:space="preserve"> Kapisi Noron Modelleri Tablosu</w:t>
      </w:r>
    </w:p>
    <w:p w:rsidR="00CF0D1B" w:rsidRDefault="00DD50D0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CF0D1B" w:rsidRDefault="00DD50D0">
      <w:r>
        <w:rPr>
          <w:b/>
          <w:color w:val="6A1B9A"/>
          <w:sz w:val="20"/>
        </w:rPr>
        <w:t xml:space="preserve">  1. </w:t>
      </w:r>
      <w:r>
        <w:rPr>
          <w:sz w:val="20"/>
        </w:rPr>
        <w:t>Gunluk kararlarda mantik kapilari: alarm VE sensor aktif ise cal.</w:t>
      </w:r>
    </w:p>
    <w:p w:rsidR="00CF0D1B" w:rsidRDefault="00DD50D0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Matematik (mantik), Elektronik (mantik kapilari)</w:t>
      </w:r>
    </w:p>
    <w:p w:rsidR="00CF0D1B" w:rsidRDefault="00DD50D0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CF0D1B" w:rsidRDefault="00DD50D0">
            <w:r>
              <w:rPr>
                <w:sz w:val="20"/>
              </w:rPr>
              <w:t>NAND kapisi icin noron tasarlayin.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Iki noron birlestirerek XOR cozumu onerin (ipucu: NAND + OR).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CF0D1B" w:rsidRDefault="00CF0D1B"/>
    <w:p w:rsidR="00CF0D1B" w:rsidRDefault="00DD50D0">
      <w:r>
        <w:rPr>
          <w:i/>
          <w:color w:val="2E7D32"/>
          <w:sz w:val="20"/>
        </w:rPr>
        <w:t xml:space="preserve">  Süre: 8 dakika</w:t>
      </w:r>
    </w:p>
    <w:p w:rsidR="00CF0D1B" w:rsidRDefault="00DD50D0">
      <w:pPr>
        <w:spacing w:before="200"/>
      </w:pPr>
      <w:r>
        <w:rPr>
          <w:b/>
          <w:color w:val="2E7D32"/>
          <w:sz w:val="24"/>
        </w:rPr>
        <w:t xml:space="preserve">  Öz Değerlendirme Kontr</w:t>
      </w:r>
      <w:r>
        <w:rPr>
          <w:b/>
          <w:color w:val="2E7D32"/>
          <w:sz w:val="24"/>
        </w:rPr>
        <w:t>ol Listesi</w:t>
      </w:r>
    </w:p>
    <w:p w:rsidR="00CF0D1B" w:rsidRDefault="00DD50D0">
      <w:r>
        <w:rPr>
          <w:sz w:val="20"/>
        </w:rPr>
        <w:t xml:space="preserve">  ☐  Agirlikli toplam formulunu dogru uygular.</w:t>
      </w:r>
    </w:p>
    <w:p w:rsidR="00CF0D1B" w:rsidRDefault="00DD50D0">
      <w:r>
        <w:rPr>
          <w:sz w:val="20"/>
        </w:rPr>
        <w:t xml:space="preserve">  ☐  Bias etkisini aciklar.</w:t>
      </w:r>
    </w:p>
    <w:p w:rsidR="00CF0D1B" w:rsidRDefault="00DD50D0">
      <w:r>
        <w:rPr>
          <w:sz w:val="20"/>
        </w:rPr>
        <w:t xml:space="preserve">  ☐  AND ve OR icin noron parametrelerini bulur.</w:t>
      </w:r>
    </w:p>
    <w:p w:rsidR="00CF0D1B" w:rsidRDefault="00DD50D0">
      <w:r>
        <w:rPr>
          <w:sz w:val="20"/>
        </w:rPr>
        <w:t xml:space="preserve">  ☐  XOR problemini ve sinirliligi bilir.</w:t>
      </w:r>
    </w:p>
    <w:p w:rsidR="00CF0D1B" w:rsidRDefault="00DD50D0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CF0D1B" w:rsidRDefault="00DD50D0">
      <w:r>
        <w:rPr>
          <w:b/>
          <w:color w:val="2E7D32"/>
          <w:sz w:val="20"/>
        </w:rPr>
        <w:t xml:space="preserve">  1. </w:t>
      </w:r>
      <w:r>
        <w:rPr>
          <w:sz w:val="20"/>
        </w:rPr>
        <w:t>Formulu parametresiz yazabilir miyim?</w:t>
      </w:r>
    </w:p>
    <w:p w:rsidR="00CF0D1B" w:rsidRDefault="00DD50D0">
      <w:r>
        <w:rPr>
          <w:b/>
          <w:color w:val="2E7D32"/>
          <w:sz w:val="20"/>
        </w:rPr>
        <w:t xml:space="preserve">  2. </w:t>
      </w:r>
      <w:r>
        <w:rPr>
          <w:sz w:val="20"/>
        </w:rPr>
        <w:t>Bia</w:t>
      </w:r>
      <w:r>
        <w:rPr>
          <w:sz w:val="20"/>
        </w:rPr>
        <w:t>s in etkisini baskasina aciklayabilir miyim?</w:t>
      </w:r>
    </w:p>
    <w:p w:rsidR="00CF0D1B" w:rsidRDefault="00DD50D0">
      <w:r>
        <w:rPr>
          <w:b/>
          <w:color w:val="2E7D32"/>
          <w:sz w:val="20"/>
        </w:rPr>
        <w:t xml:space="preserve">  3. </w:t>
      </w:r>
      <w:r>
        <w:rPr>
          <w:sz w:val="20"/>
        </w:rPr>
        <w:t>Lineer ayrilabilirlik kavramini anladim mi?</w:t>
      </w:r>
    </w:p>
    <w:p w:rsidR="00CF0D1B" w:rsidRDefault="00DD50D0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F0D1B">
        <w:trPr>
          <w:jc w:val="center"/>
        </w:trPr>
        <w:tc>
          <w:tcPr>
            <w:tcW w:w="3213" w:type="dxa"/>
            <w:shd w:val="clear" w:color="auto" w:fill="2E7D32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lastRenderedPageBreak/>
              <w:t>No</w:t>
            </w:r>
          </w:p>
        </w:tc>
        <w:tc>
          <w:tcPr>
            <w:tcW w:w="3213" w:type="dxa"/>
            <w:shd w:val="clear" w:color="auto" w:fill="2E7D32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Bias ne yapar?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a) Girisi siler b) Karar sinirini kaydirir c) Agirligi arttirir d) Cikisi tersler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 xml:space="preserve">b) </w:t>
            </w:r>
            <w:r>
              <w:rPr>
                <w:sz w:val="18"/>
              </w:rPr>
              <w:t>Karar sinirini kaydirir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XOR neden tek noronla cozulmez?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a) Cok giris var b) Lineer ayrilamaz c) Bias yok d) Agirlik az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b) Lineer ayrilamaz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AND kapisi: w=[1,1], b=-1.5, giris (1,0)?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a) 1 b) 0 c) -1 d) 0.5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b) 0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CF0D1B" w:rsidRDefault="00DD50D0">
      <w:r>
        <w:rPr>
          <w:b/>
          <w:color w:val="2E7D32"/>
          <w:sz w:val="20"/>
        </w:rPr>
        <w:t>Açık Uçlu:</w:t>
      </w:r>
    </w:p>
    <w:p w:rsidR="00CF0D1B" w:rsidRDefault="00DD50D0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Tek </w:t>
      </w:r>
      <w:r>
        <w:rPr>
          <w:sz w:val="20"/>
        </w:rPr>
        <w:t>noronun sinirliliklari nelerdir? Bu sinirlari asmak icin ne yapilabilir?</w:t>
      </w:r>
    </w:p>
    <w:p w:rsidR="00CF0D1B" w:rsidRDefault="00DD50D0">
      <w:r>
        <w:rPr>
          <w:b/>
          <w:color w:val="2E7D32"/>
          <w:sz w:val="20"/>
        </w:rPr>
        <w:t>Eleştirel Düşünme:</w:t>
      </w:r>
    </w:p>
    <w:p w:rsidR="00CF0D1B" w:rsidRDefault="00DD50D0">
      <w:r>
        <w:rPr>
          <w:b/>
          <w:color w:val="2E7D32"/>
          <w:sz w:val="20"/>
        </w:rPr>
        <w:t xml:space="preserve">  1. </w:t>
      </w:r>
      <w:r>
        <w:rPr>
          <w:sz w:val="20"/>
        </w:rPr>
        <w:t>Agirlik ve bias degerlerini elle bulmak yerine otomatik buldurabilir miyiz?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CF0D1B" w:rsidRDefault="00DD50D0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C62828"/>
          <w:sz w:val="24"/>
        </w:rPr>
        <w:t xml:space="preserve">  Adım Adım Uygulama: "Matematiksel Noron Hesaplamalari"</w:t>
      </w:r>
    </w:p>
    <w:p w:rsidR="00CF0D1B" w:rsidRDefault="00DD50D0">
      <w:r>
        <w:rPr>
          <w:b/>
          <w:color w:val="1B2A4A"/>
          <w:sz w:val="20"/>
        </w:rPr>
        <w:t xml:space="preserve">Hedef: </w:t>
      </w:r>
      <w:r>
        <w:rPr>
          <w:sz w:val="20"/>
        </w:rPr>
        <w:t>Farkli parametrelerle noron cikislarini hesaplama.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F0D1B">
        <w:trPr>
          <w:jc w:val="center"/>
        </w:trPr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AND: w=[1,1], b=-1.5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(0,0)-&gt;-1.5=0, (0,1)-&gt;-0.5=0, (1,0)-&gt;</w:t>
            </w:r>
            <w:r>
              <w:rPr>
                <w:sz w:val="18"/>
              </w:rPr>
              <w:t>-0.5=0, (1,1)-&gt;0.5=1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Dogru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OR: w=[1,1], b=-0.5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(0,0)-&gt;-0.5=0, (0,1)-&gt;0.5=1, (1,0)-&gt;0.5=1, (1,1)-&gt;1.5=1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Dogru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NOT: w=[-1], b=0.5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(0)-&gt;0.5=1, (1)-&gt;-0.5=0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Dogru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Tum giris kombinasyonlari test edilmeli.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pPr>
        <w:spacing w:before="200"/>
      </w:pPr>
      <w:r>
        <w:rPr>
          <w:b/>
          <w:color w:val="C62828"/>
          <w:sz w:val="24"/>
        </w:rPr>
        <w:t xml:space="preserve">  Canlı Demo: "Mantik Kapilari Gosterisi"</w:t>
      </w:r>
    </w:p>
    <w:p w:rsidR="00CF0D1B" w:rsidRDefault="00DD50D0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AND ve OR noron parametrelerini tahtada gosterir.</w:t>
      </w:r>
    </w:p>
    <w:p w:rsidR="00CF0D1B" w:rsidRDefault="00DD50D0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NOT ve NAND kapilari icin parametrel</w:t>
      </w:r>
      <w:r>
        <w:rPr>
          <w:sz w:val="20"/>
        </w:rPr>
        <w:t>eri bulmaya calisir.</w:t>
      </w:r>
    </w:p>
    <w:p w:rsidR="00CF0D1B" w:rsidRDefault="00DD50D0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Bias isaretine ve esik degerine dikkat!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F0D1B">
        <w:trPr>
          <w:jc w:val="center"/>
        </w:trPr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OR kapisi: w=[1,1], b=-0.5 ile 4 girisi test edin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T</w:t>
            </w:r>
            <w:r>
              <w:rPr>
                <w:sz w:val="18"/>
              </w:rPr>
              <w:t>ablo olusturun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NOT kapisi icin w ve b bulun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w=-1, b=0.5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NAND kapisi icin w ve b bulun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w=[-1,-1], b=1.5</w:t>
            </w:r>
          </w:p>
        </w:tc>
      </w:tr>
    </w:tbl>
    <w:p w:rsidR="00CF0D1B" w:rsidRDefault="00CF0D1B"/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pPr>
        <w:spacing w:before="200"/>
      </w:pPr>
      <w:r>
        <w:rPr>
          <w:b/>
          <w:color w:val="C62828"/>
          <w:sz w:val="24"/>
        </w:rPr>
        <w:t xml:space="preserve">  Vaka Çalışması: "Akilli Ev Senaryosu"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CF0D1B" w:rsidRDefault="00DD50D0">
            <w:r>
              <w:rPr>
                <w:sz w:val="20"/>
              </w:rPr>
              <w:t xml:space="preserve">Isik sensoru VE </w:t>
            </w:r>
            <w:r>
              <w:rPr>
                <w:sz w:val="20"/>
              </w:rPr>
              <w:t>hareket sensoru aktif ise alarm cal. Bu problemi yapay noron ile modelleyin.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Noron parametreleri, giris-cikis tablosu ve test sonuclari.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CF0D1B" w:rsidRDefault="00DD50D0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CF0D1B" w:rsidRDefault="00DD50D0">
      <w:r>
        <w:rPr>
          <w:sz w:val="20"/>
        </w:rPr>
        <w:t>Agirlikli toplam formulu, bias kavraminin etkisi, esik fonksiyonu, mantik kapilari ile noron modelleme ve lineer ayrilabilirlik siniri.</w:t>
      </w:r>
    </w:p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CF0D1B">
        <w:trPr>
          <w:jc w:val="center"/>
        </w:trPr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Agirlikli Toplam</w:t>
            </w:r>
          </w:p>
        </w:tc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Bias</w:t>
            </w:r>
          </w:p>
        </w:tc>
      </w:tr>
      <w:tr w:rsidR="00CF0D1B">
        <w:trPr>
          <w:jc w:val="center"/>
        </w:trPr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Esik Fonksiyonu</w:t>
            </w:r>
          </w:p>
        </w:tc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Karar</w:t>
            </w:r>
            <w:r>
              <w:rPr>
                <w:b/>
                <w:color w:val="1B2A4A"/>
                <w:sz w:val="20"/>
              </w:rPr>
              <w:t xml:space="preserve"> Siniri</w:t>
            </w:r>
          </w:p>
        </w:tc>
      </w:tr>
      <w:tr w:rsidR="00CF0D1B">
        <w:trPr>
          <w:jc w:val="center"/>
        </w:trPr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Lineer Ayrilabilirlik</w:t>
            </w:r>
          </w:p>
        </w:tc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AND</w:t>
            </w:r>
          </w:p>
        </w:tc>
      </w:tr>
      <w:tr w:rsidR="00CF0D1B">
        <w:trPr>
          <w:jc w:val="center"/>
        </w:trPr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OR</w:t>
            </w:r>
          </w:p>
        </w:tc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XOR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CF0D1B" w:rsidRDefault="00DD50D0">
      <w:r>
        <w:rPr>
          <w:sz w:val="20"/>
        </w:rPr>
        <w:t>Sonraki derste bu matematik modelini Python ile kodlayacagiz.</w:t>
      </w:r>
    </w:p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CF0D1B" w:rsidRDefault="00DD50D0">
            <w:r>
              <w:rPr>
                <w:sz w:val="20"/>
              </w:rPr>
              <w:t>NAND ve NOR kapilari icin noron parametrelerini bulun ve test edin.</w:t>
            </w:r>
          </w:p>
        </w:tc>
      </w:tr>
    </w:tbl>
    <w:p w:rsidR="00CF0D1B" w:rsidRDefault="00CF0D1B"/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CF0D1B" w:rsidRDefault="00DD50D0">
      <w:pPr>
        <w:pStyle w:val="ListeMaddemi"/>
      </w:pPr>
      <w:r>
        <w:rPr>
          <w:sz w:val="20"/>
        </w:rPr>
        <w:t>Mantik kapilari dogruluk tablolarini hazirlayin.</w:t>
      </w:r>
    </w:p>
    <w:p w:rsidR="00CF0D1B" w:rsidRDefault="00DD50D0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CF0D1B">
        <w:trPr>
          <w:jc w:val="center"/>
        </w:trPr>
        <w:tc>
          <w:tcPr>
            <w:tcW w:w="4819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CF0D1B">
        <w:trPr>
          <w:jc w:val="center"/>
        </w:trPr>
        <w:tc>
          <w:tcPr>
            <w:tcW w:w="4819" w:type="dxa"/>
          </w:tcPr>
          <w:p w:rsidR="00CF0D1B" w:rsidRDefault="00DD50D0">
            <w:r>
              <w:rPr>
                <w:sz w:val="18"/>
              </w:rPr>
              <w:t>XOR anlasilmasi zor</w:t>
            </w:r>
          </w:p>
        </w:tc>
        <w:tc>
          <w:tcPr>
            <w:tcW w:w="4819" w:type="dxa"/>
          </w:tcPr>
          <w:p w:rsidR="00CF0D1B" w:rsidRDefault="00DD50D0">
            <w:r>
              <w:rPr>
                <w:sz w:val="18"/>
              </w:rPr>
              <w:t>Grafik uzerinde gosterim yapin</w:t>
            </w:r>
          </w:p>
        </w:tc>
      </w:tr>
      <w:tr w:rsidR="00CF0D1B">
        <w:trPr>
          <w:jc w:val="center"/>
        </w:trPr>
        <w:tc>
          <w:tcPr>
            <w:tcW w:w="4819" w:type="dxa"/>
          </w:tcPr>
          <w:p w:rsidR="00CF0D1B" w:rsidRDefault="00DD50D0">
            <w:r>
              <w:rPr>
                <w:sz w:val="18"/>
              </w:rPr>
              <w:t>Formul karisikligi</w:t>
            </w:r>
          </w:p>
        </w:tc>
        <w:tc>
          <w:tcPr>
            <w:tcW w:w="4819" w:type="dxa"/>
          </w:tcPr>
          <w:p w:rsidR="00CF0D1B" w:rsidRDefault="00DD50D0">
            <w:r>
              <w:rPr>
                <w:sz w:val="18"/>
              </w:rPr>
              <w:t>Adim adim hesaplayin, aceele etmeyin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Anlatim: 15dk, Hesaplama: 15dk, Mantik kapilari: 15dk</w:t>
      </w:r>
    </w:p>
    <w:p w:rsidR="00CF0D1B" w:rsidRDefault="00DD50D0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CF0D1B" w:rsidRDefault="00DD50D0">
            <w:r>
              <w:rPr>
                <w:sz w:val="20"/>
              </w:rPr>
              <w:t>Hazir AND/OR tablolari dagitarak hizlandirin.</w:t>
            </w:r>
          </w:p>
        </w:tc>
      </w:tr>
    </w:tbl>
    <w:p w:rsidR="00CF0D1B" w:rsidRDefault="00CF0D1B"/>
    <w:p w:rsidR="00CF0D1B" w:rsidRDefault="00DD50D0">
      <w:r>
        <w:br w:type="page"/>
      </w:r>
    </w:p>
    <w:p w:rsidR="00CF0D1B" w:rsidRDefault="00DD50D0">
      <w:pPr>
        <w:jc w:val="center"/>
      </w:pPr>
      <w:r>
        <w:rPr>
          <w:b/>
          <w:color w:val="1B2A4A"/>
          <w:sz w:val="36"/>
        </w:rPr>
        <w:lastRenderedPageBreak/>
        <w:t>━━━  27. SAAT  ━━━</w:t>
      </w:r>
    </w:p>
    <w:p w:rsidR="00CF0D1B" w:rsidRDefault="00DD50D0">
      <w:pPr>
        <w:jc w:val="center"/>
      </w:pPr>
      <w:r>
        <w:rPr>
          <w:color w:val="2C6FAD"/>
          <w:sz w:val="32"/>
        </w:rPr>
        <w:t>Python ile Yapay Noron Kodlama</w:t>
      </w:r>
    </w:p>
    <w:p w:rsidR="00CF0D1B" w:rsidRDefault="00CF0D1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Python dilinde basit bir yapay noron sinifi olusturur ve calistirir.</w:t>
      </w:r>
    </w:p>
    <w:p w:rsidR="00CF0D1B" w:rsidRDefault="00CF0D1B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F0D1B">
        <w:trPr>
          <w:jc w:val="center"/>
        </w:trPr>
        <w:tc>
          <w:tcPr>
            <w:tcW w:w="3213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3.1.7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Python ile agirlikli toplam fonksiyonu yazar.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Uygulama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3.1.8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Esik fonksiyonunu Python ile kodlar.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Uygulama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3.1.9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Basit bir Perceptron sinifi olusturur.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Uygulama</w:t>
            </w:r>
          </w:p>
        </w:tc>
      </w:tr>
    </w:tbl>
    <w:p w:rsidR="00CF0D1B" w:rsidRDefault="00CF0D1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Yapay noronun matematiksel modelini bilmek.</w:t>
      </w:r>
    </w:p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CF0D1B" w:rsidRDefault="00DD50D0">
      <w:pPr>
        <w:pStyle w:val="ListeMaddemi"/>
      </w:pPr>
      <w:r>
        <w:rPr>
          <w:sz w:val="20"/>
        </w:rPr>
        <w:t>Agirlikli toplam for</w:t>
      </w:r>
      <w:r>
        <w:rPr>
          <w:sz w:val="20"/>
        </w:rPr>
        <w:t>mulu.</w:t>
      </w:r>
    </w:p>
    <w:p w:rsidR="00CF0D1B" w:rsidRDefault="00DD50D0">
      <w:pPr>
        <w:pStyle w:val="ListeMaddemi"/>
      </w:pPr>
      <w:r>
        <w:rPr>
          <w:sz w:val="20"/>
        </w:rPr>
        <w:t>Python sinif (class) yapisi.</w:t>
      </w:r>
    </w:p>
    <w:p w:rsidR="00CF0D1B" w:rsidRDefault="00DD50D0">
      <w:pPr>
        <w:pStyle w:val="ListeMaddemi"/>
      </w:pPr>
      <w:r>
        <w:rPr>
          <w:sz w:val="20"/>
        </w:rPr>
        <w:t>NumPy temel islemleri.</w:t>
      </w:r>
    </w:p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CF0D1B" w:rsidRDefault="00DD50D0">
      <w:pPr>
        <w:pStyle w:val="ListeMaddemi"/>
      </w:pPr>
      <w:r>
        <w:rPr>
          <w:sz w:val="20"/>
        </w:rPr>
        <w:t>Kodlamanin cok zor olacagi.</w:t>
      </w:r>
    </w:p>
    <w:p w:rsidR="00CF0D1B" w:rsidRDefault="00DD50D0">
      <w:pPr>
        <w:pStyle w:val="ListeMaddemi"/>
      </w:pPr>
      <w:r>
        <w:rPr>
          <w:sz w:val="20"/>
        </w:rPr>
        <w:t>Hazir kutuphane kullanmadan yapay noron yazilamaycagi.</w:t>
      </w:r>
    </w:p>
    <w:p w:rsidR="00CF0D1B" w:rsidRDefault="00DD50D0">
      <w:pPr>
        <w:pStyle w:val="ListeMaddemi"/>
      </w:pPr>
      <w:r>
        <w:rPr>
          <w:sz w:val="20"/>
        </w:rPr>
        <w:t>Her noronun ayri program gerektirdigi.</w:t>
      </w:r>
    </w:p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CF0D1B" w:rsidRDefault="00DD50D0">
      <w:pPr>
        <w:pStyle w:val="ListeMaddemi"/>
      </w:pPr>
      <w:r>
        <w:rPr>
          <w:sz w:val="20"/>
        </w:rPr>
        <w:t xml:space="preserve">Bilgisayar (Python + </w:t>
      </w:r>
      <w:r>
        <w:rPr>
          <w:sz w:val="20"/>
        </w:rPr>
        <w:t>NumPy kurulu)</w:t>
      </w:r>
    </w:p>
    <w:p w:rsidR="00CF0D1B" w:rsidRDefault="00DD50D0">
      <w:pPr>
        <w:pStyle w:val="ListeMaddemi"/>
      </w:pPr>
      <w:r>
        <w:rPr>
          <w:sz w:val="20"/>
        </w:rPr>
        <w:t>PyCharm IDE</w:t>
      </w:r>
    </w:p>
    <w:p w:rsidR="00CF0D1B" w:rsidRDefault="00DD50D0">
      <w:pPr>
        <w:pStyle w:val="ListeMaddemi"/>
      </w:pPr>
      <w:r>
        <w:rPr>
          <w:sz w:val="20"/>
        </w:rPr>
        <w:t>Ornek veri seti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CF0D1B" w:rsidRDefault="00CF0D1B"/>
    <w:p w:rsidR="00CF0D1B" w:rsidRDefault="00DD50D0">
      <w:r>
        <w:rPr>
          <w:i/>
          <w:color w:val="2C6FAD"/>
          <w:sz w:val="20"/>
        </w:rPr>
        <w:t xml:space="preserve">  Süre: 5 dakika</w:t>
      </w:r>
    </w:p>
    <w:p w:rsidR="00CF0D1B" w:rsidRDefault="00DD50D0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"Matematik dersinde formulleri elll</w:t>
      </w:r>
      <w:r>
        <w:rPr>
          <w:sz w:val="20"/>
        </w:rPr>
        <w:t>e hesapladik. Simdi ayni formulleri Python a yazdiralim. Bilgisayar saniyede milyonlarca hesap yapabilir!"</w:t>
      </w:r>
    </w:p>
    <w:p w:rsidR="00CF0D1B" w:rsidRDefault="00DD50D0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Kagittaki formul ayni, sadece bilgisayar cok hizli hesaplar. Noron kodlamak = formulu Python a cevirmek.</w:t>
      </w:r>
    </w:p>
    <w:p w:rsidR="00CF0D1B" w:rsidRDefault="00DD50D0">
      <w:pPr>
        <w:spacing w:before="200"/>
      </w:pPr>
      <w:r>
        <w:rPr>
          <w:b/>
          <w:color w:val="2C6FAD"/>
          <w:sz w:val="24"/>
        </w:rPr>
        <w:t xml:space="preserve">  Ön Bilgi Yoklama </w:t>
      </w:r>
      <w:r>
        <w:rPr>
          <w:b/>
          <w:color w:val="2C6FAD"/>
          <w:sz w:val="24"/>
        </w:rPr>
        <w:t>Soruları</w:t>
      </w:r>
    </w:p>
    <w:p w:rsidR="00CF0D1B" w:rsidRDefault="00DD50D0">
      <w:r>
        <w:rPr>
          <w:b/>
          <w:color w:val="2C6FAD"/>
          <w:sz w:val="20"/>
        </w:rPr>
        <w:t xml:space="preserve">  1. </w:t>
      </w:r>
      <w:r>
        <w:rPr>
          <w:sz w:val="20"/>
        </w:rPr>
        <w:t>NumPy dot product nedir?</w:t>
      </w:r>
    </w:p>
    <w:p w:rsidR="00CF0D1B" w:rsidRDefault="00DD50D0">
      <w:r>
        <w:rPr>
          <w:b/>
          <w:color w:val="2C6FAD"/>
          <w:sz w:val="20"/>
        </w:rPr>
        <w:lastRenderedPageBreak/>
        <w:t xml:space="preserve">  2. </w:t>
      </w:r>
      <w:r>
        <w:rPr>
          <w:sz w:val="20"/>
        </w:rPr>
        <w:t>Python class nasil yazilir?</w:t>
      </w:r>
    </w:p>
    <w:p w:rsidR="00CF0D1B" w:rsidRDefault="00DD50D0">
      <w:r>
        <w:rPr>
          <w:b/>
          <w:color w:val="2C6FAD"/>
          <w:sz w:val="20"/>
        </w:rPr>
        <w:t xml:space="preserve">  3. </w:t>
      </w:r>
      <w:r>
        <w:rPr>
          <w:sz w:val="20"/>
        </w:rPr>
        <w:t>Fonksiyon nasil tanimlaniir?</w:t>
      </w:r>
    </w:p>
    <w:p w:rsidR="00CF0D1B" w:rsidRDefault="00DD50D0">
      <w:pPr>
        <w:spacing w:before="200"/>
      </w:pPr>
      <w:r>
        <w:rPr>
          <w:b/>
          <w:color w:val="2C6FAD"/>
          <w:sz w:val="24"/>
        </w:rPr>
        <w:t xml:space="preserve">  Motivasyon Etkinliği: "Formul-Kod Eslestirme"</w:t>
      </w:r>
    </w:p>
    <w:p w:rsidR="00CF0D1B" w:rsidRDefault="00DD50D0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Matematiksel ifadeleri Python koduna cevirme.</w:t>
      </w:r>
    </w:p>
    <w:p w:rsidR="00CF0D1B" w:rsidRDefault="00DD50D0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 xml:space="preserve">Egitmen tahtaya formul yazar: y = </w:t>
      </w:r>
      <w:r>
        <w:rPr>
          <w:sz w:val="20"/>
        </w:rPr>
        <w:t>w1*x1 + w2*x2 + b. Ogrenciler Python kodu olarak yazarlar.</w:t>
      </w:r>
    </w:p>
    <w:p w:rsidR="00CF0D1B" w:rsidRDefault="00DD50D0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CF0D1B" w:rsidRDefault="00DD50D0">
            <w:r>
              <w:rPr>
                <w:sz w:val="20"/>
              </w:rPr>
              <w:t>z = 0.5*1 + 0.3*0 + (-0.2) formulunu once elle, sonra Python ile hesaplayin.</w:t>
            </w:r>
          </w:p>
        </w:tc>
      </w:tr>
    </w:tbl>
    <w:p w:rsidR="00CF0D1B" w:rsidRDefault="00CF0D1B"/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CF0D1B" w:rsidRDefault="00CF0D1B"/>
    <w:p w:rsidR="00CF0D1B" w:rsidRDefault="00DD50D0">
      <w:r>
        <w:rPr>
          <w:i/>
          <w:color w:val="007A7A"/>
          <w:sz w:val="20"/>
        </w:rPr>
        <w:t xml:space="preserve">  Süre: 10 dakika</w:t>
      </w:r>
    </w:p>
    <w:p w:rsidR="00CF0D1B" w:rsidRDefault="00DD50D0">
      <w:pPr>
        <w:spacing w:before="200"/>
      </w:pPr>
      <w:r>
        <w:rPr>
          <w:b/>
          <w:color w:val="007A7A"/>
          <w:sz w:val="24"/>
        </w:rPr>
        <w:t xml:space="preserve">  Keşif Etkinliği: "Perceptron Kodlama"</w:t>
      </w:r>
    </w:p>
    <w:p w:rsidR="00CF0D1B" w:rsidRDefault="00DD50D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Kodlama</w:t>
      </w:r>
    </w:p>
    <w:p w:rsidR="00CF0D1B" w:rsidRDefault="00DD50D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Python ile calisan bir Perceptron sinifi olusturmak.</w:t>
      </w:r>
    </w:p>
    <w:p w:rsidR="00CF0D1B" w:rsidRDefault="00DD50D0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NumPy</w:t>
      </w:r>
    </w:p>
    <w:p w:rsidR="00CF0D1B" w:rsidRDefault="00DD50D0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CF0D1B" w:rsidRDefault="00DD50D0">
      <w:r>
        <w:rPr>
          <w:b/>
          <w:color w:val="007A7A"/>
          <w:sz w:val="20"/>
        </w:rPr>
        <w:t xml:space="preserve">  1. </w:t>
      </w:r>
      <w:r>
        <w:rPr>
          <w:sz w:val="20"/>
        </w:rPr>
        <w:t>import numpy as np yapin.</w:t>
      </w:r>
    </w:p>
    <w:p w:rsidR="00CF0D1B" w:rsidRDefault="00DD50D0">
      <w:r>
        <w:rPr>
          <w:b/>
          <w:color w:val="007A7A"/>
          <w:sz w:val="20"/>
        </w:rPr>
        <w:t xml:space="preserve">  2. </w:t>
      </w:r>
      <w:r>
        <w:rPr>
          <w:sz w:val="20"/>
        </w:rPr>
        <w:t>step_function(z) fonksiyonu yazin: z&gt;=0 ise 1, degilse 0.</w:t>
      </w:r>
    </w:p>
    <w:p w:rsidR="00CF0D1B" w:rsidRDefault="00DD50D0">
      <w:r>
        <w:rPr>
          <w:b/>
          <w:color w:val="007A7A"/>
          <w:sz w:val="20"/>
        </w:rPr>
        <w:t xml:space="preserve">  3. </w:t>
      </w:r>
      <w:r>
        <w:rPr>
          <w:sz w:val="20"/>
        </w:rPr>
        <w:t>Perceptron sinifi olusturun: __init__(self, weights, bias).</w:t>
      </w:r>
    </w:p>
    <w:p w:rsidR="00CF0D1B" w:rsidRDefault="00DD50D0">
      <w:r>
        <w:rPr>
          <w:b/>
          <w:color w:val="007A7A"/>
          <w:sz w:val="20"/>
        </w:rPr>
        <w:t xml:space="preserve">  4. </w:t>
      </w:r>
      <w:r>
        <w:rPr>
          <w:sz w:val="20"/>
        </w:rPr>
        <w:t>predict(self, inputs) metodu yazin: agirlikli toplam + esik.</w:t>
      </w:r>
    </w:p>
    <w:p w:rsidR="00CF0D1B" w:rsidRDefault="00DD50D0">
      <w:r>
        <w:rPr>
          <w:b/>
          <w:color w:val="007A7A"/>
          <w:sz w:val="20"/>
        </w:rPr>
        <w:t xml:space="preserve">  5. </w:t>
      </w:r>
      <w:r>
        <w:rPr>
          <w:sz w:val="20"/>
        </w:rPr>
        <w:t>AND kapisi icin test edin:</w:t>
      </w:r>
      <w:r>
        <w:rPr>
          <w:sz w:val="20"/>
        </w:rPr>
        <w:t xml:space="preserve"> w=[1,1], b=-1.5.</w:t>
      </w:r>
    </w:p>
    <w:p w:rsidR="00CF0D1B" w:rsidRDefault="00DD50D0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Yazilimci: yapay noronu kodlayan</w:t>
      </w:r>
    </w:p>
    <w:p w:rsidR="00CF0D1B" w:rsidRDefault="00DD50D0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Kod yapisini ve hatalari kontrol eder</w:t>
      </w:r>
    </w:p>
    <w:p w:rsidR="00CF0D1B" w:rsidRDefault="00DD50D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Calisan Perceptron.py dosyasi</w:t>
      </w:r>
    </w:p>
    <w:p w:rsidR="00CF0D1B" w:rsidRDefault="00DD50D0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CF0D1B" w:rsidRDefault="00DD50D0">
      <w:r>
        <w:rPr>
          <w:b/>
          <w:color w:val="007A7A"/>
          <w:sz w:val="20"/>
        </w:rPr>
        <w:t xml:space="preserve">  1. </w:t>
      </w:r>
      <w:r>
        <w:rPr>
          <w:sz w:val="20"/>
        </w:rPr>
        <w:t>NumPy dot fonksiyonu nasil calisir?</w:t>
      </w:r>
    </w:p>
    <w:p w:rsidR="00CF0D1B" w:rsidRDefault="00DD50D0">
      <w:r>
        <w:rPr>
          <w:b/>
          <w:color w:val="007A7A"/>
          <w:sz w:val="20"/>
        </w:rPr>
        <w:t xml:space="preserve">  2. </w:t>
      </w:r>
      <w:r>
        <w:rPr>
          <w:sz w:val="20"/>
        </w:rPr>
        <w:t>Python class ve __init__ n</w:t>
      </w:r>
      <w:r>
        <w:rPr>
          <w:sz w:val="20"/>
        </w:rPr>
        <w:t>edir?</w:t>
      </w:r>
    </w:p>
    <w:p w:rsidR="00CF0D1B" w:rsidRDefault="00DD50D0">
      <w:r>
        <w:rPr>
          <w:b/>
          <w:color w:val="007A7A"/>
          <w:sz w:val="20"/>
        </w:rPr>
        <w:t xml:space="preserve">  3. </w:t>
      </w:r>
      <w:r>
        <w:rPr>
          <w:sz w:val="20"/>
        </w:rPr>
        <w:t>np.array nedir?</w:t>
      </w:r>
    </w:p>
    <w:p w:rsidR="00CF0D1B" w:rsidRDefault="00DD50D0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Hazir ML kutuphanesi kullanmayin, sifirdan yazin!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CF0D1B" w:rsidRDefault="00DD50D0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CF0D1B" w:rsidRDefault="00CF0D1B"/>
    <w:p w:rsidR="00CF0D1B" w:rsidRDefault="00DD50D0">
      <w:r>
        <w:rPr>
          <w:i/>
          <w:color w:val="E65C00"/>
          <w:sz w:val="20"/>
        </w:rPr>
        <w:t xml:space="preserve">  Süre: 12 d</w:t>
      </w:r>
      <w:r>
        <w:rPr>
          <w:i/>
          <w:color w:val="E65C00"/>
          <w:sz w:val="20"/>
        </w:rPr>
        <w:t>akika</w:t>
      </w:r>
    </w:p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CF0D1B">
        <w:trPr>
          <w:jc w:val="center"/>
        </w:trPr>
        <w:tc>
          <w:tcPr>
            <w:tcW w:w="2409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CF0D1B">
        <w:trPr>
          <w:jc w:val="center"/>
        </w:trPr>
        <w:tc>
          <w:tcPr>
            <w:tcW w:w="2409" w:type="dxa"/>
          </w:tcPr>
          <w:p w:rsidR="00CF0D1B" w:rsidRDefault="00DD50D0">
            <w:r>
              <w:rPr>
                <w:sz w:val="18"/>
              </w:rPr>
              <w:t>np.dot()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Iki vektorun nokta carpimi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np.dot([1,0],[0.5,0.3]) = 0.5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Vektror carpim gorseli</w:t>
            </w:r>
          </w:p>
        </w:tc>
      </w:tr>
      <w:tr w:rsidR="00CF0D1B">
        <w:trPr>
          <w:jc w:val="center"/>
        </w:trPr>
        <w:tc>
          <w:tcPr>
            <w:tcW w:w="2409" w:type="dxa"/>
          </w:tcPr>
          <w:p w:rsidR="00CF0D1B" w:rsidRDefault="00DD50D0">
            <w:r>
              <w:rPr>
                <w:sz w:val="18"/>
              </w:rPr>
              <w:t>Step Function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Esik fonksiyonu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z&gt;=0 ise 1, z&lt;0 ise 0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Adim fonksiyonu grafigi</w:t>
            </w:r>
          </w:p>
        </w:tc>
      </w:tr>
      <w:tr w:rsidR="00CF0D1B">
        <w:trPr>
          <w:jc w:val="center"/>
        </w:trPr>
        <w:tc>
          <w:tcPr>
            <w:tcW w:w="2409" w:type="dxa"/>
          </w:tcPr>
          <w:p w:rsidR="00CF0D1B" w:rsidRDefault="00DD50D0">
            <w:r>
              <w:rPr>
                <w:sz w:val="18"/>
              </w:rPr>
              <w:t>class Perceptron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Python sinif</w:t>
            </w:r>
            <w:r>
              <w:rPr>
                <w:sz w:val="18"/>
              </w:rPr>
              <w:t xml:space="preserve"> yapisi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__init__, predict metodlari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Sinif diyagrami</w:t>
            </w:r>
          </w:p>
        </w:tc>
      </w:tr>
      <w:tr w:rsidR="00CF0D1B">
        <w:trPr>
          <w:jc w:val="center"/>
        </w:trPr>
        <w:tc>
          <w:tcPr>
            <w:tcW w:w="2409" w:type="dxa"/>
          </w:tcPr>
          <w:p w:rsidR="00CF0D1B" w:rsidRDefault="00DD50D0">
            <w:r>
              <w:rPr>
                <w:sz w:val="18"/>
              </w:rPr>
              <w:t>self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Sinif ornegine referans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self.weights, self.bias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Python OOP</w:t>
            </w:r>
          </w:p>
        </w:tc>
      </w:tr>
      <w:tr w:rsidR="00CF0D1B">
        <w:trPr>
          <w:jc w:val="center"/>
        </w:trPr>
        <w:tc>
          <w:tcPr>
            <w:tcW w:w="2409" w:type="dxa"/>
          </w:tcPr>
          <w:p w:rsidR="00CF0D1B" w:rsidRDefault="00DD50D0">
            <w:r>
              <w:rPr>
                <w:sz w:val="18"/>
              </w:rPr>
              <w:t>np.array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NumPy dizi yapisi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np.array([1, 0, 1])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Dizi gorseli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CF0D1B" w:rsidRDefault="00DD50D0">
      <w:r>
        <w:rPr>
          <w:sz w:val="20"/>
        </w:rPr>
        <w:t>Yapay noronu kodlamak icin once esik fonksiyonunu tanimliyor</w:t>
      </w:r>
      <w:r>
        <w:rPr>
          <w:sz w:val="20"/>
        </w:rPr>
        <w:t>uz: def step(z): return 1 if z &gt;= 0 else 0. Bu fonksiyon toplamın pozitif mi negatif mi olduguna bakar.</w:t>
      </w:r>
    </w:p>
    <w:p w:rsidR="00CF0D1B" w:rsidRDefault="00DD50D0">
      <w:r>
        <w:rPr>
          <w:sz w:val="20"/>
        </w:rPr>
        <w:t>Perceptron sinifi iki ana metod icerir: __init__ (agirlik ve bias tanimlar) ve predict (girise gore cikis hesaplar). predict metodu: z = np.dot(weights,</w:t>
      </w:r>
      <w:r>
        <w:rPr>
          <w:sz w:val="20"/>
        </w:rPr>
        <w:t xml:space="preserve"> inputs) + bias, return step(z).</w:t>
      </w:r>
    </w:p>
    <w:p w:rsidR="00CF0D1B" w:rsidRDefault="00DD50D0">
      <w:r>
        <w:rPr>
          <w:sz w:val="20"/>
        </w:rPr>
        <w:t>NumPy nin dot fonksiyonu vekttor carpimi yapar: np.dot([w1,w2],[x1,x2]) = w1*x1 + w2*x2. Bu, agirlikli toplam formulunun tek satirda yazilmasidir.</w:t>
      </w:r>
    </w:p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F0D1B">
        <w:trPr>
          <w:jc w:val="center"/>
        </w:trPr>
        <w:tc>
          <w:tcPr>
            <w:tcW w:w="3213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dot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np.dot([0.5,0.3],[1,0]) = 0.5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Agirlikli toplam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step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step(0.5) = 1, step(-0.2) = 0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Karar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Perceptron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p = Perceptron([1,1], -1.5); p.predict([1,1]) -&gt; 1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AND kapisi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Test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4 giris kombinasyonu test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Dogruluk tablosu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CF0D1B" w:rsidRDefault="00DD50D0">
      <w:pPr>
        <w:pStyle w:val="ListeMaddemi"/>
      </w:pPr>
      <w:r>
        <w:rPr>
          <w:sz w:val="20"/>
        </w:rPr>
        <w:t>Perceptron kodu</w:t>
      </w:r>
    </w:p>
    <w:p w:rsidR="00CF0D1B" w:rsidRDefault="00DD50D0">
      <w:pPr>
        <w:pStyle w:val="ListeMaddemi"/>
      </w:pPr>
      <w:r>
        <w:rPr>
          <w:sz w:val="20"/>
        </w:rPr>
        <w:t>Calistirma ciktisi</w:t>
      </w:r>
    </w:p>
    <w:p w:rsidR="00CF0D1B" w:rsidRDefault="00DD50D0">
      <w:pPr>
        <w:pStyle w:val="ListeMaddemi"/>
      </w:pPr>
      <w:r>
        <w:rPr>
          <w:sz w:val="20"/>
        </w:rPr>
        <w:t>Adim fonksiyonu grafigi</w:t>
      </w:r>
    </w:p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CF0D1B" w:rsidRDefault="00DD50D0">
      <w:r>
        <w:rPr>
          <w:b/>
          <w:color w:val="E65C00"/>
          <w:sz w:val="20"/>
        </w:rPr>
        <w:t xml:space="preserve">  1. </w:t>
      </w:r>
      <w:r>
        <w:rPr>
          <w:sz w:val="20"/>
        </w:rPr>
        <w:t>np.dot = Carpip toplama makinesi</w:t>
      </w:r>
    </w:p>
    <w:p w:rsidR="00CF0D1B" w:rsidRDefault="00DD50D0">
      <w:r>
        <w:rPr>
          <w:b/>
          <w:color w:val="E65C00"/>
          <w:sz w:val="20"/>
        </w:rPr>
        <w:t xml:space="preserve">  2. </w:t>
      </w:r>
      <w:r>
        <w:rPr>
          <w:sz w:val="20"/>
        </w:rPr>
        <w:t>step = Gecti/Kaldi damgasi</w:t>
      </w:r>
    </w:p>
    <w:p w:rsidR="00CF0D1B" w:rsidRDefault="00DD50D0">
      <w:r>
        <w:rPr>
          <w:b/>
          <w:color w:val="E65C00"/>
          <w:sz w:val="20"/>
        </w:rPr>
        <w:t xml:space="preserve">  3. </w:t>
      </w:r>
      <w:r>
        <w:rPr>
          <w:sz w:val="20"/>
        </w:rPr>
        <w:t>class = Kalip: ayni kaliptan farkli noronlar</w:t>
      </w:r>
    </w:p>
    <w:p w:rsidR="00CF0D1B" w:rsidRDefault="00DD50D0">
      <w:r>
        <w:rPr>
          <w:b/>
          <w:color w:val="E65C00"/>
          <w:sz w:val="20"/>
        </w:rPr>
        <w:t xml:space="preserve">  4. </w:t>
      </w:r>
      <w:r>
        <w:rPr>
          <w:sz w:val="20"/>
        </w:rPr>
        <w:t>predict = Soru-cevap: giris ver, cikis al</w:t>
      </w:r>
    </w:p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CF0D1B" w:rsidRDefault="00DD50D0">
      <w:pPr>
        <w:pStyle w:val="ListeMaddemi"/>
      </w:pPr>
      <w:r>
        <w:rPr>
          <w:sz w:val="20"/>
        </w:rPr>
        <w:t>np.dot ne yapar? - Iki vektoru carpip toplar (agirlikli toplam).</w:t>
      </w:r>
    </w:p>
    <w:p w:rsidR="00CF0D1B" w:rsidRDefault="00DD50D0">
      <w:pPr>
        <w:pStyle w:val="ListeMaddemi"/>
      </w:pPr>
      <w:r>
        <w:rPr>
          <w:sz w:val="20"/>
        </w:rPr>
        <w:t>self neden gerekli? - Sinif degiskenlerine erismek icin.</w:t>
      </w:r>
    </w:p>
    <w:p w:rsidR="00CF0D1B" w:rsidRDefault="00DD50D0">
      <w:pPr>
        <w:pStyle w:val="ListeMaddemi"/>
      </w:pPr>
      <w:r>
        <w:rPr>
          <w:sz w:val="20"/>
        </w:rPr>
        <w:t>step fonksiyonu neden kullanilir? - Surekli degeri 0/1 e cevirmek icin.</w:t>
      </w:r>
    </w:p>
    <w:p w:rsidR="00CF0D1B" w:rsidRDefault="00DD50D0">
      <w:pPr>
        <w:jc w:val="center"/>
      </w:pPr>
      <w:r>
        <w:rPr>
          <w:color w:val="BDBDBD"/>
          <w:sz w:val="12"/>
        </w:rPr>
        <w:lastRenderedPageBreak/>
        <w:t>______________________________________________________________</w:t>
      </w:r>
      <w:r>
        <w:rPr>
          <w:color w:val="BDBDBD"/>
          <w:sz w:val="12"/>
        </w:rPr>
        <w:t>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CF0D1B" w:rsidRDefault="00CF0D1B"/>
    <w:p w:rsidR="00CF0D1B" w:rsidRDefault="00DD50D0">
      <w:r>
        <w:rPr>
          <w:i/>
          <w:color w:val="6A1B9A"/>
          <w:sz w:val="20"/>
        </w:rPr>
        <w:t xml:space="preserve">  Süre: 10 dakika</w:t>
      </w:r>
    </w:p>
    <w:p w:rsidR="00CF0D1B" w:rsidRDefault="00DD50D0">
      <w:pPr>
        <w:spacing w:before="200"/>
      </w:pPr>
      <w:r>
        <w:rPr>
          <w:b/>
          <w:color w:val="6A1B9A"/>
          <w:sz w:val="24"/>
        </w:rPr>
        <w:t xml:space="preserve">  Uygulama Etkinliği: "Farkli Mantik Kapilari Kodlama"</w:t>
      </w:r>
    </w:p>
    <w:p w:rsidR="00CF0D1B" w:rsidRDefault="00DD50D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Kodlama</w:t>
      </w:r>
    </w:p>
    <w:p w:rsidR="00CF0D1B" w:rsidRDefault="00DD50D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OR, NOT, NAND kapilari icin Perceptron kodlama.</w:t>
      </w:r>
    </w:p>
    <w:p w:rsidR="00CF0D1B" w:rsidRDefault="00DD50D0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CF0D1B" w:rsidRDefault="00DD50D0">
      <w:r>
        <w:rPr>
          <w:b/>
          <w:color w:val="6A1B9A"/>
          <w:sz w:val="20"/>
        </w:rPr>
        <w:t xml:space="preserve">  1. </w:t>
      </w:r>
      <w:r>
        <w:rPr>
          <w:sz w:val="20"/>
        </w:rPr>
        <w:t>Perceptron sinifini kullanarak OR kapisi olusturun.</w:t>
      </w:r>
    </w:p>
    <w:p w:rsidR="00CF0D1B" w:rsidRDefault="00DD50D0">
      <w:r>
        <w:rPr>
          <w:b/>
          <w:color w:val="6A1B9A"/>
          <w:sz w:val="20"/>
        </w:rPr>
        <w:t xml:space="preserve">  2. </w:t>
      </w:r>
      <w:r>
        <w:rPr>
          <w:sz w:val="20"/>
        </w:rPr>
        <w:t>NOT kapisi olusturun (tek giris).</w:t>
      </w:r>
    </w:p>
    <w:p w:rsidR="00CF0D1B" w:rsidRDefault="00DD50D0">
      <w:r>
        <w:rPr>
          <w:b/>
          <w:color w:val="6A1B9A"/>
          <w:sz w:val="20"/>
        </w:rPr>
        <w:t xml:space="preserve">  3. </w:t>
      </w:r>
      <w:r>
        <w:rPr>
          <w:sz w:val="20"/>
        </w:rPr>
        <w:t>NAND kapisi olusturun.</w:t>
      </w:r>
    </w:p>
    <w:p w:rsidR="00CF0D1B" w:rsidRDefault="00DD50D0">
      <w:r>
        <w:rPr>
          <w:b/>
          <w:color w:val="6A1B9A"/>
          <w:sz w:val="20"/>
        </w:rPr>
        <w:t xml:space="preserve">  4. </w:t>
      </w:r>
      <w:r>
        <w:rPr>
          <w:sz w:val="20"/>
        </w:rPr>
        <w:t>Her biri icin tum giris kombinasyonlarini test edin.</w:t>
      </w:r>
    </w:p>
    <w:p w:rsidR="00CF0D1B" w:rsidRDefault="00DD50D0">
      <w:r>
        <w:rPr>
          <w:b/>
          <w:color w:val="6A1B9A"/>
          <w:sz w:val="20"/>
        </w:rPr>
        <w:t xml:space="preserve">  5. </w:t>
      </w:r>
      <w:r>
        <w:rPr>
          <w:sz w:val="20"/>
        </w:rPr>
        <w:t>Sonuclari tablo halinde yazin.</w:t>
      </w:r>
    </w:p>
    <w:p w:rsidR="00CF0D1B" w:rsidRDefault="00DD50D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Mantik Kapisi Koleksiyo</w:t>
      </w:r>
      <w:r>
        <w:rPr>
          <w:sz w:val="20"/>
        </w:rPr>
        <w:t>nu (Python)</w:t>
      </w:r>
    </w:p>
    <w:p w:rsidR="00CF0D1B" w:rsidRDefault="00DD50D0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CF0D1B" w:rsidRDefault="00DD50D0">
      <w:r>
        <w:rPr>
          <w:b/>
          <w:color w:val="6A1B9A"/>
          <w:sz w:val="20"/>
        </w:rPr>
        <w:t xml:space="preserve">  1. </w:t>
      </w:r>
      <w:r>
        <w:rPr>
          <w:sz w:val="20"/>
        </w:rPr>
        <w:t>Perceptron sinifini farkli parametrelerle tekrar kullanabilme.</w:t>
      </w:r>
    </w:p>
    <w:p w:rsidR="00CF0D1B" w:rsidRDefault="00DD50D0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Bilgisayar Bilimi (mantik), Matematik (Boole cebri)</w:t>
      </w:r>
    </w:p>
    <w:p w:rsidR="00CF0D1B" w:rsidRDefault="00DD50D0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CF0D1B" w:rsidRDefault="00DD50D0">
            <w:r>
              <w:rPr>
                <w:sz w:val="20"/>
              </w:rPr>
              <w:t>XOR icin tek Perceptron deneyin, neden basarisiz?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Iki Perceptron birlestirerek XOR cozmeye calisin.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CF0D1B" w:rsidRDefault="00CF0D1B"/>
    <w:p w:rsidR="00CF0D1B" w:rsidRDefault="00DD50D0">
      <w:r>
        <w:rPr>
          <w:i/>
          <w:color w:val="2E7D32"/>
          <w:sz w:val="20"/>
        </w:rPr>
        <w:t xml:space="preserve">  Süre: 8 dakika</w:t>
      </w:r>
    </w:p>
    <w:p w:rsidR="00CF0D1B" w:rsidRDefault="00DD50D0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CF0D1B" w:rsidRDefault="00DD50D0">
      <w:r>
        <w:rPr>
          <w:sz w:val="20"/>
        </w:rPr>
        <w:t xml:space="preserve"> </w:t>
      </w:r>
      <w:r>
        <w:rPr>
          <w:sz w:val="20"/>
        </w:rPr>
        <w:t xml:space="preserve"> ☐  np.dot ile agirlikli toplam hesaplar.</w:t>
      </w:r>
    </w:p>
    <w:p w:rsidR="00CF0D1B" w:rsidRDefault="00DD50D0">
      <w:r>
        <w:rPr>
          <w:sz w:val="20"/>
        </w:rPr>
        <w:t xml:space="preserve">  ☐  step fonksiyonu yazar.</w:t>
      </w:r>
    </w:p>
    <w:p w:rsidR="00CF0D1B" w:rsidRDefault="00DD50D0">
      <w:r>
        <w:rPr>
          <w:sz w:val="20"/>
        </w:rPr>
        <w:t xml:space="preserve">  ☐  Perceptron sinifi olusturur.</w:t>
      </w:r>
    </w:p>
    <w:p w:rsidR="00CF0D1B" w:rsidRDefault="00DD50D0">
      <w:r>
        <w:rPr>
          <w:sz w:val="20"/>
        </w:rPr>
        <w:t xml:space="preserve">  ☐  Farkli mantik kapilari icin parametreleri bulur.</w:t>
      </w:r>
    </w:p>
    <w:p w:rsidR="00CF0D1B" w:rsidRDefault="00DD50D0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CF0D1B" w:rsidRDefault="00DD50D0">
      <w:r>
        <w:rPr>
          <w:b/>
          <w:color w:val="2E7D32"/>
          <w:sz w:val="20"/>
        </w:rPr>
        <w:t xml:space="preserve">  1. </w:t>
      </w:r>
      <w:r>
        <w:rPr>
          <w:sz w:val="20"/>
        </w:rPr>
        <w:t>Perceptron kodunu bos kagida yazabilir miyim?</w:t>
      </w:r>
    </w:p>
    <w:p w:rsidR="00CF0D1B" w:rsidRDefault="00DD50D0">
      <w:r>
        <w:rPr>
          <w:b/>
          <w:color w:val="2E7D32"/>
          <w:sz w:val="20"/>
        </w:rPr>
        <w:t xml:space="preserve">  2. </w:t>
      </w:r>
      <w:r>
        <w:rPr>
          <w:sz w:val="20"/>
        </w:rPr>
        <w:t>np.dot in ne y</w:t>
      </w:r>
      <w:r>
        <w:rPr>
          <w:sz w:val="20"/>
        </w:rPr>
        <w:t>aptigini biliyor muyum?</w:t>
      </w:r>
    </w:p>
    <w:p w:rsidR="00CF0D1B" w:rsidRDefault="00DD50D0">
      <w:r>
        <w:rPr>
          <w:b/>
          <w:color w:val="2E7D32"/>
          <w:sz w:val="20"/>
        </w:rPr>
        <w:t xml:space="preserve">  3. </w:t>
      </w:r>
      <w:r>
        <w:rPr>
          <w:sz w:val="20"/>
        </w:rPr>
        <w:t>Farkli kapilarin parametrelerini bulabilir miyim?</w:t>
      </w:r>
    </w:p>
    <w:p w:rsidR="00CF0D1B" w:rsidRDefault="00DD50D0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F0D1B">
        <w:trPr>
          <w:jc w:val="center"/>
        </w:trPr>
        <w:tc>
          <w:tcPr>
            <w:tcW w:w="3213" w:type="dxa"/>
            <w:shd w:val="clear" w:color="auto" w:fill="2E7D32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np.dot([1,1],[0.5,0.3]) sonucu?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a) 0.5 b) 0.8 c) 0.3 d) 1.5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b) 0.8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lastRenderedPageBreak/>
              <w:t>step(-0.3) sonucu?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a) 1 b) 0 c) -0.3 d) 0.3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b) 0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Perceptron sinifinda predict ne yapar?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a) Agirliklari gunceller b) Girise gore cikis hesaplar c) Veri yukler d) Grafik cizer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b) Girise gore cikis hesaplar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CF0D1B" w:rsidRDefault="00DD50D0">
      <w:r>
        <w:rPr>
          <w:b/>
          <w:color w:val="2E7D32"/>
          <w:sz w:val="20"/>
        </w:rPr>
        <w:t>Açık Uçlu:</w:t>
      </w:r>
    </w:p>
    <w:p w:rsidR="00CF0D1B" w:rsidRDefault="00DD50D0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Sifirdan yazmak mi, hazir kutuphane mi? Avantajlari ve </w:t>
      </w:r>
      <w:r>
        <w:rPr>
          <w:sz w:val="20"/>
        </w:rPr>
        <w:t>dezavantajlari neler?</w:t>
      </w:r>
    </w:p>
    <w:p w:rsidR="00CF0D1B" w:rsidRDefault="00DD50D0">
      <w:r>
        <w:rPr>
          <w:b/>
          <w:color w:val="2E7D32"/>
          <w:sz w:val="20"/>
        </w:rPr>
        <w:t>Eleştirel Düşünme:</w:t>
      </w:r>
    </w:p>
    <w:p w:rsidR="00CF0D1B" w:rsidRDefault="00DD50D0">
      <w:r>
        <w:rPr>
          <w:b/>
          <w:color w:val="2E7D32"/>
          <w:sz w:val="20"/>
        </w:rPr>
        <w:t xml:space="preserve">  1. </w:t>
      </w:r>
      <w:r>
        <w:rPr>
          <w:sz w:val="20"/>
        </w:rPr>
        <w:t>Perceptron agirliklarini elle bulmak yerine otomatik ogretebilir miyiz?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CF0D1B" w:rsidRDefault="00DD50D0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C62828"/>
          <w:sz w:val="24"/>
        </w:rPr>
        <w:t xml:space="preserve">  Ad</w:t>
      </w:r>
      <w:r>
        <w:rPr>
          <w:b/>
          <w:color w:val="C62828"/>
          <w:sz w:val="24"/>
        </w:rPr>
        <w:t>ım Adım Uygulama: "Perceptron Kodlama Uygulamasi"</w:t>
      </w:r>
    </w:p>
    <w:p w:rsidR="00CF0D1B" w:rsidRDefault="00DD50D0">
      <w:r>
        <w:rPr>
          <w:b/>
          <w:color w:val="1B2A4A"/>
          <w:sz w:val="20"/>
        </w:rPr>
        <w:t xml:space="preserve">Hedef: </w:t>
      </w:r>
      <w:r>
        <w:rPr>
          <w:sz w:val="20"/>
        </w:rPr>
        <w:t>Calisan Perceptron sinifi olusturup test etme.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F0D1B">
        <w:trPr>
          <w:jc w:val="center"/>
        </w:trPr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import numpy as np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NumPy kutuphanesini iceri aktar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Gerekli kutuphane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def step(z): return 1 if z&gt;=0 else 0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 xml:space="preserve">Esik fonksiyonunu </w:t>
            </w:r>
            <w:r>
              <w:rPr>
                <w:sz w:val="18"/>
              </w:rPr>
              <w:t>tanimla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Karar fonksiyonu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class Perceptron: ...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Sinifi yaz: __init__ ve predict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Ana yapi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Kod hatasiz calismali ve AND kapisi dogru sonuc vermeli.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pPr>
        <w:spacing w:before="200"/>
      </w:pPr>
      <w:r>
        <w:rPr>
          <w:b/>
          <w:color w:val="C62828"/>
          <w:sz w:val="24"/>
        </w:rPr>
        <w:t xml:space="preserve">  Canlı Demo: "Canli Kodlama"</w:t>
      </w:r>
    </w:p>
    <w:p w:rsidR="00CF0D1B" w:rsidRDefault="00DD50D0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PyCharm da adim adim Perceptron sinifini yazar.</w:t>
      </w:r>
    </w:p>
    <w:p w:rsidR="00CF0D1B" w:rsidRDefault="00DD50D0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Ayni kodu kendi bilgisayarinda yazar ve calistirir.</w:t>
      </w:r>
    </w:p>
    <w:p w:rsidR="00CF0D1B" w:rsidRDefault="00DD50D0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np.dot parametre sirasina dikkat!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</w:t>
      </w:r>
      <w:r>
        <w:rPr>
          <w:color w:val="BDBDBD"/>
          <w:sz w:val="12"/>
        </w:rPr>
        <w:t>_____________________________________________________</w:t>
      </w:r>
    </w:p>
    <w:p w:rsidR="00CF0D1B" w:rsidRDefault="00DD50D0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F0D1B">
        <w:trPr>
          <w:jc w:val="center"/>
        </w:trPr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AND kapisi Perceptron kodlayin ve test edin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4 dogru cikis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OR kapisi Perceptron kodlayin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4 dogru cikis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3 girisli AND kapisi kodlayin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 xml:space="preserve">8 giris </w:t>
            </w:r>
            <w:r>
              <w:rPr>
                <w:sz w:val="18"/>
              </w:rPr>
              <w:t>kombinasyonu</w:t>
            </w:r>
          </w:p>
        </w:tc>
      </w:tr>
    </w:tbl>
    <w:p w:rsidR="00CF0D1B" w:rsidRDefault="00CF0D1B"/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pPr>
        <w:spacing w:before="200"/>
      </w:pPr>
      <w:r>
        <w:rPr>
          <w:b/>
          <w:color w:val="C62828"/>
          <w:sz w:val="24"/>
        </w:rPr>
        <w:t xml:space="preserve">  Vaka Çalışması: "Mini Karar Sistemi"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CF0D1B" w:rsidRDefault="00DD50D0">
            <w:r>
              <w:rPr>
                <w:sz w:val="20"/>
              </w:rPr>
              <w:t>Ogrenci gecme sistemi: vize (%40) + final (%60) &gt;= 50 ise gecti. Bunu Perceptron ile kodlayin.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Farkli v</w:t>
      </w:r>
      <w:r>
        <w:rPr>
          <w:sz w:val="20"/>
        </w:rPr>
        <w:t>ize-final notlariyla test edilmis calisan program.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CF0D1B" w:rsidRDefault="00DD50D0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CF0D1B" w:rsidRDefault="00DD50D0">
      <w:r>
        <w:rPr>
          <w:sz w:val="20"/>
        </w:rPr>
        <w:t xml:space="preserve">Python ile yapay noron (Perceptron) kodlama: step fonksiyonu, np.dot ile </w:t>
      </w:r>
      <w:r>
        <w:rPr>
          <w:sz w:val="20"/>
        </w:rPr>
        <w:t>agirlikli toplam, class yapisi ve mantik kapilari uygulamasi.</w:t>
      </w:r>
    </w:p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CF0D1B">
        <w:trPr>
          <w:jc w:val="center"/>
        </w:trPr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np.dot</w:t>
            </w:r>
          </w:p>
        </w:tc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step function</w:t>
            </w:r>
          </w:p>
        </w:tc>
      </w:tr>
      <w:tr w:rsidR="00CF0D1B">
        <w:trPr>
          <w:jc w:val="center"/>
        </w:trPr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class</w:t>
            </w:r>
          </w:p>
        </w:tc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__init__</w:t>
            </w:r>
          </w:p>
        </w:tc>
      </w:tr>
      <w:tr w:rsidR="00CF0D1B">
        <w:trPr>
          <w:jc w:val="center"/>
        </w:trPr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predict</w:t>
            </w:r>
          </w:p>
        </w:tc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Perceptron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CF0D1B" w:rsidRDefault="00DD50D0">
      <w:r>
        <w:rPr>
          <w:sz w:val="20"/>
        </w:rPr>
        <w:t>Sonraki derste noronumuza ogrenme yetenegii ekleyecegiz.</w:t>
      </w:r>
    </w:p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CF0D1B" w:rsidRDefault="00DD50D0">
            <w:r>
              <w:rPr>
                <w:sz w:val="20"/>
              </w:rPr>
              <w:t>Perceptron kodunu genisletin: 4 girisli noron yapin ve test edin.</w:t>
            </w:r>
          </w:p>
        </w:tc>
      </w:tr>
    </w:tbl>
    <w:p w:rsidR="00CF0D1B" w:rsidRDefault="00CF0D1B"/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CF0D1B" w:rsidRDefault="00DD50D0">
      <w:pPr>
        <w:pStyle w:val="ListeMaddemi"/>
      </w:pPr>
      <w:r>
        <w:rPr>
          <w:sz w:val="20"/>
        </w:rPr>
        <w:t xml:space="preserve">PyCharm acik, NumPy </w:t>
      </w:r>
      <w:r>
        <w:rPr>
          <w:sz w:val="20"/>
        </w:rPr>
        <w:t>kurulu, ornek kodu hazirlayin.</w:t>
      </w:r>
    </w:p>
    <w:p w:rsidR="00CF0D1B" w:rsidRDefault="00DD50D0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CF0D1B">
        <w:trPr>
          <w:jc w:val="center"/>
        </w:trPr>
        <w:tc>
          <w:tcPr>
            <w:tcW w:w="4819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CF0D1B">
        <w:trPr>
          <w:jc w:val="center"/>
        </w:trPr>
        <w:tc>
          <w:tcPr>
            <w:tcW w:w="4819" w:type="dxa"/>
          </w:tcPr>
          <w:p w:rsidR="00CF0D1B" w:rsidRDefault="00DD50D0">
            <w:r>
              <w:rPr>
                <w:sz w:val="18"/>
              </w:rPr>
              <w:t>class yapisi yeni olabilir</w:t>
            </w:r>
          </w:p>
        </w:tc>
        <w:tc>
          <w:tcPr>
            <w:tcW w:w="4819" w:type="dxa"/>
          </w:tcPr>
          <w:p w:rsidR="00CF0D1B" w:rsidRDefault="00DD50D0">
            <w:r>
              <w:rPr>
                <w:sz w:val="18"/>
              </w:rPr>
              <w:t>Adim adim aciklayin, once fonksiyon sonra class</w:t>
            </w:r>
          </w:p>
        </w:tc>
      </w:tr>
      <w:tr w:rsidR="00CF0D1B">
        <w:trPr>
          <w:jc w:val="center"/>
        </w:trPr>
        <w:tc>
          <w:tcPr>
            <w:tcW w:w="4819" w:type="dxa"/>
          </w:tcPr>
          <w:p w:rsidR="00CF0D1B" w:rsidRDefault="00DD50D0">
            <w:r>
              <w:rPr>
                <w:sz w:val="18"/>
              </w:rPr>
              <w:t>np.dot hatasi</w:t>
            </w:r>
          </w:p>
        </w:tc>
        <w:tc>
          <w:tcPr>
            <w:tcW w:w="4819" w:type="dxa"/>
          </w:tcPr>
          <w:p w:rsidR="00CF0D1B" w:rsidRDefault="00DD50D0">
            <w:r>
              <w:rPr>
                <w:sz w:val="18"/>
              </w:rPr>
              <w:t>Dizi boyutlarina dikkat ettirin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 xml:space="preserve">Kodlama: 25dk, Test: 10dk, Mantik </w:t>
      </w:r>
      <w:r>
        <w:rPr>
          <w:sz w:val="20"/>
        </w:rPr>
        <w:t>kapilari: 10dk</w:t>
      </w:r>
    </w:p>
    <w:p w:rsidR="00CF0D1B" w:rsidRDefault="00DD50D0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CF0D1B" w:rsidRDefault="00DD50D0">
            <w:r>
              <w:rPr>
                <w:sz w:val="20"/>
              </w:rPr>
              <w:t>Hazir kod parcalari dagitarak hizlandirin.</w:t>
            </w:r>
          </w:p>
        </w:tc>
      </w:tr>
    </w:tbl>
    <w:p w:rsidR="00CF0D1B" w:rsidRDefault="00CF0D1B"/>
    <w:p w:rsidR="00CF0D1B" w:rsidRDefault="00DD50D0">
      <w:r>
        <w:br w:type="page"/>
      </w:r>
    </w:p>
    <w:p w:rsidR="00CF0D1B" w:rsidRDefault="00DD50D0">
      <w:pPr>
        <w:jc w:val="center"/>
      </w:pPr>
      <w:r>
        <w:rPr>
          <w:b/>
          <w:color w:val="1B2A4A"/>
          <w:sz w:val="36"/>
        </w:rPr>
        <w:lastRenderedPageBreak/>
        <w:t>━━━  28. SAAT  ━━━</w:t>
      </w:r>
    </w:p>
    <w:p w:rsidR="00CF0D1B" w:rsidRDefault="00DD50D0">
      <w:pPr>
        <w:jc w:val="center"/>
      </w:pPr>
      <w:r>
        <w:rPr>
          <w:color w:val="2C6FAD"/>
          <w:sz w:val="32"/>
        </w:rPr>
        <w:t>Yapay Noron Uygulamalari ve Ogrenme</w:t>
      </w:r>
    </w:p>
    <w:p w:rsidR="00CF0D1B" w:rsidRDefault="00CF0D1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 xml:space="preserve">Perceptron ogrenme algoritmasini anlar ve basit bir </w:t>
      </w:r>
      <w:r>
        <w:rPr>
          <w:sz w:val="20"/>
        </w:rPr>
        <w:t>problemi ogrenerek cozen noron olusturur.</w:t>
      </w:r>
    </w:p>
    <w:p w:rsidR="00CF0D1B" w:rsidRDefault="00CF0D1B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F0D1B">
        <w:trPr>
          <w:jc w:val="center"/>
        </w:trPr>
        <w:tc>
          <w:tcPr>
            <w:tcW w:w="3213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3.1.10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Perceptron ogrenme kuralini aciklar.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Kavrama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3.1.11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Agirlik guncelleme formulunu uygular.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Uygulama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3.1.12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Ogrenen bir Perceptron kodlar.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Uygulama</w:t>
            </w:r>
          </w:p>
        </w:tc>
      </w:tr>
    </w:tbl>
    <w:p w:rsidR="00CF0D1B" w:rsidRDefault="00CF0D1B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Python ile Perceptron sinifi yazabilmek.</w:t>
      </w:r>
    </w:p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CF0D1B" w:rsidRDefault="00DD50D0">
      <w:pPr>
        <w:pStyle w:val="ListeMaddemi"/>
      </w:pPr>
      <w:r>
        <w:rPr>
          <w:sz w:val="20"/>
        </w:rPr>
        <w:t>Perceptron predict metodu.</w:t>
      </w:r>
    </w:p>
    <w:p w:rsidR="00CF0D1B" w:rsidRDefault="00DD50D0">
      <w:pPr>
        <w:pStyle w:val="ListeMaddemi"/>
      </w:pPr>
      <w:r>
        <w:rPr>
          <w:sz w:val="20"/>
        </w:rPr>
        <w:t>Agirlik ve bias kavramlari.</w:t>
      </w:r>
    </w:p>
    <w:p w:rsidR="00CF0D1B" w:rsidRDefault="00DD50D0">
      <w:pPr>
        <w:pStyle w:val="ListeMaddemi"/>
      </w:pPr>
      <w:r>
        <w:rPr>
          <w:sz w:val="20"/>
        </w:rPr>
        <w:t>For dongusu ve hata hesaplama.</w:t>
      </w:r>
    </w:p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CF0D1B" w:rsidRDefault="00DD50D0">
      <w:pPr>
        <w:pStyle w:val="ListeMaddemi"/>
      </w:pPr>
      <w:r>
        <w:rPr>
          <w:sz w:val="20"/>
        </w:rPr>
        <w:t xml:space="preserve">Ogrenmenin </w:t>
      </w:r>
      <w:r>
        <w:rPr>
          <w:sz w:val="20"/>
        </w:rPr>
        <w:t>tek seferde olacagi.</w:t>
      </w:r>
    </w:p>
    <w:p w:rsidR="00CF0D1B" w:rsidRDefault="00DD50D0">
      <w:pPr>
        <w:pStyle w:val="ListeMaddemi"/>
      </w:pPr>
      <w:r>
        <w:rPr>
          <w:sz w:val="20"/>
        </w:rPr>
        <w:t>Her zaman dogru sonuca ulasacagi.</w:t>
      </w:r>
    </w:p>
    <w:p w:rsidR="00CF0D1B" w:rsidRDefault="00DD50D0">
      <w:pPr>
        <w:pStyle w:val="ListeMaddemi"/>
      </w:pPr>
      <w:r>
        <w:rPr>
          <w:sz w:val="20"/>
        </w:rPr>
        <w:t>Ogrenme hizinin onemli olmadigi.</w:t>
      </w:r>
    </w:p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CF0D1B" w:rsidRDefault="00DD50D0">
      <w:pPr>
        <w:pStyle w:val="ListeMaddemi"/>
      </w:pPr>
      <w:r>
        <w:rPr>
          <w:sz w:val="20"/>
        </w:rPr>
        <w:t>Bilgisayar (Python + NumPy kurulu)</w:t>
      </w:r>
    </w:p>
    <w:p w:rsidR="00CF0D1B" w:rsidRDefault="00DD50D0">
      <w:pPr>
        <w:pStyle w:val="ListeMaddemi"/>
      </w:pPr>
      <w:r>
        <w:rPr>
          <w:sz w:val="20"/>
        </w:rPr>
        <w:t>PyCharm IDE</w:t>
      </w:r>
    </w:p>
    <w:p w:rsidR="00CF0D1B" w:rsidRDefault="00DD50D0">
      <w:pPr>
        <w:pStyle w:val="ListeMaddemi"/>
      </w:pPr>
      <w:r>
        <w:rPr>
          <w:sz w:val="20"/>
        </w:rPr>
        <w:t>Ornek egitim verisi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CF0D1B" w:rsidRDefault="00CF0D1B"/>
    <w:p w:rsidR="00CF0D1B" w:rsidRDefault="00DD50D0">
      <w:r>
        <w:rPr>
          <w:i/>
          <w:color w:val="2C6FAD"/>
          <w:sz w:val="20"/>
        </w:rPr>
        <w:t xml:space="preserve">  Süre: 5 dakika</w:t>
      </w:r>
    </w:p>
    <w:p w:rsidR="00CF0D1B" w:rsidRDefault="00DD50D0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"Bir cocuk sicak sobaya dokunur, yanar, bir daha dokunmaz. Ogrenme = hatasind</w:t>
      </w:r>
      <w:r>
        <w:rPr>
          <w:sz w:val="20"/>
        </w:rPr>
        <w:t>an ders cikarma. Yapay noron da ayni sekilde hatalarindan ogrenir!"</w:t>
      </w:r>
    </w:p>
    <w:p w:rsidR="00CF0D1B" w:rsidRDefault="00DD50D0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Cocuk = noron, yanma = hata, bir daha dokunmama = agirlik guncelleme. Noron da yanlis yaptiginda agirliklarini duzeltir.</w:t>
      </w:r>
    </w:p>
    <w:p w:rsidR="00CF0D1B" w:rsidRDefault="00DD50D0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CF0D1B" w:rsidRDefault="00DD50D0">
      <w:r>
        <w:rPr>
          <w:b/>
          <w:color w:val="2C6FAD"/>
          <w:sz w:val="20"/>
        </w:rPr>
        <w:t xml:space="preserve">  1. </w:t>
      </w:r>
      <w:r>
        <w:rPr>
          <w:sz w:val="20"/>
        </w:rPr>
        <w:t>Ogrenme n</w:t>
      </w:r>
      <w:r>
        <w:rPr>
          <w:sz w:val="20"/>
        </w:rPr>
        <w:t>edir?</w:t>
      </w:r>
    </w:p>
    <w:p w:rsidR="00CF0D1B" w:rsidRDefault="00DD50D0">
      <w:r>
        <w:rPr>
          <w:b/>
          <w:color w:val="2C6FAD"/>
          <w:sz w:val="20"/>
        </w:rPr>
        <w:lastRenderedPageBreak/>
        <w:t xml:space="preserve">  2. </w:t>
      </w:r>
      <w:r>
        <w:rPr>
          <w:sz w:val="20"/>
        </w:rPr>
        <w:t>Hata nasil hesaplanir?</w:t>
      </w:r>
    </w:p>
    <w:p w:rsidR="00CF0D1B" w:rsidRDefault="00DD50D0">
      <w:r>
        <w:rPr>
          <w:b/>
          <w:color w:val="2C6FAD"/>
          <w:sz w:val="20"/>
        </w:rPr>
        <w:t xml:space="preserve">  3. </w:t>
      </w:r>
      <w:r>
        <w:rPr>
          <w:sz w:val="20"/>
        </w:rPr>
        <w:t>Agirlik guncelleme nedir?</w:t>
      </w:r>
    </w:p>
    <w:p w:rsidR="00CF0D1B" w:rsidRDefault="00DD50D0">
      <w:pPr>
        <w:spacing w:before="200"/>
      </w:pPr>
      <w:r>
        <w:rPr>
          <w:b/>
          <w:color w:val="2C6FAD"/>
          <w:sz w:val="24"/>
        </w:rPr>
        <w:t xml:space="preserve">  Motivasyon Etkinliği: "Tahmin Oyunu"</w:t>
      </w:r>
    </w:p>
    <w:p w:rsidR="00CF0D1B" w:rsidRDefault="00DD50D0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Ogrenciler tahminde bulunur, geri bildirimle duzeltir.</w:t>
      </w:r>
    </w:p>
    <w:p w:rsidR="00CF0D1B" w:rsidRDefault="00DD50D0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 xml:space="preserve">Egitmen 0-10 arasi bir sayi tutar. Ogrenci tahmin eder. 'Yukari' veya 'Asagi' </w:t>
      </w:r>
      <w:r>
        <w:rPr>
          <w:sz w:val="20"/>
        </w:rPr>
        <w:t>geri bildirimi alir. Her seferinde tahmini duzeltir.</w:t>
      </w:r>
    </w:p>
    <w:p w:rsidR="00CF0D1B" w:rsidRDefault="00DD50D0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CF0D1B" w:rsidRDefault="00DD50D0">
            <w:r>
              <w:rPr>
                <w:sz w:val="20"/>
              </w:rPr>
              <w:t>Noron da boyle ogreniyor: tahmin yap, hataya bak, agirligi duzelt, tekrar dene.</w:t>
            </w:r>
          </w:p>
        </w:tc>
      </w:tr>
    </w:tbl>
    <w:p w:rsidR="00CF0D1B" w:rsidRDefault="00CF0D1B"/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E2  |  KEŞİ</w:t>
            </w:r>
            <w:r>
              <w:rPr>
                <w:b/>
                <w:color w:val="FFFFFF"/>
                <w:sz w:val="28"/>
              </w:rPr>
              <w:t>F (EXPLORE)  —  Aktif Keşif &amp; Deneyimleme</w:t>
            </w:r>
          </w:p>
        </w:tc>
      </w:tr>
    </w:tbl>
    <w:p w:rsidR="00CF0D1B" w:rsidRDefault="00CF0D1B"/>
    <w:p w:rsidR="00CF0D1B" w:rsidRDefault="00DD50D0">
      <w:r>
        <w:rPr>
          <w:i/>
          <w:color w:val="007A7A"/>
          <w:sz w:val="20"/>
        </w:rPr>
        <w:t xml:space="preserve">  Süre: 10 dakika</w:t>
      </w:r>
    </w:p>
    <w:p w:rsidR="00CF0D1B" w:rsidRDefault="00DD50D0">
      <w:pPr>
        <w:spacing w:before="200"/>
      </w:pPr>
      <w:r>
        <w:rPr>
          <w:b/>
          <w:color w:val="007A7A"/>
          <w:sz w:val="24"/>
        </w:rPr>
        <w:t xml:space="preserve">  Keşif Etkinliği: "Perceptron Ogrenme Kodlama"</w:t>
      </w:r>
    </w:p>
    <w:p w:rsidR="00CF0D1B" w:rsidRDefault="00DD50D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Kodlama</w:t>
      </w:r>
    </w:p>
    <w:p w:rsidR="00CF0D1B" w:rsidRDefault="00DD50D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Ogrenen bir Perceptron sinifi yazmak.</w:t>
      </w:r>
    </w:p>
    <w:p w:rsidR="00CF0D1B" w:rsidRDefault="00DD50D0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NumPy</w:t>
      </w:r>
    </w:p>
    <w:p w:rsidR="00CF0D1B" w:rsidRDefault="00DD50D0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CF0D1B" w:rsidRDefault="00DD50D0">
      <w:r>
        <w:rPr>
          <w:b/>
          <w:color w:val="007A7A"/>
          <w:sz w:val="20"/>
        </w:rPr>
        <w:t xml:space="preserve">  1. </w:t>
      </w:r>
      <w:r>
        <w:rPr>
          <w:sz w:val="20"/>
        </w:rPr>
        <w:t xml:space="preserve">Onceki dersin </w:t>
      </w:r>
      <w:r>
        <w:rPr>
          <w:sz w:val="20"/>
        </w:rPr>
        <w:t>Perceptron sinifini acin.</w:t>
      </w:r>
    </w:p>
    <w:p w:rsidR="00CF0D1B" w:rsidRDefault="00DD50D0">
      <w:r>
        <w:rPr>
          <w:b/>
          <w:color w:val="007A7A"/>
          <w:sz w:val="20"/>
        </w:rPr>
        <w:t xml:space="preserve">  2. </w:t>
      </w:r>
      <w:r>
        <w:rPr>
          <w:sz w:val="20"/>
        </w:rPr>
        <w:t>train(self, X, y, epochs, lr) metodu ekleyin.</w:t>
      </w:r>
    </w:p>
    <w:p w:rsidR="00CF0D1B" w:rsidRDefault="00DD50D0">
      <w:r>
        <w:rPr>
          <w:b/>
          <w:color w:val="007A7A"/>
          <w:sz w:val="20"/>
        </w:rPr>
        <w:t xml:space="preserve">  3. </w:t>
      </w:r>
      <w:r>
        <w:rPr>
          <w:sz w:val="20"/>
        </w:rPr>
        <w:t>Hata hesabi: error = y_true - y_pred.</w:t>
      </w:r>
    </w:p>
    <w:p w:rsidR="00CF0D1B" w:rsidRDefault="00DD50D0">
      <w:r>
        <w:rPr>
          <w:b/>
          <w:color w:val="007A7A"/>
          <w:sz w:val="20"/>
        </w:rPr>
        <w:t xml:space="preserve">  4. </w:t>
      </w:r>
      <w:r>
        <w:rPr>
          <w:sz w:val="20"/>
        </w:rPr>
        <w:t>Agirlik guncelleme: w += lr * error * x, b += lr * error.</w:t>
      </w:r>
    </w:p>
    <w:p w:rsidR="00CF0D1B" w:rsidRDefault="00DD50D0">
      <w:r>
        <w:rPr>
          <w:b/>
          <w:color w:val="007A7A"/>
          <w:sz w:val="20"/>
        </w:rPr>
        <w:t xml:space="preserve">  5. </w:t>
      </w:r>
      <w:r>
        <w:rPr>
          <w:sz w:val="20"/>
        </w:rPr>
        <w:t xml:space="preserve">AND verisini verin, 10 epoch egitim yapin, agirlik degisimini </w:t>
      </w:r>
      <w:r>
        <w:rPr>
          <w:sz w:val="20"/>
        </w:rPr>
        <w:t>izleyin.</w:t>
      </w:r>
    </w:p>
    <w:p w:rsidR="00CF0D1B" w:rsidRDefault="00DD50D0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Yapay zeka egitmeni: noronun ogretmeni</w:t>
      </w:r>
    </w:p>
    <w:p w:rsidR="00CF0D1B" w:rsidRDefault="00DD50D0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Kodlama surecini takip eder, hata ayiklamaya yardimci olur</w:t>
      </w:r>
    </w:p>
    <w:p w:rsidR="00CF0D1B" w:rsidRDefault="00DD50D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Ogrenen Perceptron Kodu</w:t>
      </w:r>
    </w:p>
    <w:p w:rsidR="00CF0D1B" w:rsidRDefault="00DD50D0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CF0D1B" w:rsidRDefault="00DD50D0">
      <w:r>
        <w:rPr>
          <w:b/>
          <w:color w:val="007A7A"/>
          <w:sz w:val="20"/>
        </w:rPr>
        <w:t xml:space="preserve">  1. </w:t>
      </w:r>
      <w:r>
        <w:rPr>
          <w:sz w:val="20"/>
        </w:rPr>
        <w:t>Ogrenme hizi (learning rate) nedir?</w:t>
      </w:r>
    </w:p>
    <w:p w:rsidR="00CF0D1B" w:rsidRDefault="00DD50D0">
      <w:r>
        <w:rPr>
          <w:b/>
          <w:color w:val="007A7A"/>
          <w:sz w:val="20"/>
        </w:rPr>
        <w:t xml:space="preserve">  2. </w:t>
      </w:r>
      <w:r>
        <w:rPr>
          <w:sz w:val="20"/>
        </w:rPr>
        <w:t>Epoch ne anlam</w:t>
      </w:r>
      <w:r>
        <w:rPr>
          <w:sz w:val="20"/>
        </w:rPr>
        <w:t>a gelir?</w:t>
      </w:r>
    </w:p>
    <w:p w:rsidR="00CF0D1B" w:rsidRDefault="00DD50D0">
      <w:r>
        <w:rPr>
          <w:b/>
          <w:color w:val="007A7A"/>
          <w:sz w:val="20"/>
        </w:rPr>
        <w:t xml:space="preserve">  3. </w:t>
      </w:r>
      <w:r>
        <w:rPr>
          <w:sz w:val="20"/>
        </w:rPr>
        <w:t>Convergence nedir?</w:t>
      </w:r>
    </w:p>
    <w:p w:rsidR="00CF0D1B" w:rsidRDefault="00DD50D0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Adim adim ilerleyin, once hata hesabi, sonra guncelleme.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CF0D1B" w:rsidRDefault="00DD50D0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CF0D1B" w:rsidRDefault="00CF0D1B"/>
    <w:p w:rsidR="00CF0D1B" w:rsidRDefault="00DD50D0">
      <w:r>
        <w:rPr>
          <w:i/>
          <w:color w:val="E65C00"/>
          <w:sz w:val="20"/>
        </w:rPr>
        <w:t xml:space="preserve">  Süre: 12 dakika</w:t>
      </w:r>
    </w:p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CF0D1B">
        <w:trPr>
          <w:jc w:val="center"/>
        </w:trPr>
        <w:tc>
          <w:tcPr>
            <w:tcW w:w="2409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CF0D1B">
        <w:trPr>
          <w:jc w:val="center"/>
        </w:trPr>
        <w:tc>
          <w:tcPr>
            <w:tcW w:w="2409" w:type="dxa"/>
          </w:tcPr>
          <w:p w:rsidR="00CF0D1B" w:rsidRDefault="00DD50D0">
            <w:r>
              <w:rPr>
                <w:sz w:val="18"/>
              </w:rPr>
              <w:t>Ogrenme Kurali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Agirliklari guncelleyerek iyilestirme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w_yeni = w_eski + lr * hata * giris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Agirlik degisim grafigi</w:t>
            </w:r>
          </w:p>
        </w:tc>
      </w:tr>
      <w:tr w:rsidR="00CF0D1B">
        <w:trPr>
          <w:jc w:val="center"/>
        </w:trPr>
        <w:tc>
          <w:tcPr>
            <w:tcW w:w="2409" w:type="dxa"/>
          </w:tcPr>
          <w:p w:rsidR="00CF0D1B" w:rsidRDefault="00DD50D0">
            <w:r>
              <w:rPr>
                <w:sz w:val="18"/>
              </w:rPr>
              <w:t>Hata (Error)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Beklenen - Tahmin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error = y_true - y_pred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Hata tablosu</w:t>
            </w:r>
          </w:p>
        </w:tc>
      </w:tr>
      <w:tr w:rsidR="00CF0D1B">
        <w:trPr>
          <w:jc w:val="center"/>
        </w:trPr>
        <w:tc>
          <w:tcPr>
            <w:tcW w:w="2409" w:type="dxa"/>
          </w:tcPr>
          <w:p w:rsidR="00CF0D1B" w:rsidRDefault="00DD50D0">
            <w:r>
              <w:rPr>
                <w:sz w:val="18"/>
              </w:rPr>
              <w:t>Ogrenme Hizi (lr)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Agirlik degisim buyuklugu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lr=0.1 kucuk adim, lr=1.0 buyuk adim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lr karsilastirmasi</w:t>
            </w:r>
          </w:p>
        </w:tc>
      </w:tr>
      <w:tr w:rsidR="00CF0D1B">
        <w:trPr>
          <w:jc w:val="center"/>
        </w:trPr>
        <w:tc>
          <w:tcPr>
            <w:tcW w:w="2409" w:type="dxa"/>
          </w:tcPr>
          <w:p w:rsidR="00CF0D1B" w:rsidRDefault="00DD50D0">
            <w:r>
              <w:rPr>
                <w:sz w:val="18"/>
              </w:rPr>
              <w:t>Epoch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Tum verinin bir kez islenmesi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10 epoch = 10 tekrar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Epoch-hata grafigi</w:t>
            </w:r>
          </w:p>
        </w:tc>
      </w:tr>
      <w:tr w:rsidR="00CF0D1B">
        <w:trPr>
          <w:jc w:val="center"/>
        </w:trPr>
        <w:tc>
          <w:tcPr>
            <w:tcW w:w="2409" w:type="dxa"/>
          </w:tcPr>
          <w:p w:rsidR="00CF0D1B" w:rsidRDefault="00DD50D0">
            <w:r>
              <w:rPr>
                <w:sz w:val="18"/>
              </w:rPr>
              <w:t>Yakinsama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Hatalarin sifira yaklasmaasi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Noron dogru cevaplari ogrendi</w:t>
            </w:r>
          </w:p>
        </w:tc>
        <w:tc>
          <w:tcPr>
            <w:tcW w:w="2409" w:type="dxa"/>
          </w:tcPr>
          <w:p w:rsidR="00CF0D1B" w:rsidRDefault="00DD50D0">
            <w:r>
              <w:rPr>
                <w:sz w:val="18"/>
              </w:rPr>
              <w:t>Convergence grafigi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CF0D1B" w:rsidRDefault="00DD50D0">
      <w:r>
        <w:rPr>
          <w:sz w:val="20"/>
        </w:rPr>
        <w:t>Perceptron ogrenme algoritmasi: 1) Tahmin yap (predict). 2) Hatayi hesapla (beklenen - tahmin). 3) Hata varsa agirliklari guncelle. 4) Tum veri icin tekrarla (epoch). Hata sifira yaklasinca noron ogrenmis demektir.</w:t>
      </w:r>
    </w:p>
    <w:p w:rsidR="00CF0D1B" w:rsidRDefault="00DD50D0">
      <w:r>
        <w:rPr>
          <w:sz w:val="20"/>
        </w:rPr>
        <w:t>Agi</w:t>
      </w:r>
      <w:r>
        <w:rPr>
          <w:sz w:val="20"/>
        </w:rPr>
        <w:t>rlik guncelleme formulu: w_yeni = w_eski + lr * error * input. Burada lr (learning rate) ogrenme hizidir. Kucuk lr yavas ama kararli, buyuk lr hizli ama kararsiz ogrenme saglar.</w:t>
      </w:r>
    </w:p>
    <w:p w:rsidR="00CF0D1B" w:rsidRDefault="00DD50D0">
      <w:r>
        <w:rPr>
          <w:sz w:val="20"/>
        </w:rPr>
        <w:t>Epoch sayisi arttikca noron daha iyi ogrenir. Ancak lineer ayrilamayan problem</w:t>
      </w:r>
      <w:r>
        <w:rPr>
          <w:sz w:val="20"/>
        </w:rPr>
        <w:t>lerde (XOR) ne kadar epoch olursa olsun noron dogru cevaba ulasamaz.</w:t>
      </w:r>
    </w:p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F0D1B">
        <w:trPr>
          <w:jc w:val="center"/>
        </w:trPr>
        <w:tc>
          <w:tcPr>
            <w:tcW w:w="3213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Hata hesabi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Beklenen=1, Tahmin=0, Hata=1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Pozitif hata: agirligi artir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Guncelleme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w=0.5, lr=0.1, error=1, x=1 -&gt; w=0.6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 xml:space="preserve">Agirlik </w:t>
            </w:r>
            <w:r>
              <w:rPr>
                <w:sz w:val="18"/>
              </w:rPr>
              <w:t>artti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Epoch 1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AND: 2/4 dogru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Henuz ogrenmedi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Epoch 10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AND: 4/4 dogru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Ogrendi!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CF0D1B" w:rsidRDefault="00DD50D0">
      <w:pPr>
        <w:pStyle w:val="ListeMaddemi"/>
      </w:pPr>
      <w:r>
        <w:rPr>
          <w:sz w:val="20"/>
        </w:rPr>
        <w:t>Ogrenme algoritmasi akis semasi</w:t>
      </w:r>
    </w:p>
    <w:p w:rsidR="00CF0D1B" w:rsidRDefault="00DD50D0">
      <w:pPr>
        <w:pStyle w:val="ListeMaddemi"/>
      </w:pPr>
      <w:r>
        <w:rPr>
          <w:sz w:val="20"/>
        </w:rPr>
        <w:t>Agirlik degisim grafigi</w:t>
      </w:r>
    </w:p>
    <w:p w:rsidR="00CF0D1B" w:rsidRDefault="00DD50D0">
      <w:pPr>
        <w:pStyle w:val="ListeMaddemi"/>
      </w:pPr>
      <w:r>
        <w:rPr>
          <w:sz w:val="20"/>
        </w:rPr>
        <w:t>Epoch-dogruluk grafigi</w:t>
      </w:r>
    </w:p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CF0D1B" w:rsidRDefault="00DD50D0">
      <w:r>
        <w:rPr>
          <w:b/>
          <w:color w:val="E65C00"/>
          <w:sz w:val="20"/>
        </w:rPr>
        <w:t xml:space="preserve">  1. </w:t>
      </w:r>
      <w:r>
        <w:rPr>
          <w:sz w:val="20"/>
        </w:rPr>
        <w:t xml:space="preserve">Ogrenme = Bisiklet surmek: dusersen </w:t>
      </w:r>
      <w:r>
        <w:rPr>
          <w:sz w:val="20"/>
        </w:rPr>
        <w:t>(hata) dengeyi ayarlarsin (guncelleme)</w:t>
      </w:r>
    </w:p>
    <w:p w:rsidR="00CF0D1B" w:rsidRDefault="00DD50D0">
      <w:r>
        <w:rPr>
          <w:b/>
          <w:color w:val="E65C00"/>
          <w:sz w:val="20"/>
        </w:rPr>
        <w:t xml:space="preserve">  2. </w:t>
      </w:r>
      <w:r>
        <w:rPr>
          <w:sz w:val="20"/>
        </w:rPr>
        <w:t>lr = Adim buyuklugu: kucuk adim guvenlii, buyuk adim hizli</w:t>
      </w:r>
    </w:p>
    <w:p w:rsidR="00CF0D1B" w:rsidRDefault="00DD50D0">
      <w:r>
        <w:rPr>
          <w:b/>
          <w:color w:val="E65C00"/>
          <w:sz w:val="20"/>
        </w:rPr>
        <w:t xml:space="preserve">  3. </w:t>
      </w:r>
      <w:r>
        <w:rPr>
          <w:sz w:val="20"/>
        </w:rPr>
        <w:t>Epoch = Tekrar: pratik yapmak</w:t>
      </w:r>
    </w:p>
    <w:p w:rsidR="00CF0D1B" w:rsidRDefault="00DD50D0">
      <w:r>
        <w:rPr>
          <w:b/>
          <w:color w:val="E65C00"/>
          <w:sz w:val="20"/>
        </w:rPr>
        <w:t xml:space="preserve">  4. </w:t>
      </w:r>
      <w:r>
        <w:rPr>
          <w:sz w:val="20"/>
        </w:rPr>
        <w:t>Yakinsama = Usta olmak: artik hata yapmamak</w:t>
      </w:r>
    </w:p>
    <w:p w:rsidR="00CF0D1B" w:rsidRDefault="00DD50D0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CF0D1B" w:rsidRDefault="00DD50D0">
      <w:pPr>
        <w:pStyle w:val="ListeMaddemi"/>
      </w:pPr>
      <w:r>
        <w:rPr>
          <w:sz w:val="20"/>
        </w:rPr>
        <w:t>lr neden onemli? - Cok buyukse cozumu atlar, cok</w:t>
      </w:r>
      <w:r>
        <w:rPr>
          <w:sz w:val="20"/>
        </w:rPr>
        <w:t xml:space="preserve"> kucukse yavas ogrenir.</w:t>
      </w:r>
    </w:p>
    <w:p w:rsidR="00CF0D1B" w:rsidRDefault="00DD50D0">
      <w:pPr>
        <w:pStyle w:val="ListeMaddemi"/>
      </w:pPr>
      <w:r>
        <w:rPr>
          <w:sz w:val="20"/>
        </w:rPr>
        <w:t>Kac epoch yeterli? - Hata sifira yaklasinca yeterli.</w:t>
      </w:r>
    </w:p>
    <w:p w:rsidR="00CF0D1B" w:rsidRDefault="00DD50D0">
      <w:pPr>
        <w:pStyle w:val="ListeMaddemi"/>
      </w:pPr>
      <w:r>
        <w:rPr>
          <w:sz w:val="20"/>
        </w:rPr>
        <w:lastRenderedPageBreak/>
        <w:t>Neden her ornekte agirlik guncellenir? - Her ornekten bir sey ogrenmek icin.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CF0D1B" w:rsidRDefault="00CF0D1B"/>
    <w:p w:rsidR="00CF0D1B" w:rsidRDefault="00DD50D0">
      <w:r>
        <w:rPr>
          <w:i/>
          <w:color w:val="6A1B9A"/>
          <w:sz w:val="20"/>
        </w:rPr>
        <w:t xml:space="preserve">  Süre: 10 dakika</w:t>
      </w:r>
    </w:p>
    <w:p w:rsidR="00CF0D1B" w:rsidRDefault="00DD50D0">
      <w:pPr>
        <w:spacing w:before="200"/>
      </w:pPr>
      <w:r>
        <w:rPr>
          <w:b/>
          <w:color w:val="6A1B9A"/>
          <w:sz w:val="24"/>
        </w:rPr>
        <w:t xml:space="preserve">  Uygulama Etkinliği: "Ogrenen Perceptron Deneyleri"</w:t>
      </w:r>
    </w:p>
    <w:p w:rsidR="00CF0D1B" w:rsidRDefault="00DD50D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Deney</w:t>
      </w:r>
    </w:p>
    <w:p w:rsidR="00CF0D1B" w:rsidRDefault="00DD50D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Farkli parametrelerle ogrenme surecini gozlemlemek.</w:t>
      </w:r>
    </w:p>
    <w:p w:rsidR="00CF0D1B" w:rsidRDefault="00DD50D0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CF0D1B" w:rsidRDefault="00DD50D0">
      <w:r>
        <w:rPr>
          <w:b/>
          <w:color w:val="6A1B9A"/>
          <w:sz w:val="20"/>
        </w:rPr>
        <w:t xml:space="preserve">  1. </w:t>
      </w:r>
      <w:r>
        <w:rPr>
          <w:sz w:val="20"/>
        </w:rPr>
        <w:t xml:space="preserve">AND verisi ile </w:t>
      </w:r>
      <w:r>
        <w:rPr>
          <w:sz w:val="20"/>
        </w:rPr>
        <w:t>Perceptron i 10 epoch egitin.</w:t>
      </w:r>
    </w:p>
    <w:p w:rsidR="00CF0D1B" w:rsidRDefault="00DD50D0">
      <w:r>
        <w:rPr>
          <w:b/>
          <w:color w:val="6A1B9A"/>
          <w:sz w:val="20"/>
        </w:rPr>
        <w:t xml:space="preserve">  2. </w:t>
      </w:r>
      <w:r>
        <w:rPr>
          <w:sz w:val="20"/>
        </w:rPr>
        <w:t>Her epoch sonrasi agirliklari yazdiriin.</w:t>
      </w:r>
    </w:p>
    <w:p w:rsidR="00CF0D1B" w:rsidRDefault="00DD50D0">
      <w:r>
        <w:rPr>
          <w:b/>
          <w:color w:val="6A1B9A"/>
          <w:sz w:val="20"/>
        </w:rPr>
        <w:t xml:space="preserve">  3. </w:t>
      </w:r>
      <w:r>
        <w:rPr>
          <w:sz w:val="20"/>
        </w:rPr>
        <w:t>lr=0.01, lr=0.1, lr=1.0 ile karsilastirin.</w:t>
      </w:r>
    </w:p>
    <w:p w:rsidR="00CF0D1B" w:rsidRDefault="00DD50D0">
      <w:r>
        <w:rPr>
          <w:b/>
          <w:color w:val="6A1B9A"/>
          <w:sz w:val="20"/>
        </w:rPr>
        <w:t xml:space="preserve">  4. </w:t>
      </w:r>
      <w:r>
        <w:rPr>
          <w:sz w:val="20"/>
        </w:rPr>
        <w:t>OR verisi ile de egitin.</w:t>
      </w:r>
    </w:p>
    <w:p w:rsidR="00CF0D1B" w:rsidRDefault="00DD50D0">
      <w:r>
        <w:rPr>
          <w:b/>
          <w:color w:val="6A1B9A"/>
          <w:sz w:val="20"/>
        </w:rPr>
        <w:t xml:space="preserve">  5. </w:t>
      </w:r>
      <w:r>
        <w:rPr>
          <w:sz w:val="20"/>
        </w:rPr>
        <w:t>XOR verisi ile deneyin, ne oluyor?</w:t>
      </w:r>
    </w:p>
    <w:p w:rsidR="00CF0D1B" w:rsidRDefault="00DD50D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Parametre Karsilastirma Raporu</w:t>
      </w:r>
    </w:p>
    <w:p w:rsidR="00CF0D1B" w:rsidRDefault="00DD50D0">
      <w:pPr>
        <w:spacing w:before="200"/>
      </w:pPr>
      <w:r>
        <w:rPr>
          <w:b/>
          <w:color w:val="6A1B9A"/>
          <w:sz w:val="24"/>
        </w:rPr>
        <w:t xml:space="preserve">  Transfer Sorul</w:t>
      </w:r>
      <w:r>
        <w:rPr>
          <w:b/>
          <w:color w:val="6A1B9A"/>
          <w:sz w:val="24"/>
        </w:rPr>
        <w:t>arı</w:t>
      </w:r>
    </w:p>
    <w:p w:rsidR="00CF0D1B" w:rsidRDefault="00DD50D0">
      <w:r>
        <w:rPr>
          <w:b/>
          <w:color w:val="6A1B9A"/>
          <w:sz w:val="20"/>
        </w:rPr>
        <w:t xml:space="preserve">  1. </w:t>
      </w:r>
      <w:r>
        <w:rPr>
          <w:sz w:val="20"/>
        </w:rPr>
        <w:t>Herhangi bir ogrenme surecinde parametre ayarinin onemi.</w:t>
      </w:r>
    </w:p>
    <w:p w:rsidR="00CF0D1B" w:rsidRDefault="00DD50D0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Matematik (optimizasyon), Psikoloji (ogrenme)</w:t>
      </w:r>
    </w:p>
    <w:p w:rsidR="00CF0D1B" w:rsidRDefault="00DD50D0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CF0D1B" w:rsidRDefault="00DD50D0">
            <w:r>
              <w:rPr>
                <w:sz w:val="20"/>
              </w:rPr>
              <w:t>En az epoch ile AND i ogretecek lr degerini bulun.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 xml:space="preserve">Ogrenme surecini </w:t>
      </w:r>
      <w:r>
        <w:rPr>
          <w:sz w:val="20"/>
        </w:rPr>
        <w:t>gorsellestirecek grafik kodu yazin (matplotlib).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CF0D1B" w:rsidRDefault="00CF0D1B"/>
    <w:p w:rsidR="00CF0D1B" w:rsidRDefault="00DD50D0">
      <w:r>
        <w:rPr>
          <w:i/>
          <w:color w:val="2E7D32"/>
          <w:sz w:val="20"/>
        </w:rPr>
        <w:t xml:space="preserve">  Süre: 8 dakika</w:t>
      </w:r>
    </w:p>
    <w:p w:rsidR="00CF0D1B" w:rsidRDefault="00DD50D0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CF0D1B" w:rsidRDefault="00DD50D0">
      <w:r>
        <w:rPr>
          <w:sz w:val="20"/>
        </w:rPr>
        <w:t xml:space="preserve">  ☐  Perceptron og</w:t>
      </w:r>
      <w:r>
        <w:rPr>
          <w:sz w:val="20"/>
        </w:rPr>
        <w:t>renme kuralini aciklar.</w:t>
      </w:r>
    </w:p>
    <w:p w:rsidR="00CF0D1B" w:rsidRDefault="00DD50D0">
      <w:r>
        <w:rPr>
          <w:sz w:val="20"/>
        </w:rPr>
        <w:t xml:space="preserve">  ☐  Hata hesabi ve agirlik guncelleme yapar.</w:t>
      </w:r>
    </w:p>
    <w:p w:rsidR="00CF0D1B" w:rsidRDefault="00DD50D0">
      <w:r>
        <w:rPr>
          <w:sz w:val="20"/>
        </w:rPr>
        <w:t xml:space="preserve">  ☐  Farkli lr degerleriini karsilastirir.</w:t>
      </w:r>
    </w:p>
    <w:p w:rsidR="00CF0D1B" w:rsidRDefault="00DD50D0">
      <w:r>
        <w:rPr>
          <w:sz w:val="20"/>
        </w:rPr>
        <w:t xml:space="preserve">  ☐  XOR sinirliligiini bilir.</w:t>
      </w:r>
    </w:p>
    <w:p w:rsidR="00CF0D1B" w:rsidRDefault="00DD50D0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CF0D1B" w:rsidRDefault="00DD50D0">
      <w:r>
        <w:rPr>
          <w:b/>
          <w:color w:val="2E7D32"/>
          <w:sz w:val="20"/>
        </w:rPr>
        <w:t xml:space="preserve">  1. </w:t>
      </w:r>
      <w:r>
        <w:rPr>
          <w:sz w:val="20"/>
        </w:rPr>
        <w:t>Ogrenme algoritmasini adim adim anlatabiliyor muyum?</w:t>
      </w:r>
    </w:p>
    <w:p w:rsidR="00CF0D1B" w:rsidRDefault="00DD50D0">
      <w:r>
        <w:rPr>
          <w:b/>
          <w:color w:val="2E7D32"/>
          <w:sz w:val="20"/>
        </w:rPr>
        <w:t xml:space="preserve">  2. </w:t>
      </w:r>
      <w:r>
        <w:rPr>
          <w:sz w:val="20"/>
        </w:rPr>
        <w:t xml:space="preserve">lr degistirmenin </w:t>
      </w:r>
      <w:r>
        <w:rPr>
          <w:sz w:val="20"/>
        </w:rPr>
        <w:t>etkisini gozlemledim mi?</w:t>
      </w:r>
    </w:p>
    <w:p w:rsidR="00CF0D1B" w:rsidRDefault="00DD50D0">
      <w:r>
        <w:rPr>
          <w:b/>
          <w:color w:val="2E7D32"/>
          <w:sz w:val="20"/>
        </w:rPr>
        <w:t xml:space="preserve">  3. </w:t>
      </w:r>
      <w:r>
        <w:rPr>
          <w:sz w:val="20"/>
        </w:rPr>
        <w:t>XOR neden ogrenilemiyor, aciklayabilir miyim?</w:t>
      </w:r>
    </w:p>
    <w:p w:rsidR="00CF0D1B" w:rsidRDefault="00DD50D0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F0D1B">
        <w:trPr>
          <w:jc w:val="center"/>
        </w:trPr>
        <w:tc>
          <w:tcPr>
            <w:tcW w:w="3213" w:type="dxa"/>
            <w:shd w:val="clear" w:color="auto" w:fill="2E7D32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lastRenderedPageBreak/>
              <w:t>No</w:t>
            </w:r>
          </w:p>
        </w:tc>
        <w:tc>
          <w:tcPr>
            <w:tcW w:w="3213" w:type="dxa"/>
            <w:shd w:val="clear" w:color="auto" w:fill="2E7D32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error = ?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a) y_pred - y_true b) y_true - y_pred c) y_true * y_pred d) y_true + y_pred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b) y_true - y_pred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 xml:space="preserve">lr cok buyukse </w:t>
            </w:r>
            <w:r>
              <w:rPr>
                <w:sz w:val="18"/>
              </w:rPr>
              <w:t>ne olur?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a) Hizli ogrenir b) Yavas ogrenir c) Cozumu atlar d) Hic ogrenmez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c) Cozumu atlar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Perceptron XOR ogrenebilir mi?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a) Evet b) Hayir c) Bazen d) lr ye bagli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b) Hayir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CF0D1B" w:rsidRDefault="00DD50D0">
      <w:r>
        <w:rPr>
          <w:b/>
          <w:color w:val="2E7D32"/>
          <w:sz w:val="20"/>
        </w:rPr>
        <w:t>Açık Uçlu:</w:t>
      </w:r>
    </w:p>
    <w:p w:rsidR="00CF0D1B" w:rsidRDefault="00DD50D0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Ogrenme hizi secimi neden kritik? Otomatik </w:t>
      </w:r>
      <w:r>
        <w:rPr>
          <w:sz w:val="20"/>
        </w:rPr>
        <w:t>ayarlanabilir mi?</w:t>
      </w:r>
    </w:p>
    <w:p w:rsidR="00CF0D1B" w:rsidRDefault="00DD50D0">
      <w:r>
        <w:rPr>
          <w:b/>
          <w:color w:val="2E7D32"/>
          <w:sz w:val="20"/>
        </w:rPr>
        <w:t>Eleştirel Düşünme:</w:t>
      </w:r>
    </w:p>
    <w:p w:rsidR="00CF0D1B" w:rsidRDefault="00DD50D0">
      <w:r>
        <w:rPr>
          <w:b/>
          <w:color w:val="2E7D32"/>
          <w:sz w:val="20"/>
        </w:rPr>
        <w:t xml:space="preserve">  1. </w:t>
      </w:r>
      <w:r>
        <w:rPr>
          <w:sz w:val="20"/>
        </w:rPr>
        <w:t>Perceptron sinirliligini asmak icin ne yapabiliriz? (Cok katmanli aga gecis)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CF0D1B" w:rsidRDefault="00DD50D0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C62828"/>
          <w:sz w:val="24"/>
        </w:rPr>
        <w:t xml:space="preserve">  A</w:t>
      </w:r>
      <w:r>
        <w:rPr>
          <w:b/>
          <w:color w:val="C62828"/>
          <w:sz w:val="24"/>
        </w:rPr>
        <w:t>dım Adım Uygulama: "Ogrenen Perceptron Uygulamasi"</w:t>
      </w:r>
    </w:p>
    <w:p w:rsidR="00CF0D1B" w:rsidRDefault="00DD50D0">
      <w:r>
        <w:rPr>
          <w:b/>
          <w:color w:val="1B2A4A"/>
          <w:sz w:val="20"/>
        </w:rPr>
        <w:t xml:space="preserve">Hedef: </w:t>
      </w:r>
      <w:r>
        <w:rPr>
          <w:sz w:val="20"/>
        </w:rPr>
        <w:t>AND kapisini ogrenen Perceptron kodlama ve test etme.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F0D1B">
        <w:trPr>
          <w:jc w:val="center"/>
        </w:trPr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Egitim verisi: X=[[0,0],[0,1],[1,0],[1,1]], y=[0,0,0,1]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AND dogruluk tablosu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Veri hazir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train metodu: for epoch, for</w:t>
            </w:r>
            <w:r>
              <w:rPr>
                <w:sz w:val="18"/>
              </w:rPr>
              <w:t xml:space="preserve"> each sample, predict-error-update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Her ornekte agirlik guncelle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Ogrenme dongusu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10 epoch sonrasi predict ile test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4 giris icin dogru cikis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Basarili ogrenme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10 epoch sonunda AND kapisi %100 dogru cikis vermeli.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pPr>
        <w:spacing w:before="200"/>
      </w:pPr>
      <w:r>
        <w:rPr>
          <w:b/>
          <w:color w:val="C62828"/>
          <w:sz w:val="24"/>
        </w:rPr>
        <w:t xml:space="preserve">  Canlı Demo: "Canli Ogrenme Gosterisi"</w:t>
      </w:r>
    </w:p>
    <w:p w:rsidR="00CF0D1B" w:rsidRDefault="00DD50D0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Epoch epoch agirlik degisimini gosterir.</w:t>
      </w:r>
    </w:p>
    <w:p w:rsidR="00CF0D1B" w:rsidRDefault="00DD50D0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Farkli lr degerlerini deneyerek sonucu gozlemle</w:t>
      </w:r>
      <w:r>
        <w:rPr>
          <w:sz w:val="20"/>
        </w:rPr>
        <w:t>r.</w:t>
      </w:r>
    </w:p>
    <w:p w:rsidR="00CF0D1B" w:rsidRDefault="00DD50D0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Agirliklarin nasil degistigine odaklanin!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F0D1B">
        <w:trPr>
          <w:jc w:val="center"/>
        </w:trPr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AND ogrenme kodu yazin, 10 epoch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4/4 dogru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 xml:space="preserve">OR ogrenme kodu </w:t>
            </w:r>
            <w:r>
              <w:rPr>
                <w:sz w:val="18"/>
              </w:rPr>
              <w:t>yazin, lr=0.1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4/4 dogru</w:t>
            </w:r>
          </w:p>
        </w:tc>
      </w:tr>
      <w:tr w:rsidR="00CF0D1B">
        <w:trPr>
          <w:jc w:val="center"/>
        </w:trPr>
        <w:tc>
          <w:tcPr>
            <w:tcW w:w="3213" w:type="dxa"/>
          </w:tcPr>
          <w:p w:rsidR="00CF0D1B" w:rsidRDefault="00DD50D0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XOR deneyin ve neden basarisiz oldugunu raporlayin</w:t>
            </w:r>
          </w:p>
        </w:tc>
        <w:tc>
          <w:tcPr>
            <w:tcW w:w="3213" w:type="dxa"/>
          </w:tcPr>
          <w:p w:rsidR="00CF0D1B" w:rsidRDefault="00DD50D0">
            <w:r>
              <w:rPr>
                <w:sz w:val="18"/>
              </w:rPr>
              <w:t>Hata sifira inmiyor</w:t>
            </w:r>
          </w:p>
        </w:tc>
      </w:tr>
    </w:tbl>
    <w:p w:rsidR="00CF0D1B" w:rsidRDefault="00CF0D1B"/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pPr>
        <w:spacing w:before="200"/>
      </w:pPr>
      <w:r>
        <w:rPr>
          <w:b/>
          <w:color w:val="C62828"/>
          <w:sz w:val="24"/>
        </w:rPr>
        <w:t xml:space="preserve">  Vaka Çalışması: "Ogrenme Hizi Analizi"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CF0D1B" w:rsidRDefault="00DD50D0">
            <w:r>
              <w:rPr>
                <w:sz w:val="20"/>
              </w:rPr>
              <w:t>AND problemi icin lr=0.01, 0.1</w:t>
            </w:r>
            <w:r>
              <w:rPr>
                <w:sz w:val="20"/>
              </w:rPr>
              <w:t>, 0.5, 1.0 degerlerini deneyin. Her biri kac epoch ta ogreniyor?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lr-epoch tablosu ve ogrenme grafigi.</w:t>
      </w:r>
    </w:p>
    <w:p w:rsidR="00CF0D1B" w:rsidRDefault="00DD50D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CF0D1B" w:rsidRDefault="00DD50D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CF0D1B" w:rsidRDefault="00DD50D0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CF0D1B" w:rsidRDefault="00DD50D0">
      <w:r>
        <w:rPr>
          <w:sz w:val="20"/>
        </w:rPr>
        <w:t>Perceptron ogrenme algoritmasi, hata hesabi, agirlik guncelleme formulu, ogrenme hizi ve epoch kavramlari, XOR sinirliligi.</w:t>
      </w:r>
    </w:p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CF0D1B">
        <w:trPr>
          <w:jc w:val="center"/>
        </w:trPr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Ogrenme Kurali</w:t>
            </w:r>
          </w:p>
        </w:tc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Hata</w:t>
            </w:r>
          </w:p>
        </w:tc>
      </w:tr>
      <w:tr w:rsidR="00CF0D1B">
        <w:trPr>
          <w:jc w:val="center"/>
        </w:trPr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Ogrenme Hizi (lr)</w:t>
            </w:r>
          </w:p>
        </w:tc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Epoch</w:t>
            </w:r>
          </w:p>
        </w:tc>
      </w:tr>
      <w:tr w:rsidR="00CF0D1B">
        <w:trPr>
          <w:jc w:val="center"/>
        </w:trPr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Yakinsama</w:t>
            </w:r>
          </w:p>
        </w:tc>
        <w:tc>
          <w:tcPr>
            <w:tcW w:w="4819" w:type="dxa"/>
            <w:shd w:val="clear" w:color="auto" w:fill="F5F5F5"/>
          </w:tcPr>
          <w:p w:rsidR="00CF0D1B" w:rsidRDefault="00DD50D0">
            <w:r>
              <w:rPr>
                <w:b/>
                <w:color w:val="1B2A4A"/>
                <w:sz w:val="20"/>
              </w:rPr>
              <w:t xml:space="preserve">  Agirlik Guncelleme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CF0D1B" w:rsidRDefault="00DD50D0">
      <w:r>
        <w:rPr>
          <w:sz w:val="20"/>
        </w:rPr>
        <w:t>Sonraki derste aktivasyon fonksiyonlarini detayli inceleyecegiz: Sigmoid, ReLU, Tanh.</w:t>
      </w:r>
    </w:p>
    <w:p w:rsidR="00CF0D1B" w:rsidRDefault="00DD50D0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CF0D1B" w:rsidRDefault="00DD50D0">
            <w:r>
              <w:rPr>
                <w:sz w:val="20"/>
              </w:rPr>
              <w:t>Perceptron kodunuzu genisletin: epoch basina hatayi listeye kaydedin ve matplotlib ile grafik cizin.</w:t>
            </w:r>
          </w:p>
        </w:tc>
      </w:tr>
    </w:tbl>
    <w:p w:rsidR="00CF0D1B" w:rsidRDefault="00CF0D1B"/>
    <w:p w:rsidR="00CF0D1B" w:rsidRDefault="00DD50D0">
      <w:pPr>
        <w:jc w:val="center"/>
      </w:pPr>
      <w:r>
        <w:rPr>
          <w:color w:val="BDBDBD"/>
          <w:sz w:val="12"/>
        </w:rPr>
        <w:t>__________________</w:t>
      </w:r>
      <w:r>
        <w:rPr>
          <w:color w:val="BDBDBD"/>
          <w:sz w:val="12"/>
        </w:rPr>
        <w:t>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CF0D1B" w:rsidRDefault="00DD50D0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CF0D1B" w:rsidRDefault="00CF0D1B"/>
    <w:p w:rsidR="00CF0D1B" w:rsidRDefault="00DD50D0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CF0D1B" w:rsidRDefault="00DD50D0">
      <w:pPr>
        <w:pStyle w:val="ListeMaddemi"/>
      </w:pPr>
      <w:r>
        <w:rPr>
          <w:sz w:val="20"/>
        </w:rPr>
        <w:t>Onceki dersin Perceptron kodunu hazir tutun.</w:t>
      </w:r>
    </w:p>
    <w:p w:rsidR="00CF0D1B" w:rsidRDefault="00DD50D0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CF0D1B">
        <w:trPr>
          <w:jc w:val="center"/>
        </w:trPr>
        <w:tc>
          <w:tcPr>
            <w:tcW w:w="4819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CF0D1B" w:rsidRDefault="00DD50D0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CF0D1B">
        <w:trPr>
          <w:jc w:val="center"/>
        </w:trPr>
        <w:tc>
          <w:tcPr>
            <w:tcW w:w="4819" w:type="dxa"/>
          </w:tcPr>
          <w:p w:rsidR="00CF0D1B" w:rsidRDefault="00DD50D0">
            <w:r>
              <w:rPr>
                <w:sz w:val="18"/>
              </w:rPr>
              <w:t>Ogrenme dongusu karisik gelir</w:t>
            </w:r>
          </w:p>
        </w:tc>
        <w:tc>
          <w:tcPr>
            <w:tcW w:w="4819" w:type="dxa"/>
          </w:tcPr>
          <w:p w:rsidR="00CF0D1B" w:rsidRDefault="00DD50D0">
            <w:r>
              <w:rPr>
                <w:sz w:val="18"/>
              </w:rPr>
              <w:t xml:space="preserve">Akis semasi </w:t>
            </w:r>
            <w:r>
              <w:rPr>
                <w:sz w:val="18"/>
              </w:rPr>
              <w:t>cizin</w:t>
            </w:r>
          </w:p>
        </w:tc>
      </w:tr>
      <w:tr w:rsidR="00CF0D1B">
        <w:trPr>
          <w:jc w:val="center"/>
        </w:trPr>
        <w:tc>
          <w:tcPr>
            <w:tcW w:w="4819" w:type="dxa"/>
          </w:tcPr>
          <w:p w:rsidR="00CF0D1B" w:rsidRDefault="00DD50D0">
            <w:r>
              <w:rPr>
                <w:sz w:val="18"/>
              </w:rPr>
              <w:t>lr etkisi anlasilmaz</w:t>
            </w:r>
          </w:p>
        </w:tc>
        <w:tc>
          <w:tcPr>
            <w:tcW w:w="4819" w:type="dxa"/>
          </w:tcPr>
          <w:p w:rsidR="00CF0D1B" w:rsidRDefault="00DD50D0">
            <w:r>
              <w:rPr>
                <w:sz w:val="18"/>
              </w:rPr>
              <w:t>3 farkli lr ile canli demo yapin</w:t>
            </w:r>
          </w:p>
        </w:tc>
      </w:tr>
    </w:tbl>
    <w:p w:rsidR="00CF0D1B" w:rsidRDefault="00CF0D1B"/>
    <w:p w:rsidR="00CF0D1B" w:rsidRDefault="00DD50D0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Ogrenme teorisi: 10dk, Kodlama: 20dk, Deneyler: 15dk</w:t>
      </w:r>
    </w:p>
    <w:p w:rsidR="00CF0D1B" w:rsidRDefault="00DD50D0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CF0D1B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CF0D1B" w:rsidRDefault="00DD50D0">
            <w:r>
              <w:rPr>
                <w:sz w:val="20"/>
              </w:rPr>
              <w:t>Hazir train kodu dagitarak sadece parametre deneylerine odaklanin.</w:t>
            </w:r>
          </w:p>
        </w:tc>
      </w:tr>
    </w:tbl>
    <w:p w:rsidR="00CF0D1B" w:rsidRDefault="00CF0D1B"/>
    <w:p w:rsidR="00CF0D1B" w:rsidRDefault="00DD50D0">
      <w:r>
        <w:br w:type="page"/>
      </w:r>
    </w:p>
    <w:sectPr w:rsidR="00CF0D1B" w:rsidSect="00034616"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CF0D1B"/>
    <w:rsid w:val="00DD50D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52690BB-87BD-465E-99BF-7F8C7E47E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30</Pages>
  <Words>5722</Words>
  <Characters>32617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38263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Lenovo</cp:lastModifiedBy>
  <cp:revision>2</cp:revision>
  <dcterms:created xsi:type="dcterms:W3CDTF">2013-12-23T23:15:00Z</dcterms:created>
  <dcterms:modified xsi:type="dcterms:W3CDTF">2026-05-31T11:50:00Z</dcterms:modified>
  <cp:category/>
</cp:coreProperties>
</file>