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4F7" w:rsidRDefault="00D344F7"/>
    <w:p w:rsidR="00D344F7" w:rsidRDefault="00D344F7"/>
    <w:p w:rsidR="00D344F7" w:rsidRDefault="00D344F7"/>
    <w:p w:rsidR="00D344F7" w:rsidRDefault="002907A0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D344F7" w:rsidRDefault="00D344F7"/>
    <w:p w:rsidR="00D344F7" w:rsidRDefault="002907A0">
      <w:pPr>
        <w:jc w:val="center"/>
      </w:pPr>
      <w:proofErr w:type="spellStart"/>
      <w:r w:rsidRPr="002907A0">
        <w:rPr>
          <w:b/>
          <w:color w:val="1B2A4A"/>
          <w:sz w:val="64"/>
        </w:rPr>
        <w:t>Yapay</w:t>
      </w:r>
      <w:proofErr w:type="spellEnd"/>
      <w:r w:rsidRPr="002907A0">
        <w:rPr>
          <w:b/>
          <w:color w:val="1B2A4A"/>
          <w:sz w:val="64"/>
        </w:rPr>
        <w:t xml:space="preserve"> </w:t>
      </w:r>
      <w:proofErr w:type="spellStart"/>
      <w:r w:rsidRPr="002907A0">
        <w:rPr>
          <w:b/>
          <w:color w:val="1B2A4A"/>
          <w:sz w:val="64"/>
        </w:rPr>
        <w:t>Zekâ</w:t>
      </w:r>
      <w:proofErr w:type="spellEnd"/>
      <w:r w:rsidRPr="002907A0">
        <w:rPr>
          <w:b/>
          <w:color w:val="1B2A4A"/>
          <w:sz w:val="64"/>
        </w:rPr>
        <w:t xml:space="preserve"> </w:t>
      </w:r>
      <w:proofErr w:type="spellStart"/>
      <w:r w:rsidRPr="002907A0">
        <w:rPr>
          <w:b/>
          <w:color w:val="1B2A4A"/>
          <w:sz w:val="64"/>
        </w:rPr>
        <w:t>Uygulamaları</w:t>
      </w:r>
      <w:proofErr w:type="spellEnd"/>
      <w:r w:rsidRPr="002907A0">
        <w:rPr>
          <w:b/>
          <w:color w:val="1B2A4A"/>
          <w:sz w:val="64"/>
        </w:rPr>
        <w:t xml:space="preserve"> </w:t>
      </w:r>
      <w:proofErr w:type="spellStart"/>
      <w:r w:rsidRPr="002907A0">
        <w:rPr>
          <w:b/>
          <w:color w:val="1B2A4A"/>
          <w:sz w:val="64"/>
        </w:rPr>
        <w:t>Geliştirme</w:t>
      </w:r>
      <w:proofErr w:type="spellEnd"/>
      <w:r w:rsidRPr="002907A0">
        <w:rPr>
          <w:b/>
          <w:color w:val="1B2A4A"/>
          <w:sz w:val="64"/>
        </w:rPr>
        <w:t xml:space="preserve"> </w:t>
      </w:r>
      <w:proofErr w:type="spellStart"/>
      <w:r w:rsidRPr="002907A0">
        <w:rPr>
          <w:b/>
          <w:color w:val="1B2A4A"/>
          <w:sz w:val="64"/>
        </w:rPr>
        <w:t>Ve</w:t>
      </w:r>
      <w:proofErr w:type="spellEnd"/>
      <w:r w:rsidRPr="002907A0">
        <w:rPr>
          <w:b/>
          <w:color w:val="1B2A4A"/>
          <w:sz w:val="64"/>
        </w:rPr>
        <w:t xml:space="preserve"> </w:t>
      </w:r>
      <w:proofErr w:type="spellStart"/>
      <w:r w:rsidRPr="002907A0">
        <w:rPr>
          <w:b/>
          <w:color w:val="1B2A4A"/>
          <w:sz w:val="64"/>
        </w:rPr>
        <w:t>Uyum</w:t>
      </w:r>
      <w:proofErr w:type="spellEnd"/>
      <w:r w:rsidRPr="002907A0">
        <w:rPr>
          <w:b/>
          <w:color w:val="1B2A4A"/>
          <w:sz w:val="64"/>
        </w:rPr>
        <w:t xml:space="preserve"> </w:t>
      </w:r>
      <w:proofErr w:type="spellStart"/>
      <w:r w:rsidRPr="002907A0">
        <w:rPr>
          <w:b/>
          <w:color w:val="1B2A4A"/>
          <w:sz w:val="64"/>
        </w:rPr>
        <w:t>Eğitimi</w:t>
      </w:r>
      <w:proofErr w:type="spellEnd"/>
    </w:p>
    <w:p w:rsidR="00D344F7" w:rsidRDefault="002907A0">
      <w:pPr>
        <w:jc w:val="center"/>
      </w:pPr>
      <w:r>
        <w:rPr>
          <w:color w:val="757575"/>
          <w:sz w:val="28"/>
        </w:rPr>
        <w:t xml:space="preserve">21-24.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D344F7" w:rsidRDefault="00D344F7"/>
    <w:p w:rsidR="00D344F7" w:rsidRDefault="002907A0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D344F7" w:rsidRDefault="00D344F7"/>
    <w:p w:rsidR="00D344F7" w:rsidRDefault="00D344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344F7">
        <w:trPr>
          <w:jc w:val="center"/>
        </w:trPr>
        <w:tc>
          <w:tcPr>
            <w:tcW w:w="4819" w:type="dxa"/>
            <w:shd w:val="clear" w:color="auto" w:fill="1B2A4A"/>
          </w:tcPr>
          <w:p w:rsidR="00D344F7" w:rsidRDefault="002907A0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D344F7" w:rsidRDefault="00D344F7" w:rsidP="002907A0"/>
        </w:tc>
      </w:tr>
      <w:tr w:rsidR="00D344F7">
        <w:trPr>
          <w:jc w:val="center"/>
        </w:trPr>
        <w:tc>
          <w:tcPr>
            <w:tcW w:w="4819" w:type="dxa"/>
            <w:shd w:val="clear" w:color="auto" w:fill="1B2A4A"/>
          </w:tcPr>
          <w:p w:rsidR="00D344F7" w:rsidRDefault="002907A0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D344F7" w:rsidRDefault="002907A0" w:rsidP="002907A0">
            <w:r>
              <w:t xml:space="preserve">  </w:t>
            </w:r>
            <w:bookmarkStart w:id="0" w:name="_GoBack"/>
            <w:bookmarkEnd w:id="0"/>
          </w:p>
        </w:tc>
      </w:tr>
      <w:tr w:rsidR="00D344F7">
        <w:trPr>
          <w:jc w:val="center"/>
        </w:trPr>
        <w:tc>
          <w:tcPr>
            <w:tcW w:w="4819" w:type="dxa"/>
            <w:shd w:val="clear" w:color="auto" w:fill="1B2A4A"/>
          </w:tcPr>
          <w:p w:rsidR="00D344F7" w:rsidRDefault="002907A0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D344F7" w:rsidRDefault="002907A0">
            <w:r>
              <w:t xml:space="preserve">  </w:t>
            </w:r>
          </w:p>
        </w:tc>
      </w:tr>
    </w:tbl>
    <w:p w:rsidR="00D344F7" w:rsidRDefault="00D344F7"/>
    <w:p w:rsidR="00D344F7" w:rsidRDefault="00D344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D344F7" w:rsidRDefault="00D344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21. Saat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Siniflandirma Temelleri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45 dk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22. Saat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Siniflandirma</w:t>
            </w:r>
            <w:r>
              <w:rPr>
                <w:sz w:val="18"/>
              </w:rPr>
              <w:t xml:space="preserve"> Uygulamasi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45 dk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23. Saat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Modul 2 Genel Tekrar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45 dk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24. Saat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Modul 2 Sinavi ve Degerlendirme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45 dk</w:t>
            </w:r>
          </w:p>
        </w:tc>
      </w:tr>
    </w:tbl>
    <w:p w:rsidR="00D344F7" w:rsidRDefault="00D344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D344F7">
        <w:trPr>
          <w:jc w:val="center"/>
        </w:trPr>
        <w:tc>
          <w:tcPr>
            <w:tcW w:w="1928" w:type="dxa"/>
            <w:shd w:val="clear" w:color="auto" w:fill="2C6FAD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D344F7" w:rsidRDefault="002907A0">
      <w:r>
        <w:br w:type="page"/>
      </w:r>
    </w:p>
    <w:p w:rsidR="00D344F7" w:rsidRDefault="002907A0">
      <w:pPr>
        <w:jc w:val="center"/>
      </w:pPr>
      <w:r>
        <w:rPr>
          <w:b/>
          <w:color w:val="1B2A4A"/>
          <w:sz w:val="36"/>
        </w:rPr>
        <w:lastRenderedPageBreak/>
        <w:t>━━━  21. SAAT  ━━━</w:t>
      </w:r>
    </w:p>
    <w:p w:rsidR="00D344F7" w:rsidRDefault="002907A0">
      <w:pPr>
        <w:jc w:val="center"/>
      </w:pPr>
      <w:r>
        <w:rPr>
          <w:color w:val="2C6FAD"/>
          <w:sz w:val="32"/>
        </w:rPr>
        <w:t>Metin Siniflandirma Temelleri</w:t>
      </w:r>
    </w:p>
    <w:p w:rsidR="00D344F7" w:rsidRDefault="00D344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Metin siniflandirma kavramini anlar ve metin verisinin sayisala donusturulme yontemlerini ogreniiir.</w:t>
      </w:r>
    </w:p>
    <w:p w:rsidR="00D344F7" w:rsidRDefault="00D344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2.4.1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siniflandirma yontemlerini aciklar.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Bilgi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2.4.2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 xml:space="preserve">Bag of </w:t>
            </w:r>
            <w:r>
              <w:rPr>
                <w:sz w:val="18"/>
              </w:rPr>
              <w:t>Words ve TF-IDF kavramlarini tanimlar.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Bilgi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2.4.3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CountVectorizer ve TfidfVectorizer kullanir.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Uygulama</w:t>
            </w:r>
          </w:p>
        </w:tc>
      </w:tr>
    </w:tbl>
    <w:p w:rsidR="00D344F7" w:rsidRDefault="00D344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Siniflandirma algoritmalarini (KNN, DT, NB, SVM) bilmek.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D344F7" w:rsidRDefault="002907A0">
      <w:pPr>
        <w:pStyle w:val="ListeMaddemi"/>
      </w:pPr>
      <w:r>
        <w:rPr>
          <w:sz w:val="20"/>
        </w:rPr>
        <w:t>Siniflandirma surecini.</w:t>
      </w:r>
    </w:p>
    <w:p w:rsidR="00D344F7" w:rsidRDefault="002907A0">
      <w:pPr>
        <w:pStyle w:val="ListeMaddemi"/>
      </w:pPr>
      <w:r>
        <w:rPr>
          <w:sz w:val="20"/>
        </w:rPr>
        <w:t>NumPy dizi islemlerini.</w:t>
      </w:r>
    </w:p>
    <w:p w:rsidR="00D344F7" w:rsidRDefault="002907A0">
      <w:pPr>
        <w:pStyle w:val="ListeMaddemi"/>
      </w:pPr>
      <w:r>
        <w:rPr>
          <w:sz w:val="20"/>
        </w:rPr>
        <w:t>Naive Bayes algoritmasini.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D344F7" w:rsidRDefault="002907A0">
      <w:pPr>
        <w:pStyle w:val="ListeMaddemi"/>
      </w:pPr>
      <w:r>
        <w:rPr>
          <w:sz w:val="20"/>
        </w:rPr>
        <w:t>Makine ogrenmesinin metinleri dogrudan anladiigi sanilmasi.</w:t>
      </w:r>
    </w:p>
    <w:p w:rsidR="00D344F7" w:rsidRDefault="002907A0">
      <w:pPr>
        <w:pStyle w:val="ListeMaddemi"/>
      </w:pPr>
      <w:r>
        <w:rPr>
          <w:sz w:val="20"/>
        </w:rPr>
        <w:t>Metin siniflandirmanin cok zor oldugu dusuncesi.</w:t>
      </w:r>
    </w:p>
    <w:p w:rsidR="00D344F7" w:rsidRDefault="002907A0">
      <w:pPr>
        <w:pStyle w:val="ListeMaddemi"/>
      </w:pPr>
      <w:r>
        <w:rPr>
          <w:sz w:val="20"/>
        </w:rPr>
        <w:t>Sadece Ingilizce metinlerle calisilabildigi y</w:t>
      </w:r>
      <w:r>
        <w:rPr>
          <w:sz w:val="20"/>
        </w:rPr>
        <w:t>anilgisi.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D344F7" w:rsidRDefault="002907A0">
      <w:pPr>
        <w:pStyle w:val="ListeMaddemi"/>
      </w:pPr>
      <w:r>
        <w:rPr>
          <w:sz w:val="20"/>
        </w:rPr>
        <w:t>Bilgisayar (Python + Scikit-learn kurulu)</w:t>
      </w:r>
    </w:p>
    <w:p w:rsidR="00D344F7" w:rsidRDefault="002907A0">
      <w:pPr>
        <w:pStyle w:val="ListeMaddemi"/>
      </w:pPr>
      <w:r>
        <w:rPr>
          <w:sz w:val="20"/>
        </w:rPr>
        <w:t>PyCharm</w:t>
      </w:r>
    </w:p>
    <w:p w:rsidR="00D344F7" w:rsidRDefault="002907A0">
      <w:pPr>
        <w:pStyle w:val="ListeMaddemi"/>
      </w:pPr>
      <w:r>
        <w:rPr>
          <w:sz w:val="20"/>
        </w:rPr>
        <w:t>Ornek metin veri seti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D344F7" w:rsidRDefault="00D344F7"/>
    <w:p w:rsidR="00D344F7" w:rsidRDefault="002907A0">
      <w:r>
        <w:rPr>
          <w:i/>
          <w:color w:val="2C6FAD"/>
          <w:sz w:val="20"/>
        </w:rPr>
        <w:t xml:space="preserve">  Süre: 5 dakika</w:t>
      </w:r>
    </w:p>
    <w:p w:rsidR="00D344F7" w:rsidRDefault="002907A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"E-posta kutunuz spam lari nasil yakaaliyor? Netflix size nasil film oneriyor? Metin siniflandirma ile! Ama makineeler metinleri degil sayilari anlar..."</w:t>
      </w:r>
    </w:p>
    <w:p w:rsidR="00D344F7" w:rsidRDefault="002907A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Tercuman gibi: metin dilinden sayi </w:t>
      </w:r>
      <w:r>
        <w:rPr>
          <w:sz w:val="20"/>
        </w:rPr>
        <w:t>diline cevirip makineye veriyoruz. Makine sayilarla calisip karari veriyor.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D344F7" w:rsidRDefault="002907A0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Metin siniflandirma nedir?</w:t>
      </w:r>
    </w:p>
    <w:p w:rsidR="00D344F7" w:rsidRDefault="002907A0">
      <w:r>
        <w:rPr>
          <w:b/>
          <w:color w:val="2C6FAD"/>
          <w:sz w:val="20"/>
        </w:rPr>
        <w:t xml:space="preserve">  2. </w:t>
      </w:r>
      <w:r>
        <w:rPr>
          <w:sz w:val="20"/>
        </w:rPr>
        <w:t>Metin sayiya nasil cevrilir?</w:t>
      </w:r>
    </w:p>
    <w:p w:rsidR="00D344F7" w:rsidRDefault="002907A0">
      <w:r>
        <w:rPr>
          <w:b/>
          <w:color w:val="2C6FAD"/>
          <w:sz w:val="20"/>
        </w:rPr>
        <w:t xml:space="preserve">  3. </w:t>
      </w:r>
      <w:r>
        <w:rPr>
          <w:sz w:val="20"/>
        </w:rPr>
        <w:t>TF-IDF ne demektir?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Motivasyon Etkinliği: "Metin Analizi"</w:t>
      </w:r>
    </w:p>
    <w:p w:rsidR="00D344F7" w:rsidRDefault="002907A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Ornek metin</w:t>
      </w:r>
      <w:r>
        <w:rPr>
          <w:sz w:val="20"/>
        </w:rPr>
        <w:t>leri elle analiz ederek siniflandirma.</w:t>
      </w:r>
    </w:p>
    <w:p w:rsidR="00D344F7" w:rsidRDefault="002907A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5 e-posta gosterir (3 spam, 2 normal). Ogrenciler hangi kelimelerin spam i belirlediigiini tartisir.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D344F7" w:rsidRDefault="002907A0">
            <w:r>
              <w:rPr>
                <w:sz w:val="20"/>
              </w:rPr>
              <w:t>Iki e-posta: 'Toplanti saat 3 te' ve 'Ucretsiz hediye kazanin hemen tikl</w:t>
            </w:r>
            <w:r>
              <w:rPr>
                <w:sz w:val="20"/>
              </w:rPr>
              <w:t>ayin'. Hangi kelimeler sinifi belirler?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D344F7" w:rsidRDefault="00D344F7"/>
    <w:p w:rsidR="00D344F7" w:rsidRDefault="002907A0">
      <w:r>
        <w:rPr>
          <w:i/>
          <w:color w:val="007A7A"/>
          <w:sz w:val="20"/>
        </w:rPr>
        <w:t xml:space="preserve">  Süre: 10 dakika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Keşif Etkinliği: "Metin Vektorizasyon Calismasi"</w:t>
      </w:r>
    </w:p>
    <w:p w:rsidR="00D344F7" w:rsidRDefault="002907A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D344F7" w:rsidRDefault="002907A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Metin verisini sayisal vektore donusturmek.</w:t>
      </w:r>
    </w:p>
    <w:p w:rsidR="00D344F7" w:rsidRDefault="002907A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Scikit-learn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D344F7" w:rsidRDefault="002907A0">
      <w:r>
        <w:rPr>
          <w:b/>
          <w:color w:val="007A7A"/>
          <w:sz w:val="20"/>
        </w:rPr>
        <w:t xml:space="preserve">  1. </w:t>
      </w:r>
      <w:r>
        <w:rPr>
          <w:sz w:val="20"/>
        </w:rPr>
        <w:t>from sklearn.feature_extraction.text import CountVectorizer, TfidfVectorizer import edin.</w:t>
      </w:r>
    </w:p>
    <w:p w:rsidR="00D344F7" w:rsidRDefault="002907A0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Ornek metin </w:t>
      </w:r>
      <w:r>
        <w:rPr>
          <w:sz w:val="20"/>
        </w:rPr>
        <w:t>listesi olusturun (5-10 cumle).</w:t>
      </w:r>
    </w:p>
    <w:p w:rsidR="00D344F7" w:rsidRDefault="002907A0">
      <w:r>
        <w:rPr>
          <w:b/>
          <w:color w:val="007A7A"/>
          <w:sz w:val="20"/>
        </w:rPr>
        <w:t xml:space="preserve">  3. </w:t>
      </w:r>
      <w:r>
        <w:rPr>
          <w:sz w:val="20"/>
        </w:rPr>
        <w:t>CountVectorizer ile Bag of Words matrisi olusturun.</w:t>
      </w:r>
    </w:p>
    <w:p w:rsidR="00D344F7" w:rsidRDefault="002907A0">
      <w:r>
        <w:rPr>
          <w:b/>
          <w:color w:val="007A7A"/>
          <w:sz w:val="20"/>
        </w:rPr>
        <w:t xml:space="preserve">  4. </w:t>
      </w:r>
      <w:r>
        <w:rPr>
          <w:sz w:val="20"/>
        </w:rPr>
        <w:t>TfidfVectorizer ile TF-IDF matrisi olusturun.</w:t>
      </w:r>
    </w:p>
    <w:p w:rsidR="00D344F7" w:rsidRDefault="002907A0">
      <w:r>
        <w:rPr>
          <w:b/>
          <w:color w:val="007A7A"/>
          <w:sz w:val="20"/>
        </w:rPr>
        <w:t xml:space="preserve">  5. </w:t>
      </w:r>
      <w:r>
        <w:rPr>
          <w:sz w:val="20"/>
        </w:rPr>
        <w:t>Her iki matrisin boyutunu ve icerigini inceleyin.</w:t>
      </w:r>
    </w:p>
    <w:p w:rsidR="00D344F7" w:rsidRDefault="002907A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NLP muhendisi: metinleri sayiya ceviren</w:t>
      </w:r>
    </w:p>
    <w:p w:rsidR="00D344F7" w:rsidRDefault="002907A0">
      <w:r>
        <w:rPr>
          <w:b/>
          <w:color w:val="1B2A4A"/>
          <w:sz w:val="20"/>
        </w:rPr>
        <w:t>Öğretme</w:t>
      </w:r>
      <w:r>
        <w:rPr>
          <w:b/>
          <w:color w:val="1B2A4A"/>
          <w:sz w:val="20"/>
        </w:rPr>
        <w:t xml:space="preserve">n Rolü: </w:t>
      </w:r>
      <w:r>
        <w:rPr>
          <w:sz w:val="20"/>
        </w:rPr>
        <w:t>Vektorizasyon islemlerini ve ciktilari kontrol eder</w:t>
      </w:r>
    </w:p>
    <w:p w:rsidR="00D344F7" w:rsidRDefault="002907A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Metin Vektorizasyon Ornekleri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D344F7" w:rsidRDefault="002907A0">
      <w:r>
        <w:rPr>
          <w:b/>
          <w:color w:val="007A7A"/>
          <w:sz w:val="20"/>
        </w:rPr>
        <w:t xml:space="preserve">  1. </w:t>
      </w:r>
      <w:r>
        <w:rPr>
          <w:sz w:val="20"/>
        </w:rPr>
        <w:t>Word2Vec nedir?</w:t>
      </w:r>
    </w:p>
    <w:p w:rsidR="00D344F7" w:rsidRDefault="002907A0">
      <w:r>
        <w:rPr>
          <w:b/>
          <w:color w:val="007A7A"/>
          <w:sz w:val="20"/>
        </w:rPr>
        <w:t xml:space="preserve">  2. </w:t>
      </w:r>
      <w:r>
        <w:rPr>
          <w:sz w:val="20"/>
        </w:rPr>
        <w:t>BERT ve Transformer modelleri nedir?</w:t>
      </w:r>
    </w:p>
    <w:p w:rsidR="00D344F7" w:rsidRDefault="002907A0">
      <w:r>
        <w:rPr>
          <w:b/>
          <w:color w:val="007A7A"/>
          <w:sz w:val="20"/>
        </w:rPr>
        <w:t xml:space="preserve">  3. </w:t>
      </w:r>
      <w:r>
        <w:rPr>
          <w:sz w:val="20"/>
        </w:rPr>
        <w:t>Dogal dil isleme (NLP) nedir?</w:t>
      </w:r>
    </w:p>
    <w:p w:rsidR="00D344F7" w:rsidRDefault="002907A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Turkce</w:t>
      </w:r>
      <w:r>
        <w:rPr>
          <w:sz w:val="20"/>
        </w:rPr>
        <w:t xml:space="preserve"> metinlerde encoding (UTF-8) sorununa dikkat edin!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D344F7" w:rsidRDefault="00D344F7"/>
    <w:p w:rsidR="00D344F7" w:rsidRDefault="002907A0">
      <w:r>
        <w:rPr>
          <w:i/>
          <w:color w:val="E65C00"/>
          <w:sz w:val="20"/>
        </w:rPr>
        <w:t xml:space="preserve">  Süre: 12 dakika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D344F7">
        <w:trPr>
          <w:jc w:val="center"/>
        </w:trPr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Görsel Aç</w:t>
            </w:r>
            <w:r>
              <w:rPr>
                <w:b/>
                <w:color w:val="FFFFFF"/>
                <w:sz w:val="18"/>
              </w:rPr>
              <w:t>ıklama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Metin Siniflandirma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Metinleri kategorilere ayirma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Spam filtresi, duygu analizi, konu siniflandirma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Metin siniflandirma ornekleri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Bag of Words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Metni kelime frekanslariyyla temsil etme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Her kelime bir ozellik, degeri frekans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BoW matrisi gorseli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TF-IDF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Term Frequency - Inverse Document Frequency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Nadir kelimelere daha yuksek agirlik verir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TF-IDF formulu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CountVectorizer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Scikit-learn Bag of Words araci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Metni kelime sayim matrisine cevirir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CountVectorizer ornegi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TfidfVectorizer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 xml:space="preserve">Scikit-learn TF-IDF </w:t>
            </w:r>
            <w:r>
              <w:rPr>
                <w:sz w:val="18"/>
              </w:rPr>
              <w:t>araci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Metni TF-IDF matrisine cevirir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TfidfVectorizer ornegi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D344F7" w:rsidRDefault="002907A0">
      <w:r>
        <w:rPr>
          <w:sz w:val="20"/>
        </w:rPr>
        <w:t xml:space="preserve">Metin siniflandirma, dogal dil islemenin (NLP) en yaygin uygulamasidir. Ornekler: spam tespiti, duygu analizi (pozitif/negatif yorum), haber kategorilendirme, destek bileti </w:t>
      </w:r>
      <w:r>
        <w:rPr>
          <w:sz w:val="20"/>
        </w:rPr>
        <w:t>yonlendirme.</w:t>
      </w:r>
    </w:p>
    <w:p w:rsidR="00D344F7" w:rsidRDefault="002907A0">
      <w:r>
        <w:rPr>
          <w:sz w:val="20"/>
        </w:rPr>
        <w:t>Makine ogrenmesi algoritmalari sayilarla calisir, metinlerle degil. Bu nedenle metinler sayisal vektorlere donusturulmelidir. Bag of Words (BoW) en basit yontemdir: her kelime bir ozellik, degeri o kelimenin metinde kac kez gectigii.</w:t>
      </w:r>
    </w:p>
    <w:p w:rsidR="00D344F7" w:rsidRDefault="002907A0">
      <w:r>
        <w:rPr>
          <w:sz w:val="20"/>
        </w:rPr>
        <w:t>TF-IDF, B</w:t>
      </w:r>
      <w:r>
        <w:rPr>
          <w:sz w:val="20"/>
        </w:rPr>
        <w:t>oW den daha gelismistir: sik gecen ama tum belgelerde bulunan kelimelere (ve, bir, bu) dusuk agirlik, nadir ama ayirici kelimelere (spam, ucretsiz, kazan) yuksek agirlik verir. Metin siniflandirmada genellikle TF-IDF daha iyi sonuc verir.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BoW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'kedi kedi kopek' -&gt; kedi:2, kopek:1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Kelime sayimi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TF-IDF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'ucretsiz' nadir -&gt; yuksek skor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Onemli kelime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Spam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'ucretsiz kazan tikla' -&gt; yuksek spam skoru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Siniflandirma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Normal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'toplanti saat rapor' -&gt; dusuk spam</w:t>
            </w:r>
            <w:r>
              <w:rPr>
                <w:sz w:val="18"/>
              </w:rPr>
              <w:t xml:space="preserve"> skoru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Normal e-posta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D344F7" w:rsidRDefault="002907A0">
      <w:pPr>
        <w:pStyle w:val="ListeMaddemi"/>
      </w:pPr>
      <w:r>
        <w:rPr>
          <w:sz w:val="20"/>
        </w:rPr>
        <w:t>Bag of Words matris ornegi</w:t>
      </w:r>
    </w:p>
    <w:p w:rsidR="00D344F7" w:rsidRDefault="002907A0">
      <w:pPr>
        <w:pStyle w:val="ListeMaddemi"/>
      </w:pPr>
      <w:r>
        <w:rPr>
          <w:sz w:val="20"/>
        </w:rPr>
        <w:t>TF-IDF hesaplama akisi</w:t>
      </w:r>
    </w:p>
    <w:p w:rsidR="00D344F7" w:rsidRDefault="002907A0">
      <w:pPr>
        <w:pStyle w:val="ListeMaddemi"/>
      </w:pPr>
      <w:r>
        <w:rPr>
          <w:sz w:val="20"/>
        </w:rPr>
        <w:t>Metin siniflandirma pipeline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D344F7" w:rsidRDefault="002907A0">
      <w:r>
        <w:rPr>
          <w:b/>
          <w:color w:val="E65C00"/>
          <w:sz w:val="20"/>
        </w:rPr>
        <w:t xml:space="preserve">  1. </w:t>
      </w:r>
      <w:r>
        <w:rPr>
          <w:sz w:val="20"/>
        </w:rPr>
        <w:t>BoW = Kelime sayaci: her kelimeyi say</w:t>
      </w:r>
    </w:p>
    <w:p w:rsidR="00D344F7" w:rsidRDefault="002907A0">
      <w:r>
        <w:rPr>
          <w:b/>
          <w:color w:val="E65C00"/>
          <w:sz w:val="20"/>
        </w:rPr>
        <w:t xml:space="preserve">  2. </w:t>
      </w:r>
      <w:r>
        <w:rPr>
          <w:sz w:val="20"/>
        </w:rPr>
        <w:t>TF-IDF = Onemli kelime dedektoru: nadir olanlar onemli</w:t>
      </w:r>
    </w:p>
    <w:p w:rsidR="00D344F7" w:rsidRDefault="002907A0">
      <w:r>
        <w:rPr>
          <w:b/>
          <w:color w:val="E65C00"/>
          <w:sz w:val="20"/>
        </w:rPr>
        <w:t xml:space="preserve">  3. </w:t>
      </w:r>
      <w:r>
        <w:rPr>
          <w:sz w:val="20"/>
        </w:rPr>
        <w:t>Vektorizasyon = Tercume: metni sayiya cevir</w:t>
      </w:r>
    </w:p>
    <w:p w:rsidR="00D344F7" w:rsidRDefault="002907A0">
      <w:r>
        <w:rPr>
          <w:b/>
          <w:color w:val="E65C00"/>
          <w:sz w:val="20"/>
        </w:rPr>
        <w:t xml:space="preserve">  4. </w:t>
      </w:r>
      <w:r>
        <w:rPr>
          <w:sz w:val="20"/>
        </w:rPr>
        <w:t>Metin siniflandirma = Posta ayirma: her mektup dogru kutuya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D344F7" w:rsidRDefault="002907A0">
      <w:pPr>
        <w:pStyle w:val="ListeMaddemi"/>
      </w:pPr>
      <w:r>
        <w:rPr>
          <w:sz w:val="20"/>
        </w:rPr>
        <w:t>BoW ile TF-IDF farki? - BoW sadece sayar, TF-IDF onem agirliigi verir.</w:t>
      </w:r>
    </w:p>
    <w:p w:rsidR="00D344F7" w:rsidRDefault="002907A0">
      <w:pPr>
        <w:pStyle w:val="ListeMaddemi"/>
      </w:pPr>
      <w:r>
        <w:rPr>
          <w:sz w:val="20"/>
        </w:rPr>
        <w:t>Neden metin sayiya cevrilir? - ML algoritmalari sa</w:t>
      </w:r>
      <w:r>
        <w:rPr>
          <w:sz w:val="20"/>
        </w:rPr>
        <w:t>yilarla calisir.</w:t>
      </w:r>
    </w:p>
    <w:p w:rsidR="00D344F7" w:rsidRDefault="002907A0">
      <w:pPr>
        <w:pStyle w:val="ListeMaddemi"/>
      </w:pPr>
      <w:r>
        <w:rPr>
          <w:sz w:val="20"/>
        </w:rPr>
        <w:t>Metin siniflandirma nerelerde kullanilir? - Spam, duygu analizi, haber siniflandirma.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D344F7" w:rsidRDefault="00D344F7"/>
    <w:p w:rsidR="00D344F7" w:rsidRDefault="002907A0">
      <w:r>
        <w:rPr>
          <w:i/>
          <w:color w:val="6A1B9A"/>
          <w:sz w:val="20"/>
        </w:rPr>
        <w:t xml:space="preserve">  Süre: 1</w:t>
      </w:r>
      <w:r>
        <w:rPr>
          <w:i/>
          <w:color w:val="6A1B9A"/>
          <w:sz w:val="20"/>
        </w:rPr>
        <w:t>0 dakika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Uygulama Etkinliği: "Metin Vektorizasyon Analizi"</w:t>
      </w:r>
    </w:p>
    <w:p w:rsidR="00D344F7" w:rsidRDefault="002907A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D344F7" w:rsidRDefault="002907A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BoW ve TF-IDF vektorizasyonunu karsilastirmak.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D344F7" w:rsidRDefault="002907A0">
      <w:r>
        <w:rPr>
          <w:b/>
          <w:color w:val="6A1B9A"/>
          <w:sz w:val="20"/>
        </w:rPr>
        <w:t xml:space="preserve">  1. </w:t>
      </w:r>
      <w:r>
        <w:rPr>
          <w:sz w:val="20"/>
        </w:rPr>
        <w:t>10 ornek cumle olusturun (5 pozitif, 5 negatif yorum).</w:t>
      </w:r>
    </w:p>
    <w:p w:rsidR="00D344F7" w:rsidRDefault="002907A0">
      <w:r>
        <w:rPr>
          <w:b/>
          <w:color w:val="6A1B9A"/>
          <w:sz w:val="20"/>
        </w:rPr>
        <w:t xml:space="preserve">  2. </w:t>
      </w:r>
      <w:r>
        <w:rPr>
          <w:sz w:val="20"/>
        </w:rPr>
        <w:t>CountVectorizer ile BoW matrisini</w:t>
      </w:r>
      <w:r>
        <w:rPr>
          <w:sz w:val="20"/>
        </w:rPr>
        <w:t xml:space="preserve"> olusturun.</w:t>
      </w:r>
    </w:p>
    <w:p w:rsidR="00D344F7" w:rsidRDefault="002907A0">
      <w:r>
        <w:rPr>
          <w:b/>
          <w:color w:val="6A1B9A"/>
          <w:sz w:val="20"/>
        </w:rPr>
        <w:t xml:space="preserve">  3. </w:t>
      </w:r>
      <w:r>
        <w:rPr>
          <w:sz w:val="20"/>
        </w:rPr>
        <w:t>TfidfVectorizer ile TF-IDF matrisini olusturun.</w:t>
      </w:r>
    </w:p>
    <w:p w:rsidR="00D344F7" w:rsidRDefault="002907A0">
      <w:r>
        <w:rPr>
          <w:b/>
          <w:color w:val="6A1B9A"/>
          <w:sz w:val="20"/>
        </w:rPr>
        <w:t xml:space="preserve">  4. </w:t>
      </w:r>
      <w:r>
        <w:rPr>
          <w:sz w:val="20"/>
        </w:rPr>
        <w:t>Her iki matrisin boyutunu ve en yuksek degerli kelimeleri karsilastirin.</w:t>
      </w:r>
    </w:p>
    <w:p w:rsidR="00D344F7" w:rsidRDefault="002907A0">
      <w:r>
        <w:rPr>
          <w:b/>
          <w:color w:val="6A1B9A"/>
          <w:sz w:val="20"/>
        </w:rPr>
        <w:t xml:space="preserve">  5. </w:t>
      </w:r>
      <w:r>
        <w:rPr>
          <w:sz w:val="20"/>
        </w:rPr>
        <w:t>Hangi yontemin daha anlamli ozellikler urettigiini yorumlaayin.</w:t>
      </w:r>
    </w:p>
    <w:p w:rsidR="00D344F7" w:rsidRDefault="002907A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Vektorizasyon Karsilastirma R</w:t>
      </w:r>
      <w:r>
        <w:rPr>
          <w:sz w:val="20"/>
        </w:rPr>
        <w:t>aporu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D344F7" w:rsidRDefault="002907A0">
      <w:r>
        <w:rPr>
          <w:b/>
          <w:color w:val="6A1B9A"/>
          <w:sz w:val="20"/>
        </w:rPr>
        <w:t xml:space="preserve">  1. </w:t>
      </w:r>
      <w:r>
        <w:rPr>
          <w:sz w:val="20"/>
        </w:rPr>
        <w:t>Arama motorlari TF-IDF kullaniyor mu?</w:t>
      </w:r>
    </w:p>
    <w:p w:rsidR="00D344F7" w:rsidRDefault="002907A0">
      <w:r>
        <w:rPr>
          <w:b/>
          <w:color w:val="6A1B9A"/>
          <w:sz w:val="20"/>
        </w:rPr>
        <w:t xml:space="preserve">  2. </w:t>
      </w:r>
      <w:r>
        <w:rPr>
          <w:sz w:val="20"/>
        </w:rPr>
        <w:t>Sosyal medya duygu analizi nasil yapilir?</w:t>
      </w:r>
    </w:p>
    <w:p w:rsidR="00D344F7" w:rsidRDefault="002907A0">
      <w:r>
        <w:rPr>
          <w:b/>
          <w:color w:val="6A1B9A"/>
          <w:sz w:val="20"/>
        </w:rPr>
        <w:t xml:space="preserve">  3. </w:t>
      </w:r>
      <w:r>
        <w:rPr>
          <w:sz w:val="20"/>
        </w:rPr>
        <w:t>Chatbot metin anlama teknolojisi?</w:t>
      </w:r>
    </w:p>
    <w:p w:rsidR="00D344F7" w:rsidRDefault="002907A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Dilbilim, Bilgi Bilimi, Dogal Dil Isleme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D344F7" w:rsidRDefault="002907A0">
            <w:r>
              <w:rPr>
                <w:sz w:val="20"/>
              </w:rPr>
              <w:t xml:space="preserve">Vektorizasyon </w:t>
            </w:r>
            <w:r>
              <w:rPr>
                <w:sz w:val="20"/>
              </w:rPr>
              <w:t>sonucu matris 10.000 sutunlu (10.000 farkli kelime). Cok buyuk!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max_features parametresi ile en sik N kelimeyi secin. Veya stop words (gereksiz kelimeler: ve, bir, bu) cikarin.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5 spam ve 5 normal e-posta yazin, en belirleyi</w:t>
      </w:r>
      <w:r>
        <w:rPr>
          <w:sz w:val="20"/>
        </w:rPr>
        <w:t>ci 10 kelimeyi listeleyin.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D344F7" w:rsidRDefault="00D344F7"/>
    <w:p w:rsidR="00D344F7" w:rsidRDefault="002907A0">
      <w:r>
        <w:rPr>
          <w:i/>
          <w:color w:val="2E7D32"/>
          <w:sz w:val="20"/>
        </w:rPr>
        <w:t xml:space="preserve">  Süre: 8 dakika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D344F7" w:rsidRDefault="002907A0">
      <w:r>
        <w:rPr>
          <w:sz w:val="20"/>
        </w:rPr>
        <w:t xml:space="preserve">  ☐  Metin siniflandirma kavramini aciklayabiliyorum.</w:t>
      </w:r>
    </w:p>
    <w:p w:rsidR="00D344F7" w:rsidRDefault="002907A0">
      <w:r>
        <w:rPr>
          <w:sz w:val="20"/>
        </w:rPr>
        <w:t xml:space="preserve">  ☐  BoW ve TF-IDF farkini biliyorum.</w:t>
      </w:r>
    </w:p>
    <w:p w:rsidR="00D344F7" w:rsidRDefault="002907A0">
      <w:r>
        <w:rPr>
          <w:sz w:val="20"/>
        </w:rPr>
        <w:t xml:space="preserve">  ☐  CountVectorizer kullanabiliyorum.</w:t>
      </w:r>
    </w:p>
    <w:p w:rsidR="00D344F7" w:rsidRDefault="002907A0">
      <w:r>
        <w:rPr>
          <w:sz w:val="20"/>
        </w:rPr>
        <w:lastRenderedPageBreak/>
        <w:t xml:space="preserve">  ☐  TfidfVectorizer kullanabiliyorum.</w:t>
      </w:r>
    </w:p>
    <w:p w:rsidR="00D344F7" w:rsidRDefault="002907A0">
      <w:r>
        <w:rPr>
          <w:sz w:val="20"/>
        </w:rPr>
        <w:t xml:space="preserve">  ☐  Metin vektorizasyon sonucunu yorumlaayabiliyorum.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Metni sayiya cevirebiliiyor muyum?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>BoW ile TF-IDF farkini anliiyor muyum?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>Vektorizasyon sonucunu yorumlaayabiliiyor muyum?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BoW ne yapar?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Kelime frekanslarini sayar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 xml:space="preserve">TF-IDF ne </w:t>
            </w:r>
            <w:r>
              <w:rPr>
                <w:sz w:val="18"/>
              </w:rPr>
              <w:t>yapar?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Nadir kelimelere yuksek agirlik verir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CountVectorizer ne uretir?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Kelime sayim matrisi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max_features ne yapar?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En sik N kelimeyi secer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neden sayiya cevrilir?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ML algoritmalari sayilarla calisir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D344F7" w:rsidRDefault="002907A0">
      <w:r>
        <w:rPr>
          <w:b/>
          <w:color w:val="2E7D32"/>
          <w:sz w:val="20"/>
        </w:rPr>
        <w:t>Açık Uçlu: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Metin</w:t>
      </w:r>
      <w:r>
        <w:rPr>
          <w:sz w:val="20"/>
        </w:rPr>
        <w:t xml:space="preserve"> siniflandirma etik sorunlar yaratir mi?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>Turkce NLP neden zor?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>Metin anlama ile metin siniflandirma farki?</w:t>
      </w:r>
    </w:p>
    <w:p w:rsidR="00D344F7" w:rsidRDefault="002907A0">
      <w:r>
        <w:rPr>
          <w:b/>
          <w:color w:val="2E7D32"/>
          <w:sz w:val="20"/>
        </w:rPr>
        <w:t>Eleştirel Düşünme: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BoW kelime sirasini yok sayiyor, bu sorun mu?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>TF-IDF her zaman BoW dan iyi mi?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 xml:space="preserve">Metin vektorizasyon bilgi </w:t>
      </w:r>
      <w:r>
        <w:rPr>
          <w:sz w:val="20"/>
        </w:rPr>
        <w:t>kaybina yol acar mi?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Adım Adım Uygulama: "Metin Vektorizasyon Uygulamasi"</w:t>
      </w:r>
    </w:p>
    <w:p w:rsidR="00D344F7" w:rsidRDefault="002907A0">
      <w:r>
        <w:rPr>
          <w:b/>
          <w:color w:val="1B2A4A"/>
          <w:sz w:val="20"/>
        </w:rPr>
        <w:t xml:space="preserve">Hedef: </w:t>
      </w:r>
      <w:r>
        <w:rPr>
          <w:sz w:val="20"/>
        </w:rPr>
        <w:t>Metni sayisal vektore donusturmek.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1. Veri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Ornek metin listesi olusturun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Veri hazirlama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 BoW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CountVectorizer ile matris olusturun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Kelime sayimi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3. TF-IDF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TfidfVectorizer ile matris olusturun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Agirlikli temsil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4. Inceleme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Matris boyutu ve icerigini inceleyin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Analiz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5. Karsilastir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BoW vs TF-IDF karsilastirin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BoW ve TF-IDF matrisleri olusturulmus ve karsilastirilmis.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Canlı Demo: "Canli Metin Vektoriz</w:t>
      </w:r>
      <w:r>
        <w:rPr>
          <w:b/>
          <w:color w:val="C62828"/>
          <w:sz w:val="24"/>
        </w:rPr>
        <w:t>asyon"</w:t>
      </w:r>
    </w:p>
    <w:p w:rsidR="00D344F7" w:rsidRDefault="002907A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CountVectorizer ve TfidfVectorizer i canli gosterir.</w:t>
      </w:r>
    </w:p>
    <w:p w:rsidR="00D344F7" w:rsidRDefault="002907A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metinleriyle vektorizasyon yapar.</w:t>
      </w:r>
    </w:p>
    <w:p w:rsidR="00D344F7" w:rsidRDefault="002907A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max_features ile matris boyutunu sinirlayin!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5 cumle icin CountVectorizer matrisi olusturun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TfidfVectorizer ile ayni metinlerin TF-IDF matrisini olusturun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En yuksek TF-IDF skorlu kelimeleri bulun ve yorumlaayin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Vaka Çalışması: "Boyut Patlamasi"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D344F7" w:rsidRDefault="002907A0">
            <w:r>
              <w:rPr>
                <w:sz w:val="20"/>
              </w:rPr>
              <w:t xml:space="preserve">1000 e-posta veri setinde vektorizasyon sonucu 50.000 sutunlu matris </w:t>
            </w:r>
            <w:r>
              <w:rPr>
                <w:sz w:val="20"/>
              </w:rPr>
              <w:t>olusstu. Model cok yavas. Cozum?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max_features=5000 ile sinirla, stop_words='english' ile gereksiz kelimeleri cikar, min_df=5 ile nadir kelimeleri at.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DER</w:t>
            </w:r>
            <w:r>
              <w:rPr>
                <w:b/>
                <w:color w:val="FFFFFF"/>
                <w:sz w:val="28"/>
              </w:rPr>
              <w:t>S SONU  |  Özet, Kapanış ve Köprü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D344F7" w:rsidRDefault="002907A0">
      <w:r>
        <w:rPr>
          <w:sz w:val="20"/>
        </w:rPr>
        <w:t>Metin siniflandirma kavramini, Bag of Words ve TF-IDF yontemlerini, CountVectorizer ve TfidfVectorizer araclarini ogrendik.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Metin Siniflandirma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Bag of Words</w:t>
            </w:r>
          </w:p>
        </w:tc>
      </w:tr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TF-IDF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CountVectorizer</w:t>
            </w:r>
          </w:p>
        </w:tc>
      </w:tr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TfidfVectorizer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max_features</w:t>
            </w:r>
          </w:p>
        </w:tc>
      </w:tr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stop_words</w:t>
            </w:r>
          </w:p>
        </w:tc>
        <w:tc>
          <w:tcPr>
            <w:tcW w:w="4819" w:type="dxa"/>
          </w:tcPr>
          <w:p w:rsidR="00D344F7" w:rsidRDefault="00D344F7"/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D344F7" w:rsidRDefault="002907A0">
      <w:r>
        <w:rPr>
          <w:sz w:val="20"/>
        </w:rPr>
        <w:t>Metin vektorizasyonu ogrendik; bir sonraki derste tam bir metin siniflandirma uygulamasi yapacagiz.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D344F7" w:rsidRDefault="002907A0">
            <w:r>
              <w:rPr>
                <w:sz w:val="20"/>
              </w:rPr>
              <w:t xml:space="preserve">Gorev: 20 ornek metin (10 pozitif, 10 negatif yorum) </w:t>
            </w:r>
            <w:r>
              <w:rPr>
                <w:sz w:val="20"/>
              </w:rPr>
              <w:t>olusturun ve BoW/TF-IDF matrislerini karsilastirin.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Matris boyutlari, en onemli kelimeler ve kisa yorum.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D344F7" w:rsidRDefault="002907A0">
      <w:pPr>
        <w:pStyle w:val="ListeMaddemi"/>
      </w:pPr>
      <w:r>
        <w:rPr>
          <w:sz w:val="20"/>
        </w:rPr>
        <w:t>Ornek e-posta ve yorum metinleri hazirlaayin.</w:t>
      </w:r>
    </w:p>
    <w:p w:rsidR="00D344F7" w:rsidRDefault="002907A0">
      <w:pPr>
        <w:pStyle w:val="ListeMaddemi"/>
      </w:pPr>
      <w:r>
        <w:rPr>
          <w:sz w:val="20"/>
        </w:rPr>
        <w:t>NLP temel kavramlarini tahtaya yazin.</w:t>
      </w:r>
    </w:p>
    <w:p w:rsidR="00D344F7" w:rsidRDefault="002907A0">
      <w:pPr>
        <w:pStyle w:val="ListeMaddemi"/>
      </w:pPr>
      <w:r>
        <w:rPr>
          <w:sz w:val="20"/>
        </w:rPr>
        <w:t>CountVectorizer orneklerini hazirlaayin.</w:t>
      </w:r>
    </w:p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344F7">
        <w:trPr>
          <w:jc w:val="center"/>
        </w:trPr>
        <w:tc>
          <w:tcPr>
            <w:tcW w:w="4819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Turkce karakter sorunu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>encoding='utf-8' parametresini kulla</w:t>
            </w:r>
            <w:r>
              <w:rPr>
                <w:sz w:val="18"/>
              </w:rPr>
              <w:t>nin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Matris cok buyuk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>max_features ile sinirlayin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TF-IDF formulu karisik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>Sezgisel aciklama ile baslayin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%40, Uygulama %60.</w:t>
      </w:r>
    </w:p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D344F7" w:rsidRDefault="002907A0">
            <w:r>
              <w:rPr>
                <w:sz w:val="20"/>
              </w:rPr>
              <w:t>Turkce metin sorunluysa Ingilizce orneklerle calisin.</w:t>
            </w:r>
          </w:p>
        </w:tc>
      </w:tr>
    </w:tbl>
    <w:p w:rsidR="00D344F7" w:rsidRDefault="00D344F7"/>
    <w:p w:rsidR="00D344F7" w:rsidRDefault="002907A0">
      <w:r>
        <w:br w:type="page"/>
      </w:r>
    </w:p>
    <w:p w:rsidR="00D344F7" w:rsidRDefault="002907A0">
      <w:pPr>
        <w:jc w:val="center"/>
      </w:pPr>
      <w:r>
        <w:rPr>
          <w:b/>
          <w:color w:val="1B2A4A"/>
          <w:sz w:val="36"/>
        </w:rPr>
        <w:lastRenderedPageBreak/>
        <w:t>━━━  22. SAAT  ━━━</w:t>
      </w:r>
    </w:p>
    <w:p w:rsidR="00D344F7" w:rsidRDefault="002907A0">
      <w:pPr>
        <w:jc w:val="center"/>
      </w:pPr>
      <w:r>
        <w:rPr>
          <w:color w:val="2C6FAD"/>
          <w:sz w:val="32"/>
        </w:rPr>
        <w:t>Metin Siniflandirma Uygulamasi</w:t>
      </w:r>
    </w:p>
    <w:p w:rsidR="00D344F7" w:rsidRDefault="00D344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Tam bir metin siniflandirma pipeline i olusturur ve uygular.</w:t>
      </w:r>
    </w:p>
    <w:p w:rsidR="00D344F7" w:rsidRDefault="00D344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2.4.4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verisini vektorize edip siniflandirma modeli kurar.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Uygulama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2.4.5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siniflandirma modelini degerlendirir.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2.4.6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Farkli algoritmalari metin siniflandirmada karsilastirir.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Analiz</w:t>
            </w:r>
          </w:p>
        </w:tc>
      </w:tr>
    </w:tbl>
    <w:p w:rsidR="00D344F7" w:rsidRDefault="00D344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 xml:space="preserve">Metin vektorizasyon (BoW, TF-IDF) ve siniflandirma algoritmalarini </w:t>
      </w:r>
      <w:r>
        <w:rPr>
          <w:sz w:val="20"/>
        </w:rPr>
        <w:t>bilmek.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D344F7" w:rsidRDefault="002907A0">
      <w:pPr>
        <w:pStyle w:val="ListeMaddemi"/>
      </w:pPr>
      <w:r>
        <w:rPr>
          <w:sz w:val="20"/>
        </w:rPr>
        <w:t>CountVectorizer ve TfidfVectorizer kullanimi.</w:t>
      </w:r>
    </w:p>
    <w:p w:rsidR="00D344F7" w:rsidRDefault="002907A0">
      <w:pPr>
        <w:pStyle w:val="ListeMaddemi"/>
      </w:pPr>
      <w:r>
        <w:rPr>
          <w:sz w:val="20"/>
        </w:rPr>
        <w:t>4 siniflandirma algoritmasini.</w:t>
      </w:r>
    </w:p>
    <w:p w:rsidR="00D344F7" w:rsidRDefault="002907A0">
      <w:pPr>
        <w:pStyle w:val="ListeMaddemi"/>
      </w:pPr>
      <w:r>
        <w:rPr>
          <w:sz w:val="20"/>
        </w:rPr>
        <w:t>Pipeline ve model degerlendirme metriklerini.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D344F7" w:rsidRDefault="002907A0">
      <w:pPr>
        <w:pStyle w:val="ListeMaddemi"/>
      </w:pPr>
      <w:r>
        <w:rPr>
          <w:sz w:val="20"/>
        </w:rPr>
        <w:t xml:space="preserve">Metin siniflandirmanin sayisal veriden cok farkli oldugu </w:t>
      </w:r>
      <w:r>
        <w:rPr>
          <w:sz w:val="20"/>
        </w:rPr>
        <w:t>sanilmasi.</w:t>
      </w:r>
    </w:p>
    <w:p w:rsidR="00D344F7" w:rsidRDefault="002907A0">
      <w:pPr>
        <w:pStyle w:val="ListeMaddemi"/>
      </w:pPr>
      <w:r>
        <w:rPr>
          <w:sz w:val="20"/>
        </w:rPr>
        <w:t>Naive Bayes in metin icin her zaman en iyi oldugu dusuncesi.</w:t>
      </w:r>
    </w:p>
    <w:p w:rsidR="00D344F7" w:rsidRDefault="002907A0">
      <w:pPr>
        <w:pStyle w:val="ListeMaddemi"/>
      </w:pPr>
      <w:r>
        <w:rPr>
          <w:sz w:val="20"/>
        </w:rPr>
        <w:t>Kucuk veri setinin metin siniflandirma icin yeterli oldugu yanilgisi.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D344F7" w:rsidRDefault="002907A0">
      <w:pPr>
        <w:pStyle w:val="ListeMaddemi"/>
      </w:pPr>
      <w:r>
        <w:rPr>
          <w:sz w:val="20"/>
        </w:rPr>
        <w:t>Bilgisayar (Python + Scikit-learn kurulu)</w:t>
      </w:r>
    </w:p>
    <w:p w:rsidR="00D344F7" w:rsidRDefault="002907A0">
      <w:pPr>
        <w:pStyle w:val="ListeMaddemi"/>
      </w:pPr>
      <w:r>
        <w:rPr>
          <w:sz w:val="20"/>
        </w:rPr>
        <w:t>PyCharm</w:t>
      </w:r>
    </w:p>
    <w:p w:rsidR="00D344F7" w:rsidRDefault="002907A0">
      <w:pPr>
        <w:pStyle w:val="ListeMaddemi"/>
      </w:pPr>
      <w:r>
        <w:rPr>
          <w:sz w:val="20"/>
        </w:rPr>
        <w:t xml:space="preserve">Metin veri seti (20 Newsgroups veya </w:t>
      </w:r>
      <w:r>
        <w:rPr>
          <w:sz w:val="20"/>
        </w:rPr>
        <w:t>ozel)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D344F7" w:rsidRDefault="00D344F7"/>
    <w:p w:rsidR="00D344F7" w:rsidRDefault="002907A0">
      <w:r>
        <w:rPr>
          <w:i/>
          <w:color w:val="2C6FAD"/>
          <w:sz w:val="20"/>
        </w:rPr>
        <w:t xml:space="preserve">  Süre: 5 dakika</w:t>
      </w:r>
    </w:p>
    <w:p w:rsidR="00D344F7" w:rsidRDefault="002907A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"Simdi her seyi birlestiriyoruz: metin aliyoruz, sayiya ceviriyoruz ve </w:t>
      </w:r>
      <w:r>
        <w:rPr>
          <w:sz w:val="20"/>
        </w:rPr>
        <w:t>siniflandiriyoruz. Tam bir NLP pipeline i!"</w:t>
      </w:r>
    </w:p>
    <w:p w:rsidR="00D344F7" w:rsidRDefault="002907A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Fabrika uretim hatti gibi: ham madde (metin) girer, urun (sinif tahmini) cikar.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D344F7" w:rsidRDefault="002907A0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Metin pipeline kac adimdan olusur?</w:t>
      </w:r>
    </w:p>
    <w:p w:rsidR="00D344F7" w:rsidRDefault="002907A0">
      <w:r>
        <w:rPr>
          <w:b/>
          <w:color w:val="2C6FAD"/>
          <w:sz w:val="20"/>
        </w:rPr>
        <w:t xml:space="preserve">  2. </w:t>
      </w:r>
      <w:r>
        <w:rPr>
          <w:sz w:val="20"/>
        </w:rPr>
        <w:t>Hangi algoritma metin icin iyi?</w:t>
      </w:r>
    </w:p>
    <w:p w:rsidR="00D344F7" w:rsidRDefault="002907A0">
      <w:r>
        <w:rPr>
          <w:b/>
          <w:color w:val="2C6FAD"/>
          <w:sz w:val="20"/>
        </w:rPr>
        <w:t xml:space="preserve">  </w:t>
      </w:r>
      <w:r>
        <w:rPr>
          <w:b/>
          <w:color w:val="2C6FAD"/>
          <w:sz w:val="20"/>
        </w:rPr>
        <w:t xml:space="preserve">3. </w:t>
      </w:r>
      <w:r>
        <w:rPr>
          <w:sz w:val="20"/>
        </w:rPr>
        <w:t>Model nasil degerlendirilir?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Motivasyon Etkinliği: "Spam Filtresi Yapimi"</w:t>
      </w:r>
    </w:p>
    <w:p w:rsidR="00D344F7" w:rsidRDefault="002907A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Basit bir spam filtresi olusturma.</w:t>
      </w:r>
    </w:p>
    <w:p w:rsidR="00D344F7" w:rsidRDefault="002907A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20 ornek e-posta (10 spam, 10 normal) ile canli spam filtresi kurar. Ogrenciler yeni e-postalari test eder.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D344F7" w:rsidRDefault="002907A0">
            <w:r>
              <w:rPr>
                <w:sz w:val="20"/>
              </w:rPr>
              <w:t>Yeni bir e-posta geldi: 'Yarin toplantida sunumu hazirlayalim'. Model bunu spam mi normal mi siniflandirmali?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E2  |  KEŞİF (EXPLORE)  —  Aktif K</w:t>
            </w:r>
            <w:r>
              <w:rPr>
                <w:b/>
                <w:color w:val="FFFFFF"/>
                <w:sz w:val="28"/>
              </w:rPr>
              <w:t>eşif &amp; Deneyimleme</w:t>
            </w:r>
          </w:p>
        </w:tc>
      </w:tr>
    </w:tbl>
    <w:p w:rsidR="00D344F7" w:rsidRDefault="00D344F7"/>
    <w:p w:rsidR="00D344F7" w:rsidRDefault="002907A0">
      <w:r>
        <w:rPr>
          <w:i/>
          <w:color w:val="007A7A"/>
          <w:sz w:val="20"/>
        </w:rPr>
        <w:t xml:space="preserve">  Süre: 10 dakika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Keşif Etkinliği: "Metin Siniflandirma Pipeline"</w:t>
      </w:r>
    </w:p>
    <w:p w:rsidR="00D344F7" w:rsidRDefault="002907A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D344F7" w:rsidRDefault="002907A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Tam bir metin siniflandirma pipeline i kurmak.</w:t>
      </w:r>
    </w:p>
    <w:p w:rsidR="00D344F7" w:rsidRDefault="002907A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Scikit-learn, metin verisi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D344F7" w:rsidRDefault="002907A0">
      <w:r>
        <w:rPr>
          <w:b/>
          <w:color w:val="007A7A"/>
          <w:sz w:val="20"/>
        </w:rPr>
        <w:t xml:space="preserve">  1. </w:t>
      </w:r>
      <w:r>
        <w:rPr>
          <w:sz w:val="20"/>
        </w:rPr>
        <w:t>Metin veri seti olusturun veya 20 Newsgroups yukleyin.</w:t>
      </w:r>
    </w:p>
    <w:p w:rsidR="00D344F7" w:rsidRDefault="002907A0">
      <w:r>
        <w:rPr>
          <w:b/>
          <w:color w:val="007A7A"/>
          <w:sz w:val="20"/>
        </w:rPr>
        <w:t xml:space="preserve">  2. </w:t>
      </w:r>
      <w:r>
        <w:rPr>
          <w:sz w:val="20"/>
        </w:rPr>
        <w:t>TfidfVectorizer ile metinleri vektorize edin.</w:t>
      </w:r>
    </w:p>
    <w:p w:rsidR="00D344F7" w:rsidRDefault="002907A0">
      <w:r>
        <w:rPr>
          <w:b/>
          <w:color w:val="007A7A"/>
          <w:sz w:val="20"/>
        </w:rPr>
        <w:t xml:space="preserve">  3. </w:t>
      </w:r>
      <w:r>
        <w:rPr>
          <w:sz w:val="20"/>
        </w:rPr>
        <w:t>Train/Test bolmesi yapin.</w:t>
      </w:r>
    </w:p>
    <w:p w:rsidR="00D344F7" w:rsidRDefault="002907A0">
      <w:r>
        <w:rPr>
          <w:b/>
          <w:color w:val="007A7A"/>
          <w:sz w:val="20"/>
        </w:rPr>
        <w:t xml:space="preserve">  4. </w:t>
      </w:r>
      <w:r>
        <w:rPr>
          <w:sz w:val="20"/>
        </w:rPr>
        <w:t>MultinomialNB modeli olusturun ve egitin.</w:t>
      </w:r>
    </w:p>
    <w:p w:rsidR="00D344F7" w:rsidRDefault="002907A0">
      <w:r>
        <w:rPr>
          <w:b/>
          <w:color w:val="007A7A"/>
          <w:sz w:val="20"/>
        </w:rPr>
        <w:t xml:space="preserve">  5. </w:t>
      </w:r>
      <w:r>
        <w:rPr>
          <w:sz w:val="20"/>
        </w:rPr>
        <w:t xml:space="preserve">Tahmin yapin, confusion matrix ve classification report </w:t>
      </w:r>
      <w:r>
        <w:rPr>
          <w:sz w:val="20"/>
        </w:rPr>
        <w:t>olusturun.</w:t>
      </w:r>
    </w:p>
    <w:p w:rsidR="00D344F7" w:rsidRDefault="002907A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NLP gelistirici: metin siniflandirma sistemi kuran</w:t>
      </w:r>
    </w:p>
    <w:p w:rsidR="00D344F7" w:rsidRDefault="002907A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Pipeline dogrulugu ve model kalitesini degerlendirir</w:t>
      </w:r>
    </w:p>
    <w:p w:rsidR="00D344F7" w:rsidRDefault="002907A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Calisan Metin Siniflandirma Sistemi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D344F7" w:rsidRDefault="002907A0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Duygu analizi (sentiment analysis) </w:t>
      </w:r>
      <w:r>
        <w:rPr>
          <w:sz w:val="20"/>
        </w:rPr>
        <w:t>nasil yapilir?</w:t>
      </w:r>
    </w:p>
    <w:p w:rsidR="00D344F7" w:rsidRDefault="002907A0">
      <w:r>
        <w:rPr>
          <w:b/>
          <w:color w:val="007A7A"/>
          <w:sz w:val="20"/>
        </w:rPr>
        <w:t xml:space="preserve">  2. </w:t>
      </w:r>
      <w:r>
        <w:rPr>
          <w:sz w:val="20"/>
        </w:rPr>
        <w:t>Haber siniflandirma sistemleri nasil calisir?</w:t>
      </w:r>
    </w:p>
    <w:p w:rsidR="00D344F7" w:rsidRDefault="002907A0">
      <w:r>
        <w:rPr>
          <w:b/>
          <w:color w:val="007A7A"/>
          <w:sz w:val="20"/>
        </w:rPr>
        <w:t xml:space="preserve">  3. </w:t>
      </w:r>
      <w:r>
        <w:rPr>
          <w:sz w:val="20"/>
        </w:rPr>
        <w:t>BERT ile metin siniflandirma?</w:t>
      </w:r>
    </w:p>
    <w:p w:rsidR="00D344F7" w:rsidRDefault="002907A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Metin on isleme (kucuk harf, noktalama temizleme) UNUTMAYIN!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</w:t>
      </w:r>
      <w:r>
        <w:rPr>
          <w:color w:val="BDBDBD"/>
          <w:sz w:val="12"/>
        </w:rPr>
        <w:t>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D344F7" w:rsidRDefault="00D344F7"/>
    <w:p w:rsidR="00D344F7" w:rsidRDefault="002907A0">
      <w:r>
        <w:rPr>
          <w:i/>
          <w:color w:val="E65C00"/>
          <w:sz w:val="20"/>
        </w:rPr>
        <w:t xml:space="preserve">  Süre: 12 dakika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D344F7">
        <w:trPr>
          <w:jc w:val="center"/>
        </w:trPr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Metin Pipeline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Metin -&gt; Vektorizasyon -&gt; Siniflandirma -&gt; Degerlendirme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Tam NLP is akisi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Pipeline gorseli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MultinomialNB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Metin siniflandirma icin Naive Bayes varyanti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Kelime frekanslari ile calisir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MultinomialNB ornegi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20 Newsgroups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Klasik metin siniflandirma veri seti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20 haber kategorisi, binlerce makale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Veri seti tanitimi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Metin On Isleme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 xml:space="preserve">Metni temizleme ve </w:t>
            </w:r>
            <w:r>
              <w:rPr>
                <w:sz w:val="18"/>
              </w:rPr>
              <w:t>hazirlama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Kucuk harf, noktalama cikarma, stop words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On isleme adimlari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Ozellik Secimi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En onemli kelimelerin secilmesi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chi2, mutual_info ile en belirleyici kelimeler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Ozellik secimi ornegi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D344F7" w:rsidRDefault="002907A0">
      <w:r>
        <w:rPr>
          <w:sz w:val="20"/>
        </w:rPr>
        <w:t>Metin siniflandirma pipeline i: 1) Metin veri seti</w:t>
      </w:r>
      <w:r>
        <w:rPr>
          <w:sz w:val="20"/>
        </w:rPr>
        <w:t>ni yukle, 2) On isleme (kucuk harf, temizlik), 3) Vektorizasyon (TF-IDF), 4) Train/Test bolmesi, 5) Model egitimi, 6) Tahmin ve degerlendirme.</w:t>
      </w:r>
    </w:p>
    <w:p w:rsidR="00D344F7" w:rsidRDefault="002907A0">
      <w:r>
        <w:rPr>
          <w:sz w:val="20"/>
        </w:rPr>
        <w:t>MultinomialNB, metin siniflandirma icin en yaygin Naive Bayes varyantiidir. Kelime frekanslari (sayim verileri) i</w:t>
      </w:r>
      <w:r>
        <w:rPr>
          <w:sz w:val="20"/>
        </w:rPr>
        <w:t>le calisir. Hizli, basit ve ogenellikle iyi sonuc verir. Spam filtresi, haber siniflandirma ve duygu analizinde cok kullanilir.</w:t>
      </w:r>
    </w:p>
    <w:p w:rsidR="00D344F7" w:rsidRDefault="002907A0">
      <w:r>
        <w:rPr>
          <w:sz w:val="20"/>
        </w:rPr>
        <w:t>Metin on isleme adimlari: lowercase (kucuk harf), stop words cikarma (ve, bir, bu), stemming (koklere ayirma), lemmatization (so</w:t>
      </w:r>
      <w:r>
        <w:rPr>
          <w:sz w:val="20"/>
        </w:rPr>
        <w:t>zluk formuna getirme). Scikit-learn da bu adimlarin cogu TfidfVectorizer parametreleri ile yapilabilir.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Spam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E-posta metni -&gt; TF-IDF -&gt; NB -&gt; Spam/Normal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Spam filtresi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Duygu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Yorum metni -&gt; TF-IDF -&gt;</w:t>
            </w:r>
            <w:r>
              <w:rPr>
                <w:sz w:val="18"/>
              </w:rPr>
              <w:t xml:space="preserve"> SVM -&gt; Pozitif/Negatif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Duygu analizi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Haber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Makale -&gt; TF-IDF -&gt; NB -&gt; Spor/Politika/Teknoloji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Haber siniflandirma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On Isleme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'HARIKA!!!' -&gt; 'harika'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Temizleme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D344F7" w:rsidRDefault="002907A0">
      <w:pPr>
        <w:pStyle w:val="ListeMaddemi"/>
      </w:pPr>
      <w:r>
        <w:rPr>
          <w:sz w:val="20"/>
        </w:rPr>
        <w:t>Metin siniflandirma pipeline semasi</w:t>
      </w:r>
    </w:p>
    <w:p w:rsidR="00D344F7" w:rsidRDefault="002907A0">
      <w:pPr>
        <w:pStyle w:val="ListeMaddemi"/>
      </w:pPr>
      <w:r>
        <w:rPr>
          <w:sz w:val="20"/>
        </w:rPr>
        <w:t>MultinomialNB calisma mantigi</w:t>
      </w:r>
    </w:p>
    <w:p w:rsidR="00D344F7" w:rsidRDefault="002907A0">
      <w:pPr>
        <w:pStyle w:val="ListeMaddemi"/>
      </w:pPr>
      <w:r>
        <w:rPr>
          <w:sz w:val="20"/>
        </w:rPr>
        <w:t xml:space="preserve">On </w:t>
      </w:r>
      <w:r>
        <w:rPr>
          <w:sz w:val="20"/>
        </w:rPr>
        <w:t>isleme oncesi/sonrasi ornek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D344F7" w:rsidRDefault="002907A0">
      <w:r>
        <w:rPr>
          <w:b/>
          <w:color w:val="E65C00"/>
          <w:sz w:val="20"/>
        </w:rPr>
        <w:t xml:space="preserve">  1. </w:t>
      </w:r>
      <w:r>
        <w:rPr>
          <w:sz w:val="20"/>
        </w:rPr>
        <w:t>Pipeline = Fabrika: ham metin girer, sinif cikar</w:t>
      </w:r>
    </w:p>
    <w:p w:rsidR="00D344F7" w:rsidRDefault="002907A0">
      <w:r>
        <w:rPr>
          <w:b/>
          <w:color w:val="E65C00"/>
          <w:sz w:val="20"/>
        </w:rPr>
        <w:t xml:space="preserve">  2. </w:t>
      </w:r>
      <w:r>
        <w:rPr>
          <w:sz w:val="20"/>
        </w:rPr>
        <w:t>MultinomialNB = Kelime dedektifi: kelimelere bakarak karar verir</w:t>
      </w:r>
    </w:p>
    <w:p w:rsidR="00D344F7" w:rsidRDefault="002907A0">
      <w:r>
        <w:rPr>
          <w:b/>
          <w:color w:val="E65C00"/>
          <w:sz w:val="20"/>
        </w:rPr>
        <w:t xml:space="preserve">  3. </w:t>
      </w:r>
      <w:r>
        <w:rPr>
          <w:sz w:val="20"/>
        </w:rPr>
        <w:t>On isleme = Yikama: kirli veriyi temizleme</w:t>
      </w:r>
    </w:p>
    <w:p w:rsidR="00D344F7" w:rsidRDefault="002907A0">
      <w:r>
        <w:rPr>
          <w:b/>
          <w:color w:val="E65C00"/>
          <w:sz w:val="20"/>
        </w:rPr>
        <w:lastRenderedPageBreak/>
        <w:t xml:space="preserve">  4. </w:t>
      </w:r>
      <w:r>
        <w:rPr>
          <w:sz w:val="20"/>
        </w:rPr>
        <w:t>TF-IDF = Onem filtresi: on</w:t>
      </w:r>
      <w:r>
        <w:rPr>
          <w:sz w:val="20"/>
        </w:rPr>
        <w:t>emli kelimeleri one cikarir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D344F7" w:rsidRDefault="002907A0">
      <w:pPr>
        <w:pStyle w:val="ListeMaddemi"/>
      </w:pPr>
      <w:r>
        <w:rPr>
          <w:sz w:val="20"/>
        </w:rPr>
        <w:t>MultinomialNB neden metin icin iyi? - Kelime frekanslari ile dogal uyum, hizli, basit.</w:t>
      </w:r>
    </w:p>
    <w:p w:rsidR="00D344F7" w:rsidRDefault="002907A0">
      <w:pPr>
        <w:pStyle w:val="ListeMaddemi"/>
      </w:pPr>
      <w:r>
        <w:rPr>
          <w:sz w:val="20"/>
        </w:rPr>
        <w:t>On isleme neden gerekli? - Gurultu azaltir, model performansini arttirir.</w:t>
      </w:r>
    </w:p>
    <w:p w:rsidR="00D344F7" w:rsidRDefault="002907A0">
      <w:pPr>
        <w:pStyle w:val="ListeMaddemi"/>
      </w:pPr>
      <w:r>
        <w:rPr>
          <w:sz w:val="20"/>
        </w:rPr>
        <w:t xml:space="preserve">Stop words nedir? - Siniflandirmaya katki </w:t>
      </w:r>
      <w:r>
        <w:rPr>
          <w:sz w:val="20"/>
        </w:rPr>
        <w:t>saglaamaayan yaygin kelimeler (ve, bir, bu).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D344F7" w:rsidRDefault="00D344F7"/>
    <w:p w:rsidR="00D344F7" w:rsidRDefault="002907A0">
      <w:r>
        <w:rPr>
          <w:i/>
          <w:color w:val="6A1B9A"/>
          <w:sz w:val="20"/>
        </w:rPr>
        <w:t xml:space="preserve">  Süre: 10 dakika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Uygulama Etkinliği: "Metin Siniflandirma Karsilastirma"</w:t>
      </w:r>
    </w:p>
    <w:p w:rsidR="00D344F7" w:rsidRDefault="002907A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D344F7" w:rsidRDefault="002907A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algoritmalari metin siniflandirmada karsilastirmak.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D344F7" w:rsidRDefault="002907A0">
      <w:r>
        <w:rPr>
          <w:b/>
          <w:color w:val="6A1B9A"/>
          <w:sz w:val="20"/>
        </w:rPr>
        <w:t xml:space="preserve">  1. </w:t>
      </w:r>
      <w:r>
        <w:rPr>
          <w:sz w:val="20"/>
        </w:rPr>
        <w:t>Ayni metin veri setinde MultinomialNB, SVM (LinearSVC) ve Logistic Regression modell</w:t>
      </w:r>
      <w:r>
        <w:rPr>
          <w:sz w:val="20"/>
        </w:rPr>
        <w:t>eri kurun.</w:t>
      </w:r>
    </w:p>
    <w:p w:rsidR="00D344F7" w:rsidRDefault="002907A0">
      <w:r>
        <w:rPr>
          <w:b/>
          <w:color w:val="6A1B9A"/>
          <w:sz w:val="20"/>
        </w:rPr>
        <w:t xml:space="preserve">  2. </w:t>
      </w:r>
      <w:r>
        <w:rPr>
          <w:sz w:val="20"/>
        </w:rPr>
        <w:t>Her model icin accuracy, precision, recall hesaplayin.</w:t>
      </w:r>
    </w:p>
    <w:p w:rsidR="00D344F7" w:rsidRDefault="002907A0">
      <w:r>
        <w:rPr>
          <w:b/>
          <w:color w:val="6A1B9A"/>
          <w:sz w:val="20"/>
        </w:rPr>
        <w:t xml:space="preserve">  3. </w:t>
      </w:r>
      <w:r>
        <w:rPr>
          <w:sz w:val="20"/>
        </w:rPr>
        <w:t>Karsilastirma tablosu olusturun.</w:t>
      </w:r>
    </w:p>
    <w:p w:rsidR="00D344F7" w:rsidRDefault="002907A0">
      <w:r>
        <w:rPr>
          <w:b/>
          <w:color w:val="6A1B9A"/>
          <w:sz w:val="20"/>
        </w:rPr>
        <w:t xml:space="preserve">  4. </w:t>
      </w:r>
      <w:r>
        <w:rPr>
          <w:sz w:val="20"/>
        </w:rPr>
        <w:t>En basarili modeli secin ve gerekcelendirin.</w:t>
      </w:r>
    </w:p>
    <w:p w:rsidR="00D344F7" w:rsidRDefault="002907A0">
      <w:r>
        <w:rPr>
          <w:b/>
          <w:color w:val="6A1B9A"/>
          <w:sz w:val="20"/>
        </w:rPr>
        <w:t xml:space="preserve">  5. </w:t>
      </w:r>
      <w:r>
        <w:rPr>
          <w:sz w:val="20"/>
        </w:rPr>
        <w:t>Yeni metinlerle modeli test edin.</w:t>
      </w:r>
    </w:p>
    <w:p w:rsidR="00D344F7" w:rsidRDefault="002907A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Metin Siniflandirma Karsilastirma Raporu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</w:t>
      </w:r>
      <w:r>
        <w:rPr>
          <w:b/>
          <w:color w:val="6A1B9A"/>
          <w:sz w:val="24"/>
        </w:rPr>
        <w:t>Transfer Soruları</w:t>
      </w:r>
    </w:p>
    <w:p w:rsidR="00D344F7" w:rsidRDefault="002907A0">
      <w:r>
        <w:rPr>
          <w:b/>
          <w:color w:val="6A1B9A"/>
          <w:sz w:val="20"/>
        </w:rPr>
        <w:t xml:space="preserve">  1. </w:t>
      </w:r>
      <w:r>
        <w:rPr>
          <w:sz w:val="20"/>
        </w:rPr>
        <w:t>Chatbot nasil calisir?</w:t>
      </w:r>
    </w:p>
    <w:p w:rsidR="00D344F7" w:rsidRDefault="002907A0">
      <w:r>
        <w:rPr>
          <w:b/>
          <w:color w:val="6A1B9A"/>
          <w:sz w:val="20"/>
        </w:rPr>
        <w:t xml:space="preserve">  2. </w:t>
      </w:r>
      <w:r>
        <w:rPr>
          <w:sz w:val="20"/>
        </w:rPr>
        <w:t>Otomatik ceviri metin siniflandirma kullaniyor mu?</w:t>
      </w:r>
    </w:p>
    <w:p w:rsidR="00D344F7" w:rsidRDefault="002907A0">
      <w:r>
        <w:rPr>
          <w:b/>
          <w:color w:val="6A1B9A"/>
          <w:sz w:val="20"/>
        </w:rPr>
        <w:t xml:space="preserve">  3. </w:t>
      </w:r>
      <w:r>
        <w:rPr>
          <w:sz w:val="20"/>
        </w:rPr>
        <w:t>Sahte haber tespiti nasil yapilir?</w:t>
      </w:r>
    </w:p>
    <w:p w:rsidR="00D344F7" w:rsidRDefault="002907A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Dogal Dil Isleme, Bilgi Bilimi, Medya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D344F7" w:rsidRDefault="002907A0">
            <w:r>
              <w:rPr>
                <w:sz w:val="20"/>
              </w:rPr>
              <w:t>Metin siniflandirma modeli egi</w:t>
            </w:r>
            <w:r>
              <w:rPr>
                <w:sz w:val="20"/>
              </w:rPr>
              <w:t>tim verisinde iyi ama yeni metinlerde kotuu.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1) Daha fazla egitim verisi toplayin. 2) On isleme iyilestirin. 3) n-gram kullanin (bigram, trigram). 4) max_features artirin veya azaltin.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 xml:space="preserve">5 farkli kategoride 5 er ornek metin </w:t>
      </w:r>
      <w:r>
        <w:rPr>
          <w:sz w:val="20"/>
        </w:rPr>
        <w:t>ile mini haber siniflandirma sistemi kurun.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D344F7" w:rsidRDefault="00D344F7"/>
    <w:p w:rsidR="00D344F7" w:rsidRDefault="002907A0">
      <w:r>
        <w:rPr>
          <w:i/>
          <w:color w:val="2E7D32"/>
          <w:sz w:val="20"/>
        </w:rPr>
        <w:t xml:space="preserve">  Süre: 8 dakika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D344F7" w:rsidRDefault="002907A0">
      <w:r>
        <w:rPr>
          <w:sz w:val="20"/>
        </w:rPr>
        <w:t xml:space="preserve">  ☐  Metin siniflandirma pipeline i olusturabiliyorum.</w:t>
      </w:r>
    </w:p>
    <w:p w:rsidR="00D344F7" w:rsidRDefault="002907A0">
      <w:r>
        <w:rPr>
          <w:sz w:val="20"/>
        </w:rPr>
        <w:t xml:space="preserve">  ☐  MultinomialNB ile metin siniflandirma yapabiliyorum.</w:t>
      </w:r>
    </w:p>
    <w:p w:rsidR="00D344F7" w:rsidRDefault="002907A0">
      <w:r>
        <w:rPr>
          <w:sz w:val="20"/>
        </w:rPr>
        <w:lastRenderedPageBreak/>
        <w:t xml:space="preserve">  ☐  Metin on isleme adimlarini uygulayabiliyorum.</w:t>
      </w:r>
    </w:p>
    <w:p w:rsidR="00D344F7" w:rsidRDefault="002907A0">
      <w:r>
        <w:rPr>
          <w:sz w:val="20"/>
        </w:rPr>
        <w:t xml:space="preserve">  ☐  Farkli algoritmalari metin verisinde karsilastirabiliyorum.</w:t>
      </w:r>
    </w:p>
    <w:p w:rsidR="00D344F7" w:rsidRDefault="002907A0">
      <w:r>
        <w:rPr>
          <w:sz w:val="20"/>
        </w:rPr>
        <w:t xml:space="preserve">  ☐  Yeni metinleri sinifla</w:t>
      </w:r>
      <w:r>
        <w:rPr>
          <w:sz w:val="20"/>
        </w:rPr>
        <w:t>ndiirabiliyorum.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Tam metin pipeline i kurabiliiiyor muyum?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>On isleme adimlarini biliiyor muyum?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>Yeni metin verisiyle model test edebiliiyor muyum?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MultinomialNB ne icin uygun?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siniflandirma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Stop words ne?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Anlam tasimaayan yaygin kelimeler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TF-IDF neden BoW dan iyi?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Onemli kelimelere agirlik verir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on isleme ilk adim?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Kucuk harfe cevirme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20 Newsgroups ne?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 xml:space="preserve">Klasik metin </w:t>
            </w:r>
            <w:r>
              <w:rPr>
                <w:sz w:val="18"/>
              </w:rPr>
              <w:t>siniflandirma veri seti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D344F7" w:rsidRDefault="002907A0">
      <w:r>
        <w:rPr>
          <w:b/>
          <w:color w:val="2E7D32"/>
          <w:sz w:val="20"/>
        </w:rPr>
        <w:t>Açık Uçlu: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Metin siniflandirma gelecekte insanlarin yerini alir mi?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>Turkce NLP neden zor?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>Yapay zeka metni gercekten anliyor mu?</w:t>
      </w:r>
    </w:p>
    <w:p w:rsidR="00D344F7" w:rsidRDefault="002907A0">
      <w:r>
        <w:rPr>
          <w:b/>
          <w:color w:val="2E7D32"/>
          <w:sz w:val="20"/>
        </w:rPr>
        <w:t>Eleştirel Düşünme: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Metin siniflandirma sansur araci olabilir </w:t>
      </w:r>
      <w:r>
        <w:rPr>
          <w:sz w:val="20"/>
        </w:rPr>
        <w:t>mi?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>Duygu analizi gercegi yansitir mi?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>Otomatik siniflandirma ne kadar guvenilir?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Adım Adım Uygulama: "Metin Siniflandirma Uygulamasi"</w:t>
      </w:r>
    </w:p>
    <w:p w:rsidR="00D344F7" w:rsidRDefault="002907A0">
      <w:r>
        <w:rPr>
          <w:b/>
          <w:color w:val="1B2A4A"/>
          <w:sz w:val="20"/>
        </w:rPr>
        <w:t xml:space="preserve">Hedef: </w:t>
      </w:r>
      <w:r>
        <w:rPr>
          <w:sz w:val="20"/>
        </w:rPr>
        <w:t>Tam metin pipeline i kurmak ve algoritmalari karsilastirmak.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1. Veri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veri seti yukleme/olusturma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Hazirlik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 TF-IDF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TfidfVectorizer ile vektorizasyon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Donusum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3. Model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MultinomialNB ile egitim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Siniflandirma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4. Deger.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CM ve classification report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5. Test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Yeni metinlerle tahmin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Dogrulama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Metin pipeline calisiyor ve yeni metinler siniflandirilabiliyor.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</w:t>
      </w:r>
      <w:r>
        <w:rPr>
          <w:color w:val="BDBDBD"/>
          <w:sz w:val="12"/>
        </w:rPr>
        <w:t>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Canlı Demo: "Canli Spam Filtresi"</w:t>
      </w:r>
    </w:p>
    <w:p w:rsidR="00D344F7" w:rsidRDefault="002907A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Canli olarak spam filtresi kurar ve test eder.</w:t>
      </w:r>
    </w:p>
    <w:p w:rsidR="00D344F7" w:rsidRDefault="002907A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metin siniflandirma sistemini kurar.</w:t>
      </w:r>
    </w:p>
    <w:p w:rsidR="00D344F7" w:rsidRDefault="002907A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 xml:space="preserve">On isleme </w:t>
      </w:r>
      <w:r>
        <w:rPr>
          <w:sz w:val="20"/>
        </w:rPr>
        <w:t>ATLAMAYIN!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10 ornekle basit metin siniflandirma yapin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MultinomialNB ve SVM karsilastirin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20 Newsgroups veri</w:t>
            </w:r>
            <w:r>
              <w:rPr>
                <w:sz w:val="18"/>
              </w:rPr>
              <w:t xml:space="preserve"> setinde 3 algoritma karsilastirmali rapor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Vaka Çalışması: "Yanlis Siniflandirma"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D344F7" w:rsidRDefault="002907A0">
            <w:r>
              <w:rPr>
                <w:sz w:val="20"/>
              </w:rPr>
              <w:t>Spam filtresi 'Bankanizdan onemli bildirim' e-postasini spam olarak isaretledi. Gercek ba</w:t>
            </w:r>
            <w:r>
              <w:rPr>
                <w:sz w:val="20"/>
              </w:rPr>
              <w:t>nka bildirimiydi. Neden ve nasil duzeltilir?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False positive: 'banka' kelimesi spam metinlerde de gectiigii icin. Daha fazla ozellik ve baglam bilgisi eklenerek iyilestirilebilir.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</w:t>
      </w:r>
      <w:r>
        <w:rPr>
          <w:color w:val="BDBDBD"/>
          <w:sz w:val="12"/>
        </w:rPr>
        <w:t>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D344F7" w:rsidRDefault="002907A0">
      <w:r>
        <w:rPr>
          <w:sz w:val="20"/>
        </w:rPr>
        <w:t>Tam bir metin siniflandirma pipeline i kurduk: metin yukleme, on isleme, TF-IDF vektorizasyon, MultinomialNB egitim ve degerlendirme.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Metin Pipeline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MultinomialNB</w:t>
            </w:r>
          </w:p>
        </w:tc>
      </w:tr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On Isleme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Stop Words</w:t>
            </w:r>
          </w:p>
        </w:tc>
      </w:tr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TF-IDF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Spam Filtresi</w:t>
            </w:r>
          </w:p>
        </w:tc>
      </w:tr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Duygu Analizi</w:t>
            </w:r>
          </w:p>
        </w:tc>
        <w:tc>
          <w:tcPr>
            <w:tcW w:w="4819" w:type="dxa"/>
          </w:tcPr>
          <w:p w:rsidR="00D344F7" w:rsidRDefault="00D344F7"/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D344F7" w:rsidRDefault="002907A0">
      <w:r>
        <w:rPr>
          <w:sz w:val="20"/>
        </w:rPr>
        <w:t>Metin siniflandirmayi tamamladik; bir sonraki derste Modul 2 genel tekrari yapacagiz.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D344F7" w:rsidRDefault="002907A0">
            <w:r>
              <w:rPr>
                <w:sz w:val="20"/>
              </w:rPr>
              <w:t>Gorev: Kendi metin veri setinizle</w:t>
            </w:r>
            <w:r>
              <w:rPr>
                <w:sz w:val="20"/>
              </w:rPr>
              <w:t xml:space="preserve"> (en az 30 ornek) bir siniflandirma sistemi kurun.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Pipeline calisiyor, CM ve rapor mevcut, yeni metin testi yapilmis.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NOTLAR  |  Öğretmen Not</w:t>
            </w:r>
            <w:r>
              <w:rPr>
                <w:b/>
                <w:color w:val="FFFFFF"/>
                <w:sz w:val="28"/>
              </w:rPr>
              <w:t>ları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D344F7" w:rsidRDefault="002907A0">
      <w:pPr>
        <w:pStyle w:val="ListeMaddemi"/>
      </w:pPr>
      <w:r>
        <w:rPr>
          <w:sz w:val="20"/>
        </w:rPr>
        <w:t>Ornek metin veri seti hazirlaayin.</w:t>
      </w:r>
    </w:p>
    <w:p w:rsidR="00D344F7" w:rsidRDefault="002907A0">
      <w:pPr>
        <w:pStyle w:val="ListeMaddemi"/>
      </w:pPr>
      <w:r>
        <w:rPr>
          <w:sz w:val="20"/>
        </w:rPr>
        <w:t>MultinomialNB orneklerini hazirlaayin.</w:t>
      </w:r>
    </w:p>
    <w:p w:rsidR="00D344F7" w:rsidRDefault="002907A0">
      <w:pPr>
        <w:pStyle w:val="ListeMaddemi"/>
      </w:pPr>
      <w:r>
        <w:rPr>
          <w:sz w:val="20"/>
        </w:rPr>
        <w:t>20 Newsgroups veri setini onceden indirin.</w:t>
      </w:r>
    </w:p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344F7">
        <w:trPr>
          <w:jc w:val="center"/>
        </w:trPr>
        <w:tc>
          <w:tcPr>
            <w:tcW w:w="4819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Turkce metin sorunlu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 xml:space="preserve">Ingilizce orneklerle baslayin veya </w:t>
            </w:r>
            <w:r>
              <w:rPr>
                <w:sz w:val="18"/>
              </w:rPr>
              <w:t>stop_words listesi olusturun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Veri seti kucuk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>Daha fazla ornek toplayin veya veri artirma yapin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Model kottuu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>On isleme iyilestirin, max_features ayarlayin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%15, Uygulama %85.</w:t>
      </w:r>
    </w:p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D344F7" w:rsidRDefault="002907A0">
            <w:r>
              <w:rPr>
                <w:sz w:val="20"/>
              </w:rPr>
              <w:t xml:space="preserve">20 Newsgroups </w:t>
            </w:r>
            <w:r>
              <w:rPr>
                <w:sz w:val="20"/>
              </w:rPr>
              <w:t>indirilemiiiyorsa kendi olusturdugunuz kuucuk veri seti ile devam edin.</w:t>
            </w:r>
          </w:p>
        </w:tc>
      </w:tr>
    </w:tbl>
    <w:p w:rsidR="00D344F7" w:rsidRDefault="00D344F7"/>
    <w:p w:rsidR="00D344F7" w:rsidRDefault="002907A0">
      <w:r>
        <w:br w:type="page"/>
      </w:r>
    </w:p>
    <w:p w:rsidR="00D344F7" w:rsidRDefault="002907A0">
      <w:pPr>
        <w:jc w:val="center"/>
      </w:pPr>
      <w:r>
        <w:rPr>
          <w:b/>
          <w:color w:val="1B2A4A"/>
          <w:sz w:val="36"/>
        </w:rPr>
        <w:lastRenderedPageBreak/>
        <w:t>━━━  23. SAAT  ━━━</w:t>
      </w:r>
    </w:p>
    <w:p w:rsidR="00D344F7" w:rsidRDefault="002907A0">
      <w:pPr>
        <w:jc w:val="center"/>
      </w:pPr>
      <w:r>
        <w:rPr>
          <w:color w:val="2C6FAD"/>
          <w:sz w:val="32"/>
        </w:rPr>
        <w:t>Modul 2 Genel Tekrar</w:t>
      </w:r>
    </w:p>
    <w:p w:rsidR="00D344F7" w:rsidRDefault="00D344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Modul 2 boyunca ogrenilen tum konulari tekrar eder ve pekistirir.</w:t>
      </w:r>
    </w:p>
    <w:p w:rsidR="00D344F7" w:rsidRDefault="00D344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2.5.1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Python kurulumu, NumPy ve Matplotlib konularini tekrar eder.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2.5.2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 siniflandirma algoritmasini tekrar eder.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2.5.3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siniflandirma ve model degerlendirme konularini tekrar eder.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</w:t>
            </w:r>
          </w:p>
        </w:tc>
      </w:tr>
    </w:tbl>
    <w:p w:rsidR="00D344F7" w:rsidRDefault="00D344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Modul 2 nin tum konularini tamamlamis olmak.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D344F7" w:rsidRDefault="002907A0">
      <w:pPr>
        <w:pStyle w:val="ListeMaddemi"/>
      </w:pPr>
      <w:r>
        <w:rPr>
          <w:sz w:val="20"/>
        </w:rPr>
        <w:t>Python, NumPy, Matplotlib temellerini.</w:t>
      </w:r>
    </w:p>
    <w:p w:rsidR="00D344F7" w:rsidRDefault="002907A0">
      <w:pPr>
        <w:pStyle w:val="ListeMaddemi"/>
      </w:pPr>
      <w:r>
        <w:rPr>
          <w:sz w:val="20"/>
        </w:rPr>
        <w:t>KNN, Karar Agaci, Naive Bayes, SVM algoritmalarini.</w:t>
      </w:r>
    </w:p>
    <w:p w:rsidR="00D344F7" w:rsidRDefault="002907A0">
      <w:pPr>
        <w:pStyle w:val="ListeMaddemi"/>
      </w:pPr>
      <w:r>
        <w:rPr>
          <w:sz w:val="20"/>
        </w:rPr>
        <w:t xml:space="preserve">Metin siniflandirma ve model </w:t>
      </w:r>
      <w:r>
        <w:rPr>
          <w:sz w:val="20"/>
        </w:rPr>
        <w:t>degerlendirme metriklerini.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D344F7" w:rsidRDefault="002907A0">
      <w:pPr>
        <w:pStyle w:val="ListeMaddemi"/>
      </w:pPr>
      <w:r>
        <w:rPr>
          <w:sz w:val="20"/>
        </w:rPr>
        <w:t>Tekrarin gereksiz oldugu sanilmasi.</w:t>
      </w:r>
    </w:p>
    <w:p w:rsidR="00D344F7" w:rsidRDefault="002907A0">
      <w:pPr>
        <w:pStyle w:val="ListeMaddemi"/>
      </w:pPr>
      <w:r>
        <w:rPr>
          <w:sz w:val="20"/>
        </w:rPr>
        <w:t>Sinav oncesi tekrarin yeterli oldugu dusuncesi.</w:t>
      </w:r>
    </w:p>
    <w:p w:rsidR="00D344F7" w:rsidRDefault="002907A0">
      <w:pPr>
        <w:pStyle w:val="ListeMaddemi"/>
      </w:pPr>
      <w:r>
        <w:rPr>
          <w:sz w:val="20"/>
        </w:rPr>
        <w:t>Sadece teorik tekrarin yeterli oldugu yanilgisi.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D344F7" w:rsidRDefault="002907A0">
      <w:pPr>
        <w:pStyle w:val="ListeMaddemi"/>
      </w:pPr>
      <w:r>
        <w:rPr>
          <w:sz w:val="20"/>
        </w:rPr>
        <w:t>Bilgisayar</w:t>
      </w:r>
    </w:p>
    <w:p w:rsidR="00D344F7" w:rsidRDefault="002907A0">
      <w:pPr>
        <w:pStyle w:val="ListeMaddemi"/>
      </w:pPr>
      <w:r>
        <w:rPr>
          <w:sz w:val="20"/>
        </w:rPr>
        <w:t>PyCharm</w:t>
      </w:r>
    </w:p>
    <w:p w:rsidR="00D344F7" w:rsidRDefault="002907A0">
      <w:pPr>
        <w:pStyle w:val="ListeMaddemi"/>
      </w:pPr>
      <w:r>
        <w:rPr>
          <w:sz w:val="20"/>
        </w:rPr>
        <w:t>Tum ders notlari</w:t>
      </w:r>
    </w:p>
    <w:p w:rsidR="00D344F7" w:rsidRDefault="002907A0">
      <w:pPr>
        <w:pStyle w:val="ListeMaddemi"/>
      </w:pPr>
      <w:r>
        <w:rPr>
          <w:sz w:val="20"/>
        </w:rPr>
        <w:t xml:space="preserve">Tekrar </w:t>
      </w:r>
      <w:r>
        <w:rPr>
          <w:sz w:val="20"/>
        </w:rPr>
        <w:t>sorulari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D344F7" w:rsidRDefault="00D344F7"/>
    <w:p w:rsidR="00D344F7" w:rsidRDefault="002907A0">
      <w:r>
        <w:rPr>
          <w:i/>
          <w:color w:val="2C6FAD"/>
          <w:sz w:val="20"/>
        </w:rPr>
        <w:t xml:space="preserve">  Süre: 5 dakika</w:t>
      </w:r>
    </w:p>
    <w:p w:rsidR="00D344F7" w:rsidRDefault="002907A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"24 saatlik bir yolculuk yaptik: Python dan metin siniflandirmaaaya.</w:t>
      </w:r>
      <w:r>
        <w:rPr>
          <w:sz w:val="20"/>
        </w:rPr>
        <w:t xml:space="preserve"> Simdi tum yolu gozden gecirelim!"</w:t>
      </w:r>
    </w:p>
    <w:p w:rsidR="00D344F7" w:rsidRDefault="002907A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Sinav oncesi ders calisma gibi: tum konulari gozden gecirip zayif noktalari guclendirmek.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D344F7" w:rsidRDefault="002907A0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Modul 2 de kac ana konu var?</w:t>
      </w:r>
    </w:p>
    <w:p w:rsidR="00D344F7" w:rsidRDefault="002907A0">
      <w:r>
        <w:rPr>
          <w:b/>
          <w:color w:val="2C6FAD"/>
          <w:sz w:val="20"/>
        </w:rPr>
        <w:t xml:space="preserve">  2. </w:t>
      </w:r>
      <w:r>
        <w:rPr>
          <w:sz w:val="20"/>
        </w:rPr>
        <w:t>En zor konu hangisiydi?</w:t>
      </w:r>
    </w:p>
    <w:p w:rsidR="00D344F7" w:rsidRDefault="002907A0">
      <w:r>
        <w:rPr>
          <w:b/>
          <w:color w:val="2C6FAD"/>
          <w:sz w:val="20"/>
        </w:rPr>
        <w:t xml:space="preserve">  3. </w:t>
      </w:r>
      <w:r>
        <w:rPr>
          <w:sz w:val="20"/>
        </w:rPr>
        <w:t xml:space="preserve">En kolay </w:t>
      </w:r>
      <w:r>
        <w:rPr>
          <w:sz w:val="20"/>
        </w:rPr>
        <w:t>konu hangisiydi?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Motivasyon Etkinliği: "Konu Haritasi"</w:t>
      </w:r>
    </w:p>
    <w:p w:rsidR="00D344F7" w:rsidRDefault="002907A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Modul 2 konu haritasini cikarma.</w:t>
      </w:r>
    </w:p>
    <w:p w:rsidR="00D344F7" w:rsidRDefault="002907A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tahtaya Modul 2 alt konularini yazar. Ogrenciler her konudaki guevenlilik seviyesini 1-5 puan ile degerlendirir.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D344F7" w:rsidRDefault="002907A0">
            <w:r>
              <w:rPr>
                <w:sz w:val="20"/>
              </w:rPr>
              <w:t>Bir is gorusmesinde 'Makine ogrenmesi algoritmalarini biliyor musunuz?' diye sorsalar ne cevap verirdiniz?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D344F7" w:rsidRDefault="00D344F7"/>
    <w:p w:rsidR="00D344F7" w:rsidRDefault="002907A0">
      <w:r>
        <w:rPr>
          <w:i/>
          <w:color w:val="007A7A"/>
          <w:sz w:val="20"/>
        </w:rPr>
        <w:t xml:space="preserve">  Süre: </w:t>
      </w:r>
      <w:r>
        <w:rPr>
          <w:i/>
          <w:color w:val="007A7A"/>
          <w:sz w:val="20"/>
        </w:rPr>
        <w:t>10 dakika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Keşif Etkinliği: "Kapsamli Tekrar Calismasi"</w:t>
      </w:r>
    </w:p>
    <w:p w:rsidR="00D344F7" w:rsidRDefault="002907A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D344F7" w:rsidRDefault="002907A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Tum konulari kodlaama ile tekrar etmek.</w:t>
      </w:r>
    </w:p>
    <w:p w:rsidR="00D344F7" w:rsidRDefault="002907A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tum kutuphaneler, ders notlari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D344F7" w:rsidRDefault="002907A0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NumPy ile dizi/matris </w:t>
      </w:r>
      <w:r>
        <w:rPr>
          <w:sz w:val="20"/>
        </w:rPr>
        <w:t>islemleri tekrari (5 ornek).</w:t>
      </w:r>
    </w:p>
    <w:p w:rsidR="00D344F7" w:rsidRDefault="002907A0">
      <w:r>
        <w:rPr>
          <w:b/>
          <w:color w:val="007A7A"/>
          <w:sz w:val="20"/>
        </w:rPr>
        <w:t xml:space="preserve">  2. </w:t>
      </w:r>
      <w:r>
        <w:rPr>
          <w:sz w:val="20"/>
        </w:rPr>
        <w:t>Matplotlib ile 3 farkli grafik cizimi tekrari.</w:t>
      </w:r>
    </w:p>
    <w:p w:rsidR="00D344F7" w:rsidRDefault="002907A0">
      <w:r>
        <w:rPr>
          <w:b/>
          <w:color w:val="007A7A"/>
          <w:sz w:val="20"/>
        </w:rPr>
        <w:t xml:space="preserve">  3. </w:t>
      </w:r>
      <w:r>
        <w:rPr>
          <w:sz w:val="20"/>
        </w:rPr>
        <w:t>KNN ve SVM ile Iris siniflandirma tekrari.</w:t>
      </w:r>
    </w:p>
    <w:p w:rsidR="00D344F7" w:rsidRDefault="002907A0">
      <w:r>
        <w:rPr>
          <w:b/>
          <w:color w:val="007A7A"/>
          <w:sz w:val="20"/>
        </w:rPr>
        <w:t xml:space="preserve">  4. </w:t>
      </w:r>
      <w:r>
        <w:rPr>
          <w:sz w:val="20"/>
        </w:rPr>
        <w:t>Confusion matrix ve classification report tekrari.</w:t>
      </w:r>
    </w:p>
    <w:p w:rsidR="00D344F7" w:rsidRDefault="002907A0">
      <w:r>
        <w:rPr>
          <w:b/>
          <w:color w:val="007A7A"/>
          <w:sz w:val="20"/>
        </w:rPr>
        <w:t xml:space="preserve">  5. </w:t>
      </w:r>
      <w:r>
        <w:rPr>
          <w:sz w:val="20"/>
        </w:rPr>
        <w:t>Metin vektorizasyon ve siniflandirma tekrari.</w:t>
      </w:r>
    </w:p>
    <w:p w:rsidR="00D344F7" w:rsidRDefault="002907A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Sinava</w:t>
      </w:r>
      <w:r>
        <w:rPr>
          <w:sz w:val="20"/>
        </w:rPr>
        <w:t xml:space="preserve"> hazirlanan: bilgilerini pekistiren</w:t>
      </w:r>
    </w:p>
    <w:p w:rsidR="00D344F7" w:rsidRDefault="002907A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Zayif noktalari tespit eder ve destekler</w:t>
      </w:r>
    </w:p>
    <w:p w:rsidR="00D344F7" w:rsidRDefault="002907A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Tekrar Defteri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D344F7" w:rsidRDefault="002907A0">
      <w:r>
        <w:rPr>
          <w:b/>
          <w:color w:val="007A7A"/>
          <w:sz w:val="20"/>
        </w:rPr>
        <w:t xml:space="preserve">  1. </w:t>
      </w:r>
      <w:r>
        <w:rPr>
          <w:sz w:val="20"/>
        </w:rPr>
        <w:t>Ogrenmeyi pekistirme teknikleri?</w:t>
      </w:r>
    </w:p>
    <w:p w:rsidR="00D344F7" w:rsidRDefault="002907A0">
      <w:r>
        <w:rPr>
          <w:b/>
          <w:color w:val="007A7A"/>
          <w:sz w:val="20"/>
        </w:rPr>
        <w:t xml:space="preserve">  2. </w:t>
      </w:r>
      <w:r>
        <w:rPr>
          <w:sz w:val="20"/>
        </w:rPr>
        <w:t>Aralikh tekrar (spaced repetition) nedir?</w:t>
      </w:r>
    </w:p>
    <w:p w:rsidR="00D344F7" w:rsidRDefault="002907A0">
      <w:r>
        <w:rPr>
          <w:b/>
          <w:color w:val="007A7A"/>
          <w:sz w:val="20"/>
        </w:rPr>
        <w:t xml:space="preserve">  3. </w:t>
      </w:r>
      <w:r>
        <w:rPr>
          <w:sz w:val="20"/>
        </w:rPr>
        <w:t>Aktif ogrenme neden dah</w:t>
      </w:r>
      <w:r>
        <w:rPr>
          <w:sz w:val="20"/>
        </w:rPr>
        <w:t>a etkili?</w:t>
      </w:r>
    </w:p>
    <w:p w:rsidR="00D344F7" w:rsidRDefault="002907A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Koda BAKMADAN yazmaya calisin! Bakamadiginiz yerler zayif noktalariniz.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D344F7" w:rsidRDefault="00D344F7"/>
    <w:p w:rsidR="00D344F7" w:rsidRDefault="002907A0">
      <w:r>
        <w:rPr>
          <w:i/>
          <w:color w:val="E65C00"/>
          <w:sz w:val="20"/>
        </w:rPr>
        <w:t xml:space="preserve">  Süre:</w:t>
      </w:r>
      <w:r>
        <w:rPr>
          <w:i/>
          <w:color w:val="E65C00"/>
          <w:sz w:val="20"/>
        </w:rPr>
        <w:t xml:space="preserve"> 12 dakika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D344F7">
        <w:trPr>
          <w:jc w:val="center"/>
        </w:trPr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Python Kurulumu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Python 3, PyCharm, pip, kutuphaneler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PATH, Interpreter, import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Kurulum ozeti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NumPy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Dizi, matris, oruntu, dosya islemleri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array, shape, dtype, save, load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NumPy ozeti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Matplotlib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Cizgi, sacilim, cubuk, histogram, pasta, subplot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plot, scatter, bar, hist, pie, subplot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Matplotlib ozeti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Siniflandirma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KNN, Karar Agaci, Naive Bayes, SVM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fit, predict, score, CM, precision, recall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Algoritma ozeti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Metin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BoW, TF-IDF, Multinomial</w:t>
            </w:r>
            <w:r>
              <w:rPr>
                <w:sz w:val="18"/>
              </w:rPr>
              <w:t>NB, metin pipeline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CountVectorizer, TfidfVectorizer, pipeline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Metin ozeti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D344F7" w:rsidRDefault="002907A0">
      <w:r>
        <w:rPr>
          <w:sz w:val="20"/>
        </w:rPr>
        <w:t xml:space="preserve">Modul 2 boyunca ogrendiklerimiz: 1) Gelistirme ortami kurulumu (Python, PyCharm, pip), 2) Veri islemleri (NumPy diziler, matrisler, dosya), 3) Veri gorsellesstirme </w:t>
      </w:r>
      <w:r>
        <w:rPr>
          <w:sz w:val="20"/>
        </w:rPr>
        <w:t>(Matplotlib grafikleri), 4) Siniflandirma algoritmalari (KNN, DT, NB, SVM), 5) Model degerlendirme (CM, precision, recall, F1, CV), 6) Metin siniflandirma (BoW, TF-IDF, MultinomialNB).</w:t>
      </w:r>
    </w:p>
    <w:p w:rsidR="00D344F7" w:rsidRDefault="002907A0">
      <w:r>
        <w:rPr>
          <w:sz w:val="20"/>
        </w:rPr>
        <w:t>Her algoritmanin guclu yonleri: KNN basit ve sezgisel, Karar Agaci yoru</w:t>
      </w:r>
      <w:r>
        <w:rPr>
          <w:sz w:val="20"/>
        </w:rPr>
        <w:t>mlanabilir, Naive Bayes hizli ve metin icin ideal, SVM karmasik karar sinirlari icin guclu.</w:t>
      </w:r>
    </w:p>
    <w:p w:rsidR="00D344F7" w:rsidRDefault="002907A0">
      <w:r>
        <w:rPr>
          <w:sz w:val="20"/>
        </w:rPr>
        <w:t>Model degerlendirme: Accuracy tek basina yetmez! Confusion matrix, precision, recall, F1-score ve cross-validation ile kapsamli degerlendirme yapilmalidir.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Somut </w:t>
      </w:r>
      <w:r>
        <w:rPr>
          <w:b/>
          <w:color w:val="E65C00"/>
          <w:sz w:val="24"/>
        </w:rPr>
        <w:t>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NumPy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np.array, np.zeros, np.random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Temel islemler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Grafik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plt.plot, plt.scatter, plt.hist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Gorsellesstirme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KNN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KNeighborsClassifier(n_neighbors=5)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Siniflandirma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TfidfVectorizer + MultinomialNB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 xml:space="preserve">Metin </w:t>
            </w:r>
            <w:r>
              <w:rPr>
                <w:sz w:val="18"/>
              </w:rPr>
              <w:t>siniflandirma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D344F7" w:rsidRDefault="002907A0">
      <w:pPr>
        <w:pStyle w:val="ListeMaddemi"/>
      </w:pPr>
      <w:r>
        <w:rPr>
          <w:sz w:val="20"/>
        </w:rPr>
        <w:t>Modul 2 konu haritasi</w:t>
      </w:r>
    </w:p>
    <w:p w:rsidR="00D344F7" w:rsidRDefault="002907A0">
      <w:pPr>
        <w:pStyle w:val="ListeMaddemi"/>
      </w:pPr>
      <w:r>
        <w:rPr>
          <w:sz w:val="20"/>
        </w:rPr>
        <w:t>Algoritma karsilastirma tablosu</w:t>
      </w:r>
    </w:p>
    <w:p w:rsidR="00D344F7" w:rsidRDefault="002907A0">
      <w:pPr>
        <w:pStyle w:val="ListeMaddemi"/>
      </w:pPr>
      <w:r>
        <w:rPr>
          <w:sz w:val="20"/>
        </w:rPr>
        <w:t>Tam ML pipeline semasi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D344F7" w:rsidRDefault="002907A0">
      <w:r>
        <w:rPr>
          <w:b/>
          <w:color w:val="E65C00"/>
          <w:sz w:val="20"/>
        </w:rPr>
        <w:t xml:space="preserve">  1. </w:t>
      </w:r>
      <w:r>
        <w:rPr>
          <w:sz w:val="20"/>
        </w:rPr>
        <w:t>Modul 2 = Arac cantasi: tum aletler ogreniildi</w:t>
      </w:r>
    </w:p>
    <w:p w:rsidR="00D344F7" w:rsidRDefault="002907A0">
      <w:r>
        <w:rPr>
          <w:b/>
          <w:color w:val="E65C00"/>
          <w:sz w:val="20"/>
        </w:rPr>
        <w:t xml:space="preserve">  2. </w:t>
      </w:r>
      <w:r>
        <w:rPr>
          <w:sz w:val="20"/>
        </w:rPr>
        <w:t>Tekrar = Bakim: aletleri keskinlestirmek</w:t>
      </w:r>
    </w:p>
    <w:p w:rsidR="00D344F7" w:rsidRDefault="002907A0">
      <w:r>
        <w:rPr>
          <w:b/>
          <w:color w:val="E65C00"/>
          <w:sz w:val="20"/>
        </w:rPr>
        <w:t xml:space="preserve">  3. </w:t>
      </w:r>
      <w:r>
        <w:rPr>
          <w:sz w:val="20"/>
        </w:rPr>
        <w:t xml:space="preserve">Sinav = </w:t>
      </w:r>
      <w:r>
        <w:rPr>
          <w:sz w:val="20"/>
        </w:rPr>
        <w:t>Performans testi: ne kadar ogrenildi</w:t>
      </w:r>
    </w:p>
    <w:p w:rsidR="00D344F7" w:rsidRDefault="002907A0">
      <w:r>
        <w:rPr>
          <w:b/>
          <w:color w:val="E65C00"/>
          <w:sz w:val="20"/>
        </w:rPr>
        <w:t xml:space="preserve">  4. </w:t>
      </w:r>
      <w:r>
        <w:rPr>
          <w:sz w:val="20"/>
        </w:rPr>
        <w:t>Proje = Gercek dunya: ogrenileni uygulama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D344F7" w:rsidRDefault="002907A0">
      <w:pPr>
        <w:pStyle w:val="ListeMaddemi"/>
      </w:pPr>
      <w:r>
        <w:rPr>
          <w:sz w:val="20"/>
        </w:rPr>
        <w:t>En onemli konu hangisi? - Hepsi birbiriyle baglantili: biri olmadan digeri eksik.</w:t>
      </w:r>
    </w:p>
    <w:p w:rsidR="00D344F7" w:rsidRDefault="002907A0">
      <w:pPr>
        <w:pStyle w:val="ListeMaddemi"/>
      </w:pPr>
      <w:r>
        <w:rPr>
          <w:sz w:val="20"/>
        </w:rPr>
        <w:t>En cok kullanilan algoritma? - Probleme bagli; genel amac icin SVM ve</w:t>
      </w:r>
      <w:r>
        <w:rPr>
          <w:sz w:val="20"/>
        </w:rPr>
        <w:t xml:space="preserve"> Random Forest populer.</w:t>
      </w:r>
    </w:p>
    <w:p w:rsidR="00D344F7" w:rsidRDefault="002907A0">
      <w:pPr>
        <w:pStyle w:val="ListeMaddemi"/>
      </w:pPr>
      <w:r>
        <w:rPr>
          <w:sz w:val="20"/>
        </w:rPr>
        <w:t>Modul 2 den sonra ne yapilmali? - Modul 3: Yapay Sinir Aglari.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D344F7" w:rsidRDefault="00D344F7"/>
    <w:p w:rsidR="00D344F7" w:rsidRDefault="002907A0">
      <w:r>
        <w:rPr>
          <w:i/>
          <w:color w:val="6A1B9A"/>
          <w:sz w:val="20"/>
        </w:rPr>
        <w:t xml:space="preserve">  Süre: 10 dakika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Uygulama Etkinliği: "Mini Sinav (Pratik)"</w:t>
      </w:r>
    </w:p>
    <w:p w:rsidR="00D344F7" w:rsidRDefault="002907A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D344F7" w:rsidRDefault="002907A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Sinav formatinda pratik sorulari cozmek.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D344F7" w:rsidRDefault="002907A0">
      <w:r>
        <w:rPr>
          <w:b/>
          <w:color w:val="6A1B9A"/>
          <w:sz w:val="20"/>
        </w:rPr>
        <w:t xml:space="preserve">  1. </w:t>
      </w:r>
      <w:r>
        <w:rPr>
          <w:sz w:val="20"/>
        </w:rPr>
        <w:t>NumPy sorusu: 3x4 rastgele matris olusturup istatistiklerini hesaplayin.</w:t>
      </w:r>
    </w:p>
    <w:p w:rsidR="00D344F7" w:rsidRDefault="002907A0">
      <w:r>
        <w:rPr>
          <w:b/>
          <w:color w:val="6A1B9A"/>
          <w:sz w:val="20"/>
        </w:rPr>
        <w:t xml:space="preserve">  2. </w:t>
      </w:r>
      <w:r>
        <w:rPr>
          <w:sz w:val="20"/>
        </w:rPr>
        <w:t>Matplotlib sorusu: Verilen veriyi uygu</w:t>
      </w:r>
      <w:r>
        <w:rPr>
          <w:sz w:val="20"/>
        </w:rPr>
        <w:t>n grafik ile gorsellesstirin.</w:t>
      </w:r>
    </w:p>
    <w:p w:rsidR="00D344F7" w:rsidRDefault="002907A0">
      <w:r>
        <w:rPr>
          <w:b/>
          <w:color w:val="6A1B9A"/>
          <w:sz w:val="20"/>
        </w:rPr>
        <w:t xml:space="preserve">  3. </w:t>
      </w:r>
      <w:r>
        <w:rPr>
          <w:sz w:val="20"/>
        </w:rPr>
        <w:t>KNN sorusu: Iris verisinde K=5 ile model kurup accuracy hesaplayin.</w:t>
      </w:r>
    </w:p>
    <w:p w:rsidR="00D344F7" w:rsidRDefault="002907A0">
      <w:r>
        <w:rPr>
          <w:b/>
          <w:color w:val="6A1B9A"/>
          <w:sz w:val="20"/>
        </w:rPr>
        <w:t xml:space="preserve">  4. </w:t>
      </w:r>
      <w:r>
        <w:rPr>
          <w:sz w:val="20"/>
        </w:rPr>
        <w:t>CM sorusu: Confusion matrix yorumlaayin.</w:t>
      </w:r>
    </w:p>
    <w:p w:rsidR="00D344F7" w:rsidRDefault="002907A0">
      <w:r>
        <w:rPr>
          <w:b/>
          <w:color w:val="6A1B9A"/>
          <w:sz w:val="20"/>
        </w:rPr>
        <w:t xml:space="preserve">  5. </w:t>
      </w:r>
      <w:r>
        <w:rPr>
          <w:sz w:val="20"/>
        </w:rPr>
        <w:t>Metin sorusu: 5 cumleyi TF-IDF ile vektorize edin.</w:t>
      </w:r>
    </w:p>
    <w:p w:rsidR="00D344F7" w:rsidRDefault="002907A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Mini Sinav Cevaplari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Transfer Soru</w:t>
      </w:r>
      <w:r>
        <w:rPr>
          <w:b/>
          <w:color w:val="6A1B9A"/>
          <w:sz w:val="24"/>
        </w:rPr>
        <w:t>ları</w:t>
      </w:r>
    </w:p>
    <w:p w:rsidR="00D344F7" w:rsidRDefault="002907A0">
      <w:r>
        <w:rPr>
          <w:b/>
          <w:color w:val="6A1B9A"/>
          <w:sz w:val="20"/>
        </w:rPr>
        <w:t xml:space="preserve">  1. </w:t>
      </w:r>
      <w:r>
        <w:rPr>
          <w:sz w:val="20"/>
        </w:rPr>
        <w:t>Is gorusmelerinde ML sorulari?</w:t>
      </w:r>
    </w:p>
    <w:p w:rsidR="00D344F7" w:rsidRDefault="002907A0">
      <w:r>
        <w:rPr>
          <w:b/>
          <w:color w:val="6A1B9A"/>
          <w:sz w:val="20"/>
        </w:rPr>
        <w:t xml:space="preserve">  2. </w:t>
      </w:r>
      <w:r>
        <w:rPr>
          <w:sz w:val="20"/>
        </w:rPr>
        <w:t>Kaggle yarismalarinda pratik beceri?</w:t>
      </w:r>
    </w:p>
    <w:p w:rsidR="00D344F7" w:rsidRDefault="002907A0">
      <w:r>
        <w:rPr>
          <w:b/>
          <w:color w:val="6A1B9A"/>
          <w:sz w:val="20"/>
        </w:rPr>
        <w:t xml:space="preserve">  3. </w:t>
      </w:r>
      <w:r>
        <w:rPr>
          <w:sz w:val="20"/>
        </w:rPr>
        <w:t>Online ML sertifika sinavlari?</w:t>
      </w:r>
    </w:p>
    <w:p w:rsidR="00D344F7" w:rsidRDefault="002907A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Egitim Bilimleri, Olcme ve Degerlendirme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D344F7" w:rsidRDefault="002907A0">
            <w:r>
              <w:rPr>
                <w:sz w:val="20"/>
              </w:rPr>
              <w:t>Mini sinavda 5 sorudan 2 sinde zorlandiniz. Bu zay</w:t>
            </w:r>
            <w:r>
              <w:rPr>
                <w:sz w:val="20"/>
              </w:rPr>
              <w:t>if alanlariniz.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Zayif alanlara odaklanin: o konularin ders notlarini tekrar okuyun, ornek kodlari yeniden yazin, farkli veri setleriyle pratik yapin.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 xml:space="preserve">Kendi ML cheat sheet inizi olusturun: tum onemli fonksiyonlar ve </w:t>
      </w:r>
      <w:r>
        <w:rPr>
          <w:sz w:val="20"/>
        </w:rPr>
        <w:t>parametreler.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D344F7" w:rsidRDefault="00D344F7"/>
    <w:p w:rsidR="00D344F7" w:rsidRDefault="002907A0">
      <w:r>
        <w:rPr>
          <w:i/>
          <w:color w:val="2E7D32"/>
          <w:sz w:val="20"/>
        </w:rPr>
        <w:t xml:space="preserve">  Süre: 8 dakika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D344F7" w:rsidRDefault="002907A0">
      <w:r>
        <w:rPr>
          <w:sz w:val="20"/>
        </w:rPr>
        <w:t xml:space="preserve">  ☐  Python kurulumu ve temel kullanimi</w:t>
      </w:r>
    </w:p>
    <w:p w:rsidR="00D344F7" w:rsidRDefault="002907A0">
      <w:r>
        <w:rPr>
          <w:sz w:val="20"/>
        </w:rPr>
        <w:t xml:space="preserve">  ☐  NumPy di</w:t>
      </w:r>
      <w:r>
        <w:rPr>
          <w:sz w:val="20"/>
        </w:rPr>
        <w:t>zi/matris islemleri</w:t>
      </w:r>
    </w:p>
    <w:p w:rsidR="00D344F7" w:rsidRDefault="002907A0">
      <w:r>
        <w:rPr>
          <w:sz w:val="20"/>
        </w:rPr>
        <w:t xml:space="preserve">  ☐  Matplotlib gorsellesstirme</w:t>
      </w:r>
    </w:p>
    <w:p w:rsidR="00D344F7" w:rsidRDefault="002907A0">
      <w:r>
        <w:rPr>
          <w:sz w:val="20"/>
        </w:rPr>
        <w:lastRenderedPageBreak/>
        <w:t xml:space="preserve">  ☐  4 siniflandirma algoritmasi</w:t>
      </w:r>
    </w:p>
    <w:p w:rsidR="00D344F7" w:rsidRDefault="002907A0">
      <w:r>
        <w:rPr>
          <w:sz w:val="20"/>
        </w:rPr>
        <w:t xml:space="preserve">  ☐  Model degerlendirme metrikleri</w:t>
      </w:r>
    </w:p>
    <w:p w:rsidR="00D344F7" w:rsidRDefault="002907A0">
      <w:r>
        <w:rPr>
          <w:sz w:val="20"/>
        </w:rPr>
        <w:t xml:space="preserve">  ☐  Metin siniflandirma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Tum konularda kendimi guvenli hissediyor muyum?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Zayif alanlarimi tespit </w:t>
      </w:r>
      <w:r>
        <w:rPr>
          <w:sz w:val="20"/>
        </w:rPr>
        <w:t>ettim mi?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>Sinava hazir miyim?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pip install ne yapar?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Kutuphane kurar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np.array([1,2,3]) ne olusturur?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1D NumPy dizisi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plt.show() ne yapar?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Grafigi gosterir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KNN K=1 riski?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Overfitting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TF-IDF ne yapar?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Kelimelere onem agirligi verir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D344F7" w:rsidRDefault="002907A0">
      <w:r>
        <w:rPr>
          <w:b/>
          <w:color w:val="2E7D32"/>
          <w:sz w:val="20"/>
        </w:rPr>
        <w:t>Açık Uçlu: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En cok neyi ogrendiniz?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>En zor konu hangisiydi?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>Yapay zeka kariyeri duusunuyor musunuz?</w:t>
      </w:r>
    </w:p>
    <w:p w:rsidR="00D344F7" w:rsidRDefault="002907A0">
      <w:r>
        <w:rPr>
          <w:b/>
          <w:color w:val="2E7D32"/>
          <w:sz w:val="20"/>
        </w:rPr>
        <w:t>Eleştirel Düşünme: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24 saat yeterli miydi?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Hangi konular </w:t>
      </w:r>
      <w:r>
        <w:rPr>
          <w:sz w:val="20"/>
        </w:rPr>
        <w:t>eksik kaldi?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>Pratik mi teori mi daha onemli?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Adım Adım Uygulama: "Genel Tekrar Uygulamasi"</w:t>
      </w:r>
    </w:p>
    <w:p w:rsidR="00D344F7" w:rsidRDefault="002907A0">
      <w:r>
        <w:rPr>
          <w:b/>
          <w:color w:val="1B2A4A"/>
          <w:sz w:val="20"/>
        </w:rPr>
        <w:t xml:space="preserve">Hedef: </w:t>
      </w:r>
      <w:r>
        <w:rPr>
          <w:sz w:val="20"/>
        </w:rPr>
        <w:t xml:space="preserve">Tum konulari </w:t>
      </w:r>
      <w:r>
        <w:rPr>
          <w:sz w:val="20"/>
        </w:rPr>
        <w:t>kodlama ile tekrar etmek.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1. NumPy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Dizi/matris islemleri tekrari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Temel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 Grafik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 farkli grafik cizimi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Gorsellesstirme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3. Algoritma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KNN ve SVM ile siniflandirma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ML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4. Deger.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CM ve classification report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Metrikler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5. Metin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TF-IDF ve siniflandirma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NLP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Tum konularda pratik tekrar yapilmis.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Canlı Demo: "Hizli Tekrar Turu"</w:t>
      </w:r>
    </w:p>
    <w:p w:rsidR="00D344F7" w:rsidRDefault="002907A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Her konudan bir ornek ile hizli</w:t>
      </w:r>
      <w:r>
        <w:rPr>
          <w:sz w:val="20"/>
        </w:rPr>
        <w:t xml:space="preserve"> tekrar yapar.</w:t>
      </w:r>
    </w:p>
    <w:p w:rsidR="00D344F7" w:rsidRDefault="002907A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tekrar defterini olusturur.</w:t>
      </w:r>
    </w:p>
    <w:p w:rsidR="00D344F7" w:rsidRDefault="002907A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Zayif alanlara ekstra zaman ayirin!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Her konudan 1 temel ornek yapin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Mini sinav sorularini cozun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Kendi ML cheat sheet inizi olusturun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Vaka Çalışması: "Sinav Stresi"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D344F7" w:rsidRDefault="002907A0">
            <w:r>
              <w:rPr>
                <w:sz w:val="20"/>
              </w:rPr>
              <w:t xml:space="preserve">Ogrenci tum </w:t>
            </w:r>
            <w:r>
              <w:rPr>
                <w:sz w:val="20"/>
              </w:rPr>
              <w:t>konulari biliyor ama sinav stresinden performansi dusuk. Pratik yaparak guven kazanmasi nasil saglanir?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Pratik ve tekrar: kod yazarak pekistirme, mini sinav ile deneyim, zaman yonetimi pratiigi.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</w:t>
      </w:r>
      <w:r>
        <w:rPr>
          <w:color w:val="BDBDBD"/>
          <w:sz w:val="12"/>
        </w:rPr>
        <w:t>_____________________________________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D344F7" w:rsidRDefault="002907A0">
      <w:r>
        <w:rPr>
          <w:sz w:val="20"/>
        </w:rPr>
        <w:t>Modul 2 nin tum konularini tekrar ettik: Python, NumPy, Matplotlib, 4 siniflandirma algoritmasi, model degerlendirme ve metin siniflandirma.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Genel Tekrar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Zayif Alan Tespiti</w:t>
            </w:r>
          </w:p>
        </w:tc>
      </w:tr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Pratik Pekistirme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Sinav Hazirligi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D344F7" w:rsidRDefault="002907A0">
      <w:r>
        <w:rPr>
          <w:sz w:val="20"/>
        </w:rPr>
        <w:t>Tekrari tamamladik; bir sonraki derste Modul 2 Sinavi yapilacak.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D344F7" w:rsidRDefault="002907A0">
            <w:r>
              <w:rPr>
                <w:sz w:val="20"/>
              </w:rPr>
              <w:t>Gorev: Zayif oldugunnuz 2 konuda ek pratik yapin ve her konudan 3</w:t>
            </w:r>
            <w:r>
              <w:rPr>
                <w:sz w:val="20"/>
              </w:rPr>
              <w:t xml:space="preserve"> ornek kodlaayin.</w:t>
            </w:r>
            <w:r>
              <w:rPr>
                <w:sz w:val="20"/>
              </w:rPr>
              <w:br/>
              <w:t>Teslim: Sinav gunu.</w:t>
            </w:r>
            <w:r>
              <w:rPr>
                <w:sz w:val="20"/>
              </w:rPr>
              <w:br/>
              <w:t>Kriter: Her ornnek hatasiz calismali.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D344F7" w:rsidRDefault="002907A0">
      <w:pPr>
        <w:pStyle w:val="ListeMaddemi"/>
      </w:pPr>
      <w:r>
        <w:rPr>
          <w:sz w:val="20"/>
        </w:rPr>
        <w:t>Tekrar sorularini hazirlaayin.</w:t>
      </w:r>
    </w:p>
    <w:p w:rsidR="00D344F7" w:rsidRDefault="002907A0">
      <w:pPr>
        <w:pStyle w:val="ListeMaddemi"/>
      </w:pPr>
      <w:r>
        <w:rPr>
          <w:sz w:val="20"/>
        </w:rPr>
        <w:t>Konu h</w:t>
      </w:r>
      <w:r>
        <w:rPr>
          <w:sz w:val="20"/>
        </w:rPr>
        <w:t>aritasi sablonu dagiitin.</w:t>
      </w:r>
    </w:p>
    <w:p w:rsidR="00D344F7" w:rsidRDefault="002907A0">
      <w:pPr>
        <w:pStyle w:val="ListeMaddemi"/>
      </w:pPr>
      <w:r>
        <w:rPr>
          <w:sz w:val="20"/>
        </w:rPr>
        <w:t>Mini sinav kagidi hazirlaayin.</w:t>
      </w:r>
    </w:p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344F7">
        <w:trPr>
          <w:jc w:val="center"/>
        </w:trPr>
        <w:tc>
          <w:tcPr>
            <w:tcW w:w="4819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Motivasyon dusuk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>Sinav motivasyonu ve kariyer baglantisi kurun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Cok fazla konu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>Oncelikli konulara odaklanin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Zaman yetmiyor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>En onemli 5 konuya odaklanin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%20, Uygulama %80.</w:t>
      </w:r>
    </w:p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D344F7" w:rsidRDefault="002907A0">
            <w:r>
              <w:rPr>
                <w:sz w:val="20"/>
              </w:rPr>
              <w:t>Zaman yetmezse en onemli 3 konuya odaklanin: NumPy, KNN, CM.</w:t>
            </w:r>
          </w:p>
        </w:tc>
      </w:tr>
    </w:tbl>
    <w:p w:rsidR="00D344F7" w:rsidRDefault="00D344F7"/>
    <w:p w:rsidR="00D344F7" w:rsidRDefault="002907A0">
      <w:r>
        <w:br w:type="page"/>
      </w:r>
    </w:p>
    <w:p w:rsidR="00D344F7" w:rsidRDefault="002907A0">
      <w:pPr>
        <w:jc w:val="center"/>
      </w:pPr>
      <w:r>
        <w:rPr>
          <w:b/>
          <w:color w:val="1B2A4A"/>
          <w:sz w:val="36"/>
        </w:rPr>
        <w:lastRenderedPageBreak/>
        <w:t>━━━  24. SAAT  ━━━</w:t>
      </w:r>
    </w:p>
    <w:p w:rsidR="00D344F7" w:rsidRDefault="002907A0">
      <w:pPr>
        <w:jc w:val="center"/>
      </w:pPr>
      <w:r>
        <w:rPr>
          <w:color w:val="2C6FAD"/>
          <w:sz w:val="32"/>
        </w:rPr>
        <w:t>Modul 2 Sinavi ve Degerlendirme</w:t>
      </w:r>
    </w:p>
    <w:p w:rsidR="00D344F7" w:rsidRDefault="00D344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Modul 2 boyunca </w:t>
      </w:r>
      <w:r>
        <w:rPr>
          <w:sz w:val="20"/>
        </w:rPr>
        <w:t>edinilen bilgi ve becerileri sinav ile olcer ve degerlendirir.</w:t>
      </w:r>
    </w:p>
    <w:p w:rsidR="00D344F7" w:rsidRDefault="00D344F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2.5.4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Yazili sinav sorularini cevaplar.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2.5.5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Pratik sinav gorevlerini gerceklestirir.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Uygulama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2.5.6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Modul degerlendirme formunu doldurur.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</w:t>
            </w:r>
          </w:p>
        </w:tc>
      </w:tr>
    </w:tbl>
    <w:p w:rsidR="00D344F7" w:rsidRDefault="00D344F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Modul 2 nin tum konularini ve genel tekrari tamamlamis olmak.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D344F7" w:rsidRDefault="002907A0">
      <w:pPr>
        <w:pStyle w:val="ListeMaddemi"/>
      </w:pPr>
      <w:r>
        <w:rPr>
          <w:sz w:val="20"/>
        </w:rPr>
        <w:t>Modul 2 nin tum konularini.</w:t>
      </w:r>
    </w:p>
    <w:p w:rsidR="00D344F7" w:rsidRDefault="002907A0">
      <w:pPr>
        <w:pStyle w:val="ListeMaddemi"/>
      </w:pPr>
      <w:r>
        <w:rPr>
          <w:sz w:val="20"/>
        </w:rPr>
        <w:t>Sinav formatini.</w:t>
      </w:r>
    </w:p>
    <w:p w:rsidR="00D344F7" w:rsidRDefault="002907A0">
      <w:pPr>
        <w:pStyle w:val="ListeMaddemi"/>
      </w:pPr>
      <w:r>
        <w:rPr>
          <w:sz w:val="20"/>
        </w:rPr>
        <w:t>Pratik kodlama becerilerini.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D344F7" w:rsidRDefault="002907A0">
      <w:pPr>
        <w:pStyle w:val="ListeMaddemi"/>
      </w:pPr>
      <w:r>
        <w:rPr>
          <w:sz w:val="20"/>
        </w:rPr>
        <w:t>Sinavin sadece ezber olduugu sanilmasi (pratik de var).</w:t>
      </w:r>
    </w:p>
    <w:p w:rsidR="00D344F7" w:rsidRDefault="002907A0">
      <w:pPr>
        <w:pStyle w:val="ListeMaddemi"/>
      </w:pPr>
      <w:r>
        <w:rPr>
          <w:sz w:val="20"/>
        </w:rPr>
        <w:t>Yuksek notun her seyi bilmek anlamina geldigi dusuncesi.</w:t>
      </w:r>
    </w:p>
    <w:p w:rsidR="00D344F7" w:rsidRDefault="002907A0">
      <w:pPr>
        <w:pStyle w:val="ListeMaddemi"/>
      </w:pPr>
      <w:r>
        <w:rPr>
          <w:sz w:val="20"/>
        </w:rPr>
        <w:t>Sinav kaygisinin normal olmadiigi yanilgisi.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D344F7" w:rsidRDefault="002907A0">
      <w:pPr>
        <w:pStyle w:val="ListeMaddemi"/>
      </w:pPr>
      <w:r>
        <w:rPr>
          <w:sz w:val="20"/>
        </w:rPr>
        <w:t>Sinav kagidi (yazili kisim)</w:t>
      </w:r>
    </w:p>
    <w:p w:rsidR="00D344F7" w:rsidRDefault="002907A0">
      <w:pPr>
        <w:pStyle w:val="ListeMaddemi"/>
      </w:pPr>
      <w:r>
        <w:rPr>
          <w:sz w:val="20"/>
        </w:rPr>
        <w:t xml:space="preserve">Bilgisayar (pratik </w:t>
      </w:r>
      <w:r>
        <w:rPr>
          <w:sz w:val="20"/>
        </w:rPr>
        <w:t>kisim)</w:t>
      </w:r>
    </w:p>
    <w:p w:rsidR="00D344F7" w:rsidRDefault="002907A0">
      <w:pPr>
        <w:pStyle w:val="ListeMaddemi"/>
      </w:pPr>
      <w:r>
        <w:rPr>
          <w:sz w:val="20"/>
        </w:rPr>
        <w:t>PyCharm</w:t>
      </w:r>
    </w:p>
    <w:p w:rsidR="00D344F7" w:rsidRDefault="002907A0">
      <w:pPr>
        <w:pStyle w:val="ListeMaddemi"/>
      </w:pPr>
      <w:r>
        <w:rPr>
          <w:sz w:val="20"/>
        </w:rPr>
        <w:t>Degerlendirme formu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D344F7" w:rsidRDefault="00D344F7"/>
    <w:p w:rsidR="00D344F7" w:rsidRDefault="002907A0">
      <w:r>
        <w:rPr>
          <w:i/>
          <w:color w:val="2C6FAD"/>
          <w:sz w:val="20"/>
        </w:rPr>
        <w:t xml:space="preserve">  Süre: 5 dakika</w:t>
      </w:r>
    </w:p>
    <w:p w:rsidR="00D344F7" w:rsidRDefault="002907A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"Modul 2 nin son dersi! Simdi </w:t>
      </w:r>
      <w:r>
        <w:rPr>
          <w:sz w:val="20"/>
        </w:rPr>
        <w:t>ogrendiiklerimizi olcme zamani. Sinav iki bolum: yazili (teori) ve pratik (kodlama)."</w:t>
      </w:r>
    </w:p>
    <w:p w:rsidR="00D344F7" w:rsidRDefault="002907A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Ehliyet sinavi gibi: hem teori hem pratik. Ikisini de gecmek lazim!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D344F7" w:rsidRDefault="002907A0">
      <w:r>
        <w:rPr>
          <w:b/>
          <w:color w:val="2C6FAD"/>
          <w:sz w:val="20"/>
        </w:rPr>
        <w:t xml:space="preserve">  1. </w:t>
      </w:r>
      <w:r>
        <w:rPr>
          <w:sz w:val="20"/>
        </w:rPr>
        <w:t>Sinav kac bolum?</w:t>
      </w:r>
    </w:p>
    <w:p w:rsidR="00D344F7" w:rsidRDefault="002907A0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Ne kadar sure var?</w:t>
      </w:r>
    </w:p>
    <w:p w:rsidR="00D344F7" w:rsidRDefault="002907A0">
      <w:r>
        <w:rPr>
          <w:b/>
          <w:color w:val="2C6FAD"/>
          <w:sz w:val="20"/>
        </w:rPr>
        <w:t xml:space="preserve">  3</w:t>
      </w:r>
      <w:r>
        <w:rPr>
          <w:b/>
          <w:color w:val="2C6FAD"/>
          <w:sz w:val="20"/>
        </w:rPr>
        <w:t xml:space="preserve">. </w:t>
      </w:r>
      <w:r>
        <w:rPr>
          <w:sz w:val="20"/>
        </w:rPr>
        <w:t>Hangi konular kapsaniiyor?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Motivasyon Etkinliği: "Sinav Oncesi Son Sorular"</w:t>
      </w:r>
    </w:p>
    <w:p w:rsidR="00D344F7" w:rsidRDefault="002907A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Son acik sorularin cevaplanmasi.</w:t>
      </w:r>
    </w:p>
    <w:p w:rsidR="00D344F7" w:rsidRDefault="002907A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ogrencilerin son sorularini cevaplar. Net olmayan konular kisa tekrar edilir.</w:t>
      </w:r>
    </w:p>
    <w:p w:rsidR="00D344F7" w:rsidRDefault="002907A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D344F7" w:rsidRDefault="002907A0">
            <w:r>
              <w:rPr>
                <w:sz w:val="20"/>
              </w:rPr>
              <w:t xml:space="preserve">Sinav </w:t>
            </w:r>
            <w:r>
              <w:rPr>
                <w:sz w:val="20"/>
              </w:rPr>
              <w:t>sirasinda bir soru anlaasilmadiysa ne yapmalisiniz?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D344F7" w:rsidRDefault="00D344F7"/>
    <w:p w:rsidR="00D344F7" w:rsidRDefault="002907A0">
      <w:r>
        <w:rPr>
          <w:i/>
          <w:color w:val="007A7A"/>
          <w:sz w:val="20"/>
        </w:rPr>
        <w:t xml:space="preserve">  Süre: 10 dakika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Keşif Etkinliği: "Modul 2 Sinavi"</w:t>
      </w:r>
    </w:p>
    <w:p w:rsidR="00D344F7" w:rsidRDefault="002907A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Sinav</w:t>
      </w:r>
    </w:p>
    <w:p w:rsidR="00D344F7" w:rsidRDefault="002907A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Modul 2 bilgi ve becerilerini olcmek.</w:t>
      </w:r>
    </w:p>
    <w:p w:rsidR="00D344F7" w:rsidRDefault="002907A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Sinav kagidi, bilgisayar, PyCharm, kalem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D344F7" w:rsidRDefault="002907A0">
      <w:r>
        <w:rPr>
          <w:b/>
          <w:color w:val="007A7A"/>
          <w:sz w:val="20"/>
        </w:rPr>
        <w:t xml:space="preserve">  1. </w:t>
      </w:r>
      <w:r>
        <w:rPr>
          <w:sz w:val="20"/>
        </w:rPr>
        <w:t>Yazili bolum (30 dk): 10 coktan secmeli + 5 acik uclu soru.</w:t>
      </w:r>
    </w:p>
    <w:p w:rsidR="00D344F7" w:rsidRDefault="002907A0">
      <w:r>
        <w:rPr>
          <w:b/>
          <w:color w:val="007A7A"/>
          <w:sz w:val="20"/>
        </w:rPr>
        <w:t xml:space="preserve">  2. </w:t>
      </w:r>
      <w:r>
        <w:rPr>
          <w:sz w:val="20"/>
        </w:rPr>
        <w:t>Pratik bolum (45 dk): Iris veri setinde tam pipeline (</w:t>
      </w:r>
      <w:r>
        <w:rPr>
          <w:sz w:val="20"/>
        </w:rPr>
        <w:t>veri yukleme, on isleme, model egitim, degerlendirme).</w:t>
      </w:r>
    </w:p>
    <w:p w:rsidR="00D344F7" w:rsidRDefault="002907A0">
      <w:r>
        <w:rPr>
          <w:b/>
          <w:color w:val="007A7A"/>
          <w:sz w:val="20"/>
        </w:rPr>
        <w:t xml:space="preserve">  3. </w:t>
      </w:r>
      <w:r>
        <w:rPr>
          <w:sz w:val="20"/>
        </w:rPr>
        <w:t>Bonus soru: Metin siniflandirma mini projesi.</w:t>
      </w:r>
    </w:p>
    <w:p w:rsidR="00D344F7" w:rsidRDefault="002907A0">
      <w:r>
        <w:rPr>
          <w:b/>
          <w:color w:val="007A7A"/>
          <w:sz w:val="20"/>
        </w:rPr>
        <w:t xml:space="preserve">  4. </w:t>
      </w:r>
      <w:r>
        <w:rPr>
          <w:sz w:val="20"/>
        </w:rPr>
        <w:t>Sinav kagitlarini teslim edin.</w:t>
      </w:r>
    </w:p>
    <w:p w:rsidR="00D344F7" w:rsidRDefault="002907A0">
      <w:r>
        <w:rPr>
          <w:b/>
          <w:color w:val="007A7A"/>
          <w:sz w:val="20"/>
        </w:rPr>
        <w:t xml:space="preserve">  5. </w:t>
      </w:r>
      <w:r>
        <w:rPr>
          <w:sz w:val="20"/>
        </w:rPr>
        <w:t>Degerlendirme formunu doldurun.</w:t>
      </w:r>
    </w:p>
    <w:p w:rsidR="00D344F7" w:rsidRDefault="002907A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Sinav alan: bilgi ve becerilerini gosteren</w:t>
      </w:r>
    </w:p>
    <w:p w:rsidR="00D344F7" w:rsidRDefault="002907A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Sinav</w:t>
      </w:r>
      <w:r>
        <w:rPr>
          <w:sz w:val="20"/>
        </w:rPr>
        <w:t xml:space="preserve"> surecini yonetir ve degerlendirir</w:t>
      </w:r>
    </w:p>
    <w:p w:rsidR="00D344F7" w:rsidRDefault="002907A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Modul 2 Sinav Sonucu</w:t>
      </w:r>
    </w:p>
    <w:p w:rsidR="00D344F7" w:rsidRDefault="002907A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D344F7" w:rsidRDefault="002907A0">
      <w:r>
        <w:rPr>
          <w:b/>
          <w:color w:val="007A7A"/>
          <w:sz w:val="20"/>
        </w:rPr>
        <w:t xml:space="preserve">  1. </w:t>
      </w:r>
      <w:r>
        <w:rPr>
          <w:sz w:val="20"/>
        </w:rPr>
        <w:t>Olcme ve degerlendirme yontemleri?</w:t>
      </w:r>
    </w:p>
    <w:p w:rsidR="00D344F7" w:rsidRDefault="002907A0">
      <w:r>
        <w:rPr>
          <w:b/>
          <w:color w:val="007A7A"/>
          <w:sz w:val="20"/>
        </w:rPr>
        <w:t xml:space="preserve">  2. </w:t>
      </w:r>
      <w:r>
        <w:rPr>
          <w:sz w:val="20"/>
        </w:rPr>
        <w:t>Performans degerlendirme en iyi nasil yapilir?</w:t>
      </w:r>
    </w:p>
    <w:p w:rsidR="00D344F7" w:rsidRDefault="002907A0">
      <w:r>
        <w:rPr>
          <w:b/>
          <w:color w:val="007A7A"/>
          <w:sz w:val="20"/>
        </w:rPr>
        <w:t xml:space="preserve">  3. </w:t>
      </w:r>
      <w:r>
        <w:rPr>
          <w:sz w:val="20"/>
        </w:rPr>
        <w:t>Yetkinlik bazli degerlendirme nedir?</w:t>
      </w:r>
    </w:p>
    <w:p w:rsidR="00D344F7" w:rsidRDefault="002907A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Sinav suuresine uyun! Kopya YASAK. Ders notlari KAPALI (open-book ise egitmen belirtir).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D344F7" w:rsidRDefault="00D344F7"/>
    <w:p w:rsidR="00D344F7" w:rsidRDefault="002907A0">
      <w:r>
        <w:rPr>
          <w:i/>
          <w:color w:val="E65C00"/>
          <w:sz w:val="20"/>
        </w:rPr>
        <w:t xml:space="preserve">  Süre: 12 dakika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D344F7">
        <w:trPr>
          <w:jc w:val="center"/>
        </w:trPr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Yazili Sinav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Teorik bilgiyi olcen sorular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Coktan secmeli ve acik uclu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Sinav kagidi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Pratik Sinav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Kodlama becerisini olcen gorevler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Bilgisayarda canli kodlama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Pratik gorev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Coktan Secmeli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 xml:space="preserve">4 secenekli </w:t>
            </w:r>
            <w:r>
              <w:rPr>
                <w:sz w:val="18"/>
              </w:rPr>
              <w:t>sorular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Hizli bilgi kontrolu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Soru ornegi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Acik Uclu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Yaziili cevap gerektiren sorular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Derin anlama kontrolu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Soru ornegi</w:t>
            </w:r>
          </w:p>
        </w:tc>
      </w:tr>
      <w:tr w:rsidR="00D344F7">
        <w:trPr>
          <w:jc w:val="center"/>
        </w:trPr>
        <w:tc>
          <w:tcPr>
            <w:tcW w:w="2409" w:type="dxa"/>
          </w:tcPr>
          <w:p w:rsidR="00D344F7" w:rsidRDefault="002907A0">
            <w:r>
              <w:rPr>
                <w:sz w:val="18"/>
              </w:rPr>
              <w:t>Degerlendirme Formu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Kurs ve kendi performansini degerlendirme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Ogrenci geri bildirimi</w:t>
            </w:r>
          </w:p>
        </w:tc>
        <w:tc>
          <w:tcPr>
            <w:tcW w:w="2409" w:type="dxa"/>
          </w:tcPr>
          <w:p w:rsidR="00D344F7" w:rsidRDefault="002907A0">
            <w:r>
              <w:rPr>
                <w:sz w:val="18"/>
              </w:rPr>
              <w:t>Form ornegi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D344F7" w:rsidRDefault="002907A0">
      <w:r>
        <w:rPr>
          <w:sz w:val="20"/>
        </w:rPr>
        <w:t xml:space="preserve">Modul 2 Sinavi iki </w:t>
      </w:r>
      <w:r>
        <w:rPr>
          <w:sz w:val="20"/>
        </w:rPr>
        <w:t>bolumden olusur: Yazili (teorik bilgi) ve Pratik (kodlama becerisi). Yazili bolumde kavram sorulari, algoritma karsilastirma ve metrik yorumlama sorulari var. Pratik bolumde tam bir ML pipeline i kodlama gorevi var.</w:t>
      </w:r>
    </w:p>
    <w:p w:rsidR="00D344F7" w:rsidRDefault="002907A0">
      <w:r>
        <w:rPr>
          <w:sz w:val="20"/>
        </w:rPr>
        <w:t>Puanlama: Yazili bolum %40, Pratik bolum</w:t>
      </w:r>
      <w:r>
        <w:rPr>
          <w:sz w:val="20"/>
        </w:rPr>
        <w:t xml:space="preserve"> %60. Pratik beceri daha onemli cunku is hayatinda kod yazma becerisi kritiktir. Bonus metin siniflandirma sorusu %10 ek puan saglar.</w:t>
      </w:r>
    </w:p>
    <w:p w:rsidR="00D344F7" w:rsidRDefault="002907A0">
      <w:r>
        <w:rPr>
          <w:sz w:val="20"/>
        </w:rPr>
        <w:t>Sinav sonrasi degerlendirme formu doldurulur: kurs icerigi, egitmen, zorluk seviyesi, en begenilen/begenilmeyen konular. B</w:t>
      </w:r>
      <w:r>
        <w:rPr>
          <w:sz w:val="20"/>
        </w:rPr>
        <w:t>u geri bildirim kurs iyilestirmesi icin degerlidir.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Yazili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KNN algoritmasini 3 cuumle ile aciklayin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Teori sorusu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Pratik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Iris verisinde SVM modeli kurun ve CM olusturun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Kodlama gorevi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Bonus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20 ornek</w:t>
            </w:r>
            <w:r>
              <w:rPr>
                <w:sz w:val="18"/>
              </w:rPr>
              <w:t xml:space="preserve"> metin ile spam filtresi kurun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Ileri gorev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Form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Kurs icerigi: 5/5, Zorluk: 3/5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D344F7" w:rsidRDefault="002907A0">
      <w:pPr>
        <w:pStyle w:val="ListeMaddemi"/>
      </w:pPr>
      <w:r>
        <w:rPr>
          <w:sz w:val="20"/>
        </w:rPr>
        <w:t>Sinav yapiisi semasi</w:t>
      </w:r>
    </w:p>
    <w:p w:rsidR="00D344F7" w:rsidRDefault="002907A0">
      <w:pPr>
        <w:pStyle w:val="ListeMaddemi"/>
      </w:pPr>
      <w:r>
        <w:rPr>
          <w:sz w:val="20"/>
        </w:rPr>
        <w:t>Puanlama tablosu</w:t>
      </w:r>
    </w:p>
    <w:p w:rsidR="00D344F7" w:rsidRDefault="002907A0">
      <w:pPr>
        <w:pStyle w:val="ListeMaddemi"/>
      </w:pPr>
      <w:r>
        <w:rPr>
          <w:sz w:val="20"/>
        </w:rPr>
        <w:t>Degerlendirme formu ornegi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D344F7" w:rsidRDefault="002907A0">
      <w:r>
        <w:rPr>
          <w:b/>
          <w:color w:val="E65C00"/>
          <w:sz w:val="20"/>
        </w:rPr>
        <w:t xml:space="preserve">  1. </w:t>
      </w:r>
      <w:r>
        <w:rPr>
          <w:sz w:val="20"/>
        </w:rPr>
        <w:t xml:space="preserve">Yazili sinav = Teori sinavi: bilgiyi </w:t>
      </w:r>
      <w:r>
        <w:rPr>
          <w:sz w:val="20"/>
        </w:rPr>
        <w:t>olcme</w:t>
      </w:r>
    </w:p>
    <w:p w:rsidR="00D344F7" w:rsidRDefault="002907A0">
      <w:r>
        <w:rPr>
          <w:b/>
          <w:color w:val="E65C00"/>
          <w:sz w:val="20"/>
        </w:rPr>
        <w:t xml:space="preserve">  2. </w:t>
      </w:r>
      <w:r>
        <w:rPr>
          <w:sz w:val="20"/>
        </w:rPr>
        <w:t>Pratik sinav = Uygulama sinavi: beceriyi olcme</w:t>
      </w:r>
    </w:p>
    <w:p w:rsidR="00D344F7" w:rsidRDefault="002907A0">
      <w:r>
        <w:rPr>
          <w:b/>
          <w:color w:val="E65C00"/>
          <w:sz w:val="20"/>
        </w:rPr>
        <w:t xml:space="preserve">  3. </w:t>
      </w:r>
      <w:r>
        <w:rPr>
          <w:sz w:val="20"/>
        </w:rPr>
        <w:t>Degerlendirme = Ayna: kendinizi gorme</w:t>
      </w:r>
    </w:p>
    <w:p w:rsidR="00D344F7" w:rsidRDefault="002907A0">
      <w:r>
        <w:rPr>
          <w:b/>
          <w:color w:val="E65C00"/>
          <w:sz w:val="20"/>
        </w:rPr>
        <w:t xml:space="preserve">  4. </w:t>
      </w:r>
      <w:r>
        <w:rPr>
          <w:sz w:val="20"/>
        </w:rPr>
        <w:t>Sinav = Kontrol noktasi: nerede oldugunuzu gorme</w:t>
      </w:r>
    </w:p>
    <w:p w:rsidR="00D344F7" w:rsidRDefault="002907A0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D344F7" w:rsidRDefault="002907A0">
      <w:pPr>
        <w:pStyle w:val="ListeMaddemi"/>
      </w:pPr>
      <w:r>
        <w:rPr>
          <w:sz w:val="20"/>
        </w:rPr>
        <w:t>Sinav ne kadar surer? - Yazili 30 dk + Pratik 45 dk = toplam 75 dk.</w:t>
      </w:r>
    </w:p>
    <w:p w:rsidR="00D344F7" w:rsidRDefault="002907A0">
      <w:pPr>
        <w:pStyle w:val="ListeMaddemi"/>
      </w:pPr>
      <w:r>
        <w:rPr>
          <w:sz w:val="20"/>
        </w:rPr>
        <w:lastRenderedPageBreak/>
        <w:t>Ders notlari</w:t>
      </w:r>
      <w:r>
        <w:rPr>
          <w:sz w:val="20"/>
        </w:rPr>
        <w:t xml:space="preserve"> acik mi? - Egitmen belirtir (genellikle pratik bolum acik kitap).</w:t>
      </w:r>
    </w:p>
    <w:p w:rsidR="00D344F7" w:rsidRDefault="002907A0">
      <w:pPr>
        <w:pStyle w:val="ListeMaddemi"/>
      </w:pPr>
      <w:r>
        <w:rPr>
          <w:sz w:val="20"/>
        </w:rPr>
        <w:t>Gecme notu kac? - Genellikle 60/100 (egitmen belirler).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E4  |  DERİNLEŞTİRME (ELABORATE)  —  Transfer &amp; Pe</w:t>
            </w:r>
            <w:r>
              <w:rPr>
                <w:b/>
                <w:color w:val="FFFFFF"/>
                <w:sz w:val="28"/>
              </w:rPr>
              <w:t>kiştirme</w:t>
            </w:r>
          </w:p>
        </w:tc>
      </w:tr>
    </w:tbl>
    <w:p w:rsidR="00D344F7" w:rsidRDefault="00D344F7"/>
    <w:p w:rsidR="00D344F7" w:rsidRDefault="002907A0">
      <w:r>
        <w:rPr>
          <w:i/>
          <w:color w:val="6A1B9A"/>
          <w:sz w:val="20"/>
        </w:rPr>
        <w:t xml:space="preserve">  Süre: 10 dakika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Uygulama Etkinliği: "Sinav Degerlendirme ve Geri Bildirim"</w:t>
      </w:r>
    </w:p>
    <w:p w:rsidR="00D344F7" w:rsidRDefault="002907A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Sinif Calismasi</w:t>
      </w:r>
    </w:p>
    <w:p w:rsidR="00D344F7" w:rsidRDefault="002907A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Sinav sonuclarini degerlendirmek ve geri bildirim vermek.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D344F7" w:rsidRDefault="002907A0">
      <w:r>
        <w:rPr>
          <w:b/>
          <w:color w:val="6A1B9A"/>
          <w:sz w:val="20"/>
        </w:rPr>
        <w:t xml:space="preserve">  1. </w:t>
      </w:r>
      <w:r>
        <w:rPr>
          <w:sz w:val="20"/>
        </w:rPr>
        <w:t>Sinav cevap anahtarini inceleyin.</w:t>
      </w:r>
    </w:p>
    <w:p w:rsidR="00D344F7" w:rsidRDefault="002907A0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Yazili bolum </w:t>
      </w:r>
      <w:r>
        <w:rPr>
          <w:sz w:val="20"/>
        </w:rPr>
        <w:t>cevaplarini kontrol edin.</w:t>
      </w:r>
    </w:p>
    <w:p w:rsidR="00D344F7" w:rsidRDefault="002907A0">
      <w:r>
        <w:rPr>
          <w:b/>
          <w:color w:val="6A1B9A"/>
          <w:sz w:val="20"/>
        </w:rPr>
        <w:t xml:space="preserve">  3. </w:t>
      </w:r>
      <w:r>
        <w:rPr>
          <w:sz w:val="20"/>
        </w:rPr>
        <w:t>Pratik bolum kodlarini calistirin ve dogrulayin.</w:t>
      </w:r>
    </w:p>
    <w:p w:rsidR="00D344F7" w:rsidRDefault="002907A0">
      <w:r>
        <w:rPr>
          <w:b/>
          <w:color w:val="6A1B9A"/>
          <w:sz w:val="20"/>
        </w:rPr>
        <w:t xml:space="preserve">  4. </w:t>
      </w:r>
      <w:r>
        <w:rPr>
          <w:sz w:val="20"/>
        </w:rPr>
        <w:t>Toplam puani hesaplayin.</w:t>
      </w:r>
    </w:p>
    <w:p w:rsidR="00D344F7" w:rsidRDefault="002907A0">
      <w:r>
        <w:rPr>
          <w:b/>
          <w:color w:val="6A1B9A"/>
          <w:sz w:val="20"/>
        </w:rPr>
        <w:t xml:space="preserve">  5. </w:t>
      </w:r>
      <w:r>
        <w:rPr>
          <w:sz w:val="20"/>
        </w:rPr>
        <w:t>Bireysel ve sinif geneli geri bildirim verin.</w:t>
      </w:r>
    </w:p>
    <w:p w:rsidR="00D344F7" w:rsidRDefault="002907A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Sinav Sonuc Raporu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D344F7" w:rsidRDefault="002907A0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Is hayatinda performans </w:t>
      </w:r>
      <w:r>
        <w:rPr>
          <w:sz w:val="20"/>
        </w:rPr>
        <w:t>degerlendirmesi?</w:t>
      </w:r>
    </w:p>
    <w:p w:rsidR="00D344F7" w:rsidRDefault="002907A0">
      <w:r>
        <w:rPr>
          <w:b/>
          <w:color w:val="6A1B9A"/>
          <w:sz w:val="20"/>
        </w:rPr>
        <w:t xml:space="preserve">  2. </w:t>
      </w:r>
      <w:r>
        <w:rPr>
          <w:sz w:val="20"/>
        </w:rPr>
        <w:t>Teknik mulakat sorulari?</w:t>
      </w:r>
    </w:p>
    <w:p w:rsidR="00D344F7" w:rsidRDefault="002907A0">
      <w:r>
        <w:rPr>
          <w:b/>
          <w:color w:val="6A1B9A"/>
          <w:sz w:val="20"/>
        </w:rPr>
        <w:t xml:space="preserve">  3. </w:t>
      </w:r>
      <w:r>
        <w:rPr>
          <w:sz w:val="20"/>
        </w:rPr>
        <w:t>Surekli ogrenme ve gelisim plani?</w:t>
      </w:r>
    </w:p>
    <w:p w:rsidR="00D344F7" w:rsidRDefault="002907A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Olcme ve Degerlendirme, Egitim Bilimleri</w:t>
      </w:r>
    </w:p>
    <w:p w:rsidR="00D344F7" w:rsidRDefault="002907A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D344F7" w:rsidRDefault="002907A0">
            <w:r>
              <w:rPr>
                <w:sz w:val="20"/>
              </w:rPr>
              <w:t>Ogrenci yazili bolumde basarili ama pratik bolumde basarisiz. Neden ve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</w:t>
            </w:r>
            <w:r>
              <w:rPr>
                <w:sz w:val="20"/>
              </w:rPr>
              <w:t>m: Teori bilgisi var ama uygulama becerisi zayif. Daha fazla kodlama pratiigi, pair programming ve proje bazli ogrenme onerilir.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Sinav deneyiminizi degerlendirin: guclu ve zayif yonleriniz, gelisim alanlariniz.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</w:t>
      </w:r>
      <w:r>
        <w:rPr>
          <w:color w:val="BDBDBD"/>
          <w:sz w:val="12"/>
        </w:rPr>
        <w:t>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D344F7" w:rsidRDefault="00D344F7"/>
    <w:p w:rsidR="00D344F7" w:rsidRDefault="002907A0">
      <w:r>
        <w:rPr>
          <w:i/>
          <w:color w:val="2E7D32"/>
          <w:sz w:val="20"/>
        </w:rPr>
        <w:t xml:space="preserve">  Süre: 8 dakika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D344F7" w:rsidRDefault="002907A0">
      <w:r>
        <w:rPr>
          <w:sz w:val="20"/>
        </w:rPr>
        <w:t xml:space="preserve">  ☐  Yazili sinav sorularini cevaaplayabildim.</w:t>
      </w:r>
    </w:p>
    <w:p w:rsidR="00D344F7" w:rsidRDefault="002907A0">
      <w:r>
        <w:rPr>
          <w:sz w:val="20"/>
        </w:rPr>
        <w:t xml:space="preserve">  ☐  Pratik sinav gorevini tamamlayadim.</w:t>
      </w:r>
    </w:p>
    <w:p w:rsidR="00D344F7" w:rsidRDefault="002907A0">
      <w:r>
        <w:rPr>
          <w:sz w:val="20"/>
        </w:rPr>
        <w:t xml:space="preserve">  ☐  Sinav suuresine uyabildim.</w:t>
      </w:r>
    </w:p>
    <w:p w:rsidR="00D344F7" w:rsidRDefault="002907A0">
      <w:r>
        <w:rPr>
          <w:sz w:val="20"/>
        </w:rPr>
        <w:t xml:space="preserve">  ☐  Degerlendirme formunu doldurdum.</w:t>
      </w:r>
    </w:p>
    <w:p w:rsidR="00D344F7" w:rsidRDefault="002907A0">
      <w:r>
        <w:rPr>
          <w:sz w:val="20"/>
        </w:rPr>
        <w:t xml:space="preserve">  ☐  Guclu ve zayif yonlerimi tespit ettim.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lastRenderedPageBreak/>
        <w:t xml:space="preserve">  Öz Değerlendirme Soruları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Sinav performansimdan memnun muyum?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>Zayif alanlarimi gelistirmek icin plan yaptim mi?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>Modul 3 e haz</w:t>
      </w:r>
      <w:r>
        <w:rPr>
          <w:sz w:val="20"/>
        </w:rPr>
        <w:t>ir miyim?</w:t>
      </w:r>
    </w:p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Modul 2 kac saat?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24 saat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Kac siniflandirma algoritmasi ogrendik?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 (KNN, DT, NB, SVM)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Model degerlendirme metrikleri?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Accuracy, Precision, Recall, F1, CM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 xml:space="preserve">Metin sayiya nasil </w:t>
            </w:r>
            <w:r>
              <w:rPr>
                <w:sz w:val="18"/>
              </w:rPr>
              <w:t>cevrilir?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TF-IDF veya Bag of Words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Cross-validation ne yapar?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Modeli birden fazla bolmede test eder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D344F7" w:rsidRDefault="002907A0">
      <w:r>
        <w:rPr>
          <w:b/>
          <w:color w:val="2E7D32"/>
          <w:sz w:val="20"/>
        </w:rPr>
        <w:t>Açık Uçlu: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Modul 2 beklentilerinizi karsiladi mi?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>En degerli ogrendiginiz sey ne?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 xml:space="preserve">Modul 3 (Yapay Sinir Aglari) icin </w:t>
      </w:r>
      <w:r>
        <w:rPr>
          <w:sz w:val="20"/>
        </w:rPr>
        <w:t>heyecanli misiniz?</w:t>
      </w:r>
    </w:p>
    <w:p w:rsidR="00D344F7" w:rsidRDefault="002907A0">
      <w:r>
        <w:rPr>
          <w:b/>
          <w:color w:val="2E7D32"/>
          <w:sz w:val="20"/>
        </w:rPr>
        <w:t>Eleştirel Düşünme:</w:t>
      </w:r>
    </w:p>
    <w:p w:rsidR="00D344F7" w:rsidRDefault="002907A0">
      <w:r>
        <w:rPr>
          <w:b/>
          <w:color w:val="2E7D32"/>
          <w:sz w:val="20"/>
        </w:rPr>
        <w:t xml:space="preserve">  1. </w:t>
      </w:r>
      <w:r>
        <w:rPr>
          <w:sz w:val="20"/>
        </w:rPr>
        <w:t>Sinav formati adil mi?</w:t>
      </w:r>
    </w:p>
    <w:p w:rsidR="00D344F7" w:rsidRDefault="002907A0">
      <w:r>
        <w:rPr>
          <w:b/>
          <w:color w:val="2E7D32"/>
          <w:sz w:val="20"/>
        </w:rPr>
        <w:t xml:space="preserve">  2. </w:t>
      </w:r>
      <w:r>
        <w:rPr>
          <w:sz w:val="20"/>
        </w:rPr>
        <w:t>Pratik mi teori mi daha onemli?</w:t>
      </w:r>
    </w:p>
    <w:p w:rsidR="00D344F7" w:rsidRDefault="002907A0">
      <w:r>
        <w:rPr>
          <w:b/>
          <w:color w:val="2E7D32"/>
          <w:sz w:val="20"/>
        </w:rPr>
        <w:t xml:space="preserve">  3. </w:t>
      </w:r>
      <w:r>
        <w:rPr>
          <w:sz w:val="20"/>
        </w:rPr>
        <w:t>24 saat icinde ne kadar ogrenilebiilir?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UYGULAMALAR  |  Hands-O</w:t>
            </w:r>
            <w:r>
              <w:rPr>
                <w:b/>
                <w:color w:val="FFFFFF"/>
                <w:sz w:val="28"/>
              </w:rPr>
              <w:t>n Uygulama Etkinlikleri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Adım Adım Uygulama: "Sinav ve Degerlendirme"</w:t>
      </w:r>
    </w:p>
    <w:p w:rsidR="00D344F7" w:rsidRDefault="002907A0">
      <w:r>
        <w:rPr>
          <w:b/>
          <w:color w:val="1B2A4A"/>
          <w:sz w:val="20"/>
        </w:rPr>
        <w:t xml:space="preserve">Hedef: </w:t>
      </w:r>
      <w:r>
        <w:rPr>
          <w:sz w:val="20"/>
        </w:rPr>
        <w:t>Modul 2 bilgi ve becerilerini olcmek.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1. Yazili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10 coktan secmeli + 5 acik uclu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Teori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2. Pratik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Iris pipeline kodlama gorevi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Uygulama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3. Bonus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Metin siniflandirma mini proje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Ileri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4. Form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 formu doldurun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Geri bildirim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5. Sonuc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Sinav sonuclari ve geri bildirim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Degerlendirme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Sinav tamamlanmis ve degerlendirme formu doldurulmus.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</w:t>
      </w:r>
      <w:r>
        <w:rPr>
          <w:color w:val="BDBDBD"/>
          <w:sz w:val="12"/>
        </w:rPr>
        <w:t>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Canlı Demo: "Sinav Sonrasi Aciklama"</w:t>
      </w:r>
    </w:p>
    <w:p w:rsidR="00D344F7" w:rsidRDefault="002907A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Sinav cevap anahtarini aciklar ve kritik noktalari vurgular.</w:t>
      </w:r>
    </w:p>
    <w:p w:rsidR="00D344F7" w:rsidRDefault="002907A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Sinav kagidini inceler ve hatalarini analiz eder.</w:t>
      </w:r>
    </w:p>
    <w:p w:rsidR="00D344F7" w:rsidRDefault="002907A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Hatalarinizdan ogrenin! Sinav bir ogrenme firsatidir.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44F7">
        <w:trPr>
          <w:jc w:val="center"/>
        </w:trPr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Yazili sinav sorularini cevaaplayin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Pratik s</w:t>
            </w:r>
            <w:r>
              <w:rPr>
                <w:sz w:val="18"/>
              </w:rPr>
              <w:t>inav gorevini tamamlaayin</w:t>
            </w:r>
          </w:p>
        </w:tc>
      </w:tr>
      <w:tr w:rsidR="00D344F7">
        <w:trPr>
          <w:jc w:val="center"/>
        </w:trPr>
        <w:tc>
          <w:tcPr>
            <w:tcW w:w="3213" w:type="dxa"/>
          </w:tcPr>
          <w:p w:rsidR="00D344F7" w:rsidRDefault="002907A0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D344F7" w:rsidRDefault="002907A0">
            <w:r>
              <w:rPr>
                <w:sz w:val="18"/>
              </w:rPr>
              <w:t>Bonus metin siniflandirma gorevini yapin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pPr>
        <w:spacing w:before="200"/>
      </w:pPr>
      <w:r>
        <w:rPr>
          <w:b/>
          <w:color w:val="C62828"/>
          <w:sz w:val="24"/>
        </w:rPr>
        <w:t xml:space="preserve">  Vaka Çalışması: "Sinav Geri Bildirimi"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D344F7" w:rsidRDefault="002907A0">
            <w:r>
              <w:rPr>
                <w:sz w:val="20"/>
              </w:rPr>
              <w:t>Sinif genelinde en dusuk puan confusion matrix yorumlama</w:t>
            </w:r>
            <w:r>
              <w:rPr>
                <w:sz w:val="20"/>
              </w:rPr>
              <w:t xml:space="preserve"> sorusunda. Bu ne gosterir ve nasil iyilestirilebilir?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Kavram eksigi: CM konusunda ek atoolye ve gorsel orneklerle takviye yapilmali.</w:t>
      </w:r>
    </w:p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D344F7" w:rsidRDefault="002907A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D344F7" w:rsidRDefault="002907A0">
            <w:r>
              <w:rPr>
                <w:b/>
                <w:color w:val="FFFFFF"/>
                <w:sz w:val="28"/>
              </w:rPr>
              <w:lastRenderedPageBreak/>
              <w:t xml:space="preserve">  DERS SONU  |  Özet,</w:t>
            </w:r>
            <w:r>
              <w:rPr>
                <w:b/>
                <w:color w:val="FFFFFF"/>
                <w:sz w:val="28"/>
              </w:rPr>
              <w:t xml:space="preserve"> Kapanış ve Köprü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D344F7" w:rsidRDefault="002907A0">
      <w:r>
        <w:rPr>
          <w:sz w:val="20"/>
        </w:rPr>
        <w:t>Modul 2: Yapay Zekaya Giris i tamamladik! Python, NumPy, Matplotlib, 4 siniflandirma algoritmasi, model degerlendirme ve metin siniflandirma ogrendik.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Modul 2 Sinavi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Yazili Sinav</w:t>
            </w:r>
          </w:p>
        </w:tc>
      </w:tr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Pratik Sinav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Degerlendirme</w:t>
            </w:r>
          </w:p>
        </w:tc>
      </w:tr>
      <w:tr w:rsidR="00D344F7">
        <w:trPr>
          <w:jc w:val="center"/>
        </w:trPr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Geri Bildirim</w:t>
            </w:r>
          </w:p>
        </w:tc>
        <w:tc>
          <w:tcPr>
            <w:tcW w:w="4819" w:type="dxa"/>
            <w:shd w:val="clear" w:color="auto" w:fill="F5F5F5"/>
          </w:tcPr>
          <w:p w:rsidR="00D344F7" w:rsidRDefault="002907A0">
            <w:r>
              <w:rPr>
                <w:b/>
                <w:color w:val="1B2A4A"/>
                <w:sz w:val="20"/>
              </w:rPr>
              <w:t xml:space="preserve">  Gelisim Plani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D344F7" w:rsidRDefault="002907A0">
      <w:r>
        <w:rPr>
          <w:sz w:val="20"/>
        </w:rPr>
        <w:t>Modul 2 tamamlandi! Modul 3: Yapay Sinir Aglari na geciyoruz - yapay noronlar, aktivasyon fonksiyonlari ve cok katmanli aglar!</w:t>
      </w:r>
    </w:p>
    <w:p w:rsidR="00D344F7" w:rsidRDefault="002907A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D344F7" w:rsidRDefault="002907A0">
            <w:r>
              <w:rPr>
                <w:sz w:val="20"/>
              </w:rPr>
              <w:t xml:space="preserve">Gorev: Zayif oldugunnuz </w:t>
            </w:r>
            <w:r>
              <w:rPr>
                <w:sz w:val="20"/>
              </w:rPr>
              <w:t>konularda ek 5 pratik sorusu cozun.</w:t>
            </w:r>
            <w:r>
              <w:rPr>
                <w:sz w:val="20"/>
              </w:rPr>
              <w:br/>
              <w:t>Teslim: Modul 3 baslangici.</w:t>
            </w:r>
            <w:r>
              <w:rPr>
                <w:sz w:val="20"/>
              </w:rPr>
              <w:br/>
              <w:t>Kriter: Her soru hatasiz ve aciklamali cozulmmmeli.</w:t>
            </w:r>
          </w:p>
        </w:tc>
      </w:tr>
    </w:tbl>
    <w:p w:rsidR="00D344F7" w:rsidRDefault="00D344F7"/>
    <w:p w:rsidR="00D344F7" w:rsidRDefault="002907A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D344F7" w:rsidRDefault="002907A0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D344F7" w:rsidRDefault="00D344F7"/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Dersten Önce Yapılacakl</w:t>
      </w:r>
      <w:r>
        <w:rPr>
          <w:b/>
          <w:color w:val="1B2A4A"/>
          <w:sz w:val="24"/>
        </w:rPr>
        <w:t>ar</w:t>
      </w:r>
    </w:p>
    <w:p w:rsidR="00D344F7" w:rsidRDefault="002907A0">
      <w:pPr>
        <w:pStyle w:val="ListeMaddemi"/>
      </w:pPr>
      <w:r>
        <w:rPr>
          <w:sz w:val="20"/>
        </w:rPr>
        <w:t>Sinav kagitlarini bastirin.</w:t>
      </w:r>
    </w:p>
    <w:p w:rsidR="00D344F7" w:rsidRDefault="002907A0">
      <w:pPr>
        <w:pStyle w:val="ListeMaddemi"/>
      </w:pPr>
      <w:r>
        <w:rPr>
          <w:sz w:val="20"/>
        </w:rPr>
        <w:t>Bilgisayarlari sinav icin hazirlaayin (PyCharm acik, kutuphaneler kurulu).</w:t>
      </w:r>
    </w:p>
    <w:p w:rsidR="00D344F7" w:rsidRDefault="002907A0">
      <w:pPr>
        <w:pStyle w:val="ListeMaddemi"/>
      </w:pPr>
      <w:r>
        <w:rPr>
          <w:sz w:val="20"/>
        </w:rPr>
        <w:t>Degerlendirme formlarini dagiitin.</w:t>
      </w:r>
    </w:p>
    <w:p w:rsidR="00D344F7" w:rsidRDefault="002907A0">
      <w:pPr>
        <w:pStyle w:val="ListeMaddemi"/>
      </w:pPr>
      <w:r>
        <w:rPr>
          <w:sz w:val="20"/>
        </w:rPr>
        <w:t>Yedek sinav kagidi bulundurun.</w:t>
      </w:r>
    </w:p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D344F7">
        <w:trPr>
          <w:jc w:val="center"/>
        </w:trPr>
        <w:tc>
          <w:tcPr>
            <w:tcW w:w="4819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D344F7" w:rsidRDefault="002907A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Sinav kaygisi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 xml:space="preserve">Rahatlatici ortam </w:t>
            </w:r>
            <w:r>
              <w:rPr>
                <w:sz w:val="18"/>
              </w:rPr>
              <w:t>saglayin, sure baskisi yapmayin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Pratik bolum zor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>Parcali puanlama yapin: her adim puan alsin</w:t>
            </w:r>
          </w:p>
        </w:tc>
      </w:tr>
      <w:tr w:rsidR="00D344F7">
        <w:trPr>
          <w:jc w:val="center"/>
        </w:trPr>
        <w:tc>
          <w:tcPr>
            <w:tcW w:w="4819" w:type="dxa"/>
          </w:tcPr>
          <w:p w:rsidR="00D344F7" w:rsidRDefault="002907A0">
            <w:r>
              <w:rPr>
                <w:sz w:val="18"/>
              </w:rPr>
              <w:t>Zaman yetmiyor</w:t>
            </w:r>
          </w:p>
        </w:tc>
        <w:tc>
          <w:tcPr>
            <w:tcW w:w="4819" w:type="dxa"/>
          </w:tcPr>
          <w:p w:rsidR="00D344F7" w:rsidRDefault="002907A0">
            <w:r>
              <w:rPr>
                <w:sz w:val="18"/>
              </w:rPr>
              <w:t>Oncelikli sorulardan baslamayi onerin</w:t>
            </w:r>
          </w:p>
        </w:tc>
      </w:tr>
    </w:tbl>
    <w:p w:rsidR="00D344F7" w:rsidRDefault="00D344F7"/>
    <w:p w:rsidR="00D344F7" w:rsidRDefault="002907A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Sinav %80, Degerlendirme %20.</w:t>
      </w:r>
    </w:p>
    <w:p w:rsidR="00D344F7" w:rsidRDefault="002907A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D344F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D344F7" w:rsidRDefault="002907A0">
            <w:r>
              <w:rPr>
                <w:sz w:val="20"/>
              </w:rPr>
              <w:t xml:space="preserve">Bilgisayar sorunu yasanirsa </w:t>
            </w:r>
            <w:r>
              <w:rPr>
                <w:sz w:val="20"/>
              </w:rPr>
              <w:t>pratik boluumu kagit uzerinde pseudo-code olarak yazdirin.</w:t>
            </w:r>
          </w:p>
        </w:tc>
      </w:tr>
    </w:tbl>
    <w:p w:rsidR="00D344F7" w:rsidRDefault="00D344F7"/>
    <w:p w:rsidR="00D344F7" w:rsidRDefault="002907A0">
      <w:r>
        <w:br w:type="page"/>
      </w:r>
    </w:p>
    <w:sectPr w:rsidR="00D344F7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07A0"/>
    <w:rsid w:val="0029639D"/>
    <w:rsid w:val="00326F90"/>
    <w:rsid w:val="00AA1D8D"/>
    <w:rsid w:val="00B47730"/>
    <w:rsid w:val="00CB0664"/>
    <w:rsid w:val="00D344F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6305A3-3768-4BD4-90DF-52F47ADDF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6281</Words>
  <Characters>35806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42003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2026-05-31T11:50:00Z</dcterms:modified>
  <cp:category/>
</cp:coreProperties>
</file>