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EE7" w:rsidRDefault="00100EE7"/>
    <w:p w:rsidR="00100EE7" w:rsidRDefault="00100EE7"/>
    <w:p w:rsidR="00100EE7" w:rsidRDefault="00100EE7"/>
    <w:p w:rsidR="00100EE7" w:rsidRDefault="00603456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100EE7" w:rsidRDefault="00100EE7"/>
    <w:p w:rsidR="00100EE7" w:rsidRDefault="00603456">
      <w:pPr>
        <w:jc w:val="center"/>
      </w:pPr>
      <w:proofErr w:type="spellStart"/>
      <w:r w:rsidRPr="00603456">
        <w:rPr>
          <w:b/>
          <w:color w:val="1B2A4A"/>
          <w:sz w:val="64"/>
        </w:rPr>
        <w:t>Yapay</w:t>
      </w:r>
      <w:proofErr w:type="spellEnd"/>
      <w:r w:rsidRPr="00603456">
        <w:rPr>
          <w:b/>
          <w:color w:val="1B2A4A"/>
          <w:sz w:val="64"/>
        </w:rPr>
        <w:t xml:space="preserve"> </w:t>
      </w:r>
      <w:proofErr w:type="spellStart"/>
      <w:r w:rsidRPr="00603456">
        <w:rPr>
          <w:b/>
          <w:color w:val="1B2A4A"/>
          <w:sz w:val="64"/>
        </w:rPr>
        <w:t>Zekâ</w:t>
      </w:r>
      <w:proofErr w:type="spellEnd"/>
      <w:r w:rsidRPr="00603456">
        <w:rPr>
          <w:b/>
          <w:color w:val="1B2A4A"/>
          <w:sz w:val="64"/>
        </w:rPr>
        <w:t xml:space="preserve"> </w:t>
      </w:r>
      <w:proofErr w:type="spellStart"/>
      <w:r w:rsidRPr="00603456">
        <w:rPr>
          <w:b/>
          <w:color w:val="1B2A4A"/>
          <w:sz w:val="64"/>
        </w:rPr>
        <w:t>Uygulamaları</w:t>
      </w:r>
      <w:proofErr w:type="spellEnd"/>
      <w:r w:rsidRPr="00603456">
        <w:rPr>
          <w:b/>
          <w:color w:val="1B2A4A"/>
          <w:sz w:val="64"/>
        </w:rPr>
        <w:t xml:space="preserve"> </w:t>
      </w:r>
      <w:proofErr w:type="spellStart"/>
      <w:r w:rsidRPr="00603456">
        <w:rPr>
          <w:b/>
          <w:color w:val="1B2A4A"/>
          <w:sz w:val="64"/>
        </w:rPr>
        <w:t>Geliştirme</w:t>
      </w:r>
      <w:proofErr w:type="spellEnd"/>
      <w:r w:rsidRPr="00603456">
        <w:rPr>
          <w:b/>
          <w:color w:val="1B2A4A"/>
          <w:sz w:val="64"/>
        </w:rPr>
        <w:t xml:space="preserve"> </w:t>
      </w:r>
      <w:proofErr w:type="spellStart"/>
      <w:r w:rsidRPr="00603456">
        <w:rPr>
          <w:b/>
          <w:color w:val="1B2A4A"/>
          <w:sz w:val="64"/>
        </w:rPr>
        <w:t>Ve</w:t>
      </w:r>
      <w:proofErr w:type="spellEnd"/>
      <w:r w:rsidRPr="00603456">
        <w:rPr>
          <w:b/>
          <w:color w:val="1B2A4A"/>
          <w:sz w:val="64"/>
        </w:rPr>
        <w:t xml:space="preserve"> </w:t>
      </w:r>
      <w:proofErr w:type="spellStart"/>
      <w:r w:rsidRPr="00603456">
        <w:rPr>
          <w:b/>
          <w:color w:val="1B2A4A"/>
          <w:sz w:val="64"/>
        </w:rPr>
        <w:t>Uyum</w:t>
      </w:r>
      <w:proofErr w:type="spellEnd"/>
      <w:r w:rsidRPr="00603456">
        <w:rPr>
          <w:b/>
          <w:color w:val="1B2A4A"/>
          <w:sz w:val="64"/>
        </w:rPr>
        <w:t xml:space="preserve"> </w:t>
      </w:r>
      <w:proofErr w:type="spellStart"/>
      <w:r w:rsidRPr="00603456">
        <w:rPr>
          <w:b/>
          <w:color w:val="1B2A4A"/>
          <w:sz w:val="64"/>
        </w:rPr>
        <w:t>Eğitimi</w:t>
      </w:r>
      <w:proofErr w:type="spellEnd"/>
    </w:p>
    <w:p w:rsidR="00100EE7" w:rsidRDefault="00603456">
      <w:pPr>
        <w:jc w:val="center"/>
      </w:pPr>
      <w:r>
        <w:rPr>
          <w:color w:val="757575"/>
          <w:sz w:val="28"/>
        </w:rPr>
        <w:t xml:space="preserve">17-20. Saat Ders </w:t>
      </w:r>
      <w:proofErr w:type="gramStart"/>
      <w:r>
        <w:rPr>
          <w:color w:val="757575"/>
          <w:sz w:val="28"/>
        </w:rPr>
        <w:t>Planı  |</w:t>
      </w:r>
      <w:proofErr w:type="gramEnd"/>
      <w:r>
        <w:rPr>
          <w:color w:val="757575"/>
          <w:sz w:val="28"/>
        </w:rPr>
        <w:t xml:space="preserve">  Yapılandırmacı 5E Modeli</w:t>
      </w:r>
    </w:p>
    <w:p w:rsidR="00100EE7" w:rsidRDefault="00100EE7"/>
    <w:p w:rsidR="00100EE7" w:rsidRDefault="00603456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100EE7" w:rsidRDefault="00100EE7"/>
    <w:p w:rsidR="00100EE7" w:rsidRDefault="00100EE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0EE7">
        <w:trPr>
          <w:jc w:val="center"/>
        </w:trPr>
        <w:tc>
          <w:tcPr>
            <w:tcW w:w="4819" w:type="dxa"/>
            <w:shd w:val="clear" w:color="auto" w:fill="1B2A4A"/>
          </w:tcPr>
          <w:p w:rsidR="00100EE7" w:rsidRDefault="00603456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100EE7" w:rsidRDefault="00603456" w:rsidP="00603456">
            <w:r>
              <w:t xml:space="preserve">  </w:t>
            </w:r>
          </w:p>
        </w:tc>
      </w:tr>
      <w:tr w:rsidR="00100EE7">
        <w:trPr>
          <w:jc w:val="center"/>
        </w:trPr>
        <w:tc>
          <w:tcPr>
            <w:tcW w:w="4819" w:type="dxa"/>
            <w:shd w:val="clear" w:color="auto" w:fill="1B2A4A"/>
          </w:tcPr>
          <w:p w:rsidR="00100EE7" w:rsidRDefault="00603456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100EE7" w:rsidRDefault="00603456" w:rsidP="00603456">
            <w:r>
              <w:t xml:space="preserve">  </w:t>
            </w:r>
            <w:bookmarkStart w:id="0" w:name="_GoBack"/>
            <w:bookmarkEnd w:id="0"/>
          </w:p>
        </w:tc>
      </w:tr>
      <w:tr w:rsidR="00100EE7">
        <w:trPr>
          <w:jc w:val="center"/>
        </w:trPr>
        <w:tc>
          <w:tcPr>
            <w:tcW w:w="4819" w:type="dxa"/>
            <w:shd w:val="clear" w:color="auto" w:fill="1B2A4A"/>
          </w:tcPr>
          <w:p w:rsidR="00100EE7" w:rsidRDefault="00603456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100EE7" w:rsidRDefault="00603456">
            <w:r>
              <w:t xml:space="preserve">  </w:t>
            </w:r>
          </w:p>
        </w:tc>
      </w:tr>
    </w:tbl>
    <w:p w:rsidR="00100EE7" w:rsidRDefault="00100EE7"/>
    <w:p w:rsidR="00100EE7" w:rsidRDefault="00100EE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100EE7" w:rsidRDefault="00100EE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3213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3213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17. Saat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Destek Vektor Makiineleri (SVM) Teorisi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45 dk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18. Saat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 xml:space="preserve">SVM </w:t>
            </w:r>
            <w:r>
              <w:rPr>
                <w:sz w:val="18"/>
              </w:rPr>
              <w:t>Uygulama ve Kernel Fonksiyonlari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45 dk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19. Saat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Siniflandirma Projesi: Tam Pipeline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45 dk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20. Saat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Model Karsilastirma ve Optimizasyon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45 dk</w:t>
            </w:r>
          </w:p>
        </w:tc>
      </w:tr>
    </w:tbl>
    <w:p w:rsidR="00100EE7" w:rsidRDefault="00100EE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100EE7">
        <w:trPr>
          <w:jc w:val="center"/>
        </w:trPr>
        <w:tc>
          <w:tcPr>
            <w:tcW w:w="1928" w:type="dxa"/>
            <w:shd w:val="clear" w:color="auto" w:fill="2C6FAD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100EE7" w:rsidRDefault="00603456">
      <w:r>
        <w:br w:type="page"/>
      </w:r>
    </w:p>
    <w:p w:rsidR="00100EE7" w:rsidRDefault="00603456">
      <w:pPr>
        <w:jc w:val="center"/>
      </w:pPr>
      <w:r>
        <w:rPr>
          <w:b/>
          <w:color w:val="1B2A4A"/>
          <w:sz w:val="36"/>
        </w:rPr>
        <w:lastRenderedPageBreak/>
        <w:t>━━━  17. SAAT  ━━━</w:t>
      </w:r>
    </w:p>
    <w:p w:rsidR="00100EE7" w:rsidRDefault="00603456">
      <w:pPr>
        <w:jc w:val="center"/>
      </w:pPr>
      <w:r>
        <w:rPr>
          <w:color w:val="2C6FAD"/>
          <w:sz w:val="32"/>
        </w:rPr>
        <w:t xml:space="preserve">Destek Vektor Makineleri </w:t>
      </w:r>
      <w:r>
        <w:rPr>
          <w:color w:val="2C6FAD"/>
          <w:sz w:val="32"/>
        </w:rPr>
        <w:t>(SVM) Teorisi</w:t>
      </w:r>
    </w:p>
    <w:p w:rsidR="00100EE7" w:rsidRDefault="00100EE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SVM algoritmasinin calisma mantigini ve temel kavramlarini anlar.</w:t>
      </w:r>
    </w:p>
    <w:p w:rsidR="00100EE7" w:rsidRDefault="00100EE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2.3.25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SVM algoritmasinin teorisini aciklar.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Bilgi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2.3.26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Hiper duzlem ve destek vektorleri</w:t>
            </w:r>
            <w:r>
              <w:rPr>
                <w:sz w:val="18"/>
              </w:rPr>
              <w:t xml:space="preserve"> kavramlarini tanimlar.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Bilgi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2.3.27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Margin (marj) kavramini ve maksimizasyonunu aciklar.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Bilgi</w:t>
            </w:r>
          </w:p>
        </w:tc>
      </w:tr>
    </w:tbl>
    <w:p w:rsidR="00100EE7" w:rsidRDefault="00100EE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KNN, Karar Agaci ve Naive Bayes algoritmalarini bilmek.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100EE7" w:rsidRDefault="00603456">
      <w:pPr>
        <w:pStyle w:val="ListeMaddemi"/>
      </w:pPr>
      <w:r>
        <w:rPr>
          <w:sz w:val="20"/>
        </w:rPr>
        <w:t>Siniflandirma kavramini.</w:t>
      </w:r>
    </w:p>
    <w:p w:rsidR="00100EE7" w:rsidRDefault="00603456">
      <w:pPr>
        <w:pStyle w:val="ListeMaddemi"/>
      </w:pPr>
      <w:r>
        <w:rPr>
          <w:sz w:val="20"/>
        </w:rPr>
        <w:t>2D koordinat sistemiini.</w:t>
      </w:r>
    </w:p>
    <w:p w:rsidR="00100EE7" w:rsidRDefault="00603456">
      <w:pPr>
        <w:pStyle w:val="ListeMaddemi"/>
      </w:pPr>
      <w:r>
        <w:rPr>
          <w:sz w:val="20"/>
        </w:rPr>
        <w:t>Onceki 3 algoritmaayi.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100EE7" w:rsidRDefault="00603456">
      <w:pPr>
        <w:pStyle w:val="ListeMaddemi"/>
      </w:pPr>
      <w:r>
        <w:rPr>
          <w:sz w:val="20"/>
        </w:rPr>
        <w:t>SVM in sadece 2D veride calistigii sanilmasi.</w:t>
      </w:r>
    </w:p>
    <w:p w:rsidR="00100EE7" w:rsidRDefault="00603456">
      <w:pPr>
        <w:pStyle w:val="ListeMaddemi"/>
      </w:pPr>
      <w:r>
        <w:rPr>
          <w:sz w:val="20"/>
        </w:rPr>
        <w:t>Hiper duzlemin duz bir cizgi oldugu dusuncesi (yuksek boyutta degil).</w:t>
      </w:r>
    </w:p>
    <w:p w:rsidR="00100EE7" w:rsidRDefault="00603456">
      <w:pPr>
        <w:pStyle w:val="ListeMaddemi"/>
      </w:pPr>
      <w:r>
        <w:rPr>
          <w:sz w:val="20"/>
        </w:rPr>
        <w:t>SVM in cok yavas oldugu yanilgisi (kerne</w:t>
      </w:r>
      <w:r>
        <w:rPr>
          <w:sz w:val="20"/>
        </w:rPr>
        <w:t>l trick ile hizli).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100EE7" w:rsidRDefault="00603456">
      <w:pPr>
        <w:pStyle w:val="ListeMaddemi"/>
      </w:pPr>
      <w:r>
        <w:rPr>
          <w:sz w:val="20"/>
        </w:rPr>
        <w:t>Bilgisayar</w:t>
      </w:r>
    </w:p>
    <w:p w:rsidR="00100EE7" w:rsidRDefault="00603456">
      <w:pPr>
        <w:pStyle w:val="ListeMaddemi"/>
      </w:pPr>
      <w:r>
        <w:rPr>
          <w:sz w:val="20"/>
        </w:rPr>
        <w:t>Tahta/Projeksiyon</w:t>
      </w:r>
    </w:p>
    <w:p w:rsidR="00100EE7" w:rsidRDefault="00603456">
      <w:pPr>
        <w:pStyle w:val="ListeMaddemi"/>
      </w:pPr>
      <w:r>
        <w:rPr>
          <w:sz w:val="20"/>
        </w:rPr>
        <w:t>SVM gorselleri</w:t>
      </w:r>
    </w:p>
    <w:p w:rsidR="00100EE7" w:rsidRDefault="00603456">
      <w:pPr>
        <w:pStyle w:val="ListeMaddemi"/>
      </w:pPr>
      <w:r>
        <w:rPr>
          <w:sz w:val="20"/>
        </w:rPr>
        <w:t>Cetvel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100EE7" w:rsidRDefault="00100EE7"/>
    <w:p w:rsidR="00100EE7" w:rsidRDefault="00603456">
      <w:r>
        <w:rPr>
          <w:i/>
          <w:color w:val="2C6FAD"/>
          <w:sz w:val="20"/>
        </w:rPr>
        <w:t xml:space="preserve">  Süre: 5 dakika</w:t>
      </w:r>
    </w:p>
    <w:p w:rsidR="00100EE7" w:rsidRDefault="00603456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"Iki sinifi ayiran en iyi cizgiyi nasil cizersiniz? Gozle mi? SVM bunu matematiksel olarak optimal yapar: en genis yolu bulan algoritma!"</w:t>
      </w:r>
    </w:p>
    <w:p w:rsidR="00100EE7" w:rsidRDefault="00603456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Iki mahalleyi ayiran yol gibi: yol ne kadar genisse iki taraf o kadar net</w:t>
      </w:r>
      <w:r>
        <w:rPr>
          <w:sz w:val="20"/>
        </w:rPr>
        <w:t xml:space="preserve"> ayrilir. SVM en genis yolu (margin) bulur.</w:t>
      </w:r>
    </w:p>
    <w:p w:rsidR="00100EE7" w:rsidRDefault="00603456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100EE7" w:rsidRDefault="00603456">
      <w:r>
        <w:rPr>
          <w:b/>
          <w:color w:val="2C6FAD"/>
          <w:sz w:val="20"/>
        </w:rPr>
        <w:t xml:space="preserve">  1. </w:t>
      </w:r>
      <w:r>
        <w:rPr>
          <w:sz w:val="20"/>
        </w:rPr>
        <w:t>Hiper duzlem ne demektir?</w:t>
      </w:r>
    </w:p>
    <w:p w:rsidR="00100EE7" w:rsidRDefault="00603456">
      <w:r>
        <w:rPr>
          <w:b/>
          <w:color w:val="2C6FAD"/>
          <w:sz w:val="20"/>
        </w:rPr>
        <w:t xml:space="preserve">  2. </w:t>
      </w:r>
      <w:r>
        <w:rPr>
          <w:sz w:val="20"/>
        </w:rPr>
        <w:t>Margin nedir?</w:t>
      </w:r>
    </w:p>
    <w:p w:rsidR="00100EE7" w:rsidRDefault="00603456">
      <w:r>
        <w:rPr>
          <w:b/>
          <w:color w:val="2C6FAD"/>
          <w:sz w:val="20"/>
        </w:rPr>
        <w:t xml:space="preserve">  3. </w:t>
      </w:r>
      <w:r>
        <w:rPr>
          <w:sz w:val="20"/>
        </w:rPr>
        <w:t>Destek vektoru ne demektir?</w:t>
      </w:r>
    </w:p>
    <w:p w:rsidR="00100EE7" w:rsidRDefault="00603456">
      <w:pPr>
        <w:spacing w:before="200"/>
      </w:pPr>
      <w:r>
        <w:rPr>
          <w:b/>
          <w:color w:val="2C6FAD"/>
          <w:sz w:val="24"/>
        </w:rPr>
        <w:t xml:space="preserve">  Motivasyon Etkinliği: "Cizgi Cizme Yarismasi"</w:t>
      </w:r>
    </w:p>
    <w:p w:rsidR="00100EE7" w:rsidRDefault="00603456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Iki sinifi ayiran en iyi cizgiyi elle cizme</w:t>
      </w:r>
      <w:r>
        <w:rPr>
          <w:sz w:val="20"/>
        </w:rPr>
        <w:t>.</w:t>
      </w:r>
    </w:p>
    <w:p w:rsidR="00100EE7" w:rsidRDefault="00603456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tahtaya iki sinif nokta cizer. Ogrenciler en iyi ayirici cizgiyi cizmeye calisir. Sonra SVM in optimaal cizgisini gosterir.</w:t>
      </w:r>
    </w:p>
    <w:p w:rsidR="00100EE7" w:rsidRDefault="00603456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100EE7" w:rsidRDefault="00603456">
            <w:r>
              <w:rPr>
                <w:sz w:val="20"/>
              </w:rPr>
              <w:t>Iki sinif arasinda birden fazla ayirici cizgi cizmek mumkun. Hangisi en iyisi ve neden</w:t>
            </w:r>
            <w:r>
              <w:rPr>
                <w:sz w:val="20"/>
              </w:rPr>
              <w:t>?</w:t>
            </w:r>
          </w:p>
        </w:tc>
      </w:tr>
    </w:tbl>
    <w:p w:rsidR="00100EE7" w:rsidRDefault="00100EE7"/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100EE7" w:rsidRDefault="00100EE7"/>
    <w:p w:rsidR="00100EE7" w:rsidRDefault="00603456">
      <w:r>
        <w:rPr>
          <w:i/>
          <w:color w:val="007A7A"/>
          <w:sz w:val="20"/>
        </w:rPr>
        <w:t xml:space="preserve">  Süre: 10 dakika</w:t>
      </w:r>
    </w:p>
    <w:p w:rsidR="00100EE7" w:rsidRDefault="00603456">
      <w:pPr>
        <w:spacing w:before="200"/>
      </w:pPr>
      <w:r>
        <w:rPr>
          <w:b/>
          <w:color w:val="007A7A"/>
          <w:sz w:val="24"/>
        </w:rPr>
        <w:t xml:space="preserve">  Keşif Etkinliği: "SVM Kavram Calismasi"</w:t>
      </w:r>
    </w:p>
    <w:p w:rsidR="00100EE7" w:rsidRDefault="0060345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Calisma</w:t>
      </w:r>
    </w:p>
    <w:p w:rsidR="00100EE7" w:rsidRDefault="00603456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SVM temel kavramlarini </w:t>
      </w:r>
      <w:r>
        <w:rPr>
          <w:sz w:val="20"/>
        </w:rPr>
        <w:t>gorsel olarak anlamak.</w:t>
      </w:r>
    </w:p>
    <w:p w:rsidR="00100EE7" w:rsidRDefault="00603456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Kagit, cetvel, kalem, SVM gorsel ornekleri</w:t>
      </w:r>
    </w:p>
    <w:p w:rsidR="00100EE7" w:rsidRDefault="00603456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100EE7" w:rsidRDefault="00603456">
      <w:r>
        <w:rPr>
          <w:b/>
          <w:color w:val="007A7A"/>
          <w:sz w:val="20"/>
        </w:rPr>
        <w:t xml:space="preserve">  1. </w:t>
      </w:r>
      <w:r>
        <w:rPr>
          <w:sz w:val="20"/>
        </w:rPr>
        <w:t>2D duzlemde iki sinif nokta cizin.</w:t>
      </w:r>
    </w:p>
    <w:p w:rsidR="00100EE7" w:rsidRDefault="00603456">
      <w:r>
        <w:rPr>
          <w:b/>
          <w:color w:val="007A7A"/>
          <w:sz w:val="20"/>
        </w:rPr>
        <w:t xml:space="preserve">  2. </w:t>
      </w:r>
      <w:r>
        <w:rPr>
          <w:sz w:val="20"/>
        </w:rPr>
        <w:t>Bu noktalari ayiran bir cizgi (hiper duzlem) cizin.</w:t>
      </w:r>
    </w:p>
    <w:p w:rsidR="00100EE7" w:rsidRDefault="00603456">
      <w:r>
        <w:rPr>
          <w:b/>
          <w:color w:val="007A7A"/>
          <w:sz w:val="20"/>
        </w:rPr>
        <w:t xml:space="preserve">  3. </w:t>
      </w:r>
      <w:r>
        <w:rPr>
          <w:sz w:val="20"/>
        </w:rPr>
        <w:t>Cizgiye en yakin noktalari belirleyin (destek vektorleri)</w:t>
      </w:r>
      <w:r>
        <w:rPr>
          <w:sz w:val="20"/>
        </w:rPr>
        <w:t>.</w:t>
      </w:r>
    </w:p>
    <w:p w:rsidR="00100EE7" w:rsidRDefault="00603456">
      <w:r>
        <w:rPr>
          <w:b/>
          <w:color w:val="007A7A"/>
          <w:sz w:val="20"/>
        </w:rPr>
        <w:t xml:space="preserve">  4. </w:t>
      </w:r>
      <w:r>
        <w:rPr>
          <w:sz w:val="20"/>
        </w:rPr>
        <w:t>Margin i (iki taraftaki en yakin noktalar arasi mesafe) olcun.</w:t>
      </w:r>
    </w:p>
    <w:p w:rsidR="00100EE7" w:rsidRDefault="00603456">
      <w:r>
        <w:rPr>
          <w:b/>
          <w:color w:val="007A7A"/>
          <w:sz w:val="20"/>
        </w:rPr>
        <w:t xml:space="preserve">  5. </w:t>
      </w:r>
      <w:r>
        <w:rPr>
          <w:sz w:val="20"/>
        </w:rPr>
        <w:t>Margin i maksimize eden cizgiyi bulmaya calisin.</w:t>
      </w:r>
    </w:p>
    <w:p w:rsidR="00100EE7" w:rsidRDefault="00603456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Geometri analiisti: optimal ayirici bulan</w:t>
      </w:r>
    </w:p>
    <w:p w:rsidR="00100EE7" w:rsidRDefault="00603456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Kavram anlayisini ve gorsel analizi degerlendirir</w:t>
      </w:r>
    </w:p>
    <w:p w:rsidR="00100EE7" w:rsidRDefault="0060345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SVM Kavram Defteri</w:t>
      </w:r>
    </w:p>
    <w:p w:rsidR="00100EE7" w:rsidRDefault="00603456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100EE7" w:rsidRDefault="00603456">
      <w:r>
        <w:rPr>
          <w:b/>
          <w:color w:val="007A7A"/>
          <w:sz w:val="20"/>
        </w:rPr>
        <w:t xml:space="preserve">  1. </w:t>
      </w:r>
      <w:r>
        <w:rPr>
          <w:sz w:val="20"/>
        </w:rPr>
        <w:t>Kernel trick nedir?</w:t>
      </w:r>
    </w:p>
    <w:p w:rsidR="00100EE7" w:rsidRDefault="00603456">
      <w:r>
        <w:rPr>
          <w:b/>
          <w:color w:val="007A7A"/>
          <w:sz w:val="20"/>
        </w:rPr>
        <w:t xml:space="preserve">  2. </w:t>
      </w:r>
      <w:r>
        <w:rPr>
          <w:sz w:val="20"/>
        </w:rPr>
        <w:t>Soft margin vs hard margin?</w:t>
      </w:r>
    </w:p>
    <w:p w:rsidR="00100EE7" w:rsidRDefault="00603456">
      <w:r>
        <w:rPr>
          <w:b/>
          <w:color w:val="007A7A"/>
          <w:sz w:val="20"/>
        </w:rPr>
        <w:t xml:space="preserve">  3. </w:t>
      </w:r>
      <w:r>
        <w:rPr>
          <w:sz w:val="20"/>
        </w:rPr>
        <w:t>SVM regresyon icin kullanilabilir mi?</w:t>
      </w:r>
    </w:p>
    <w:p w:rsidR="00100EE7" w:rsidRDefault="00603456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Margin MAKSIMUM olmali! Cizgi destek vektorlerine esit uzaklikta olmali.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100EE7" w:rsidRDefault="00603456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100EE7" w:rsidRDefault="00100EE7"/>
    <w:p w:rsidR="00100EE7" w:rsidRDefault="00603456">
      <w:r>
        <w:rPr>
          <w:i/>
          <w:color w:val="E65C00"/>
          <w:sz w:val="20"/>
        </w:rPr>
        <w:t xml:space="preserve">  Süre: 12 dakika</w:t>
      </w:r>
    </w:p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100EE7">
        <w:trPr>
          <w:jc w:val="center"/>
        </w:trPr>
        <w:tc>
          <w:tcPr>
            <w:tcW w:w="2409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SVM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 xml:space="preserve">Support Vector Machine: Destek Vektor </w:t>
            </w:r>
            <w:r>
              <w:rPr>
                <w:sz w:val="18"/>
              </w:rPr>
              <w:t>Makinesi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Siniflari ayiran optimal hiper duzlemi bulan algoritma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SVM semasi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Hiper Duzlem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Siniflari ayiran karar siniri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2D de cizgi, 3D de duzlem, nD de hiper duzlem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Hiper duzlem gorseli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Destek Vektorleri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Hiper duzleme en yakin veri noktaalari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Karar siniri</w:t>
            </w:r>
            <w:r>
              <w:rPr>
                <w:sz w:val="18"/>
              </w:rPr>
              <w:t>ni belirleyen kritik noktalar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Destek vektor gorseli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Margin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Hiper duzlem ile destek vektorleri arasi mesafe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Genis margin = daha iyi genelleme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Margin gorseli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Kernel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Veriyi yuksek boyuta tasiyan fonksiyon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Dogrusal olarak ayrilamayan verileri ayirir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 xml:space="preserve">Kernel </w:t>
            </w:r>
            <w:r>
              <w:rPr>
                <w:sz w:val="18"/>
              </w:rPr>
              <w:t>ornegi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100EE7" w:rsidRDefault="00603456">
      <w:r>
        <w:rPr>
          <w:sz w:val="20"/>
        </w:rPr>
        <w:t>SVM (Support Vector Machine), iki sinifi ayiran en iyi hiper duzlemi bulan bir siniflandirma algoritmasidir. En iyi hiper duzlem, margin i (iki sinif arasindaki mesafe) maksimize eden duzlemdir.</w:t>
      </w:r>
    </w:p>
    <w:p w:rsidR="00100EE7" w:rsidRDefault="00603456">
      <w:r>
        <w:rPr>
          <w:sz w:val="20"/>
        </w:rPr>
        <w:t xml:space="preserve">Destek vektorleri, hiper duzleme en </w:t>
      </w:r>
      <w:r>
        <w:rPr>
          <w:sz w:val="20"/>
        </w:rPr>
        <w:t>yakin veri noktalaridir. Sadece bu noktalar karar sinirini belirler; diger noktalar kaldiirilsa bile sonuc degismez. Bu SVM i verimli ve guuclu kilar.</w:t>
      </w:r>
    </w:p>
    <w:p w:rsidR="00100EE7" w:rsidRDefault="00603456">
      <w:r>
        <w:rPr>
          <w:sz w:val="20"/>
        </w:rPr>
        <w:t>Kernel trick, dogrusal olarak ayrilamayan verileri yuksek boyutlu uzaya tasiyarak dogrusal ayirmayi mumku</w:t>
      </w:r>
      <w:r>
        <w:rPr>
          <w:sz w:val="20"/>
        </w:rPr>
        <w:t>n kilar. Ornegin 2D de bir daire icindeki ve disindaki noktalar dogrusal olarak ayrilamaz ama 3D ye tasiiinca ayrilabilir. Yaygin kerneller: linear, rbf (radial basis function), polynomial.</w:t>
      </w:r>
    </w:p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Dogrusal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 sinif, duz cizgi ile ayrilabiliir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Linear SVM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Dogrusal Olmayan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Daire icindeki noktalar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Kernel gerekli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Margin Genis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Noktalar uzak, genis margin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Iyi genelleme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Margin Dar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Noktalar yakin, dar margin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Zor ayrim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100EE7" w:rsidRDefault="00603456">
      <w:pPr>
        <w:pStyle w:val="ListeMaddemi"/>
      </w:pPr>
      <w:r>
        <w:rPr>
          <w:sz w:val="20"/>
        </w:rPr>
        <w:t xml:space="preserve">SVM hiper duzlem ve </w:t>
      </w:r>
      <w:r>
        <w:rPr>
          <w:sz w:val="20"/>
        </w:rPr>
        <w:t>margin gorseli</w:t>
      </w:r>
    </w:p>
    <w:p w:rsidR="00100EE7" w:rsidRDefault="00603456">
      <w:pPr>
        <w:pStyle w:val="ListeMaddemi"/>
      </w:pPr>
      <w:r>
        <w:rPr>
          <w:sz w:val="20"/>
        </w:rPr>
        <w:t>Destek vektorleri isaretli grafik</w:t>
      </w:r>
    </w:p>
    <w:p w:rsidR="00100EE7" w:rsidRDefault="00603456">
      <w:pPr>
        <w:pStyle w:val="ListeMaddemi"/>
      </w:pPr>
      <w:r>
        <w:rPr>
          <w:sz w:val="20"/>
        </w:rPr>
        <w:t>Kernel trick oncesi/sonrasi</w:t>
      </w:r>
    </w:p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100EE7" w:rsidRDefault="00603456">
      <w:r>
        <w:rPr>
          <w:b/>
          <w:color w:val="E65C00"/>
          <w:sz w:val="20"/>
        </w:rPr>
        <w:t xml:space="preserve">  1. </w:t>
      </w:r>
      <w:r>
        <w:rPr>
          <w:sz w:val="20"/>
        </w:rPr>
        <w:t>Hiper duzlem = Sinir cizgisi: iki ulkeyi ayiran</w:t>
      </w:r>
    </w:p>
    <w:p w:rsidR="00100EE7" w:rsidRDefault="00603456">
      <w:r>
        <w:rPr>
          <w:b/>
          <w:color w:val="E65C00"/>
          <w:sz w:val="20"/>
        </w:rPr>
        <w:t xml:space="preserve">  2. </w:t>
      </w:r>
      <w:r>
        <w:rPr>
          <w:sz w:val="20"/>
        </w:rPr>
        <w:t>Margin = Tampon bolge: genis olursa guvenli</w:t>
      </w:r>
    </w:p>
    <w:p w:rsidR="00100EE7" w:rsidRDefault="00603456">
      <w:r>
        <w:rPr>
          <w:b/>
          <w:color w:val="E65C00"/>
          <w:sz w:val="20"/>
        </w:rPr>
        <w:t xml:space="preserve">  3. </w:t>
      </w:r>
      <w:r>
        <w:rPr>
          <w:sz w:val="20"/>
        </w:rPr>
        <w:t>Destek vektorleri = Sinir nobeettcileri: siniri</w:t>
      </w:r>
      <w:r>
        <w:rPr>
          <w:sz w:val="20"/>
        </w:rPr>
        <w:t xml:space="preserve"> belirleyen</w:t>
      </w:r>
    </w:p>
    <w:p w:rsidR="00100EE7" w:rsidRDefault="00603456">
      <w:r>
        <w:rPr>
          <w:b/>
          <w:color w:val="E65C00"/>
          <w:sz w:val="20"/>
        </w:rPr>
        <w:t xml:space="preserve">  4. </w:t>
      </w:r>
      <w:r>
        <w:rPr>
          <w:sz w:val="20"/>
        </w:rPr>
        <w:t>Kernel = Boyut kapisi: duz gorunmeyeni duz yapan</w:t>
      </w:r>
    </w:p>
    <w:p w:rsidR="00100EE7" w:rsidRDefault="00603456">
      <w:pPr>
        <w:spacing w:before="200"/>
      </w:pPr>
      <w:r>
        <w:rPr>
          <w:b/>
          <w:color w:val="E65C00"/>
          <w:sz w:val="24"/>
        </w:rPr>
        <w:lastRenderedPageBreak/>
        <w:t xml:space="preserve">  Öğrenci Soru-Cevap</w:t>
      </w:r>
    </w:p>
    <w:p w:rsidR="00100EE7" w:rsidRDefault="00603456">
      <w:pPr>
        <w:pStyle w:val="ListeMaddemi"/>
      </w:pPr>
      <w:r>
        <w:rPr>
          <w:sz w:val="20"/>
        </w:rPr>
        <w:t>SVM neden margin i maksimize eder? - Genis margin daha iyi genelleme (yeni veride daha iyi performans) saglar.</w:t>
      </w:r>
    </w:p>
    <w:p w:rsidR="00100EE7" w:rsidRDefault="00603456">
      <w:pPr>
        <w:pStyle w:val="ListeMaddemi"/>
      </w:pPr>
      <w:r>
        <w:rPr>
          <w:sz w:val="20"/>
        </w:rPr>
        <w:t>Destek vektorleri neden onemli? - Sadece onlar karar sinir</w:t>
      </w:r>
      <w:r>
        <w:rPr>
          <w:sz w:val="20"/>
        </w:rPr>
        <w:t>ini belirler.</w:t>
      </w:r>
    </w:p>
    <w:p w:rsidR="00100EE7" w:rsidRDefault="00603456">
      <w:pPr>
        <w:pStyle w:val="ListeMaddemi"/>
      </w:pPr>
      <w:r>
        <w:rPr>
          <w:sz w:val="20"/>
        </w:rPr>
        <w:t>Kernel ne zaman gerekli? - Veriler dogrusal olarak ayrilamaadiginda.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100EE7" w:rsidRDefault="00100EE7"/>
    <w:p w:rsidR="00100EE7" w:rsidRDefault="00603456">
      <w:r>
        <w:rPr>
          <w:i/>
          <w:color w:val="6A1B9A"/>
          <w:sz w:val="20"/>
        </w:rPr>
        <w:t xml:space="preserve">  Süre: 10 dakika</w:t>
      </w:r>
    </w:p>
    <w:p w:rsidR="00100EE7" w:rsidRDefault="00603456">
      <w:pPr>
        <w:spacing w:before="200"/>
      </w:pPr>
      <w:r>
        <w:rPr>
          <w:b/>
          <w:color w:val="6A1B9A"/>
          <w:sz w:val="24"/>
        </w:rPr>
        <w:t xml:space="preserve">  Uygulama Etkinliği: "SVM Gorsel Analiz"</w:t>
      </w:r>
    </w:p>
    <w:p w:rsidR="00100EE7" w:rsidRDefault="0060345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100EE7" w:rsidRDefault="0060345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Farkli veri dagilimlarinda SVM analizini gorsel olarak yapmak.</w:t>
      </w:r>
    </w:p>
    <w:p w:rsidR="00100EE7" w:rsidRDefault="00603456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100EE7" w:rsidRDefault="00603456">
      <w:r>
        <w:rPr>
          <w:b/>
          <w:color w:val="6A1B9A"/>
          <w:sz w:val="20"/>
        </w:rPr>
        <w:t xml:space="preserve">  1. </w:t>
      </w:r>
      <w:r>
        <w:rPr>
          <w:sz w:val="20"/>
        </w:rPr>
        <w:t>3 farkli 2D veri dagilimi cizin (kolay, orta, zor ayrim).</w:t>
      </w:r>
    </w:p>
    <w:p w:rsidR="00100EE7" w:rsidRDefault="00603456">
      <w:r>
        <w:rPr>
          <w:b/>
          <w:color w:val="6A1B9A"/>
          <w:sz w:val="20"/>
        </w:rPr>
        <w:t xml:space="preserve">  2. </w:t>
      </w:r>
      <w:r>
        <w:rPr>
          <w:sz w:val="20"/>
        </w:rPr>
        <w:t xml:space="preserve">Her birinde hiper duzlem ve </w:t>
      </w:r>
      <w:r>
        <w:rPr>
          <w:sz w:val="20"/>
        </w:rPr>
        <w:t>margin cizin.</w:t>
      </w:r>
    </w:p>
    <w:p w:rsidR="00100EE7" w:rsidRDefault="00603456">
      <w:r>
        <w:rPr>
          <w:b/>
          <w:color w:val="6A1B9A"/>
          <w:sz w:val="20"/>
        </w:rPr>
        <w:t xml:space="preserve">  3. </w:t>
      </w:r>
      <w:r>
        <w:rPr>
          <w:sz w:val="20"/>
        </w:rPr>
        <w:t>Destek vektorlerini isaretleyin.</w:t>
      </w:r>
    </w:p>
    <w:p w:rsidR="00100EE7" w:rsidRDefault="00603456">
      <w:r>
        <w:rPr>
          <w:b/>
          <w:color w:val="6A1B9A"/>
          <w:sz w:val="20"/>
        </w:rPr>
        <w:t xml:space="preserve">  4. </w:t>
      </w:r>
      <w:r>
        <w:rPr>
          <w:sz w:val="20"/>
        </w:rPr>
        <w:t>Hangi dagilimda kernel gerektigiini belirleyin.</w:t>
      </w:r>
    </w:p>
    <w:p w:rsidR="00100EE7" w:rsidRDefault="00603456">
      <w:r>
        <w:rPr>
          <w:b/>
          <w:color w:val="6A1B9A"/>
          <w:sz w:val="20"/>
        </w:rPr>
        <w:t xml:space="preserve">  5. </w:t>
      </w:r>
      <w:r>
        <w:rPr>
          <w:sz w:val="20"/>
        </w:rPr>
        <w:t>SVM in avantaj ve dezavantajlarini listeleyin.</w:t>
      </w:r>
    </w:p>
    <w:p w:rsidR="00100EE7" w:rsidRDefault="0060345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SVM Gorsel Analiz Raporu</w:t>
      </w:r>
    </w:p>
    <w:p w:rsidR="00100EE7" w:rsidRDefault="00603456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100EE7" w:rsidRDefault="00603456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SVM goruntu siniflandirmada nasil </w:t>
      </w:r>
      <w:r>
        <w:rPr>
          <w:sz w:val="20"/>
        </w:rPr>
        <w:t>kullanilir?</w:t>
      </w:r>
    </w:p>
    <w:p w:rsidR="00100EE7" w:rsidRDefault="00603456">
      <w:r>
        <w:rPr>
          <w:b/>
          <w:color w:val="6A1B9A"/>
          <w:sz w:val="20"/>
        </w:rPr>
        <w:t xml:space="preserve">  2. </w:t>
      </w:r>
      <w:r>
        <w:rPr>
          <w:sz w:val="20"/>
        </w:rPr>
        <w:t>SVM metin siniflandirmada etkili mi?</w:t>
      </w:r>
    </w:p>
    <w:p w:rsidR="00100EE7" w:rsidRDefault="00603456">
      <w:r>
        <w:rPr>
          <w:b/>
          <w:color w:val="6A1B9A"/>
          <w:sz w:val="20"/>
        </w:rPr>
        <w:t xml:space="preserve">  3. </w:t>
      </w:r>
      <w:r>
        <w:rPr>
          <w:sz w:val="20"/>
        </w:rPr>
        <w:t>SVM ile sinir agilari farki?</w:t>
      </w:r>
    </w:p>
    <w:p w:rsidR="00100EE7" w:rsidRDefault="00603456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Geometri, Optimizasyon, Makine Ogrenmesi</w:t>
      </w:r>
    </w:p>
    <w:p w:rsidR="00100EE7" w:rsidRDefault="00603456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100EE7" w:rsidRDefault="00603456">
            <w:r>
              <w:rPr>
                <w:sz w:val="20"/>
              </w:rPr>
              <w:t>2D duzlemde iki sinif ic ice gecmis (dogrusal ayrim imkansiz). SVM ne yapar?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</w:t>
            </w:r>
            <w:r>
              <w:rPr>
                <w:sz w:val="20"/>
              </w:rPr>
              <w:t>um: Kernel trick ile veriyi yuksek boyuta tasir. Orda dogrusal ayrim mumkun olur. rbf kernel bu durumda iyi calisir.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SVM in 3 temel kavramini (hiper duzlem, margin, destek vektoru) gosteren bir poster hazirlaayin.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</w:t>
      </w:r>
      <w:r>
        <w:rPr>
          <w:color w:val="BDBDBD"/>
          <w:sz w:val="12"/>
        </w:rPr>
        <w:t>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100EE7" w:rsidRDefault="00100EE7"/>
    <w:p w:rsidR="00100EE7" w:rsidRDefault="00603456">
      <w:r>
        <w:rPr>
          <w:i/>
          <w:color w:val="2E7D32"/>
          <w:sz w:val="20"/>
        </w:rPr>
        <w:t xml:space="preserve">  Süre: 8 dakika</w:t>
      </w:r>
    </w:p>
    <w:p w:rsidR="00100EE7" w:rsidRDefault="00603456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100EE7" w:rsidRDefault="00603456">
      <w:r>
        <w:rPr>
          <w:sz w:val="20"/>
        </w:rPr>
        <w:t xml:space="preserve">  ☐  SVM algoritmasinin amacini aciklayabiliyorum.</w:t>
      </w:r>
    </w:p>
    <w:p w:rsidR="00100EE7" w:rsidRDefault="00603456">
      <w:r>
        <w:rPr>
          <w:sz w:val="20"/>
        </w:rPr>
        <w:t xml:space="preserve">  ☐  Hiper duzlem kavramini tanimlayabiliyorum.</w:t>
      </w:r>
    </w:p>
    <w:p w:rsidR="00100EE7" w:rsidRDefault="00603456">
      <w:r>
        <w:rPr>
          <w:sz w:val="20"/>
        </w:rPr>
        <w:t xml:space="preserve">  ☐  Destek vektorlerini belirleyebiliyorum.</w:t>
      </w:r>
    </w:p>
    <w:p w:rsidR="00100EE7" w:rsidRDefault="00603456">
      <w:r>
        <w:rPr>
          <w:sz w:val="20"/>
        </w:rPr>
        <w:lastRenderedPageBreak/>
        <w:t xml:space="preserve">  ☐  Margin kavramini anliyorum.</w:t>
      </w:r>
    </w:p>
    <w:p w:rsidR="00100EE7" w:rsidRDefault="00603456">
      <w:r>
        <w:rPr>
          <w:sz w:val="20"/>
        </w:rPr>
        <w:t xml:space="preserve">  ☐  Kernel gerekliligiini aciklayabiliyorum.</w:t>
      </w:r>
    </w:p>
    <w:p w:rsidR="00100EE7" w:rsidRDefault="00603456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100EE7" w:rsidRDefault="00603456">
      <w:r>
        <w:rPr>
          <w:b/>
          <w:color w:val="2E7D32"/>
          <w:sz w:val="20"/>
        </w:rPr>
        <w:t xml:space="preserve">  1. </w:t>
      </w:r>
      <w:r>
        <w:rPr>
          <w:sz w:val="20"/>
        </w:rPr>
        <w:t>SVM mantigini sezgisel olarak anliiyor muyum?</w:t>
      </w:r>
    </w:p>
    <w:p w:rsidR="00100EE7" w:rsidRDefault="00603456">
      <w:r>
        <w:rPr>
          <w:b/>
          <w:color w:val="2E7D32"/>
          <w:sz w:val="20"/>
        </w:rPr>
        <w:t xml:space="preserve">  2. </w:t>
      </w:r>
      <w:r>
        <w:rPr>
          <w:sz w:val="20"/>
        </w:rPr>
        <w:t>Destek vektorlerini gorsel olarak bulabiiliiyor muyum?</w:t>
      </w:r>
    </w:p>
    <w:p w:rsidR="00100EE7" w:rsidRDefault="00603456">
      <w:r>
        <w:rPr>
          <w:b/>
          <w:color w:val="2E7D32"/>
          <w:sz w:val="20"/>
        </w:rPr>
        <w:t xml:space="preserve">  3. </w:t>
      </w:r>
      <w:r>
        <w:rPr>
          <w:sz w:val="20"/>
        </w:rPr>
        <w:t>Kernel in ne zaman gerekli oldugunu biliiyor muyum?</w:t>
      </w:r>
    </w:p>
    <w:p w:rsidR="00100EE7" w:rsidRDefault="00603456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2E7D32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SVM ne yapar?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Siniflari ayiran optimal hiper duzlemi bulur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Margin ne?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 xml:space="preserve">Hiper </w:t>
            </w:r>
            <w:r>
              <w:rPr>
                <w:sz w:val="18"/>
              </w:rPr>
              <w:t>duzlem-destek vektoru arasi mesafe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Destek vektorleri ne?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Hiper duzleme en yakin noktalar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Kernel ne zaman gerekli?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Dogrusal ayrim yapilamadiiginda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Genis margin ne saglar?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Daha iyi genelleme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100EE7" w:rsidRDefault="00603456">
      <w:r>
        <w:rPr>
          <w:b/>
          <w:color w:val="2E7D32"/>
          <w:sz w:val="20"/>
        </w:rPr>
        <w:t>Açık Uçlu:</w:t>
      </w:r>
    </w:p>
    <w:p w:rsidR="00100EE7" w:rsidRDefault="00603456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SVM en guclu </w:t>
      </w:r>
      <w:r>
        <w:rPr>
          <w:sz w:val="20"/>
        </w:rPr>
        <w:t>algoritma mi?</w:t>
      </w:r>
    </w:p>
    <w:p w:rsidR="00100EE7" w:rsidRDefault="00603456">
      <w:r>
        <w:rPr>
          <w:b/>
          <w:color w:val="2E7D32"/>
          <w:sz w:val="20"/>
        </w:rPr>
        <w:t xml:space="preserve">  2. </w:t>
      </w:r>
      <w:r>
        <w:rPr>
          <w:sz w:val="20"/>
        </w:rPr>
        <w:t>Kernel trick sihir mi?</w:t>
      </w:r>
    </w:p>
    <w:p w:rsidR="00100EE7" w:rsidRDefault="00603456">
      <w:r>
        <w:rPr>
          <w:b/>
          <w:color w:val="2E7D32"/>
          <w:sz w:val="20"/>
        </w:rPr>
        <w:t xml:space="preserve">  3. </w:t>
      </w:r>
      <w:r>
        <w:rPr>
          <w:sz w:val="20"/>
        </w:rPr>
        <w:t>SVM buyuk veride pratik mi?</w:t>
      </w:r>
    </w:p>
    <w:p w:rsidR="00100EE7" w:rsidRDefault="00603456">
      <w:r>
        <w:rPr>
          <w:b/>
          <w:color w:val="2E7D32"/>
          <w:sz w:val="20"/>
        </w:rPr>
        <w:t>Eleştirel Düşünme:</w:t>
      </w:r>
    </w:p>
    <w:p w:rsidR="00100EE7" w:rsidRDefault="00603456">
      <w:r>
        <w:rPr>
          <w:b/>
          <w:color w:val="2E7D32"/>
          <w:sz w:val="20"/>
        </w:rPr>
        <w:t xml:space="preserve">  1. </w:t>
      </w:r>
      <w:r>
        <w:rPr>
          <w:sz w:val="20"/>
        </w:rPr>
        <w:t>Her veri SVM ile siniflandirilabilir mi?</w:t>
      </w:r>
    </w:p>
    <w:p w:rsidR="00100EE7" w:rsidRDefault="00603456">
      <w:r>
        <w:rPr>
          <w:b/>
          <w:color w:val="2E7D32"/>
          <w:sz w:val="20"/>
        </w:rPr>
        <w:t xml:space="preserve">  2. </w:t>
      </w:r>
      <w:r>
        <w:rPr>
          <w:sz w:val="20"/>
        </w:rPr>
        <w:t>SVM yorumlanabilir mi?</w:t>
      </w:r>
    </w:p>
    <w:p w:rsidR="00100EE7" w:rsidRDefault="00603456">
      <w:r>
        <w:rPr>
          <w:b/>
          <w:color w:val="2E7D32"/>
          <w:sz w:val="20"/>
        </w:rPr>
        <w:t xml:space="preserve">  3. </w:t>
      </w:r>
      <w:r>
        <w:rPr>
          <w:sz w:val="20"/>
        </w:rPr>
        <w:t>Margin maksimizasyonu her zaman iyi mi?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</w:t>
      </w:r>
      <w:r>
        <w:rPr>
          <w:color w:val="BDBDBD"/>
          <w:sz w:val="12"/>
        </w:rPr>
        <w:t>_____________________________________</w:t>
      </w:r>
    </w:p>
    <w:p w:rsidR="00100EE7" w:rsidRDefault="0060345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100EE7" w:rsidRDefault="00603456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C62828"/>
          <w:sz w:val="24"/>
        </w:rPr>
        <w:t xml:space="preserve">  Adım Adım Uygulama: "SVM Teorisi Uygulamasi"</w:t>
      </w:r>
    </w:p>
    <w:p w:rsidR="00100EE7" w:rsidRDefault="00603456">
      <w:r>
        <w:rPr>
          <w:b/>
          <w:color w:val="1B2A4A"/>
          <w:sz w:val="20"/>
        </w:rPr>
        <w:t xml:space="preserve">Hedef: </w:t>
      </w:r>
      <w:r>
        <w:rPr>
          <w:sz w:val="20"/>
        </w:rPr>
        <w:t>SVM kavramlarini gorsel olarak anlamak.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1. Cizim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2D de iki sinif nokta cizin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 xml:space="preserve">Veri </w:t>
            </w:r>
            <w:r>
              <w:rPr>
                <w:sz w:val="18"/>
              </w:rPr>
              <w:t>hazirlama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2. Cizgi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Ayirici cizgi (hiper duzlem) cizin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Karar siniri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3. SV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Destek vektorlerini isaretleyin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Kritik noktalar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4. Margin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Margin i olcun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Mesafe hesabi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5. Kernel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Dogrusal olmayan ornegi inceleyin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Ileri kavram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 xml:space="preserve">SVM </w:t>
      </w:r>
      <w:r>
        <w:rPr>
          <w:sz w:val="20"/>
        </w:rPr>
        <w:t>kavramlari anlasilmis ve en az 2 gorsel analiz yapilmis.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pPr>
        <w:spacing w:before="200"/>
      </w:pPr>
      <w:r>
        <w:rPr>
          <w:b/>
          <w:color w:val="C62828"/>
          <w:sz w:val="24"/>
        </w:rPr>
        <w:t xml:space="preserve">  Canlı Demo: "Canli SVM Gorseli"</w:t>
      </w:r>
    </w:p>
    <w:p w:rsidR="00100EE7" w:rsidRDefault="00603456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Tahtada SVM kavramlarini gorsel olarak aciklar.</w:t>
      </w:r>
    </w:p>
    <w:p w:rsidR="00100EE7" w:rsidRDefault="00603456">
      <w:r>
        <w:rPr>
          <w:b/>
          <w:color w:val="1B2A4A"/>
          <w:sz w:val="20"/>
        </w:rPr>
        <w:t>Öğrencinin Tek</w:t>
      </w:r>
      <w:r>
        <w:rPr>
          <w:b/>
          <w:color w:val="1B2A4A"/>
          <w:sz w:val="20"/>
        </w:rPr>
        <w:t xml:space="preserve">rarladığı: </w:t>
      </w:r>
      <w:r>
        <w:rPr>
          <w:sz w:val="20"/>
        </w:rPr>
        <w:t>Kendi gorsel analizini yapar.</w:t>
      </w:r>
    </w:p>
    <w:p w:rsidR="00100EE7" w:rsidRDefault="00603456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Margin i MAKSIMIZE eden cizgiyi secin!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 xml:space="preserve">2 sinif nokta cizin ve </w:t>
            </w:r>
            <w:r>
              <w:rPr>
                <w:sz w:val="18"/>
              </w:rPr>
              <w:t>ayirici cizgi cizin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Destek vektorlerini ve margin i belirleyin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Dogrusal olmayan veri icin kernel ihtiyacini aciklaayin</w:t>
            </w:r>
          </w:p>
        </w:tc>
      </w:tr>
    </w:tbl>
    <w:p w:rsidR="00100EE7" w:rsidRDefault="00100EE7"/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pPr>
        <w:spacing w:before="200"/>
      </w:pPr>
      <w:r>
        <w:rPr>
          <w:b/>
          <w:color w:val="C62828"/>
          <w:sz w:val="24"/>
        </w:rPr>
        <w:t xml:space="preserve">  Vaka Çalışması: "Dogrusal Olmayan Veri"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100EE7" w:rsidRDefault="00603456">
            <w:r>
              <w:rPr>
                <w:sz w:val="20"/>
              </w:rPr>
              <w:t>Veri seti daire seklinde dagilmis: ic daire A sinifi, dis halka B sinifi. Duz cizgi ile ayrilamiiyor. SVM nasil cozer?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Kernel trick: rbf kernel ile veri 3D ye tasiniir ve orada dogrusal duzlemle a</w:t>
      </w:r>
      <w:r>
        <w:rPr>
          <w:sz w:val="20"/>
        </w:rPr>
        <w:t>yrilir.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00EE7" w:rsidRDefault="00603456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100EE7" w:rsidRDefault="00603456">
      <w:r>
        <w:rPr>
          <w:sz w:val="20"/>
        </w:rPr>
        <w:t>SVM algoritmasinin temellerini ogrendik: hiper duzlem, destek vektorleri, margin ve kernel trick.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0EE7">
        <w:trPr>
          <w:jc w:val="center"/>
        </w:trPr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SVM</w:t>
            </w:r>
          </w:p>
        </w:tc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Hiper Duzlem</w:t>
            </w:r>
          </w:p>
        </w:tc>
      </w:tr>
      <w:tr w:rsidR="00100EE7">
        <w:trPr>
          <w:jc w:val="center"/>
        </w:trPr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Destek Vektoru</w:t>
            </w:r>
          </w:p>
        </w:tc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Margin</w:t>
            </w:r>
          </w:p>
        </w:tc>
      </w:tr>
      <w:tr w:rsidR="00100EE7">
        <w:trPr>
          <w:jc w:val="center"/>
        </w:trPr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Kernel</w:t>
            </w:r>
          </w:p>
        </w:tc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Linear</w:t>
            </w:r>
          </w:p>
        </w:tc>
      </w:tr>
      <w:tr w:rsidR="00100EE7">
        <w:trPr>
          <w:jc w:val="center"/>
        </w:trPr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RBF</w:t>
            </w:r>
          </w:p>
        </w:tc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Polynomial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100EE7" w:rsidRDefault="00603456">
      <w:r>
        <w:rPr>
          <w:sz w:val="20"/>
        </w:rPr>
        <w:t>SVM teorisini ogrendik; bir sonraki derste Python da uygulamasini yapacagiz.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100EE7" w:rsidRDefault="00603456">
            <w:r>
              <w:rPr>
                <w:sz w:val="20"/>
              </w:rPr>
              <w:t xml:space="preserve">Gorev: 3 farkli 2D veri dagilimi cizin </w:t>
            </w:r>
            <w:r>
              <w:rPr>
                <w:sz w:val="20"/>
              </w:rPr>
              <w:t>ve her birinde SVM kavramlarini (hiper duzlem, SV, margin) gosterin.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Her cizimde tum kavramlar isaretli olmali.</w:t>
            </w:r>
          </w:p>
        </w:tc>
      </w:tr>
    </w:tbl>
    <w:p w:rsidR="00100EE7" w:rsidRDefault="00100EE7"/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100EE7" w:rsidRDefault="00603456">
      <w:pPr>
        <w:pStyle w:val="ListeMaddemi"/>
      </w:pPr>
      <w:r>
        <w:rPr>
          <w:sz w:val="20"/>
        </w:rPr>
        <w:t>SVM gorsel orneklerini hazirlaayin.</w:t>
      </w:r>
    </w:p>
    <w:p w:rsidR="00100EE7" w:rsidRDefault="00603456">
      <w:pPr>
        <w:pStyle w:val="ListeMaddemi"/>
      </w:pPr>
      <w:r>
        <w:rPr>
          <w:sz w:val="20"/>
        </w:rPr>
        <w:t>Cetvel ve renkli kalem dagiitin.</w:t>
      </w:r>
    </w:p>
    <w:p w:rsidR="00100EE7" w:rsidRDefault="00603456">
      <w:pPr>
        <w:pStyle w:val="ListeMaddemi"/>
      </w:pPr>
      <w:r>
        <w:rPr>
          <w:sz w:val="20"/>
        </w:rPr>
        <w:t>2D nokta dagilimi sablonlari hazirlaayin.</w:t>
      </w:r>
    </w:p>
    <w:p w:rsidR="00100EE7" w:rsidRDefault="00603456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0EE7">
        <w:trPr>
          <w:jc w:val="center"/>
        </w:trPr>
        <w:tc>
          <w:tcPr>
            <w:tcW w:w="4819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100EE7">
        <w:trPr>
          <w:jc w:val="center"/>
        </w:trPr>
        <w:tc>
          <w:tcPr>
            <w:tcW w:w="4819" w:type="dxa"/>
          </w:tcPr>
          <w:p w:rsidR="00100EE7" w:rsidRDefault="00603456">
            <w:r>
              <w:rPr>
                <w:sz w:val="18"/>
              </w:rPr>
              <w:t>Hiper duzlem soyut</w:t>
            </w:r>
          </w:p>
        </w:tc>
        <w:tc>
          <w:tcPr>
            <w:tcW w:w="4819" w:type="dxa"/>
          </w:tcPr>
          <w:p w:rsidR="00100EE7" w:rsidRDefault="00603456">
            <w:r>
              <w:rPr>
                <w:sz w:val="18"/>
              </w:rPr>
              <w:t>2D cizgi ile baslayin, sonra 3D ye gecin</w:t>
            </w:r>
          </w:p>
        </w:tc>
      </w:tr>
      <w:tr w:rsidR="00100EE7">
        <w:trPr>
          <w:jc w:val="center"/>
        </w:trPr>
        <w:tc>
          <w:tcPr>
            <w:tcW w:w="4819" w:type="dxa"/>
          </w:tcPr>
          <w:p w:rsidR="00100EE7" w:rsidRDefault="00603456">
            <w:r>
              <w:rPr>
                <w:sz w:val="18"/>
              </w:rPr>
              <w:t xml:space="preserve">Kernel </w:t>
            </w:r>
            <w:r>
              <w:rPr>
                <w:sz w:val="18"/>
              </w:rPr>
              <w:t>anlasilmiyor</w:t>
            </w:r>
          </w:p>
        </w:tc>
        <w:tc>
          <w:tcPr>
            <w:tcW w:w="4819" w:type="dxa"/>
          </w:tcPr>
          <w:p w:rsidR="00100EE7" w:rsidRDefault="00603456">
            <w:r>
              <w:rPr>
                <w:sz w:val="18"/>
              </w:rPr>
              <w:t>Kagit katlama ornegi ile boyut artirmaayi gosterin</w:t>
            </w:r>
          </w:p>
        </w:tc>
      </w:tr>
      <w:tr w:rsidR="00100EE7">
        <w:trPr>
          <w:jc w:val="center"/>
        </w:trPr>
        <w:tc>
          <w:tcPr>
            <w:tcW w:w="4819" w:type="dxa"/>
          </w:tcPr>
          <w:p w:rsidR="00100EE7" w:rsidRDefault="00603456">
            <w:r>
              <w:rPr>
                <w:sz w:val="18"/>
              </w:rPr>
              <w:t>Matematik zor geliyor</w:t>
            </w:r>
          </w:p>
        </w:tc>
        <w:tc>
          <w:tcPr>
            <w:tcW w:w="4819" w:type="dxa"/>
          </w:tcPr>
          <w:p w:rsidR="00100EE7" w:rsidRDefault="00603456">
            <w:r>
              <w:rPr>
                <w:sz w:val="18"/>
              </w:rPr>
              <w:t>Sezgisel aciklama oncelikli, formul sonra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%55, Uygulama %45.</w:t>
      </w:r>
    </w:p>
    <w:p w:rsidR="00100EE7" w:rsidRDefault="00603456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100EE7" w:rsidRDefault="00603456">
            <w:r>
              <w:rPr>
                <w:sz w:val="20"/>
              </w:rPr>
              <w:t>Kernel anlasilmadiiysa sadece linear SVM e odaklanin.</w:t>
            </w:r>
          </w:p>
        </w:tc>
      </w:tr>
    </w:tbl>
    <w:p w:rsidR="00100EE7" w:rsidRDefault="00100EE7"/>
    <w:p w:rsidR="00100EE7" w:rsidRDefault="00603456">
      <w:r>
        <w:br w:type="page"/>
      </w:r>
    </w:p>
    <w:p w:rsidR="00100EE7" w:rsidRDefault="00603456">
      <w:pPr>
        <w:jc w:val="center"/>
      </w:pPr>
      <w:r>
        <w:rPr>
          <w:b/>
          <w:color w:val="1B2A4A"/>
          <w:sz w:val="36"/>
        </w:rPr>
        <w:lastRenderedPageBreak/>
        <w:t>━━━  18. SAAT  ━━━</w:t>
      </w:r>
    </w:p>
    <w:p w:rsidR="00100EE7" w:rsidRDefault="00603456">
      <w:pPr>
        <w:jc w:val="center"/>
      </w:pPr>
      <w:r>
        <w:rPr>
          <w:color w:val="2C6FAD"/>
          <w:sz w:val="32"/>
        </w:rPr>
        <w:t>SVM Uygulama ve Kernel Fonksiyonlari</w:t>
      </w:r>
    </w:p>
    <w:p w:rsidR="00100EE7" w:rsidRDefault="00100EE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SVM modelini Scikit-learn ile uygular ve farkli kernel fonksiyonlarini dener.</w:t>
      </w:r>
    </w:p>
    <w:p w:rsidR="00100EE7" w:rsidRDefault="00100EE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2.3.28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 xml:space="preserve">SVC ile SVM modeli olusturur </w:t>
            </w:r>
            <w:r>
              <w:rPr>
                <w:sz w:val="18"/>
              </w:rPr>
              <w:t>ve Iris verisinde uygular.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Uygulama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2.3.29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Farkli kernel fonksiyonlarini (linear, rbf, poly) karsilastirir.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Analiz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2.3.30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C parametresinin etkisini analiz eder.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Analiz</w:t>
            </w:r>
          </w:p>
        </w:tc>
      </w:tr>
    </w:tbl>
    <w:p w:rsidR="00100EE7" w:rsidRDefault="00100EE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 xml:space="preserve">SVM teorisini ve onceki </w:t>
      </w:r>
      <w:r>
        <w:rPr>
          <w:sz w:val="20"/>
        </w:rPr>
        <w:t>algoritma uygulamalarini bilmek.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100EE7" w:rsidRDefault="00603456">
      <w:pPr>
        <w:pStyle w:val="ListeMaddemi"/>
      </w:pPr>
      <w:r>
        <w:rPr>
          <w:sz w:val="20"/>
        </w:rPr>
        <w:t>Hiper duzlem, margin, destek vektoru kavramlarini.</w:t>
      </w:r>
    </w:p>
    <w:p w:rsidR="00100EE7" w:rsidRDefault="00603456">
      <w:pPr>
        <w:pStyle w:val="ListeMaddemi"/>
      </w:pPr>
      <w:r>
        <w:rPr>
          <w:sz w:val="20"/>
        </w:rPr>
        <w:t>fit/predict/score kullanimi.</w:t>
      </w:r>
    </w:p>
    <w:p w:rsidR="00100EE7" w:rsidRDefault="00603456">
      <w:pPr>
        <w:pStyle w:val="ListeMaddemi"/>
      </w:pPr>
      <w:r>
        <w:rPr>
          <w:sz w:val="20"/>
        </w:rPr>
        <w:t>Kernel kavramini.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100EE7" w:rsidRDefault="00603456">
      <w:pPr>
        <w:pStyle w:val="ListeMaddemi"/>
      </w:pPr>
      <w:r>
        <w:rPr>
          <w:sz w:val="20"/>
        </w:rPr>
        <w:t>SVM kodlamanin cok zor oldugu sanilmasi.</w:t>
      </w:r>
    </w:p>
    <w:p w:rsidR="00100EE7" w:rsidRDefault="00603456">
      <w:pPr>
        <w:pStyle w:val="ListeMaddemi"/>
      </w:pPr>
      <w:r>
        <w:rPr>
          <w:sz w:val="20"/>
        </w:rPr>
        <w:t>rbf kernel in her zaman e</w:t>
      </w:r>
      <w:r>
        <w:rPr>
          <w:sz w:val="20"/>
        </w:rPr>
        <w:t>n iyi oldugu dusuncesi.</w:t>
      </w:r>
    </w:p>
    <w:p w:rsidR="00100EE7" w:rsidRDefault="00603456">
      <w:pPr>
        <w:pStyle w:val="ListeMaddemi"/>
      </w:pPr>
      <w:r>
        <w:rPr>
          <w:sz w:val="20"/>
        </w:rPr>
        <w:t>C parametresinin onemsiz oldugu yanilgisi.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100EE7" w:rsidRDefault="00603456">
      <w:pPr>
        <w:pStyle w:val="ListeMaddemi"/>
      </w:pPr>
      <w:r>
        <w:rPr>
          <w:sz w:val="20"/>
        </w:rPr>
        <w:t>Bilgisayar (Python + Scikit-learn kurulu)</w:t>
      </w:r>
    </w:p>
    <w:p w:rsidR="00100EE7" w:rsidRDefault="00603456">
      <w:pPr>
        <w:pStyle w:val="ListeMaddemi"/>
      </w:pPr>
      <w:r>
        <w:rPr>
          <w:sz w:val="20"/>
        </w:rPr>
        <w:t>PyCharm</w:t>
      </w:r>
    </w:p>
    <w:p w:rsidR="00100EE7" w:rsidRDefault="00603456">
      <w:pPr>
        <w:pStyle w:val="ListeMaddemi"/>
      </w:pPr>
      <w:r>
        <w:rPr>
          <w:sz w:val="20"/>
        </w:rPr>
        <w:t>Iris veri seti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100EE7" w:rsidRDefault="00100EE7"/>
    <w:p w:rsidR="00100EE7" w:rsidRDefault="00603456">
      <w:r>
        <w:rPr>
          <w:i/>
          <w:color w:val="2C6FAD"/>
          <w:sz w:val="20"/>
        </w:rPr>
        <w:t xml:space="preserve">  Süre: 5 dakika</w:t>
      </w:r>
    </w:p>
    <w:p w:rsidR="00100EE7" w:rsidRDefault="00603456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"SVM teorisini ogrendik. Simdi tek satirla model kuruyoruz: SVC(kernel=rbf). Scikit-learn karmasik matematiigi bizim icin yapar!"</w:t>
      </w:r>
    </w:p>
    <w:p w:rsidR="00100EE7" w:rsidRDefault="00603456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Araba kullanmak icin motor muhendisligi bilmek gerekmez. Scikit-learn de SVM in matematigini bilmeden kullanmanizi saglar.</w:t>
      </w:r>
    </w:p>
    <w:p w:rsidR="00100EE7" w:rsidRDefault="00603456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100EE7" w:rsidRDefault="00603456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SVC nasil kullanilir?</w:t>
      </w:r>
    </w:p>
    <w:p w:rsidR="00100EE7" w:rsidRDefault="00603456">
      <w:r>
        <w:rPr>
          <w:b/>
          <w:color w:val="2C6FAD"/>
          <w:sz w:val="20"/>
        </w:rPr>
        <w:t xml:space="preserve">  2. </w:t>
      </w:r>
      <w:r>
        <w:rPr>
          <w:sz w:val="20"/>
        </w:rPr>
        <w:t>kernel parametresi ne yapar?</w:t>
      </w:r>
    </w:p>
    <w:p w:rsidR="00100EE7" w:rsidRDefault="00603456">
      <w:r>
        <w:rPr>
          <w:b/>
          <w:color w:val="2C6FAD"/>
          <w:sz w:val="20"/>
        </w:rPr>
        <w:t xml:space="preserve">  3. </w:t>
      </w:r>
      <w:r>
        <w:rPr>
          <w:sz w:val="20"/>
        </w:rPr>
        <w:t>C parametresi ne?</w:t>
      </w:r>
    </w:p>
    <w:p w:rsidR="00100EE7" w:rsidRDefault="00603456">
      <w:pPr>
        <w:spacing w:before="200"/>
      </w:pPr>
      <w:r>
        <w:rPr>
          <w:b/>
          <w:color w:val="2C6FAD"/>
          <w:sz w:val="24"/>
        </w:rPr>
        <w:t xml:space="preserve">  Motivasyon Etkinliğ</w:t>
      </w:r>
      <w:r>
        <w:rPr>
          <w:b/>
          <w:color w:val="2C6FAD"/>
          <w:sz w:val="24"/>
        </w:rPr>
        <w:t>i: "Kernel Karsilastirma"</w:t>
      </w:r>
    </w:p>
    <w:p w:rsidR="00100EE7" w:rsidRDefault="00603456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Farkli kernellerle SVM sonuclarini karsilastirma.</w:t>
      </w:r>
    </w:p>
    <w:p w:rsidR="00100EE7" w:rsidRDefault="00603456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linear, rbf ve poly kernel ile 3 SVM modeli kurar. Ogrenciler sonuclari karsilastirir.</w:t>
      </w:r>
    </w:p>
    <w:p w:rsidR="00100EE7" w:rsidRDefault="00603456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100EE7" w:rsidRDefault="00603456">
            <w:r>
              <w:rPr>
                <w:sz w:val="20"/>
              </w:rPr>
              <w:t>Linear kernel %90, rbf %95, poly %88 do</w:t>
            </w:r>
            <w:r>
              <w:rPr>
                <w:sz w:val="20"/>
              </w:rPr>
              <w:t>gruluk verdi. Hangisini secersiniz?</w:t>
            </w:r>
          </w:p>
        </w:tc>
      </w:tr>
    </w:tbl>
    <w:p w:rsidR="00100EE7" w:rsidRDefault="00100EE7"/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100EE7" w:rsidRDefault="00100EE7"/>
    <w:p w:rsidR="00100EE7" w:rsidRDefault="00603456">
      <w:r>
        <w:rPr>
          <w:i/>
          <w:color w:val="007A7A"/>
          <w:sz w:val="20"/>
        </w:rPr>
        <w:t xml:space="preserve">  Süre: 10 dakika</w:t>
      </w:r>
    </w:p>
    <w:p w:rsidR="00100EE7" w:rsidRDefault="00603456">
      <w:pPr>
        <w:spacing w:before="200"/>
      </w:pPr>
      <w:r>
        <w:rPr>
          <w:b/>
          <w:color w:val="007A7A"/>
          <w:sz w:val="24"/>
        </w:rPr>
        <w:t xml:space="preserve">  Keşif Etkinliği: "SVM Kodlama ve Kernel Karsilastirma"</w:t>
      </w:r>
    </w:p>
    <w:p w:rsidR="00100EE7" w:rsidRDefault="0060345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Uygulamali Calisma</w:t>
      </w:r>
    </w:p>
    <w:p w:rsidR="00100EE7" w:rsidRDefault="0060345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SVM modelini kurmak ve farkli kernelleri denemek.</w:t>
      </w:r>
    </w:p>
    <w:p w:rsidR="00100EE7" w:rsidRDefault="00603456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Scikit-learn, Iris veri seti</w:t>
      </w:r>
    </w:p>
    <w:p w:rsidR="00100EE7" w:rsidRDefault="00603456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100EE7" w:rsidRDefault="00603456">
      <w:r>
        <w:rPr>
          <w:b/>
          <w:color w:val="007A7A"/>
          <w:sz w:val="20"/>
        </w:rPr>
        <w:t xml:space="preserve">  1. </w:t>
      </w:r>
      <w:r>
        <w:rPr>
          <w:sz w:val="20"/>
        </w:rPr>
        <w:t>from sklearn.svm import SVC ile import edin.</w:t>
      </w:r>
    </w:p>
    <w:p w:rsidR="00100EE7" w:rsidRDefault="00603456">
      <w:r>
        <w:rPr>
          <w:b/>
          <w:color w:val="007A7A"/>
          <w:sz w:val="20"/>
        </w:rPr>
        <w:t xml:space="preserve">  2. </w:t>
      </w:r>
      <w:r>
        <w:rPr>
          <w:sz w:val="20"/>
        </w:rPr>
        <w:t xml:space="preserve">svm = SVC(kernel='linear') </w:t>
      </w:r>
      <w:r>
        <w:rPr>
          <w:sz w:val="20"/>
        </w:rPr>
        <w:t>ile linear model kurun ve egitin.</w:t>
      </w:r>
    </w:p>
    <w:p w:rsidR="00100EE7" w:rsidRDefault="00603456">
      <w:r>
        <w:rPr>
          <w:b/>
          <w:color w:val="007A7A"/>
          <w:sz w:val="20"/>
        </w:rPr>
        <w:t xml:space="preserve">  3. </w:t>
      </w:r>
      <w:r>
        <w:rPr>
          <w:sz w:val="20"/>
        </w:rPr>
        <w:t>svm_rbf = SVC(kernel='rbf') ile rbf model kurun.</w:t>
      </w:r>
    </w:p>
    <w:p w:rsidR="00100EE7" w:rsidRDefault="00603456">
      <w:r>
        <w:rPr>
          <w:b/>
          <w:color w:val="007A7A"/>
          <w:sz w:val="20"/>
        </w:rPr>
        <w:t xml:space="preserve">  4. </w:t>
      </w:r>
      <w:r>
        <w:rPr>
          <w:sz w:val="20"/>
        </w:rPr>
        <w:t>svm_poly = SVC(kernel='poly') ile polynomial model kurun.</w:t>
      </w:r>
    </w:p>
    <w:p w:rsidR="00100EE7" w:rsidRDefault="00603456">
      <w:r>
        <w:rPr>
          <w:b/>
          <w:color w:val="007A7A"/>
          <w:sz w:val="20"/>
        </w:rPr>
        <w:t xml:space="preserve">  5. </w:t>
      </w:r>
      <w:r>
        <w:rPr>
          <w:sz w:val="20"/>
        </w:rPr>
        <w:t>3 modelin dogruluk degerlerini karsilastirin.</w:t>
      </w:r>
    </w:p>
    <w:p w:rsidR="00100EE7" w:rsidRDefault="00603456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ML muhendisi: SVM modellerini karsilasti</w:t>
      </w:r>
      <w:r>
        <w:rPr>
          <w:sz w:val="20"/>
        </w:rPr>
        <w:t>ran</w:t>
      </w:r>
    </w:p>
    <w:p w:rsidR="00100EE7" w:rsidRDefault="00603456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Kod ve karsilastirma kalitesini degerlendirir</w:t>
      </w:r>
    </w:p>
    <w:p w:rsidR="00100EE7" w:rsidRDefault="0060345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SVM Kernel Karsilastirma Raporu</w:t>
      </w:r>
    </w:p>
    <w:p w:rsidR="00100EE7" w:rsidRDefault="00603456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100EE7" w:rsidRDefault="00603456">
      <w:r>
        <w:rPr>
          <w:b/>
          <w:color w:val="007A7A"/>
          <w:sz w:val="20"/>
        </w:rPr>
        <w:t xml:space="preserve">  1. </w:t>
      </w:r>
      <w:r>
        <w:rPr>
          <w:sz w:val="20"/>
        </w:rPr>
        <w:t>C parametresi (regularization) nedir?</w:t>
      </w:r>
    </w:p>
    <w:p w:rsidR="00100EE7" w:rsidRDefault="00603456">
      <w:r>
        <w:rPr>
          <w:b/>
          <w:color w:val="007A7A"/>
          <w:sz w:val="20"/>
        </w:rPr>
        <w:t xml:space="preserve">  2. </w:t>
      </w:r>
      <w:r>
        <w:rPr>
          <w:sz w:val="20"/>
        </w:rPr>
        <w:t>gamma parametresi ne yapar?</w:t>
      </w:r>
    </w:p>
    <w:p w:rsidR="00100EE7" w:rsidRDefault="00603456">
      <w:r>
        <w:rPr>
          <w:b/>
          <w:color w:val="007A7A"/>
          <w:sz w:val="20"/>
        </w:rPr>
        <w:t xml:space="preserve">  3. </w:t>
      </w:r>
      <w:r>
        <w:rPr>
          <w:sz w:val="20"/>
        </w:rPr>
        <w:t>SVM ile sinir aglari karsilastirmasi?</w:t>
      </w:r>
    </w:p>
    <w:p w:rsidR="00100EE7" w:rsidRDefault="00603456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Veriyi StandardScaler ile olceklemeyi unutmayin! SVM olcege hassastir.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100EE7" w:rsidRDefault="00603456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100EE7" w:rsidRDefault="00100EE7"/>
    <w:p w:rsidR="00100EE7" w:rsidRDefault="00603456">
      <w:r>
        <w:rPr>
          <w:i/>
          <w:color w:val="E65C00"/>
          <w:sz w:val="20"/>
        </w:rPr>
        <w:t xml:space="preserve">  Süre: 12 dakika</w:t>
      </w:r>
    </w:p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100EE7">
        <w:trPr>
          <w:jc w:val="center"/>
        </w:trPr>
        <w:tc>
          <w:tcPr>
            <w:tcW w:w="2409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SVC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Support Vector Classifier: Scikit-learn SVM siniflandirici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from sklearn.svm import SVC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SVC ornegi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kernel='linear'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Dogrusal kernel: duz cizgi ile ayirma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Basit, dogrusal ayrilabilen veriler icin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Linear kernel gorseli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kernel='rbf'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Radial Basis Function: en yaygin dogrusal olmayan kernel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Karmasik karar sinirlari olusturur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RBF kernel gorseli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kernel='poly'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Polynomial kernel: polinom karar siniri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degree parametresi ile polinom derecesi ayarlanir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Poly</w:t>
            </w:r>
            <w:r>
              <w:rPr>
                <w:sz w:val="18"/>
              </w:rPr>
              <w:t xml:space="preserve"> kernel gorseli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C Parametresi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Regularizasyon parametresi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Dusuk C: genis margin (genelleme), Yuksek C: dar margin (overfitting)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C etkisi gorseli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100EE7" w:rsidRDefault="00603456">
      <w:r>
        <w:rPr>
          <w:sz w:val="20"/>
        </w:rPr>
        <w:t>Scikit-learn ile SVM kullanimi diger algoritmalar kadar basittir: SVC(kernel='rbf'), fit(), p</w:t>
      </w:r>
      <w:r>
        <w:rPr>
          <w:sz w:val="20"/>
        </w:rPr>
        <w:t>redict(). Farkli kerneller farkli karar sinirlari olusturur.</w:t>
      </w:r>
    </w:p>
    <w:p w:rsidR="00100EE7" w:rsidRDefault="00603456">
      <w:r>
        <w:rPr>
          <w:sz w:val="20"/>
        </w:rPr>
        <w:t>Linear kernel en basit secenektir: verileri duz cizgi/duzlem ile ayirir. Veriler dogrusal ayrilabiliiyorsa yeterlidir. rbf (Radial Basis Function) kernel en populer dogrusal olmayan kerneldir: ka</w:t>
      </w:r>
      <w:r>
        <w:rPr>
          <w:sz w:val="20"/>
        </w:rPr>
        <w:t>rmasik, esnek karar sinirlari olusturur. Polynomial kernel polinom derecesine gore karar siniri cizer.</w:t>
      </w:r>
    </w:p>
    <w:p w:rsidR="00100EE7" w:rsidRDefault="00603456">
      <w:r>
        <w:rPr>
          <w:sz w:val="20"/>
        </w:rPr>
        <w:t>C parametresi margin genisligini kontrol eder: dusuk C genis margin saglar (bazi hatalari tolere eder, daha iyi genelleme), yuksek C dar margin saglar (t</w:t>
      </w:r>
      <w:r>
        <w:rPr>
          <w:sz w:val="20"/>
        </w:rPr>
        <w:t>um noktaalari dogru siniflamaaya calisir, overfitting riski). Varsayilan C=1 genellikle iyi bir baslangictir.</w:t>
      </w:r>
    </w:p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Linear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SVC(kernel='linear')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Duz karar siniri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RBF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SVC(kernel='rbf')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Esnek karar siniri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C=0.1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Genis margin, bazi hatalar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Genelleme odakli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C=100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Dar margin, hemen hemen hatasiz egitim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Overfitting riski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100EE7" w:rsidRDefault="00603456">
      <w:pPr>
        <w:pStyle w:val="ListeMaddemi"/>
      </w:pPr>
      <w:r>
        <w:rPr>
          <w:sz w:val="20"/>
        </w:rPr>
        <w:t>3 kernel karar siniri karsilastirmasi</w:t>
      </w:r>
    </w:p>
    <w:p w:rsidR="00100EE7" w:rsidRDefault="00603456">
      <w:pPr>
        <w:pStyle w:val="ListeMaddemi"/>
      </w:pPr>
      <w:r>
        <w:rPr>
          <w:sz w:val="20"/>
        </w:rPr>
        <w:t>C parametresi etkisi gorseli</w:t>
      </w:r>
    </w:p>
    <w:p w:rsidR="00100EE7" w:rsidRDefault="00603456">
      <w:pPr>
        <w:pStyle w:val="ListeMaddemi"/>
      </w:pPr>
      <w:r>
        <w:rPr>
          <w:sz w:val="20"/>
        </w:rPr>
        <w:t>SVM vs KNN karar siniri</w:t>
      </w:r>
    </w:p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100EE7" w:rsidRDefault="00603456">
      <w:r>
        <w:rPr>
          <w:b/>
          <w:color w:val="E65C00"/>
          <w:sz w:val="20"/>
        </w:rPr>
        <w:t xml:space="preserve">  1. </w:t>
      </w:r>
      <w:r>
        <w:rPr>
          <w:sz w:val="20"/>
        </w:rPr>
        <w:t>Linear kernel = Cetvel: duz cizgi</w:t>
      </w:r>
    </w:p>
    <w:p w:rsidR="00100EE7" w:rsidRDefault="00603456">
      <w:r>
        <w:rPr>
          <w:b/>
          <w:color w:val="E65C00"/>
          <w:sz w:val="20"/>
        </w:rPr>
        <w:t xml:space="preserve">  2. </w:t>
      </w:r>
      <w:r>
        <w:rPr>
          <w:sz w:val="20"/>
        </w:rPr>
        <w:t>RBF kernel = Esnek cetvel: egri cizgi</w:t>
      </w:r>
    </w:p>
    <w:p w:rsidR="00100EE7" w:rsidRDefault="00603456">
      <w:r>
        <w:rPr>
          <w:b/>
          <w:color w:val="E65C00"/>
          <w:sz w:val="20"/>
        </w:rPr>
        <w:lastRenderedPageBreak/>
        <w:t xml:space="preserve">  3. </w:t>
      </w:r>
      <w:r>
        <w:rPr>
          <w:sz w:val="20"/>
        </w:rPr>
        <w:t>C dusuk = Toleransli hakem: kucuk hatalari gormezden gelir</w:t>
      </w:r>
    </w:p>
    <w:p w:rsidR="00100EE7" w:rsidRDefault="00603456">
      <w:r>
        <w:rPr>
          <w:b/>
          <w:color w:val="E65C00"/>
          <w:sz w:val="20"/>
        </w:rPr>
        <w:t xml:space="preserve">  4. </w:t>
      </w:r>
      <w:r>
        <w:rPr>
          <w:sz w:val="20"/>
        </w:rPr>
        <w:t>C yuksek = Katii hakem: hicbir hata kabul etmez</w:t>
      </w:r>
    </w:p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100EE7" w:rsidRDefault="00603456">
      <w:pPr>
        <w:pStyle w:val="ListeMaddemi"/>
      </w:pPr>
      <w:r>
        <w:rPr>
          <w:sz w:val="20"/>
        </w:rPr>
        <w:t xml:space="preserve">Hangi kernel secilmeli? - Once </w:t>
      </w:r>
      <w:r>
        <w:rPr>
          <w:sz w:val="20"/>
        </w:rPr>
        <w:t>linear deneyin, yetersizse rbf. Veriye bagli.</w:t>
      </w:r>
    </w:p>
    <w:p w:rsidR="00100EE7" w:rsidRDefault="00603456">
      <w:pPr>
        <w:pStyle w:val="ListeMaddemi"/>
      </w:pPr>
      <w:r>
        <w:rPr>
          <w:sz w:val="20"/>
        </w:rPr>
        <w:t>C neden onemli? - Genelleme vs ezber dengesini kontrol eder.</w:t>
      </w:r>
    </w:p>
    <w:p w:rsidR="00100EE7" w:rsidRDefault="00603456">
      <w:pPr>
        <w:pStyle w:val="ListeMaddemi"/>
      </w:pPr>
      <w:r>
        <w:rPr>
          <w:sz w:val="20"/>
        </w:rPr>
        <w:t>SVM olcekleme neden onemli? - SVM mesafe tabanli; farkli olcekler sonucu bozar.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</w:t>
      </w:r>
      <w:r>
        <w:rPr>
          <w:color w:val="BDBDBD"/>
          <w:sz w:val="12"/>
        </w:rPr>
        <w:t>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100EE7" w:rsidRDefault="00100EE7"/>
    <w:p w:rsidR="00100EE7" w:rsidRDefault="00603456">
      <w:r>
        <w:rPr>
          <w:i/>
          <w:color w:val="6A1B9A"/>
          <w:sz w:val="20"/>
        </w:rPr>
        <w:t xml:space="preserve">  Süre: 10 dakika</w:t>
      </w:r>
    </w:p>
    <w:p w:rsidR="00100EE7" w:rsidRDefault="00603456">
      <w:pPr>
        <w:spacing w:before="200"/>
      </w:pPr>
      <w:r>
        <w:rPr>
          <w:b/>
          <w:color w:val="6A1B9A"/>
          <w:sz w:val="24"/>
        </w:rPr>
        <w:t xml:space="preserve">  Uygulama Etkinliği: "SVM Hiperparametre Analizi"</w:t>
      </w:r>
    </w:p>
    <w:p w:rsidR="00100EE7" w:rsidRDefault="0060345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100EE7" w:rsidRDefault="0060345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Kernel ve C parametrelerini optimize etmek.</w:t>
      </w:r>
    </w:p>
    <w:p w:rsidR="00100EE7" w:rsidRDefault="00603456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100EE7" w:rsidRDefault="00603456">
      <w:r>
        <w:rPr>
          <w:b/>
          <w:color w:val="6A1B9A"/>
          <w:sz w:val="20"/>
        </w:rPr>
        <w:t xml:space="preserve">  1. </w:t>
      </w:r>
      <w:r>
        <w:rPr>
          <w:sz w:val="20"/>
        </w:rPr>
        <w:t xml:space="preserve">3 farkli </w:t>
      </w:r>
      <w:r>
        <w:rPr>
          <w:sz w:val="20"/>
        </w:rPr>
        <w:t>kernel (linear, rbf, poly) ile modeller kurun.</w:t>
      </w:r>
    </w:p>
    <w:p w:rsidR="00100EE7" w:rsidRDefault="00603456">
      <w:r>
        <w:rPr>
          <w:b/>
          <w:color w:val="6A1B9A"/>
          <w:sz w:val="20"/>
        </w:rPr>
        <w:t xml:space="preserve">  2. </w:t>
      </w:r>
      <w:r>
        <w:rPr>
          <w:sz w:val="20"/>
        </w:rPr>
        <w:t>Her kernel icin C=0.1, 1, 10, 100 degerlerini deneyin.</w:t>
      </w:r>
    </w:p>
    <w:p w:rsidR="00100EE7" w:rsidRDefault="00603456">
      <w:r>
        <w:rPr>
          <w:b/>
          <w:color w:val="6A1B9A"/>
          <w:sz w:val="20"/>
        </w:rPr>
        <w:t xml:space="preserve">  3. </w:t>
      </w:r>
      <w:r>
        <w:rPr>
          <w:sz w:val="20"/>
        </w:rPr>
        <w:t>Sonuclari tablo halinde kaydedin (kernel x C x accuracy).</w:t>
      </w:r>
    </w:p>
    <w:p w:rsidR="00100EE7" w:rsidRDefault="00603456">
      <w:r>
        <w:rPr>
          <w:b/>
          <w:color w:val="6A1B9A"/>
          <w:sz w:val="20"/>
        </w:rPr>
        <w:t xml:space="preserve">  4. </w:t>
      </w:r>
      <w:r>
        <w:rPr>
          <w:sz w:val="20"/>
        </w:rPr>
        <w:t>En iyi kombinasyonu belirleyin.</w:t>
      </w:r>
    </w:p>
    <w:p w:rsidR="00100EE7" w:rsidRDefault="00603456">
      <w:r>
        <w:rPr>
          <w:b/>
          <w:color w:val="6A1B9A"/>
          <w:sz w:val="20"/>
        </w:rPr>
        <w:t xml:space="preserve">  5. </w:t>
      </w:r>
      <w:r>
        <w:rPr>
          <w:sz w:val="20"/>
        </w:rPr>
        <w:t>Sonuclari grafik ile gorselllesstirin.</w:t>
      </w:r>
    </w:p>
    <w:p w:rsidR="00100EE7" w:rsidRDefault="00603456">
      <w:r>
        <w:rPr>
          <w:b/>
          <w:color w:val="1B2A4A"/>
          <w:sz w:val="20"/>
        </w:rPr>
        <w:t>Bekle</w:t>
      </w:r>
      <w:r>
        <w:rPr>
          <w:b/>
          <w:color w:val="1B2A4A"/>
          <w:sz w:val="20"/>
        </w:rPr>
        <w:t xml:space="preserve">nen Ürün: </w:t>
      </w:r>
      <w:r>
        <w:rPr>
          <w:sz w:val="20"/>
        </w:rPr>
        <w:t>SVM Hiperparametre Optimizasyon Raporu</w:t>
      </w:r>
    </w:p>
    <w:p w:rsidR="00100EE7" w:rsidRDefault="00603456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100EE7" w:rsidRDefault="00603456">
      <w:r>
        <w:rPr>
          <w:b/>
          <w:color w:val="6A1B9A"/>
          <w:sz w:val="20"/>
        </w:rPr>
        <w:t xml:space="preserve">  1. </w:t>
      </w:r>
      <w:r>
        <w:rPr>
          <w:sz w:val="20"/>
        </w:rPr>
        <w:t>GridSearchCV nedir?</w:t>
      </w:r>
    </w:p>
    <w:p w:rsidR="00100EE7" w:rsidRDefault="00603456">
      <w:r>
        <w:rPr>
          <w:b/>
          <w:color w:val="6A1B9A"/>
          <w:sz w:val="20"/>
        </w:rPr>
        <w:t xml:space="preserve">  2. </w:t>
      </w:r>
      <w:r>
        <w:rPr>
          <w:sz w:val="20"/>
        </w:rPr>
        <w:t>RandomizedSearchCV nedir?</w:t>
      </w:r>
    </w:p>
    <w:p w:rsidR="00100EE7" w:rsidRDefault="00603456">
      <w:r>
        <w:rPr>
          <w:b/>
          <w:color w:val="6A1B9A"/>
          <w:sz w:val="20"/>
        </w:rPr>
        <w:t xml:space="preserve">  3. </w:t>
      </w:r>
      <w:r>
        <w:rPr>
          <w:sz w:val="20"/>
        </w:rPr>
        <w:t>Bayesian Optimization nedir?</w:t>
      </w:r>
    </w:p>
    <w:p w:rsidR="00100EE7" w:rsidRDefault="00603456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Optimizasyon, Istatistik, Deneysel Tasarim</w:t>
      </w:r>
    </w:p>
    <w:p w:rsidR="00100EE7" w:rsidRDefault="00603456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100EE7" w:rsidRDefault="00603456">
            <w:r>
              <w:rPr>
                <w:sz w:val="20"/>
              </w:rPr>
              <w:t>SVM mode</w:t>
            </w:r>
            <w:r>
              <w:rPr>
                <w:sz w:val="20"/>
              </w:rPr>
              <w:t>li egitimi cok uzun suruyor. Veri seti 100.000 satir. Cozum?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1) LinearSVC kullanin (daha hizli). 2) Veri orneklemesi yapin. 3) SGDClassifier kullanin. 4) GPU destekli kutuphane (cuML) kullanin.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Kernel ve C parametrelerinin etkisin</w:t>
      </w:r>
      <w:r>
        <w:rPr>
          <w:sz w:val="20"/>
        </w:rPr>
        <w:t>i gosteren bir isi haritasi (heatmap) olusturun.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100EE7" w:rsidRDefault="00100EE7"/>
    <w:p w:rsidR="00100EE7" w:rsidRDefault="00603456">
      <w:r>
        <w:rPr>
          <w:i/>
          <w:color w:val="2E7D32"/>
          <w:sz w:val="20"/>
        </w:rPr>
        <w:t xml:space="preserve">  Süre: 8 dakika</w:t>
      </w:r>
    </w:p>
    <w:p w:rsidR="00100EE7" w:rsidRDefault="00603456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100EE7" w:rsidRDefault="00603456">
      <w:r>
        <w:rPr>
          <w:sz w:val="20"/>
        </w:rPr>
        <w:t xml:space="preserve">  ☐  SVC ile model olusturabiliyorum.</w:t>
      </w:r>
    </w:p>
    <w:p w:rsidR="00100EE7" w:rsidRDefault="00603456">
      <w:r>
        <w:rPr>
          <w:sz w:val="20"/>
        </w:rPr>
        <w:lastRenderedPageBreak/>
        <w:t xml:space="preserve">  ☐  Farkli kernel fonksiyonlarini deneyebiliyorum.</w:t>
      </w:r>
    </w:p>
    <w:p w:rsidR="00100EE7" w:rsidRDefault="00603456">
      <w:r>
        <w:rPr>
          <w:sz w:val="20"/>
        </w:rPr>
        <w:t xml:space="preserve">  ☐  C parametresinin etkisini anliyorum.</w:t>
      </w:r>
    </w:p>
    <w:p w:rsidR="00100EE7" w:rsidRDefault="00603456">
      <w:r>
        <w:rPr>
          <w:sz w:val="20"/>
        </w:rPr>
        <w:t xml:space="preserve">  ☐  Kernel ve C optimizasyonu yapabiliyorum.</w:t>
      </w:r>
    </w:p>
    <w:p w:rsidR="00100EE7" w:rsidRDefault="00603456">
      <w:r>
        <w:rPr>
          <w:sz w:val="20"/>
        </w:rPr>
        <w:t xml:space="preserve">  ☐  Sonuclari tablo ve grafik ile sunabiliyorum.</w:t>
      </w:r>
    </w:p>
    <w:p w:rsidR="00100EE7" w:rsidRDefault="00603456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100EE7" w:rsidRDefault="00603456">
      <w:r>
        <w:rPr>
          <w:b/>
          <w:color w:val="2E7D32"/>
          <w:sz w:val="20"/>
        </w:rPr>
        <w:t xml:space="preserve">  1. </w:t>
      </w:r>
      <w:r>
        <w:rPr>
          <w:sz w:val="20"/>
        </w:rPr>
        <w:t>SVM modeli kurabiliiiyor muyum?</w:t>
      </w:r>
    </w:p>
    <w:p w:rsidR="00100EE7" w:rsidRDefault="00603456">
      <w:r>
        <w:rPr>
          <w:b/>
          <w:color w:val="2E7D32"/>
          <w:sz w:val="20"/>
        </w:rPr>
        <w:t xml:space="preserve">  2. </w:t>
      </w:r>
      <w:r>
        <w:rPr>
          <w:sz w:val="20"/>
        </w:rPr>
        <w:t>Kernel secimini yapabiliiyor muyum?</w:t>
      </w:r>
    </w:p>
    <w:p w:rsidR="00100EE7" w:rsidRDefault="00603456">
      <w:r>
        <w:rPr>
          <w:b/>
          <w:color w:val="2E7D32"/>
          <w:sz w:val="20"/>
        </w:rPr>
        <w:t xml:space="preserve">  3. </w:t>
      </w:r>
      <w:r>
        <w:rPr>
          <w:sz w:val="20"/>
        </w:rPr>
        <w:t>C parametresini optimiize edebiliiyor muyum?</w:t>
      </w:r>
    </w:p>
    <w:p w:rsidR="00100EE7" w:rsidRDefault="00603456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2E7D32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SVC hangi kutuphaneeden?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sklearn.svm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 xml:space="preserve">En yaygin dogrusal olmayan </w:t>
            </w:r>
            <w:r>
              <w:rPr>
                <w:sz w:val="18"/>
              </w:rPr>
              <w:t>kernel?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rbf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C dusukse ne olur?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Genis margin, genelleme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C yuksekse ne olur?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Dar margin, overfitting riski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SVM oncesi veri ne yapilmali?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StandardScaler ile olcekleme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100EE7" w:rsidRDefault="00603456">
      <w:r>
        <w:rPr>
          <w:b/>
          <w:color w:val="2E7D32"/>
          <w:sz w:val="20"/>
        </w:rPr>
        <w:t>Açık Uçlu:</w:t>
      </w:r>
    </w:p>
    <w:p w:rsidR="00100EE7" w:rsidRDefault="00603456">
      <w:r>
        <w:rPr>
          <w:b/>
          <w:color w:val="2E7D32"/>
          <w:sz w:val="20"/>
        </w:rPr>
        <w:t xml:space="preserve">  1. </w:t>
      </w:r>
      <w:r>
        <w:rPr>
          <w:sz w:val="20"/>
        </w:rPr>
        <w:t>SVM modern yapay zekada hala kullaniliyor mu?</w:t>
      </w:r>
    </w:p>
    <w:p w:rsidR="00100EE7" w:rsidRDefault="00603456">
      <w:r>
        <w:rPr>
          <w:b/>
          <w:color w:val="2E7D32"/>
          <w:sz w:val="20"/>
        </w:rPr>
        <w:t xml:space="preserve">  2. </w:t>
      </w:r>
      <w:r>
        <w:rPr>
          <w:sz w:val="20"/>
        </w:rPr>
        <w:t>Kernel secimi otomatiklestirilebilir mi?</w:t>
      </w:r>
    </w:p>
    <w:p w:rsidR="00100EE7" w:rsidRDefault="00603456">
      <w:r>
        <w:rPr>
          <w:b/>
          <w:color w:val="2E7D32"/>
          <w:sz w:val="20"/>
        </w:rPr>
        <w:t xml:space="preserve">  3. </w:t>
      </w:r>
      <w:r>
        <w:rPr>
          <w:sz w:val="20"/>
        </w:rPr>
        <w:t>SVM vs sinir aglari: hangisi ne zaman?</w:t>
      </w:r>
    </w:p>
    <w:p w:rsidR="00100EE7" w:rsidRDefault="00603456">
      <w:r>
        <w:rPr>
          <w:b/>
          <w:color w:val="2E7D32"/>
          <w:sz w:val="20"/>
        </w:rPr>
        <w:t>Eleştirel Düşünme:</w:t>
      </w:r>
    </w:p>
    <w:p w:rsidR="00100EE7" w:rsidRDefault="00603456">
      <w:r>
        <w:rPr>
          <w:b/>
          <w:color w:val="2E7D32"/>
          <w:sz w:val="20"/>
        </w:rPr>
        <w:t xml:space="preserve">  1. </w:t>
      </w:r>
      <w:r>
        <w:rPr>
          <w:sz w:val="20"/>
        </w:rPr>
        <w:t>SVM buyuk veride pratik mi?</w:t>
      </w:r>
    </w:p>
    <w:p w:rsidR="00100EE7" w:rsidRDefault="00603456">
      <w:r>
        <w:rPr>
          <w:b/>
          <w:color w:val="2E7D32"/>
          <w:sz w:val="20"/>
        </w:rPr>
        <w:t xml:space="preserve">  2. </w:t>
      </w:r>
      <w:r>
        <w:rPr>
          <w:sz w:val="20"/>
        </w:rPr>
        <w:t>Kernel trick her zaman ise yarar mi?</w:t>
      </w:r>
    </w:p>
    <w:p w:rsidR="00100EE7" w:rsidRDefault="00603456">
      <w:r>
        <w:rPr>
          <w:b/>
          <w:color w:val="2E7D32"/>
          <w:sz w:val="20"/>
        </w:rPr>
        <w:t xml:space="preserve">  3. </w:t>
      </w:r>
      <w:r>
        <w:rPr>
          <w:sz w:val="20"/>
        </w:rPr>
        <w:t>Hiperparametre optimizasyonu ne kadar onemli?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100EE7" w:rsidRDefault="00603456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C62828"/>
          <w:sz w:val="24"/>
        </w:rPr>
        <w:t xml:space="preserve">  Adım Adım Uygulama: "SVM Uygulama"</w:t>
      </w:r>
    </w:p>
    <w:p w:rsidR="00100EE7" w:rsidRDefault="00603456">
      <w:r>
        <w:rPr>
          <w:b/>
          <w:color w:val="1B2A4A"/>
          <w:sz w:val="20"/>
        </w:rPr>
        <w:t xml:space="preserve">Hedef: </w:t>
      </w:r>
      <w:r>
        <w:rPr>
          <w:sz w:val="20"/>
        </w:rPr>
        <w:t>SVM modeli kurmak ve kernel/C optimizasyonu yapmak.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1. Import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SVC import ve veri hazirlama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Hazirlik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2. Linear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kernel=linear ile model kurun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Dogrusal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3. RBF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kernel=rbf ile model kurun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Dogrusal olmayan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4. C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Farkli C degerlerini deneyin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Optimizasyon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5. Karsilastir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Tum sonuclari tablo/grafik ile sunun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Analiz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En az 3 kernel ve 3 C degeri denenmmis, sonuclar karsilastirilmis.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pPr>
        <w:spacing w:before="200"/>
      </w:pPr>
      <w:r>
        <w:rPr>
          <w:b/>
          <w:color w:val="C62828"/>
          <w:sz w:val="24"/>
        </w:rPr>
        <w:t xml:space="preserve">  Canlı Demo: "Canli SVM Kodlama"</w:t>
      </w:r>
    </w:p>
    <w:p w:rsidR="00100EE7" w:rsidRDefault="00603456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SVC ile canli model kur</w:t>
      </w:r>
      <w:r>
        <w:rPr>
          <w:sz w:val="20"/>
        </w:rPr>
        <w:t>ar ve kernel karsilastirmasi yapar.</w:t>
      </w:r>
    </w:p>
    <w:p w:rsidR="00100EE7" w:rsidRDefault="00603456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SVM modelini kurar.</w:t>
      </w:r>
    </w:p>
    <w:p w:rsidR="00100EE7" w:rsidRDefault="00603456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StandardScaler UNUTMAYIN! SVM olcege hassas.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SVC(kernel=linear) ile model kurun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3 kernel karsilastirma tablosu olusturun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Kernel x C isi haritasi (heatmap) olusturun</w:t>
            </w:r>
          </w:p>
        </w:tc>
      </w:tr>
    </w:tbl>
    <w:p w:rsidR="00100EE7" w:rsidRDefault="00100EE7"/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pPr>
        <w:spacing w:before="200"/>
      </w:pPr>
      <w:r>
        <w:rPr>
          <w:b/>
          <w:color w:val="C62828"/>
          <w:sz w:val="24"/>
        </w:rPr>
        <w:t xml:space="preserve">  Vaka Çalışması: "Olcekleme Unutuldu"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100EE7" w:rsidRDefault="00603456">
            <w:r>
              <w:rPr>
                <w:sz w:val="20"/>
              </w:rPr>
              <w:t>SVM modeli %70 dogruluk verdi. KNN %93 veriyordu. SVM kotuu mu? Inceleme: StandardScaler kullanilmamis. Olcekleme sonrasi SVM %96 ya cikti. Neden?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SVM mesafe tabanli: farkli olceklerdeki ozellikler s</w:t>
      </w:r>
      <w:r>
        <w:rPr>
          <w:sz w:val="20"/>
        </w:rPr>
        <w:t>onucu bozar. Her zaman olcekleyin!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00EE7" w:rsidRDefault="00603456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100EE7" w:rsidRDefault="00603456">
      <w:r>
        <w:rPr>
          <w:sz w:val="20"/>
        </w:rPr>
        <w:t xml:space="preserve">SVM modelini Scikit-learn ile kurduk, linear/rbf/poly kernelleri karsilastirdik ve C </w:t>
      </w:r>
      <w:r>
        <w:rPr>
          <w:sz w:val="20"/>
        </w:rPr>
        <w:t>parametresini optimize ettik.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0EE7">
        <w:trPr>
          <w:jc w:val="center"/>
        </w:trPr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SVC</w:t>
            </w:r>
          </w:p>
        </w:tc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kernel</w:t>
            </w:r>
          </w:p>
        </w:tc>
      </w:tr>
      <w:tr w:rsidR="00100EE7">
        <w:trPr>
          <w:jc w:val="center"/>
        </w:trPr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linear</w:t>
            </w:r>
          </w:p>
        </w:tc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rbf</w:t>
            </w:r>
          </w:p>
        </w:tc>
      </w:tr>
      <w:tr w:rsidR="00100EE7">
        <w:trPr>
          <w:jc w:val="center"/>
        </w:trPr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poly</w:t>
            </w:r>
          </w:p>
        </w:tc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C Parametresi</w:t>
            </w:r>
          </w:p>
        </w:tc>
      </w:tr>
      <w:tr w:rsidR="00100EE7">
        <w:trPr>
          <w:jc w:val="center"/>
        </w:trPr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StandardScaler</w:t>
            </w:r>
          </w:p>
        </w:tc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Hiperparametre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100EE7" w:rsidRDefault="00603456">
      <w:r>
        <w:rPr>
          <w:sz w:val="20"/>
        </w:rPr>
        <w:t xml:space="preserve">SVM uygulamasini tamamladik; bir sonraki derste tam bir siniflandirma projesi </w:t>
      </w:r>
      <w:r>
        <w:rPr>
          <w:sz w:val="20"/>
        </w:rPr>
        <w:t>yapacagiz.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100EE7" w:rsidRDefault="00603456">
            <w:r>
              <w:rPr>
                <w:sz w:val="20"/>
              </w:rPr>
              <w:t>Gorev: SVM modeli kurun, 3 kernel x 4 C degeri karsilastirma tablosu olusturun.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Tablo + en iyi kombinasyon + 1 paragraf gerekce.</w:t>
            </w:r>
          </w:p>
        </w:tc>
      </w:tr>
    </w:tbl>
    <w:p w:rsidR="00100EE7" w:rsidRDefault="00100EE7"/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</w:t>
      </w:r>
      <w:r>
        <w:rPr>
          <w:color w:val="BDBDBD"/>
          <w:sz w:val="12"/>
        </w:rPr>
        <w:t>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100EE7" w:rsidRDefault="00603456">
      <w:pPr>
        <w:pStyle w:val="ListeMaddemi"/>
      </w:pPr>
      <w:r>
        <w:rPr>
          <w:sz w:val="20"/>
        </w:rPr>
        <w:t>SVM gorsel orneklerini hazirlaayin.</w:t>
      </w:r>
    </w:p>
    <w:p w:rsidR="00100EE7" w:rsidRDefault="00603456">
      <w:pPr>
        <w:pStyle w:val="ListeMaddemi"/>
      </w:pPr>
      <w:r>
        <w:rPr>
          <w:sz w:val="20"/>
        </w:rPr>
        <w:t>StandardScaler hatirlatmasi yapin.</w:t>
      </w:r>
    </w:p>
    <w:p w:rsidR="00100EE7" w:rsidRDefault="00603456">
      <w:pPr>
        <w:pStyle w:val="ListeMaddemi"/>
      </w:pPr>
      <w:r>
        <w:rPr>
          <w:sz w:val="20"/>
        </w:rPr>
        <w:t>Kernel karsilastirma tablosu sablonu dagiitin.</w:t>
      </w:r>
    </w:p>
    <w:p w:rsidR="00100EE7" w:rsidRDefault="00603456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0EE7">
        <w:trPr>
          <w:jc w:val="center"/>
        </w:trPr>
        <w:tc>
          <w:tcPr>
            <w:tcW w:w="4819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100EE7">
        <w:trPr>
          <w:jc w:val="center"/>
        </w:trPr>
        <w:tc>
          <w:tcPr>
            <w:tcW w:w="4819" w:type="dxa"/>
          </w:tcPr>
          <w:p w:rsidR="00100EE7" w:rsidRDefault="00603456">
            <w:r>
              <w:rPr>
                <w:sz w:val="18"/>
              </w:rPr>
              <w:t>SVM yavas</w:t>
            </w:r>
          </w:p>
        </w:tc>
        <w:tc>
          <w:tcPr>
            <w:tcW w:w="4819" w:type="dxa"/>
          </w:tcPr>
          <w:p w:rsidR="00100EE7" w:rsidRDefault="00603456">
            <w:r>
              <w:rPr>
                <w:sz w:val="18"/>
              </w:rPr>
              <w:t xml:space="preserve">Veri </w:t>
            </w:r>
            <w:r>
              <w:rPr>
                <w:sz w:val="18"/>
              </w:rPr>
              <w:t>boyutunu kucultun veya LinearSVC onerin</w:t>
            </w:r>
          </w:p>
        </w:tc>
      </w:tr>
      <w:tr w:rsidR="00100EE7">
        <w:trPr>
          <w:jc w:val="center"/>
        </w:trPr>
        <w:tc>
          <w:tcPr>
            <w:tcW w:w="4819" w:type="dxa"/>
          </w:tcPr>
          <w:p w:rsidR="00100EE7" w:rsidRDefault="00603456">
            <w:r>
              <w:rPr>
                <w:sz w:val="18"/>
              </w:rPr>
              <w:t>Kernel farklari anlasilmiyor</w:t>
            </w:r>
          </w:p>
        </w:tc>
        <w:tc>
          <w:tcPr>
            <w:tcW w:w="4819" w:type="dxa"/>
          </w:tcPr>
          <w:p w:rsidR="00100EE7" w:rsidRDefault="00603456">
            <w:r>
              <w:rPr>
                <w:sz w:val="18"/>
              </w:rPr>
              <w:t>Karar siniri gorsellerini gosterin</w:t>
            </w:r>
          </w:p>
        </w:tc>
      </w:tr>
      <w:tr w:rsidR="00100EE7">
        <w:trPr>
          <w:jc w:val="center"/>
        </w:trPr>
        <w:tc>
          <w:tcPr>
            <w:tcW w:w="4819" w:type="dxa"/>
          </w:tcPr>
          <w:p w:rsidR="00100EE7" w:rsidRDefault="00603456">
            <w:r>
              <w:rPr>
                <w:sz w:val="18"/>
              </w:rPr>
              <w:t>C parametresi soyut</w:t>
            </w:r>
          </w:p>
        </w:tc>
        <w:tc>
          <w:tcPr>
            <w:tcW w:w="4819" w:type="dxa"/>
          </w:tcPr>
          <w:p w:rsidR="00100EE7" w:rsidRDefault="00603456">
            <w:r>
              <w:rPr>
                <w:sz w:val="18"/>
              </w:rPr>
              <w:t>Hakem benzetmesi ile aciklaayin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%25, Uygulama %75.</w:t>
      </w:r>
    </w:p>
    <w:p w:rsidR="00100EE7" w:rsidRDefault="00603456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100EE7" w:rsidRDefault="00603456">
            <w:r>
              <w:rPr>
                <w:sz w:val="20"/>
              </w:rPr>
              <w:t xml:space="preserve">rbf kernel cok yavas ise </w:t>
            </w:r>
            <w:r>
              <w:rPr>
                <w:sz w:val="20"/>
              </w:rPr>
              <w:t>sadece linear kernel ile devam edin.</w:t>
            </w:r>
          </w:p>
        </w:tc>
      </w:tr>
    </w:tbl>
    <w:p w:rsidR="00100EE7" w:rsidRDefault="00100EE7"/>
    <w:p w:rsidR="00100EE7" w:rsidRDefault="00603456">
      <w:r>
        <w:br w:type="page"/>
      </w:r>
    </w:p>
    <w:p w:rsidR="00100EE7" w:rsidRDefault="00603456">
      <w:pPr>
        <w:jc w:val="center"/>
      </w:pPr>
      <w:r>
        <w:rPr>
          <w:b/>
          <w:color w:val="1B2A4A"/>
          <w:sz w:val="36"/>
        </w:rPr>
        <w:lastRenderedPageBreak/>
        <w:t>━━━  19. SAAT  ━━━</w:t>
      </w:r>
    </w:p>
    <w:p w:rsidR="00100EE7" w:rsidRDefault="00603456">
      <w:pPr>
        <w:jc w:val="center"/>
      </w:pPr>
      <w:r>
        <w:rPr>
          <w:color w:val="2C6FAD"/>
          <w:sz w:val="32"/>
        </w:rPr>
        <w:t>Siniflandirma Projesi: Tam Pipeline</w:t>
      </w:r>
    </w:p>
    <w:p w:rsidR="00100EE7" w:rsidRDefault="00100EE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4 algoritmaayi kullanaarak tam bir siniflandirma projesi gerceklestirir.</w:t>
      </w:r>
    </w:p>
    <w:p w:rsidR="00100EE7" w:rsidRDefault="00100EE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2.3.31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Veri yukleme, on isleme, egitim, tahmin ve degerlendirme pipeline i olusturur.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Uygulama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2.3.32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 algoritmaayi ayni pipeline da karsilastirir.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Analiz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2.3.33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Proje sonuclarini raporlar ve sunar.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Degerlendirme</w:t>
            </w:r>
          </w:p>
        </w:tc>
      </w:tr>
    </w:tbl>
    <w:p w:rsidR="00100EE7" w:rsidRDefault="00100EE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KNN, Karar Agaci, Naive Bayes ve SVM algoritmalarini bilmek.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100EE7" w:rsidRDefault="00603456">
      <w:pPr>
        <w:pStyle w:val="ListeMaddemi"/>
      </w:pPr>
      <w:r>
        <w:rPr>
          <w:sz w:val="20"/>
        </w:rPr>
        <w:t>4 algoritmaayi ayri ayri uygulamayi.</w:t>
      </w:r>
    </w:p>
    <w:p w:rsidR="00100EE7" w:rsidRDefault="00603456">
      <w:pPr>
        <w:pStyle w:val="ListeMaddemi"/>
      </w:pPr>
      <w:r>
        <w:rPr>
          <w:sz w:val="20"/>
        </w:rPr>
        <w:t>Model degerlendirme metriklerini.</w:t>
      </w:r>
    </w:p>
    <w:p w:rsidR="00100EE7" w:rsidRDefault="00603456">
      <w:pPr>
        <w:pStyle w:val="ListeMaddemi"/>
      </w:pPr>
      <w:r>
        <w:rPr>
          <w:sz w:val="20"/>
        </w:rPr>
        <w:t>Pipeline kavramini.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100EE7" w:rsidRDefault="00603456">
      <w:pPr>
        <w:pStyle w:val="ListeMaddemi"/>
      </w:pPr>
      <w:r>
        <w:rPr>
          <w:sz w:val="20"/>
        </w:rPr>
        <w:t>Projenin sadece kod yazmak</w:t>
      </w:r>
      <w:r>
        <w:rPr>
          <w:sz w:val="20"/>
        </w:rPr>
        <w:t xml:space="preserve"> oldugu sanilmasi (analiz ve raporlama da onemli).</w:t>
      </w:r>
    </w:p>
    <w:p w:rsidR="00100EE7" w:rsidRDefault="00603456">
      <w:pPr>
        <w:pStyle w:val="ListeMaddemi"/>
      </w:pPr>
      <w:r>
        <w:rPr>
          <w:sz w:val="20"/>
        </w:rPr>
        <w:t>En yuksek accuracy in her zaman en iyi oldugu dusuncesi.</w:t>
      </w:r>
    </w:p>
    <w:p w:rsidR="00100EE7" w:rsidRDefault="00603456">
      <w:pPr>
        <w:pStyle w:val="ListeMaddemi"/>
      </w:pPr>
      <w:r>
        <w:rPr>
          <w:sz w:val="20"/>
        </w:rPr>
        <w:t>Pipeline in karmasik oldugu yanilgisi.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100EE7" w:rsidRDefault="00603456">
      <w:pPr>
        <w:pStyle w:val="ListeMaddemi"/>
      </w:pPr>
      <w:r>
        <w:rPr>
          <w:sz w:val="20"/>
        </w:rPr>
        <w:t>Bilgisayar (Python + Scikit-learn kurulu)</w:t>
      </w:r>
    </w:p>
    <w:p w:rsidR="00100EE7" w:rsidRDefault="00603456">
      <w:pPr>
        <w:pStyle w:val="ListeMaddemi"/>
      </w:pPr>
      <w:r>
        <w:rPr>
          <w:sz w:val="20"/>
        </w:rPr>
        <w:t>PyCharm</w:t>
      </w:r>
    </w:p>
    <w:p w:rsidR="00100EE7" w:rsidRDefault="00603456">
      <w:pPr>
        <w:pStyle w:val="ListeMaddemi"/>
      </w:pPr>
      <w:r>
        <w:rPr>
          <w:sz w:val="20"/>
        </w:rPr>
        <w:t>Iris veri seti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</w:t>
      </w:r>
      <w:r>
        <w:rPr>
          <w:color w:val="BDBDBD"/>
          <w:sz w:val="12"/>
        </w:rPr>
        <w:t>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100EE7" w:rsidRDefault="00100EE7"/>
    <w:p w:rsidR="00100EE7" w:rsidRDefault="00603456">
      <w:r>
        <w:rPr>
          <w:i/>
          <w:color w:val="2C6FAD"/>
          <w:sz w:val="20"/>
        </w:rPr>
        <w:t xml:space="preserve">  Süre: 5 dakika</w:t>
      </w:r>
    </w:p>
    <w:p w:rsidR="00100EE7" w:rsidRDefault="00603456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 xml:space="preserve">"4 algoritma ogrendik. Simdi hepsini bir projede birlestiriyoruz: profesyonel bir makine </w:t>
      </w:r>
      <w:r>
        <w:rPr>
          <w:sz w:val="20"/>
        </w:rPr>
        <w:t>ogrenmesi pipeline i!"</w:t>
      </w:r>
    </w:p>
    <w:p w:rsidR="00100EE7" w:rsidRDefault="00603456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Yemek yarismasi gibi: ayni malzemeler, farkli tarifler (algoritmalar). Hangisi en lezzetli (basarili)?</w:t>
      </w:r>
    </w:p>
    <w:p w:rsidR="00100EE7" w:rsidRDefault="00603456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100EE7" w:rsidRDefault="00603456">
      <w:r>
        <w:rPr>
          <w:b/>
          <w:color w:val="2C6FAD"/>
          <w:sz w:val="20"/>
        </w:rPr>
        <w:lastRenderedPageBreak/>
        <w:t xml:space="preserve">  1. </w:t>
      </w:r>
      <w:r>
        <w:rPr>
          <w:sz w:val="20"/>
        </w:rPr>
        <w:t>Pipeline nedir?</w:t>
      </w:r>
    </w:p>
    <w:p w:rsidR="00100EE7" w:rsidRDefault="00603456">
      <w:r>
        <w:rPr>
          <w:b/>
          <w:color w:val="2C6FAD"/>
          <w:sz w:val="20"/>
        </w:rPr>
        <w:t xml:space="preserve">  2. </w:t>
      </w:r>
      <w:r>
        <w:rPr>
          <w:sz w:val="20"/>
        </w:rPr>
        <w:t>Kac adimdan olusur?</w:t>
      </w:r>
    </w:p>
    <w:p w:rsidR="00100EE7" w:rsidRDefault="00603456">
      <w:r>
        <w:rPr>
          <w:b/>
          <w:color w:val="2C6FAD"/>
          <w:sz w:val="20"/>
        </w:rPr>
        <w:t xml:space="preserve">  3. </w:t>
      </w:r>
      <w:r>
        <w:rPr>
          <w:sz w:val="20"/>
        </w:rPr>
        <w:t>Sonunda ne rapor edilir?</w:t>
      </w:r>
    </w:p>
    <w:p w:rsidR="00100EE7" w:rsidRDefault="00603456">
      <w:pPr>
        <w:spacing w:before="200"/>
      </w:pPr>
      <w:r>
        <w:rPr>
          <w:b/>
          <w:color w:val="2C6FAD"/>
          <w:sz w:val="24"/>
        </w:rPr>
        <w:t xml:space="preserve"> </w:t>
      </w:r>
      <w:r>
        <w:rPr>
          <w:b/>
          <w:color w:val="2C6FAD"/>
          <w:sz w:val="24"/>
        </w:rPr>
        <w:t xml:space="preserve"> Motivasyon Etkinliği: "Pipeline Tasarimi"</w:t>
      </w:r>
    </w:p>
    <w:p w:rsidR="00100EE7" w:rsidRDefault="00603456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Tam bir ML pipeline i tasarlama.</w:t>
      </w:r>
    </w:p>
    <w:p w:rsidR="00100EE7" w:rsidRDefault="00603456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tahtaya ML pipeline adimlarini yazar. Ogrenciler her adimi kodlamaadan once planlar.</w:t>
      </w:r>
    </w:p>
    <w:p w:rsidR="00100EE7" w:rsidRDefault="00603456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100EE7" w:rsidRDefault="00603456">
            <w:r>
              <w:rPr>
                <w:sz w:val="20"/>
              </w:rPr>
              <w:t>Bir sirket size Iris veri setini verdi ve</w:t>
            </w:r>
            <w:r>
              <w:rPr>
                <w:sz w:val="20"/>
              </w:rPr>
              <w:t xml:space="preserve"> en iyi siniflandirmayi yapmanizi istiyor. Nasil baslaarsiniz?</w:t>
            </w:r>
          </w:p>
        </w:tc>
      </w:tr>
    </w:tbl>
    <w:p w:rsidR="00100EE7" w:rsidRDefault="00100EE7"/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100EE7" w:rsidRDefault="00100EE7"/>
    <w:p w:rsidR="00100EE7" w:rsidRDefault="00603456">
      <w:r>
        <w:rPr>
          <w:i/>
          <w:color w:val="007A7A"/>
          <w:sz w:val="20"/>
        </w:rPr>
        <w:t xml:space="preserve">  Süre: 10 dakika</w:t>
      </w:r>
    </w:p>
    <w:p w:rsidR="00100EE7" w:rsidRDefault="00603456">
      <w:pPr>
        <w:spacing w:before="200"/>
      </w:pPr>
      <w:r>
        <w:rPr>
          <w:b/>
          <w:color w:val="007A7A"/>
          <w:sz w:val="24"/>
        </w:rPr>
        <w:t xml:space="preserve">  Keşif Etkinliği: "Tam Siniflandirma Projesi"</w:t>
      </w:r>
    </w:p>
    <w:p w:rsidR="00100EE7" w:rsidRDefault="0060345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Uygulamali Calisma</w:t>
      </w:r>
    </w:p>
    <w:p w:rsidR="00100EE7" w:rsidRDefault="0060345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4 algoritmaali tam bir siniflandirma projesi gerceklestirmek.</w:t>
      </w:r>
    </w:p>
    <w:p w:rsidR="00100EE7" w:rsidRDefault="00603456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Scikit-learn, Matplotlib</w:t>
      </w:r>
    </w:p>
    <w:p w:rsidR="00100EE7" w:rsidRDefault="00603456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100EE7" w:rsidRDefault="00603456">
      <w:r>
        <w:rPr>
          <w:b/>
          <w:color w:val="007A7A"/>
          <w:sz w:val="20"/>
        </w:rPr>
        <w:t xml:space="preserve">  1. </w:t>
      </w:r>
      <w:r>
        <w:rPr>
          <w:sz w:val="20"/>
        </w:rPr>
        <w:t xml:space="preserve">Iris verisini yukleyin </w:t>
      </w:r>
      <w:r>
        <w:rPr>
          <w:sz w:val="20"/>
        </w:rPr>
        <w:t>ve inceleyin.</w:t>
      </w:r>
    </w:p>
    <w:p w:rsidR="00100EE7" w:rsidRDefault="00603456">
      <w:r>
        <w:rPr>
          <w:b/>
          <w:color w:val="007A7A"/>
          <w:sz w:val="20"/>
        </w:rPr>
        <w:t xml:space="preserve">  2. </w:t>
      </w:r>
      <w:r>
        <w:rPr>
          <w:sz w:val="20"/>
        </w:rPr>
        <w:t>Train/Test bolmesi ve StandardScaler uygulaayin.</w:t>
      </w:r>
    </w:p>
    <w:p w:rsidR="00100EE7" w:rsidRDefault="00603456">
      <w:r>
        <w:rPr>
          <w:b/>
          <w:color w:val="007A7A"/>
          <w:sz w:val="20"/>
        </w:rPr>
        <w:t xml:space="preserve">  3. </w:t>
      </w:r>
      <w:r>
        <w:rPr>
          <w:sz w:val="20"/>
        </w:rPr>
        <w:t>4 model olusturun: KNN, DT, NB, SVM.</w:t>
      </w:r>
    </w:p>
    <w:p w:rsidR="00100EE7" w:rsidRDefault="00603456">
      <w:r>
        <w:rPr>
          <w:b/>
          <w:color w:val="007A7A"/>
          <w:sz w:val="20"/>
        </w:rPr>
        <w:t xml:space="preserve">  4. </w:t>
      </w:r>
      <w:r>
        <w:rPr>
          <w:sz w:val="20"/>
        </w:rPr>
        <w:t>Her modeli egitin ve tahmin yapin.</w:t>
      </w:r>
    </w:p>
    <w:p w:rsidR="00100EE7" w:rsidRDefault="00603456">
      <w:r>
        <w:rPr>
          <w:b/>
          <w:color w:val="007A7A"/>
          <w:sz w:val="20"/>
        </w:rPr>
        <w:t xml:space="preserve">  5. </w:t>
      </w:r>
      <w:r>
        <w:rPr>
          <w:sz w:val="20"/>
        </w:rPr>
        <w:t>Her model icin CM ve classification report olusturun.</w:t>
      </w:r>
    </w:p>
    <w:p w:rsidR="00100EE7" w:rsidRDefault="00603456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ML proje lideri: tam projeyi yone</w:t>
      </w:r>
      <w:r>
        <w:rPr>
          <w:sz w:val="20"/>
        </w:rPr>
        <w:t>ten</w:t>
      </w:r>
    </w:p>
    <w:p w:rsidR="00100EE7" w:rsidRDefault="00603456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Proje kalitesini, kod yapisini ve raporlamaayi degerlendirir</w:t>
      </w:r>
    </w:p>
    <w:p w:rsidR="00100EE7" w:rsidRDefault="0060345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Tam Siniflandirma Proje Raporu</w:t>
      </w:r>
    </w:p>
    <w:p w:rsidR="00100EE7" w:rsidRDefault="00603456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100EE7" w:rsidRDefault="00603456">
      <w:r>
        <w:rPr>
          <w:b/>
          <w:color w:val="007A7A"/>
          <w:sz w:val="20"/>
        </w:rPr>
        <w:t xml:space="preserve">  1. </w:t>
      </w:r>
      <w:r>
        <w:rPr>
          <w:sz w:val="20"/>
        </w:rPr>
        <w:t>sklearn.pipeline.Pipeline nedir?</w:t>
      </w:r>
    </w:p>
    <w:p w:rsidR="00100EE7" w:rsidRDefault="00603456">
      <w:r>
        <w:rPr>
          <w:b/>
          <w:color w:val="007A7A"/>
          <w:sz w:val="20"/>
        </w:rPr>
        <w:t xml:space="preserve">  2. </w:t>
      </w:r>
      <w:r>
        <w:rPr>
          <w:sz w:val="20"/>
        </w:rPr>
        <w:t>Cross-validation nasil uygulanir?</w:t>
      </w:r>
    </w:p>
    <w:p w:rsidR="00100EE7" w:rsidRDefault="00603456">
      <w:r>
        <w:rPr>
          <w:b/>
          <w:color w:val="007A7A"/>
          <w:sz w:val="20"/>
        </w:rPr>
        <w:t xml:space="preserve">  3. </w:t>
      </w:r>
      <w:r>
        <w:rPr>
          <w:sz w:val="20"/>
        </w:rPr>
        <w:t xml:space="preserve">Model kaydetme (joblib) </w:t>
      </w:r>
      <w:r>
        <w:rPr>
          <w:sz w:val="20"/>
        </w:rPr>
        <w:t>nasil yapilir?</w:t>
      </w:r>
    </w:p>
    <w:p w:rsidR="00100EE7" w:rsidRDefault="00603456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Ayni random_state ve veri bolmesi KULLANIN! Adil karsilastirma SART.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100EE7" w:rsidRDefault="00603456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100EE7" w:rsidRDefault="00100EE7"/>
    <w:p w:rsidR="00100EE7" w:rsidRDefault="00603456">
      <w:r>
        <w:rPr>
          <w:i/>
          <w:color w:val="E65C00"/>
          <w:sz w:val="20"/>
        </w:rPr>
        <w:t xml:space="preserve">  Sür</w:t>
      </w:r>
      <w:r>
        <w:rPr>
          <w:i/>
          <w:color w:val="E65C00"/>
          <w:sz w:val="20"/>
        </w:rPr>
        <w:t>e: 12 dakika</w:t>
      </w:r>
    </w:p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100EE7">
        <w:trPr>
          <w:jc w:val="center"/>
        </w:trPr>
        <w:tc>
          <w:tcPr>
            <w:tcW w:w="2409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ML Pipeline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Veri yukleme -&gt; On isleme -&gt; Egitim -&gt; Tahmin -&gt; Degerlendirme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Standart makine ogrenmesi is akisi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Pipeline gorseli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Karsilastirmali Analiz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Birden fazla modelin ayni veri setinde</w:t>
            </w:r>
            <w:r>
              <w:rPr>
                <w:sz w:val="18"/>
              </w:rPr>
              <w:t xml:space="preserve"> degerlendirilmesi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Ayni bolme, ayni metrikler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Karsilastirma tablosu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Model Secimi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En uygun modelin belirlenmesi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Accuracy + yorumlanabilirlik + hiz + karmasiklik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Secim kriterleri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Rapor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Proje sonuclarinin sistematik dokumantasyonu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 xml:space="preserve">Giris, yontem, sonuclar, </w:t>
            </w:r>
            <w:r>
              <w:rPr>
                <w:sz w:val="18"/>
              </w:rPr>
              <w:t>tartisma, sonuc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Rapor sablonu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Baseline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Karsilastirma icin referans model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En basit model (orn. en yaygin sinifi tahmin et)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Baseline ornegi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100EE7" w:rsidRDefault="00603456">
      <w:r>
        <w:rPr>
          <w:sz w:val="20"/>
        </w:rPr>
        <w:t>ML Pipeline, bir makine ogrenmesi projesinin basindan sonuna tum adimlarini icerir: veri yukleme, k</w:t>
      </w:r>
      <w:r>
        <w:rPr>
          <w:sz w:val="20"/>
        </w:rPr>
        <w:t>esfetme (EDA), on isleme (temizleme, olcekleme, bolme), model secimi ve egitim, degerlendirme ve raporlama.</w:t>
      </w:r>
    </w:p>
    <w:p w:rsidR="00100EE7" w:rsidRDefault="00603456">
      <w:r>
        <w:rPr>
          <w:sz w:val="20"/>
        </w:rPr>
        <w:t>Karsilastirmali analiz yaparken tum modeller AYNI veri bolmesini kullanmalidir. random_state parametresini sabit tutarak bunu saglayin. Her model ic</w:t>
      </w:r>
      <w:r>
        <w:rPr>
          <w:sz w:val="20"/>
        </w:rPr>
        <w:t>in ayni metrikleri hesaplayin: accuracy, precision, recall, F1-score.</w:t>
      </w:r>
    </w:p>
    <w:p w:rsidR="00100EE7" w:rsidRDefault="00603456">
      <w:r>
        <w:rPr>
          <w:sz w:val="20"/>
        </w:rPr>
        <w:t xml:space="preserve">Proje raporu, teknik bir belge olarak sunulur: 1) Problem tanimi, 2) Veri seti tanitimi, 3) On isleme adimlari, 4) Model secimi ve egitimi, 5) Sonuclar (tablo ve grafik), 6) Tartisma ve </w:t>
      </w:r>
      <w:r>
        <w:rPr>
          <w:sz w:val="20"/>
        </w:rPr>
        <w:t>sonuc.</w:t>
      </w:r>
    </w:p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Pipeline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load -&gt; split -&gt; scale -&gt; fit -&gt; predict -&gt; evaluate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Tam akis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Tablo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KNN:%95, DT:%93, NB:%92, SVM:%96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Karsilastirma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Secim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SVM en yuksek ama KNN daha basit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Trade-off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Rapor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 xml:space="preserve">6 bolumlu </w:t>
            </w:r>
            <w:r>
              <w:rPr>
                <w:sz w:val="18"/>
              </w:rPr>
              <w:t>teknik rapor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Profesyonel cikti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100EE7" w:rsidRDefault="00603456">
      <w:pPr>
        <w:pStyle w:val="ListeMaddemi"/>
      </w:pPr>
      <w:r>
        <w:rPr>
          <w:sz w:val="20"/>
        </w:rPr>
        <w:t>ML pipeline akis semasi</w:t>
      </w:r>
    </w:p>
    <w:p w:rsidR="00100EE7" w:rsidRDefault="00603456">
      <w:pPr>
        <w:pStyle w:val="ListeMaddemi"/>
      </w:pPr>
      <w:r>
        <w:rPr>
          <w:sz w:val="20"/>
        </w:rPr>
        <w:t>4 model karsilastirma cubuk grafigi</w:t>
      </w:r>
    </w:p>
    <w:p w:rsidR="00100EE7" w:rsidRDefault="00603456">
      <w:pPr>
        <w:pStyle w:val="ListeMaddemi"/>
      </w:pPr>
      <w:r>
        <w:rPr>
          <w:sz w:val="20"/>
        </w:rPr>
        <w:t>Confusion matrix grid (2x2)</w:t>
      </w:r>
    </w:p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100EE7" w:rsidRDefault="00603456">
      <w:r>
        <w:rPr>
          <w:b/>
          <w:color w:val="E65C00"/>
          <w:sz w:val="20"/>
        </w:rPr>
        <w:t xml:space="preserve">  1. </w:t>
      </w:r>
      <w:r>
        <w:rPr>
          <w:sz w:val="20"/>
        </w:rPr>
        <w:t>Pipeline = Uretim hatti: adim adim islem</w:t>
      </w:r>
    </w:p>
    <w:p w:rsidR="00100EE7" w:rsidRDefault="00603456">
      <w:r>
        <w:rPr>
          <w:b/>
          <w:color w:val="E65C00"/>
          <w:sz w:val="20"/>
        </w:rPr>
        <w:t xml:space="preserve">  2. </w:t>
      </w:r>
      <w:r>
        <w:rPr>
          <w:sz w:val="20"/>
        </w:rPr>
        <w:t xml:space="preserve">Karsilastirma = Yarisma: ayni </w:t>
      </w:r>
      <w:r>
        <w:rPr>
          <w:sz w:val="20"/>
        </w:rPr>
        <w:t>pistte ayni kuralar</w:t>
      </w:r>
    </w:p>
    <w:p w:rsidR="00100EE7" w:rsidRDefault="00603456">
      <w:r>
        <w:rPr>
          <w:b/>
          <w:color w:val="E65C00"/>
          <w:sz w:val="20"/>
        </w:rPr>
        <w:t xml:space="preserve">  3. </w:t>
      </w:r>
      <w:r>
        <w:rPr>
          <w:sz w:val="20"/>
        </w:rPr>
        <w:t>Rapor = Proje teslimi: sonuclarin sunumu</w:t>
      </w:r>
    </w:p>
    <w:p w:rsidR="00100EE7" w:rsidRDefault="00603456">
      <w:r>
        <w:rPr>
          <w:b/>
          <w:color w:val="E65C00"/>
          <w:sz w:val="20"/>
        </w:rPr>
        <w:t xml:space="preserve">  4. </w:t>
      </w:r>
      <w:r>
        <w:rPr>
          <w:sz w:val="20"/>
        </w:rPr>
        <w:t>Baseline = Kontrol grubu: iyilestirmeyi olcmek icin</w:t>
      </w:r>
    </w:p>
    <w:p w:rsidR="00100EE7" w:rsidRDefault="00603456">
      <w:pPr>
        <w:spacing w:before="200"/>
      </w:pPr>
      <w:r>
        <w:rPr>
          <w:b/>
          <w:color w:val="E65C00"/>
          <w:sz w:val="24"/>
        </w:rPr>
        <w:lastRenderedPageBreak/>
        <w:t xml:space="preserve">  Öğrenci Soru-Cevap</w:t>
      </w:r>
    </w:p>
    <w:p w:rsidR="00100EE7" w:rsidRDefault="00603456">
      <w:pPr>
        <w:pStyle w:val="ListeMaddemi"/>
      </w:pPr>
      <w:r>
        <w:rPr>
          <w:sz w:val="20"/>
        </w:rPr>
        <w:t>Neden tam pipeline onemli? - Tekrarlanabilir, sistematik ve profesyonel is akisi saglar.</w:t>
      </w:r>
    </w:p>
    <w:p w:rsidR="00100EE7" w:rsidRDefault="00603456">
      <w:pPr>
        <w:pStyle w:val="ListeMaddemi"/>
      </w:pPr>
      <w:r>
        <w:rPr>
          <w:sz w:val="20"/>
        </w:rPr>
        <w:t>Karsilastirmada ne onem</w:t>
      </w:r>
      <w:r>
        <w:rPr>
          <w:sz w:val="20"/>
        </w:rPr>
        <w:t>li? - Ayni veri bolmesi, ayni metrikler, adil kosullar.</w:t>
      </w:r>
    </w:p>
    <w:p w:rsidR="00100EE7" w:rsidRDefault="00603456">
      <w:pPr>
        <w:pStyle w:val="ListeMaddemi"/>
      </w:pPr>
      <w:r>
        <w:rPr>
          <w:sz w:val="20"/>
        </w:rPr>
        <w:t>Rapor neden yazilir? - Sonuclari paylaasmak, tekrar uretmek ve gelecek referansi icin.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E4  |  DERİNLEŞTİRME (ELABORAT</w:t>
            </w:r>
            <w:r>
              <w:rPr>
                <w:b/>
                <w:color w:val="FFFFFF"/>
                <w:sz w:val="28"/>
              </w:rPr>
              <w:t>E)  —  Transfer &amp; Pekiştirme</w:t>
            </w:r>
          </w:p>
        </w:tc>
      </w:tr>
    </w:tbl>
    <w:p w:rsidR="00100EE7" w:rsidRDefault="00100EE7"/>
    <w:p w:rsidR="00100EE7" w:rsidRDefault="00603456">
      <w:r>
        <w:rPr>
          <w:i/>
          <w:color w:val="6A1B9A"/>
          <w:sz w:val="20"/>
        </w:rPr>
        <w:t xml:space="preserve">  Süre: 10 dakika</w:t>
      </w:r>
    </w:p>
    <w:p w:rsidR="00100EE7" w:rsidRDefault="00603456">
      <w:pPr>
        <w:spacing w:before="200"/>
      </w:pPr>
      <w:r>
        <w:rPr>
          <w:b/>
          <w:color w:val="6A1B9A"/>
          <w:sz w:val="24"/>
        </w:rPr>
        <w:t xml:space="preserve">  Uygulama Etkinliği: "Proje Raporu Hazirlama"</w:t>
      </w:r>
    </w:p>
    <w:p w:rsidR="00100EE7" w:rsidRDefault="0060345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100EE7" w:rsidRDefault="0060345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Proje sonuclarini profesyonel rapor olarak hazirlamak.</w:t>
      </w:r>
    </w:p>
    <w:p w:rsidR="00100EE7" w:rsidRDefault="00603456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100EE7" w:rsidRDefault="00603456">
      <w:r>
        <w:rPr>
          <w:b/>
          <w:color w:val="6A1B9A"/>
          <w:sz w:val="20"/>
        </w:rPr>
        <w:t xml:space="preserve">  1. </w:t>
      </w:r>
      <w:r>
        <w:rPr>
          <w:sz w:val="20"/>
        </w:rPr>
        <w:t>Proje giris yazisi: problem tanimi ve amac.</w:t>
      </w:r>
    </w:p>
    <w:p w:rsidR="00100EE7" w:rsidRDefault="00603456">
      <w:r>
        <w:rPr>
          <w:b/>
          <w:color w:val="6A1B9A"/>
          <w:sz w:val="20"/>
        </w:rPr>
        <w:t xml:space="preserve">  2. </w:t>
      </w:r>
      <w:r>
        <w:rPr>
          <w:sz w:val="20"/>
        </w:rPr>
        <w:t>Veri seti tanitimi: boyut, ozellikler, siniflar.</w:t>
      </w:r>
    </w:p>
    <w:p w:rsidR="00100EE7" w:rsidRDefault="00603456">
      <w:r>
        <w:rPr>
          <w:b/>
          <w:color w:val="6A1B9A"/>
          <w:sz w:val="20"/>
        </w:rPr>
        <w:t xml:space="preserve">  3. </w:t>
      </w:r>
      <w:r>
        <w:rPr>
          <w:sz w:val="20"/>
        </w:rPr>
        <w:t>On isleme adimlari: bolme, olcekleme.</w:t>
      </w:r>
    </w:p>
    <w:p w:rsidR="00100EE7" w:rsidRDefault="00603456">
      <w:r>
        <w:rPr>
          <w:b/>
          <w:color w:val="6A1B9A"/>
          <w:sz w:val="20"/>
        </w:rPr>
        <w:t xml:space="preserve">  4. </w:t>
      </w:r>
      <w:r>
        <w:rPr>
          <w:sz w:val="20"/>
        </w:rPr>
        <w:t>Sonuclar: 4 model karsilastirma tablosu ve grafigi.</w:t>
      </w:r>
    </w:p>
    <w:p w:rsidR="00100EE7" w:rsidRDefault="00603456">
      <w:r>
        <w:rPr>
          <w:b/>
          <w:color w:val="6A1B9A"/>
          <w:sz w:val="20"/>
        </w:rPr>
        <w:t xml:space="preserve">  5. </w:t>
      </w:r>
      <w:r>
        <w:rPr>
          <w:sz w:val="20"/>
        </w:rPr>
        <w:t>Sonuc ve tartisma: en iyi model secimi ve gerekce.</w:t>
      </w:r>
    </w:p>
    <w:p w:rsidR="00100EE7" w:rsidRDefault="0060345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Profesyonel ML Proje Raporu</w:t>
      </w:r>
    </w:p>
    <w:p w:rsidR="00100EE7" w:rsidRDefault="00603456">
      <w:pPr>
        <w:spacing w:before="200"/>
      </w:pPr>
      <w:r>
        <w:rPr>
          <w:b/>
          <w:color w:val="6A1B9A"/>
          <w:sz w:val="24"/>
        </w:rPr>
        <w:t xml:space="preserve">  Transf</w:t>
      </w:r>
      <w:r>
        <w:rPr>
          <w:b/>
          <w:color w:val="6A1B9A"/>
          <w:sz w:val="24"/>
        </w:rPr>
        <w:t>er Soruları</w:t>
      </w:r>
    </w:p>
    <w:p w:rsidR="00100EE7" w:rsidRDefault="00603456">
      <w:r>
        <w:rPr>
          <w:b/>
          <w:color w:val="6A1B9A"/>
          <w:sz w:val="20"/>
        </w:rPr>
        <w:t xml:space="preserve">  1. </w:t>
      </w:r>
      <w:r>
        <w:rPr>
          <w:sz w:val="20"/>
        </w:rPr>
        <w:t>Is hayatinda ML raporu nasil sunulur?</w:t>
      </w:r>
    </w:p>
    <w:p w:rsidR="00100EE7" w:rsidRDefault="00603456">
      <w:r>
        <w:rPr>
          <w:b/>
          <w:color w:val="6A1B9A"/>
          <w:sz w:val="20"/>
        </w:rPr>
        <w:t xml:space="preserve">  2. </w:t>
      </w:r>
      <w:r>
        <w:rPr>
          <w:sz w:val="20"/>
        </w:rPr>
        <w:t>Kaggle yarismalarinda raporlama nasil yapilir?</w:t>
      </w:r>
    </w:p>
    <w:p w:rsidR="00100EE7" w:rsidRDefault="00603456">
      <w:r>
        <w:rPr>
          <w:b/>
          <w:color w:val="6A1B9A"/>
          <w:sz w:val="20"/>
        </w:rPr>
        <w:t xml:space="preserve">  3. </w:t>
      </w:r>
      <w:r>
        <w:rPr>
          <w:sz w:val="20"/>
        </w:rPr>
        <w:t>Bilimsel makale yapisi nasil?</w:t>
      </w:r>
    </w:p>
    <w:p w:rsidR="00100EE7" w:rsidRDefault="00603456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Teknik Yazim, Proje Yonetimi, Veri Bilimi</w:t>
      </w:r>
    </w:p>
    <w:p w:rsidR="00100EE7" w:rsidRDefault="00603456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100EE7" w:rsidRDefault="00603456">
            <w:r>
              <w:rPr>
                <w:sz w:val="20"/>
              </w:rPr>
              <w:t>4 algoritma neredeyse ayni</w:t>
            </w:r>
            <w:r>
              <w:rPr>
                <w:sz w:val="20"/>
              </w:rPr>
              <w:t xml:space="preserve"> accuracy veriyor (%92-95). Hangisini secmelisiniz?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Accuracy disindaki kriterleri degerlendirin: 1) Egitim suresi (NB en hizli), 2) Yorumlanabilirlik (DT en iyi), 3) Sinif bazli performans (CM), 4) Uretimde kullanim kolayligi.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 xml:space="preserve">4 </w:t>
      </w:r>
      <w:r>
        <w:rPr>
          <w:sz w:val="20"/>
        </w:rPr>
        <w:t>algoritma karsilastirmasini infografik olarak tasarlaayin.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100EE7" w:rsidRDefault="00100EE7"/>
    <w:p w:rsidR="00100EE7" w:rsidRDefault="00603456">
      <w:r>
        <w:rPr>
          <w:i/>
          <w:color w:val="2E7D32"/>
          <w:sz w:val="20"/>
        </w:rPr>
        <w:t xml:space="preserve">  Süre: 8 dakika</w:t>
      </w:r>
    </w:p>
    <w:p w:rsidR="00100EE7" w:rsidRDefault="00603456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100EE7" w:rsidRDefault="00603456">
      <w:r>
        <w:rPr>
          <w:sz w:val="20"/>
        </w:rPr>
        <w:t xml:space="preserve">  ☐  Tam ML pipeline i olusturabiliyorum.</w:t>
      </w:r>
    </w:p>
    <w:p w:rsidR="00100EE7" w:rsidRDefault="00603456">
      <w:r>
        <w:rPr>
          <w:sz w:val="20"/>
        </w:rPr>
        <w:t xml:space="preserve">  ☐  4 algoritmaayi karsilastirabiliyorum.</w:t>
      </w:r>
    </w:p>
    <w:p w:rsidR="00100EE7" w:rsidRDefault="00603456">
      <w:r>
        <w:rPr>
          <w:sz w:val="20"/>
        </w:rPr>
        <w:t xml:space="preserve">  ☐  Sonuclari tablo ve grafik ile sunabiliyorum.</w:t>
      </w:r>
    </w:p>
    <w:p w:rsidR="00100EE7" w:rsidRDefault="00603456">
      <w:r>
        <w:rPr>
          <w:sz w:val="20"/>
        </w:rPr>
        <w:lastRenderedPageBreak/>
        <w:t xml:space="preserve">  ☐  Proje raporu yazabiliyorum.</w:t>
      </w:r>
    </w:p>
    <w:p w:rsidR="00100EE7" w:rsidRDefault="00603456">
      <w:r>
        <w:rPr>
          <w:sz w:val="20"/>
        </w:rPr>
        <w:t xml:space="preserve">  ☐  Model secimi yapip gerekceleendirebiliyorum.</w:t>
      </w:r>
    </w:p>
    <w:p w:rsidR="00100EE7" w:rsidRDefault="00603456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100EE7" w:rsidRDefault="00603456">
      <w:r>
        <w:rPr>
          <w:b/>
          <w:color w:val="2E7D32"/>
          <w:sz w:val="20"/>
        </w:rPr>
        <w:t xml:space="preserve">  1. </w:t>
      </w:r>
      <w:r>
        <w:rPr>
          <w:sz w:val="20"/>
        </w:rPr>
        <w:t>Pipel</w:t>
      </w:r>
      <w:r>
        <w:rPr>
          <w:sz w:val="20"/>
        </w:rPr>
        <w:t>ine i basindan sonuna yapabiliiyor muyum?</w:t>
      </w:r>
    </w:p>
    <w:p w:rsidR="00100EE7" w:rsidRDefault="00603456">
      <w:r>
        <w:rPr>
          <w:b/>
          <w:color w:val="2E7D32"/>
          <w:sz w:val="20"/>
        </w:rPr>
        <w:t xml:space="preserve">  2. </w:t>
      </w:r>
      <w:r>
        <w:rPr>
          <w:sz w:val="20"/>
        </w:rPr>
        <w:t>Karsilastirma adil ve doogru mu?</w:t>
      </w:r>
    </w:p>
    <w:p w:rsidR="00100EE7" w:rsidRDefault="00603456">
      <w:r>
        <w:rPr>
          <w:b/>
          <w:color w:val="2E7D32"/>
          <w:sz w:val="20"/>
        </w:rPr>
        <w:t xml:space="preserve">  3. </w:t>
      </w:r>
      <w:r>
        <w:rPr>
          <w:sz w:val="20"/>
        </w:rPr>
        <w:t>Raporumu baskasi anlayabilir mi?</w:t>
      </w:r>
    </w:p>
    <w:p w:rsidR="00100EE7" w:rsidRDefault="00603456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2E7D32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ML pipeline ilk adim?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Veri yukleme ve kesfetme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 xml:space="preserve">Karsilastirmada ne sabit </w:t>
            </w:r>
            <w:r>
              <w:rPr>
                <w:sz w:val="18"/>
              </w:rPr>
              <w:t>olmali?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random_state ve veri bolmesi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Rapor kac bolum?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En az 5-6 bolum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Baseline ne?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Referans karsilastirma modeli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Model secim kriterleri?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Accuracy, hiz, yorumlanabilirlik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100EE7" w:rsidRDefault="00603456">
      <w:r>
        <w:rPr>
          <w:b/>
          <w:color w:val="2E7D32"/>
          <w:sz w:val="20"/>
        </w:rPr>
        <w:t>Açık Uçlu:</w:t>
      </w:r>
    </w:p>
    <w:p w:rsidR="00100EE7" w:rsidRDefault="00603456">
      <w:r>
        <w:rPr>
          <w:b/>
          <w:color w:val="2E7D32"/>
          <w:sz w:val="20"/>
        </w:rPr>
        <w:t xml:space="preserve">  1. </w:t>
      </w:r>
      <w:r>
        <w:rPr>
          <w:sz w:val="20"/>
        </w:rPr>
        <w:t>Proje yonetimi ML de ne kadar onemli?</w:t>
      </w:r>
    </w:p>
    <w:p w:rsidR="00100EE7" w:rsidRDefault="00603456">
      <w:r>
        <w:rPr>
          <w:b/>
          <w:color w:val="2E7D32"/>
          <w:sz w:val="20"/>
        </w:rPr>
        <w:t xml:space="preserve">  2. </w:t>
      </w:r>
      <w:r>
        <w:rPr>
          <w:sz w:val="20"/>
        </w:rPr>
        <w:t>Raporlama becerisi teknik beceri kadar onemli mi?</w:t>
      </w:r>
    </w:p>
    <w:p w:rsidR="00100EE7" w:rsidRDefault="00603456">
      <w:r>
        <w:rPr>
          <w:b/>
          <w:color w:val="2E7D32"/>
          <w:sz w:val="20"/>
        </w:rPr>
        <w:t xml:space="preserve">  3. </w:t>
      </w:r>
      <w:r>
        <w:rPr>
          <w:sz w:val="20"/>
        </w:rPr>
        <w:t>ML projeleri nasil suunulur?</w:t>
      </w:r>
    </w:p>
    <w:p w:rsidR="00100EE7" w:rsidRDefault="00603456">
      <w:r>
        <w:rPr>
          <w:b/>
          <w:color w:val="2E7D32"/>
          <w:sz w:val="20"/>
        </w:rPr>
        <w:t>Eleştirel Düşünme:</w:t>
      </w:r>
    </w:p>
    <w:p w:rsidR="00100EE7" w:rsidRDefault="00603456">
      <w:r>
        <w:rPr>
          <w:b/>
          <w:color w:val="2E7D32"/>
          <w:sz w:val="20"/>
        </w:rPr>
        <w:t xml:space="preserve">  1. </w:t>
      </w:r>
      <w:r>
        <w:rPr>
          <w:sz w:val="20"/>
        </w:rPr>
        <w:t>Pipeline her proje icin ayni mi?</w:t>
      </w:r>
    </w:p>
    <w:p w:rsidR="00100EE7" w:rsidRDefault="00603456">
      <w:r>
        <w:rPr>
          <w:b/>
          <w:color w:val="2E7D32"/>
          <w:sz w:val="20"/>
        </w:rPr>
        <w:t xml:space="preserve">  2. </w:t>
      </w:r>
      <w:r>
        <w:rPr>
          <w:sz w:val="20"/>
        </w:rPr>
        <w:t>Otomatik ML (AutoML) pipeline i ortadan kaldirir mi?</w:t>
      </w:r>
    </w:p>
    <w:p w:rsidR="00100EE7" w:rsidRDefault="00603456">
      <w:r>
        <w:rPr>
          <w:b/>
          <w:color w:val="2E7D32"/>
          <w:sz w:val="20"/>
        </w:rPr>
        <w:t xml:space="preserve">  3. </w:t>
      </w:r>
      <w:r>
        <w:rPr>
          <w:sz w:val="20"/>
        </w:rPr>
        <w:t>Raporsuz proje gecerli mi?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</w:t>
      </w:r>
      <w:r>
        <w:rPr>
          <w:color w:val="BDBDBD"/>
          <w:sz w:val="12"/>
        </w:rPr>
        <w:t>____________________________________________________________</w:t>
      </w:r>
    </w:p>
    <w:p w:rsidR="00100EE7" w:rsidRDefault="0060345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100EE7" w:rsidRDefault="00603456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C62828"/>
          <w:sz w:val="24"/>
        </w:rPr>
        <w:t xml:space="preserve">  Adım Adım Uygulama: "Tam Siniflandirma Projesi"</w:t>
      </w:r>
    </w:p>
    <w:p w:rsidR="00100EE7" w:rsidRDefault="00603456">
      <w:r>
        <w:rPr>
          <w:b/>
          <w:color w:val="1B2A4A"/>
          <w:sz w:val="20"/>
        </w:rPr>
        <w:t xml:space="preserve">Hedef: </w:t>
      </w:r>
      <w:r>
        <w:rPr>
          <w:sz w:val="20"/>
        </w:rPr>
        <w:t>4 algoritmali tam pipeline ve rapor.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1. Veri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 xml:space="preserve">Yukleme, </w:t>
            </w:r>
            <w:r>
              <w:rPr>
                <w:sz w:val="18"/>
              </w:rPr>
              <w:t>inceleme, on isleme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Hazirlik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2. Modeller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 model olusturma ve egitim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Siniflandirma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3. Degerl.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CM ve classification report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Metrik analizi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4. Karsilastir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 model karsilastirma tablosu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Karsilastirma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5. Rapor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Proje raporu yazin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Dokumantasyon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4 model calisiyor, karsilastirma tablosu ve rapor hazir.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pPr>
        <w:spacing w:before="200"/>
      </w:pPr>
      <w:r>
        <w:rPr>
          <w:b/>
          <w:color w:val="C62828"/>
          <w:sz w:val="24"/>
        </w:rPr>
        <w:t xml:space="preserve">  Canlı Demo: "Canli Pipeline Gosterisi"</w:t>
      </w:r>
    </w:p>
    <w:p w:rsidR="00100EE7" w:rsidRDefault="00603456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Tam pipeline i canli kodlar.</w:t>
      </w:r>
    </w:p>
    <w:p w:rsidR="00100EE7" w:rsidRDefault="00603456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pipeline ini kurar.</w:t>
      </w:r>
    </w:p>
    <w:p w:rsidR="00100EE7" w:rsidRDefault="00603456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random_state SABIT tutun!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 xml:space="preserve">4 modeli kurun ve accuracy </w:t>
            </w:r>
            <w:r>
              <w:rPr>
                <w:sz w:val="18"/>
              </w:rPr>
              <w:t>listeleyin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Karsilastirma tablosu ve cubuk grafigi olusturun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Tam proje raporu (giris, yontem, sonuc, tartisma) haziirlaayin</w:t>
            </w:r>
          </w:p>
        </w:tc>
      </w:tr>
    </w:tbl>
    <w:p w:rsidR="00100EE7" w:rsidRDefault="00100EE7"/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pPr>
        <w:spacing w:before="200"/>
      </w:pPr>
      <w:r>
        <w:rPr>
          <w:b/>
          <w:color w:val="C62828"/>
          <w:sz w:val="24"/>
        </w:rPr>
        <w:t xml:space="preserve">  Vaka Çalışması: "Adil Olmayan Karsilastirma"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100EE7" w:rsidRDefault="00603456">
            <w:r>
              <w:rPr>
                <w:sz w:val="20"/>
              </w:rPr>
              <w:t>Muhendis her model icin farkli random_state kullanmis. KNN icin kolay veri, SVM icin zor veri dusmus. Sonuclar yaniltici. Nasil duzeltilir?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 xml:space="preserve">Ayni random_state ile tum modelleri tekrar egitin. </w:t>
      </w:r>
      <w:r>
        <w:rPr>
          <w:sz w:val="20"/>
        </w:rPr>
        <w:t>Adil karsilastirma icin ayni veri bolmesi SART.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00EE7" w:rsidRDefault="00603456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100EE7" w:rsidRDefault="00603456">
      <w:r>
        <w:rPr>
          <w:sz w:val="20"/>
        </w:rPr>
        <w:t xml:space="preserve">4 algoritmaali tam bir ML pipeline i olusturduk: veri yukleme, on isleme, 4 </w:t>
      </w:r>
      <w:r>
        <w:rPr>
          <w:sz w:val="20"/>
        </w:rPr>
        <w:t>model egitimi, degerlendirme ve karsilastirmali rapor.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0EE7">
        <w:trPr>
          <w:jc w:val="center"/>
        </w:trPr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ML Pipeline</w:t>
            </w:r>
          </w:p>
        </w:tc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Karsilastirmali Analiz</w:t>
            </w:r>
          </w:p>
        </w:tc>
      </w:tr>
      <w:tr w:rsidR="00100EE7">
        <w:trPr>
          <w:jc w:val="center"/>
        </w:trPr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Model Secimi</w:t>
            </w:r>
          </w:p>
        </w:tc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Rapor</w:t>
            </w:r>
          </w:p>
        </w:tc>
      </w:tr>
      <w:tr w:rsidR="00100EE7">
        <w:trPr>
          <w:jc w:val="center"/>
        </w:trPr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Baseline</w:t>
            </w:r>
          </w:p>
        </w:tc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random_state</w:t>
            </w:r>
          </w:p>
        </w:tc>
      </w:tr>
      <w:tr w:rsidR="00100EE7">
        <w:trPr>
          <w:jc w:val="center"/>
        </w:trPr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Profesyonel Proje</w:t>
            </w:r>
          </w:p>
        </w:tc>
        <w:tc>
          <w:tcPr>
            <w:tcW w:w="4819" w:type="dxa"/>
          </w:tcPr>
          <w:p w:rsidR="00100EE7" w:rsidRDefault="00100EE7"/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100EE7" w:rsidRDefault="00603456">
      <w:r>
        <w:rPr>
          <w:sz w:val="20"/>
        </w:rPr>
        <w:t xml:space="preserve">Siniflandirma projemizi tamamladik; bir </w:t>
      </w:r>
      <w:r>
        <w:rPr>
          <w:sz w:val="20"/>
        </w:rPr>
        <w:t>sonraki derste model optimizasyonu ve ileri teknikleri ogrenecegiz.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100EE7" w:rsidRDefault="00603456">
            <w:r>
              <w:rPr>
                <w:sz w:val="20"/>
              </w:rPr>
              <w:t>Gorev: Tam ML proje raporu teslim edin.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Giris, veri, yontem, sonuclar (tablo+grafik), tartisma ve sonuc bolumleri olmali.</w:t>
            </w:r>
          </w:p>
        </w:tc>
      </w:tr>
    </w:tbl>
    <w:p w:rsidR="00100EE7" w:rsidRDefault="00100EE7"/>
    <w:p w:rsidR="00100EE7" w:rsidRDefault="00603456">
      <w:pPr>
        <w:jc w:val="center"/>
      </w:pPr>
      <w:r>
        <w:rPr>
          <w:color w:val="BDBDBD"/>
          <w:sz w:val="12"/>
        </w:rPr>
        <w:t>____________</w:t>
      </w:r>
      <w:r>
        <w:rPr>
          <w:color w:val="BDBDBD"/>
          <w:sz w:val="12"/>
        </w:rPr>
        <w:t>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100EE7" w:rsidRDefault="00603456">
      <w:pPr>
        <w:pStyle w:val="ListeMaddemi"/>
      </w:pPr>
      <w:r>
        <w:rPr>
          <w:sz w:val="20"/>
        </w:rPr>
        <w:t>Proje raporu sablonu dagiitin.</w:t>
      </w:r>
    </w:p>
    <w:p w:rsidR="00100EE7" w:rsidRDefault="00603456">
      <w:pPr>
        <w:pStyle w:val="ListeMaddemi"/>
      </w:pPr>
      <w:r>
        <w:rPr>
          <w:sz w:val="20"/>
        </w:rPr>
        <w:t>Onceki derslerin kodlarini hatiirlatin.</w:t>
      </w:r>
    </w:p>
    <w:p w:rsidR="00100EE7" w:rsidRDefault="00603456">
      <w:pPr>
        <w:pStyle w:val="ListeMaddemi"/>
      </w:pPr>
      <w:r>
        <w:rPr>
          <w:sz w:val="20"/>
        </w:rPr>
        <w:t>Karsilastirma tablosu sablonu hazirlaayin.</w:t>
      </w:r>
    </w:p>
    <w:p w:rsidR="00100EE7" w:rsidRDefault="00603456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0EE7">
        <w:trPr>
          <w:jc w:val="center"/>
        </w:trPr>
        <w:tc>
          <w:tcPr>
            <w:tcW w:w="4819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100EE7">
        <w:trPr>
          <w:jc w:val="center"/>
        </w:trPr>
        <w:tc>
          <w:tcPr>
            <w:tcW w:w="4819" w:type="dxa"/>
          </w:tcPr>
          <w:p w:rsidR="00100EE7" w:rsidRDefault="00603456">
            <w:r>
              <w:rPr>
                <w:sz w:val="18"/>
              </w:rPr>
              <w:t>Cok fazla kod</w:t>
            </w:r>
          </w:p>
        </w:tc>
        <w:tc>
          <w:tcPr>
            <w:tcW w:w="4819" w:type="dxa"/>
          </w:tcPr>
          <w:p w:rsidR="00100EE7" w:rsidRDefault="00603456">
            <w:r>
              <w:rPr>
                <w:sz w:val="18"/>
              </w:rPr>
              <w:t>Her algoritmaayi fonksiyon icine alin</w:t>
            </w:r>
          </w:p>
        </w:tc>
      </w:tr>
      <w:tr w:rsidR="00100EE7">
        <w:trPr>
          <w:jc w:val="center"/>
        </w:trPr>
        <w:tc>
          <w:tcPr>
            <w:tcW w:w="4819" w:type="dxa"/>
          </w:tcPr>
          <w:p w:rsidR="00100EE7" w:rsidRDefault="00603456">
            <w:r>
              <w:rPr>
                <w:sz w:val="18"/>
              </w:rPr>
              <w:t>Rapor yazma zor</w:t>
            </w:r>
          </w:p>
        </w:tc>
        <w:tc>
          <w:tcPr>
            <w:tcW w:w="4819" w:type="dxa"/>
          </w:tcPr>
          <w:p w:rsidR="00100EE7" w:rsidRDefault="00603456">
            <w:r>
              <w:rPr>
                <w:sz w:val="18"/>
              </w:rPr>
              <w:t>Sablon ile yonlendirin</w:t>
            </w:r>
          </w:p>
        </w:tc>
      </w:tr>
      <w:tr w:rsidR="00100EE7">
        <w:trPr>
          <w:jc w:val="center"/>
        </w:trPr>
        <w:tc>
          <w:tcPr>
            <w:tcW w:w="4819" w:type="dxa"/>
          </w:tcPr>
          <w:p w:rsidR="00100EE7" w:rsidRDefault="00603456">
            <w:r>
              <w:rPr>
                <w:sz w:val="18"/>
              </w:rPr>
              <w:t>Zaman yetersiz</w:t>
            </w:r>
          </w:p>
        </w:tc>
        <w:tc>
          <w:tcPr>
            <w:tcW w:w="4819" w:type="dxa"/>
          </w:tcPr>
          <w:p w:rsidR="00100EE7" w:rsidRDefault="00603456">
            <w:r>
              <w:rPr>
                <w:sz w:val="18"/>
              </w:rPr>
              <w:t>Oncelikli adimlara odaklanin: model + karsilastirma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%10, Uygulama %90.</w:t>
      </w:r>
    </w:p>
    <w:p w:rsidR="00100EE7" w:rsidRDefault="00603456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100EE7" w:rsidRDefault="00603456">
            <w:r>
              <w:rPr>
                <w:sz w:val="20"/>
              </w:rPr>
              <w:t>Zaman yetmezse 2 algoritma (KNN + SVM) ile proje yapin.</w:t>
            </w:r>
          </w:p>
        </w:tc>
      </w:tr>
    </w:tbl>
    <w:p w:rsidR="00100EE7" w:rsidRDefault="00100EE7"/>
    <w:p w:rsidR="00100EE7" w:rsidRDefault="00603456">
      <w:r>
        <w:br w:type="page"/>
      </w:r>
    </w:p>
    <w:p w:rsidR="00100EE7" w:rsidRDefault="00603456">
      <w:pPr>
        <w:jc w:val="center"/>
      </w:pPr>
      <w:r>
        <w:rPr>
          <w:b/>
          <w:color w:val="1B2A4A"/>
          <w:sz w:val="36"/>
        </w:rPr>
        <w:lastRenderedPageBreak/>
        <w:t>━━━  20. SAAT  ━━━</w:t>
      </w:r>
    </w:p>
    <w:p w:rsidR="00100EE7" w:rsidRDefault="00603456">
      <w:pPr>
        <w:jc w:val="center"/>
      </w:pPr>
      <w:r>
        <w:rPr>
          <w:color w:val="2C6FAD"/>
          <w:sz w:val="32"/>
        </w:rPr>
        <w:t>Model Karsilastirma ve Optimizasyon</w:t>
      </w:r>
    </w:p>
    <w:p w:rsidR="00100EE7" w:rsidRDefault="00100EE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 xml:space="preserve">Cross-validation ve GridSearch ile model optimizasyonu </w:t>
      </w:r>
      <w:r>
        <w:rPr>
          <w:sz w:val="20"/>
        </w:rPr>
        <w:t>yapar, 4 algoritmayi son kez karsilastirir.</w:t>
      </w:r>
    </w:p>
    <w:p w:rsidR="00100EE7" w:rsidRDefault="00100EE7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2.3.34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Cross-validation kavramini aciklar ve uygular.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Uygulama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2.3.35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GridSearchCV ile hiperparametre optimizasyonu yapar.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Uygulama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2.3.36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 xml:space="preserve">Tum siniflandirma modulunu ozetler ve </w:t>
            </w:r>
            <w:r>
              <w:rPr>
                <w:sz w:val="18"/>
              </w:rPr>
              <w:t>degerlendirir.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Degerlendirme</w:t>
            </w:r>
          </w:p>
        </w:tc>
      </w:tr>
    </w:tbl>
    <w:p w:rsidR="00100EE7" w:rsidRDefault="00100EE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4 siniflandirma algoritmasini ve tam pipeline i bilmek.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100EE7" w:rsidRDefault="00603456">
      <w:pPr>
        <w:pStyle w:val="ListeMaddemi"/>
      </w:pPr>
      <w:r>
        <w:rPr>
          <w:sz w:val="20"/>
        </w:rPr>
        <w:t>Hiperparametre kavramini (K, max_depth, C, kernel).</w:t>
      </w:r>
    </w:p>
    <w:p w:rsidR="00100EE7" w:rsidRDefault="00603456">
      <w:pPr>
        <w:pStyle w:val="ListeMaddemi"/>
      </w:pPr>
      <w:r>
        <w:rPr>
          <w:sz w:val="20"/>
        </w:rPr>
        <w:t>Train/Test bolmesini.</w:t>
      </w:r>
    </w:p>
    <w:p w:rsidR="00100EE7" w:rsidRDefault="00603456">
      <w:pPr>
        <w:pStyle w:val="ListeMaddemi"/>
      </w:pPr>
      <w:r>
        <w:rPr>
          <w:sz w:val="20"/>
        </w:rPr>
        <w:t xml:space="preserve">Model </w:t>
      </w:r>
      <w:r>
        <w:rPr>
          <w:sz w:val="20"/>
        </w:rPr>
        <w:t>degerlendirme metriklerini.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100EE7" w:rsidRDefault="00603456">
      <w:pPr>
        <w:pStyle w:val="ListeMaddemi"/>
      </w:pPr>
      <w:r>
        <w:rPr>
          <w:sz w:val="20"/>
        </w:rPr>
        <w:t>Tek bir train/test bolmesinin yeterli oldugu sanilmasi.</w:t>
      </w:r>
    </w:p>
    <w:p w:rsidR="00100EE7" w:rsidRDefault="00603456">
      <w:pPr>
        <w:pStyle w:val="ListeMaddemi"/>
      </w:pPr>
      <w:r>
        <w:rPr>
          <w:sz w:val="20"/>
        </w:rPr>
        <w:t>GridSearch in her zaman en iyi sonucu verdigii dusuncesi.</w:t>
      </w:r>
    </w:p>
    <w:p w:rsidR="00100EE7" w:rsidRDefault="00603456">
      <w:pPr>
        <w:pStyle w:val="ListeMaddemi"/>
      </w:pPr>
      <w:r>
        <w:rPr>
          <w:sz w:val="20"/>
        </w:rPr>
        <w:t>Optimizasyonun gereksiz oldugu yanilgisi.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100EE7" w:rsidRDefault="00603456">
      <w:pPr>
        <w:pStyle w:val="ListeMaddemi"/>
      </w:pPr>
      <w:r>
        <w:rPr>
          <w:sz w:val="20"/>
        </w:rPr>
        <w:t xml:space="preserve">Bilgisayar (Python + </w:t>
      </w:r>
      <w:r>
        <w:rPr>
          <w:sz w:val="20"/>
        </w:rPr>
        <w:t>Scikit-learn kurulu)</w:t>
      </w:r>
    </w:p>
    <w:p w:rsidR="00100EE7" w:rsidRDefault="00603456">
      <w:pPr>
        <w:pStyle w:val="ListeMaddemi"/>
      </w:pPr>
      <w:r>
        <w:rPr>
          <w:sz w:val="20"/>
        </w:rPr>
        <w:t>PyCharm</w:t>
      </w:r>
    </w:p>
    <w:p w:rsidR="00100EE7" w:rsidRDefault="00603456">
      <w:pPr>
        <w:pStyle w:val="ListeMaddemi"/>
      </w:pPr>
      <w:r>
        <w:rPr>
          <w:sz w:val="20"/>
        </w:rPr>
        <w:t>Iris veri seti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100EE7" w:rsidRDefault="00100EE7"/>
    <w:p w:rsidR="00100EE7" w:rsidRDefault="00603456">
      <w:r>
        <w:rPr>
          <w:i/>
          <w:color w:val="2C6FAD"/>
          <w:sz w:val="20"/>
        </w:rPr>
        <w:t xml:space="preserve">  Süre: 5 dakika</w:t>
      </w:r>
    </w:p>
    <w:p w:rsidR="00100EE7" w:rsidRDefault="00603456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"Tek bir sinav notu ogrenciyi tam</w:t>
      </w:r>
      <w:r>
        <w:rPr>
          <w:sz w:val="20"/>
        </w:rPr>
        <w:t xml:space="preserve"> yansitmaz; birden fazla sinav daha guvenilir! Cross-validation de modeli birden fazla kez test eder."</w:t>
      </w:r>
    </w:p>
    <w:p w:rsidR="00100EE7" w:rsidRDefault="00603456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Futbol takiminin gucunu tek maca bakarak degil sezon boyunca degerlendirmek gibi: cross-validation modeli birden fazla bolmede t</w:t>
      </w:r>
      <w:r>
        <w:rPr>
          <w:sz w:val="20"/>
        </w:rPr>
        <w:t>est eder.</w:t>
      </w:r>
    </w:p>
    <w:p w:rsidR="00100EE7" w:rsidRDefault="00603456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100EE7" w:rsidRDefault="00603456">
      <w:r>
        <w:rPr>
          <w:b/>
          <w:color w:val="2C6FAD"/>
          <w:sz w:val="20"/>
        </w:rPr>
        <w:t xml:space="preserve">  1. </w:t>
      </w:r>
      <w:r>
        <w:rPr>
          <w:sz w:val="20"/>
        </w:rPr>
        <w:t>Cross-validation ne demektir?</w:t>
      </w:r>
    </w:p>
    <w:p w:rsidR="00100EE7" w:rsidRDefault="00603456">
      <w:r>
        <w:rPr>
          <w:b/>
          <w:color w:val="2C6FAD"/>
          <w:sz w:val="20"/>
        </w:rPr>
        <w:t xml:space="preserve">  2. </w:t>
      </w:r>
      <w:r>
        <w:rPr>
          <w:sz w:val="20"/>
        </w:rPr>
        <w:t>K-fold ne anlama gelir?</w:t>
      </w:r>
    </w:p>
    <w:p w:rsidR="00100EE7" w:rsidRDefault="00603456">
      <w:r>
        <w:rPr>
          <w:b/>
          <w:color w:val="2C6FAD"/>
          <w:sz w:val="20"/>
        </w:rPr>
        <w:t xml:space="preserve">  3. </w:t>
      </w:r>
      <w:r>
        <w:rPr>
          <w:sz w:val="20"/>
        </w:rPr>
        <w:t>GridSearchCV ne yapar?</w:t>
      </w:r>
    </w:p>
    <w:p w:rsidR="00100EE7" w:rsidRDefault="00603456">
      <w:pPr>
        <w:spacing w:before="200"/>
      </w:pPr>
      <w:r>
        <w:rPr>
          <w:b/>
          <w:color w:val="2C6FAD"/>
          <w:sz w:val="24"/>
        </w:rPr>
        <w:t xml:space="preserve">  Motivasyon Etkinliği: "Cross-Validation Simulasyonu"</w:t>
      </w:r>
    </w:p>
    <w:p w:rsidR="00100EE7" w:rsidRDefault="00603456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K-fold cross-validation i elle simule etme.</w:t>
      </w:r>
    </w:p>
    <w:p w:rsidR="00100EE7" w:rsidRDefault="00603456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 xml:space="preserve">Egitmen </w:t>
      </w:r>
      <w:r>
        <w:rPr>
          <w:sz w:val="20"/>
        </w:rPr>
        <w:t>10 karti 5 gruba boler. Her turda 1 grup test, 4 grup egitim olur. 5 tur sonunda ortalama alinir.</w:t>
      </w:r>
    </w:p>
    <w:p w:rsidR="00100EE7" w:rsidRDefault="00603456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100EE7" w:rsidRDefault="00603456">
            <w:r>
              <w:rPr>
                <w:sz w:val="20"/>
              </w:rPr>
              <w:t>5-fold CV ile KNN sonuclari: 92%, 95%, 88%, 93%, 90%. Ortalama dogruluk ve yorumunuz?</w:t>
            </w:r>
          </w:p>
        </w:tc>
      </w:tr>
    </w:tbl>
    <w:p w:rsidR="00100EE7" w:rsidRDefault="00100EE7"/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</w:t>
      </w:r>
      <w:r>
        <w:rPr>
          <w:color w:val="BDBDBD"/>
          <w:sz w:val="12"/>
        </w:rPr>
        <w:t>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100EE7" w:rsidRDefault="00100EE7"/>
    <w:p w:rsidR="00100EE7" w:rsidRDefault="00603456">
      <w:r>
        <w:rPr>
          <w:i/>
          <w:color w:val="007A7A"/>
          <w:sz w:val="20"/>
        </w:rPr>
        <w:t xml:space="preserve">  Süre: 10 dakika</w:t>
      </w:r>
    </w:p>
    <w:p w:rsidR="00100EE7" w:rsidRDefault="00603456">
      <w:pPr>
        <w:spacing w:before="200"/>
      </w:pPr>
      <w:r>
        <w:rPr>
          <w:b/>
          <w:color w:val="007A7A"/>
          <w:sz w:val="24"/>
        </w:rPr>
        <w:t xml:space="preserve">  Keşif Etkinliği: "Cross-Validation ve GridSearch"</w:t>
      </w:r>
    </w:p>
    <w:p w:rsidR="00100EE7" w:rsidRDefault="0060345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Uygulamali Calisma</w:t>
      </w:r>
    </w:p>
    <w:p w:rsidR="00100EE7" w:rsidRDefault="00603456">
      <w:r>
        <w:rPr>
          <w:b/>
          <w:color w:val="1B2A4A"/>
          <w:sz w:val="20"/>
        </w:rPr>
        <w:t xml:space="preserve">Amacı: </w:t>
      </w:r>
      <w:r>
        <w:rPr>
          <w:sz w:val="20"/>
        </w:rPr>
        <w:t>CV ve GridSearchCV ile model optimizasyonu yapmak.</w:t>
      </w:r>
    </w:p>
    <w:p w:rsidR="00100EE7" w:rsidRDefault="00603456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Scikit-learn</w:t>
      </w:r>
    </w:p>
    <w:p w:rsidR="00100EE7" w:rsidRDefault="00603456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100EE7" w:rsidRDefault="00603456">
      <w:r>
        <w:rPr>
          <w:b/>
          <w:color w:val="007A7A"/>
          <w:sz w:val="20"/>
        </w:rPr>
        <w:t xml:space="preserve">  1. </w:t>
      </w:r>
      <w:r>
        <w:rPr>
          <w:sz w:val="20"/>
        </w:rPr>
        <w:t>from sklearn.model_selection import cross_val_score, GridSearchCV ile import edin.</w:t>
      </w:r>
    </w:p>
    <w:p w:rsidR="00100EE7" w:rsidRDefault="00603456">
      <w:r>
        <w:rPr>
          <w:b/>
          <w:color w:val="007A7A"/>
          <w:sz w:val="20"/>
        </w:rPr>
        <w:t xml:space="preserve">  2. </w:t>
      </w:r>
      <w:r>
        <w:rPr>
          <w:sz w:val="20"/>
        </w:rPr>
        <w:t>cross_val_score(knn, X, y, cv=5) ile 5-fold CV yapin.</w:t>
      </w:r>
    </w:p>
    <w:p w:rsidR="00100EE7" w:rsidRDefault="00603456">
      <w:r>
        <w:rPr>
          <w:b/>
          <w:color w:val="007A7A"/>
          <w:sz w:val="20"/>
        </w:rPr>
        <w:t xml:space="preserve">  3. </w:t>
      </w:r>
      <w:r>
        <w:rPr>
          <w:sz w:val="20"/>
        </w:rPr>
        <w:t xml:space="preserve">GridSearchCV ile KNN icin en iyi K </w:t>
      </w:r>
      <w:r>
        <w:rPr>
          <w:sz w:val="20"/>
        </w:rPr>
        <w:t>degerini bulun.</w:t>
      </w:r>
    </w:p>
    <w:p w:rsidR="00100EE7" w:rsidRDefault="00603456">
      <w:r>
        <w:rPr>
          <w:b/>
          <w:color w:val="007A7A"/>
          <w:sz w:val="20"/>
        </w:rPr>
        <w:t xml:space="preserve">  4. </w:t>
      </w:r>
      <w:r>
        <w:rPr>
          <w:sz w:val="20"/>
        </w:rPr>
        <w:t>GridSearchCV ile SVM icin en iyi kernel ve C kombinasyonunu bulun.</w:t>
      </w:r>
    </w:p>
    <w:p w:rsidR="00100EE7" w:rsidRDefault="00603456">
      <w:r>
        <w:rPr>
          <w:b/>
          <w:color w:val="007A7A"/>
          <w:sz w:val="20"/>
        </w:rPr>
        <w:t xml:space="preserve">  5. </w:t>
      </w:r>
      <w:r>
        <w:rPr>
          <w:sz w:val="20"/>
        </w:rPr>
        <w:t>Tum algoritmalarin CV sonuclarini karsilastirin.</w:t>
      </w:r>
    </w:p>
    <w:p w:rsidR="00100EE7" w:rsidRDefault="00603456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ML optimizasyon uzmani: en iyi modeli bulan</w:t>
      </w:r>
    </w:p>
    <w:p w:rsidR="00100EE7" w:rsidRDefault="00603456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Optimizasyon kalitesini ve sonuc yorumunu</w:t>
      </w:r>
      <w:r>
        <w:rPr>
          <w:sz w:val="20"/>
        </w:rPr>
        <w:t xml:space="preserve"> degerlendirir</w:t>
      </w:r>
    </w:p>
    <w:p w:rsidR="00100EE7" w:rsidRDefault="0060345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Optimizasyon Sonuc Raporu</w:t>
      </w:r>
    </w:p>
    <w:p w:rsidR="00100EE7" w:rsidRDefault="00603456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100EE7" w:rsidRDefault="00603456">
      <w:r>
        <w:rPr>
          <w:b/>
          <w:color w:val="007A7A"/>
          <w:sz w:val="20"/>
        </w:rPr>
        <w:t xml:space="preserve">  1. </w:t>
      </w:r>
      <w:r>
        <w:rPr>
          <w:sz w:val="20"/>
        </w:rPr>
        <w:t>RandomizedSearchCV nedir?</w:t>
      </w:r>
    </w:p>
    <w:p w:rsidR="00100EE7" w:rsidRDefault="00603456">
      <w:r>
        <w:rPr>
          <w:b/>
          <w:color w:val="007A7A"/>
          <w:sz w:val="20"/>
        </w:rPr>
        <w:t xml:space="preserve">  2. </w:t>
      </w:r>
      <w:r>
        <w:rPr>
          <w:sz w:val="20"/>
        </w:rPr>
        <w:t>Bayesian Optimization nedir?</w:t>
      </w:r>
    </w:p>
    <w:p w:rsidR="00100EE7" w:rsidRDefault="00603456">
      <w:r>
        <w:rPr>
          <w:b/>
          <w:color w:val="007A7A"/>
          <w:sz w:val="20"/>
        </w:rPr>
        <w:t xml:space="preserve">  3. </w:t>
      </w:r>
      <w:r>
        <w:rPr>
          <w:sz w:val="20"/>
        </w:rPr>
        <w:t>Overfitting vs Underfitting dengesi?</w:t>
      </w:r>
    </w:p>
    <w:p w:rsidR="00100EE7" w:rsidRDefault="00603456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GridSearch UZUN surebiilir! Parametre sayisini</w:t>
      </w:r>
      <w:r>
        <w:rPr>
          <w:sz w:val="20"/>
        </w:rPr>
        <w:t xml:space="preserve"> makul tutun.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100EE7" w:rsidRDefault="00603456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100EE7" w:rsidRDefault="00100EE7"/>
    <w:p w:rsidR="00100EE7" w:rsidRDefault="00603456">
      <w:r>
        <w:rPr>
          <w:i/>
          <w:color w:val="E65C00"/>
          <w:sz w:val="20"/>
        </w:rPr>
        <w:t xml:space="preserve">  Süre: 12 dakika</w:t>
      </w:r>
    </w:p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100EE7">
        <w:trPr>
          <w:jc w:val="center"/>
        </w:trPr>
        <w:tc>
          <w:tcPr>
            <w:tcW w:w="2409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Cross-Validation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 xml:space="preserve">Veriyi K </w:t>
            </w:r>
            <w:r>
              <w:rPr>
                <w:sz w:val="18"/>
              </w:rPr>
              <w:t>parcaya bolup her birinde test etme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5-fold: 5 tur, her turda farkli test parcasi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CV semasi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K-Fold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Veriyi K esit parcaya bolme yontemi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K=5 veya K=10 en yaygin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K-fold gorseli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GridSearchCV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Tum hiperparametre kombinasyonlarini deneme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Parametrelerin Kartezyen</w:t>
            </w:r>
            <w:r>
              <w:rPr>
                <w:sz w:val="18"/>
              </w:rPr>
              <w:t xml:space="preserve"> carpimi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GridSearch tablosu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best_params_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GridSearchCV nin buldugu en iyi parametreler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gs.best_params_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Sonuc ornegi</w:t>
            </w:r>
          </w:p>
        </w:tc>
      </w:tr>
      <w:tr w:rsidR="00100EE7">
        <w:trPr>
          <w:jc w:val="center"/>
        </w:trPr>
        <w:tc>
          <w:tcPr>
            <w:tcW w:w="2409" w:type="dxa"/>
          </w:tcPr>
          <w:p w:rsidR="00100EE7" w:rsidRDefault="00603456">
            <w:r>
              <w:rPr>
                <w:sz w:val="18"/>
              </w:rPr>
              <w:t>best_score_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GridSearchCV nin buldugu en iyi CV skoru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gs.best_score_</w:t>
            </w:r>
          </w:p>
        </w:tc>
        <w:tc>
          <w:tcPr>
            <w:tcW w:w="2409" w:type="dxa"/>
          </w:tcPr>
          <w:p w:rsidR="00100EE7" w:rsidRDefault="00603456">
            <w:r>
              <w:rPr>
                <w:sz w:val="18"/>
              </w:rPr>
              <w:t>Skor ornegi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100EE7" w:rsidRDefault="00603456">
      <w:r>
        <w:rPr>
          <w:sz w:val="20"/>
        </w:rPr>
        <w:t>Cross-validation (capraz dogrulama), mode</w:t>
      </w:r>
      <w:r>
        <w:rPr>
          <w:sz w:val="20"/>
        </w:rPr>
        <w:t>lin guevenilirligini olcmenin en iyi yoludur. Veri K parcaya (fold) bolunur, her turda 1 parca test, geri kalan K-1 parca egitim olur. K tur sonunda ortalama dogruluk alinir. Bu tek bir train/test bolmesinden cok daha guvenilirdir.</w:t>
      </w:r>
    </w:p>
    <w:p w:rsidR="00100EE7" w:rsidRDefault="00603456">
      <w:r>
        <w:rPr>
          <w:sz w:val="20"/>
        </w:rPr>
        <w:t>GridSearchCV, belirtilen</w:t>
      </w:r>
      <w:r>
        <w:rPr>
          <w:sz w:val="20"/>
        </w:rPr>
        <w:t xml:space="preserve"> tum hiperparametre kombinasyonlarini cross-validation ile dener ve en iyi kombinasyonu bulur. Ornegin KNN icin K=1,3,5,7,9 ve SVM icin C=0.1,1,10, kernel=linear,rbf gibi.</w:t>
      </w:r>
    </w:p>
    <w:p w:rsidR="00100EE7" w:rsidRDefault="00603456">
      <w:r>
        <w:rPr>
          <w:sz w:val="20"/>
        </w:rPr>
        <w:t>GridSearchCV sonucunda best_params_ en iyi parametreleri, best_score_ en iyi CV skor</w:t>
      </w:r>
      <w:r>
        <w:rPr>
          <w:sz w:val="20"/>
        </w:rPr>
        <w:t>unu verir. Bu yontem sistematik ve kapsamlidir ama parametre sayisi arttikca yavaaslar.</w:t>
      </w:r>
    </w:p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021"/>
        <w:gridCol w:w="3766"/>
        <w:gridCol w:w="3067"/>
      </w:tblGrid>
      <w:tr w:rsidR="00100EE7">
        <w:trPr>
          <w:jc w:val="center"/>
        </w:trPr>
        <w:tc>
          <w:tcPr>
            <w:tcW w:w="3213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5-fold CV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cv=5: 5 turda 5 farkli test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Guvenilir skor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Grid KNN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param_grid={'n_neighbors':[1,3,5,7,9]}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 xml:space="preserve">K </w:t>
            </w:r>
            <w:r>
              <w:rPr>
                <w:sz w:val="18"/>
              </w:rPr>
              <w:t>optimizasyonu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Grid SVM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param_grid={'C':[0.1,1,10],'kernel':['linear','rbf']}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6 kombinasyon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Sonuc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best_params_={'C':1,'kernel':'rbf'}, best_score_=0.96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Optimal model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100EE7" w:rsidRDefault="00603456">
      <w:pPr>
        <w:pStyle w:val="ListeMaddemi"/>
      </w:pPr>
      <w:r>
        <w:rPr>
          <w:sz w:val="20"/>
        </w:rPr>
        <w:t>K-fold CV semasi</w:t>
      </w:r>
    </w:p>
    <w:p w:rsidR="00100EE7" w:rsidRDefault="00603456">
      <w:pPr>
        <w:pStyle w:val="ListeMaddemi"/>
      </w:pPr>
      <w:r>
        <w:rPr>
          <w:sz w:val="20"/>
        </w:rPr>
        <w:t>GridSearch parametre tablosu</w:t>
      </w:r>
    </w:p>
    <w:p w:rsidR="00100EE7" w:rsidRDefault="00603456">
      <w:pPr>
        <w:pStyle w:val="ListeMaddemi"/>
      </w:pPr>
      <w:r>
        <w:rPr>
          <w:sz w:val="20"/>
        </w:rPr>
        <w:t>CV skorlari cubuk</w:t>
      </w:r>
      <w:r>
        <w:rPr>
          <w:sz w:val="20"/>
        </w:rPr>
        <w:t xml:space="preserve"> grafigi</w:t>
      </w:r>
    </w:p>
    <w:p w:rsidR="00100EE7" w:rsidRDefault="00603456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100EE7" w:rsidRDefault="00603456">
      <w:r>
        <w:rPr>
          <w:b/>
          <w:color w:val="E65C00"/>
          <w:sz w:val="20"/>
        </w:rPr>
        <w:t xml:space="preserve">  1. </w:t>
      </w:r>
      <w:r>
        <w:rPr>
          <w:sz w:val="20"/>
        </w:rPr>
        <w:t>CV = Birden fazla sinav: tek sinav yetersiz</w:t>
      </w:r>
    </w:p>
    <w:p w:rsidR="00100EE7" w:rsidRDefault="00603456">
      <w:r>
        <w:rPr>
          <w:b/>
          <w:color w:val="E65C00"/>
          <w:sz w:val="20"/>
        </w:rPr>
        <w:t xml:space="preserve">  2. </w:t>
      </w:r>
      <w:r>
        <w:rPr>
          <w:sz w:val="20"/>
        </w:rPr>
        <w:t>K-fold = Nober sistemi: herkes sirayla nobet tutar</w:t>
      </w:r>
    </w:p>
    <w:p w:rsidR="00100EE7" w:rsidRDefault="00603456">
      <w:r>
        <w:rPr>
          <w:b/>
          <w:color w:val="E65C00"/>
          <w:sz w:val="20"/>
        </w:rPr>
        <w:t xml:space="preserve">  3. </w:t>
      </w:r>
      <w:r>
        <w:rPr>
          <w:sz w:val="20"/>
        </w:rPr>
        <w:t>GridSearch = Tum anahtarlari deneme: kilide uyan anahtar</w:t>
      </w:r>
    </w:p>
    <w:p w:rsidR="00100EE7" w:rsidRDefault="00603456">
      <w:r>
        <w:rPr>
          <w:b/>
          <w:color w:val="E65C00"/>
          <w:sz w:val="20"/>
        </w:rPr>
        <w:t xml:space="preserve">  4. </w:t>
      </w:r>
      <w:r>
        <w:rPr>
          <w:sz w:val="20"/>
        </w:rPr>
        <w:t>best_params_ = Kazanan anahtar: en uygun kombinasy</w:t>
      </w:r>
      <w:r>
        <w:rPr>
          <w:sz w:val="20"/>
        </w:rPr>
        <w:t>on</w:t>
      </w:r>
    </w:p>
    <w:p w:rsidR="00100EE7" w:rsidRDefault="00603456">
      <w:pPr>
        <w:spacing w:before="200"/>
      </w:pPr>
      <w:r>
        <w:rPr>
          <w:b/>
          <w:color w:val="E65C00"/>
          <w:sz w:val="24"/>
        </w:rPr>
        <w:lastRenderedPageBreak/>
        <w:t xml:space="preserve">  Öğrenci Soru-Cevap</w:t>
      </w:r>
    </w:p>
    <w:p w:rsidR="00100EE7" w:rsidRDefault="00603456">
      <w:pPr>
        <w:pStyle w:val="ListeMaddemi"/>
      </w:pPr>
      <w:r>
        <w:rPr>
          <w:sz w:val="20"/>
        </w:rPr>
        <w:t>CV neden daha guvenilir? - Tek bolme sansli/sanssiz olabilir, CV ortalama alir.</w:t>
      </w:r>
    </w:p>
    <w:p w:rsidR="00100EE7" w:rsidRDefault="00603456">
      <w:pPr>
        <w:pStyle w:val="ListeMaddemi"/>
      </w:pPr>
      <w:r>
        <w:rPr>
          <w:sz w:val="20"/>
        </w:rPr>
        <w:t>K kac olmali? - Genellikle 5 veya 10. Veri az ise 10, cok ise 5.</w:t>
      </w:r>
    </w:p>
    <w:p w:rsidR="00100EE7" w:rsidRDefault="00603456">
      <w:pPr>
        <w:pStyle w:val="ListeMaddemi"/>
      </w:pPr>
      <w:r>
        <w:rPr>
          <w:sz w:val="20"/>
        </w:rPr>
        <w:t>GridSearch yavas mi? - Parametre sayisi arttikca yavaslar; oncce kucuk grid ile baslayi</w:t>
      </w:r>
      <w:r>
        <w:rPr>
          <w:sz w:val="20"/>
        </w:rPr>
        <w:t>n.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100EE7" w:rsidRDefault="00100EE7"/>
    <w:p w:rsidR="00100EE7" w:rsidRDefault="00603456">
      <w:r>
        <w:rPr>
          <w:i/>
          <w:color w:val="6A1B9A"/>
          <w:sz w:val="20"/>
        </w:rPr>
        <w:t xml:space="preserve">  Süre: 10 dakika</w:t>
      </w:r>
    </w:p>
    <w:p w:rsidR="00100EE7" w:rsidRDefault="00603456">
      <w:pPr>
        <w:spacing w:before="200"/>
      </w:pPr>
      <w:r>
        <w:rPr>
          <w:b/>
          <w:color w:val="6A1B9A"/>
          <w:sz w:val="24"/>
        </w:rPr>
        <w:t xml:space="preserve">  Uygulama Etkinliği: "Modul Sonu Kapsamli Karsilastirma"</w:t>
      </w:r>
    </w:p>
    <w:p w:rsidR="00100EE7" w:rsidRDefault="00603456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Uygulama</w:t>
      </w:r>
    </w:p>
    <w:p w:rsidR="00100EE7" w:rsidRDefault="00603456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4 </w:t>
      </w:r>
      <w:r>
        <w:rPr>
          <w:sz w:val="20"/>
        </w:rPr>
        <w:t>algoritmaayi CV ile karsilastirmak ve final raporu hazirlamak.</w:t>
      </w:r>
    </w:p>
    <w:p w:rsidR="00100EE7" w:rsidRDefault="00603456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100EE7" w:rsidRDefault="00603456">
      <w:r>
        <w:rPr>
          <w:b/>
          <w:color w:val="6A1B9A"/>
          <w:sz w:val="20"/>
        </w:rPr>
        <w:t xml:space="preserve">  1. </w:t>
      </w:r>
      <w:r>
        <w:rPr>
          <w:sz w:val="20"/>
        </w:rPr>
        <w:t>4 algoritma icin 5-fold CV skorlarini hesaplayin.</w:t>
      </w:r>
    </w:p>
    <w:p w:rsidR="00100EE7" w:rsidRDefault="00603456">
      <w:r>
        <w:rPr>
          <w:b/>
          <w:color w:val="6A1B9A"/>
          <w:sz w:val="20"/>
        </w:rPr>
        <w:t xml:space="preserve">  2. </w:t>
      </w:r>
      <w:r>
        <w:rPr>
          <w:sz w:val="20"/>
        </w:rPr>
        <w:t>En iyi hiperparametreleri GridSearchCV ile bulun.</w:t>
      </w:r>
    </w:p>
    <w:p w:rsidR="00100EE7" w:rsidRDefault="00603456">
      <w:r>
        <w:rPr>
          <w:b/>
          <w:color w:val="6A1B9A"/>
          <w:sz w:val="20"/>
        </w:rPr>
        <w:t xml:space="preserve">  3. </w:t>
      </w:r>
      <w:r>
        <w:rPr>
          <w:sz w:val="20"/>
        </w:rPr>
        <w:t>Boxplot ile CV skorlarini gorselllesstirin.</w:t>
      </w:r>
    </w:p>
    <w:p w:rsidR="00100EE7" w:rsidRDefault="00603456">
      <w:r>
        <w:rPr>
          <w:b/>
          <w:color w:val="6A1B9A"/>
          <w:sz w:val="20"/>
        </w:rPr>
        <w:t xml:space="preserve">  4. </w:t>
      </w:r>
      <w:r>
        <w:rPr>
          <w:sz w:val="20"/>
        </w:rPr>
        <w:t>Final kars</w:t>
      </w:r>
      <w:r>
        <w:rPr>
          <w:sz w:val="20"/>
        </w:rPr>
        <w:t>ilastirma tablosu olusturun.</w:t>
      </w:r>
    </w:p>
    <w:p w:rsidR="00100EE7" w:rsidRDefault="00603456">
      <w:r>
        <w:rPr>
          <w:b/>
          <w:color w:val="6A1B9A"/>
          <w:sz w:val="20"/>
        </w:rPr>
        <w:t xml:space="preserve">  5. </w:t>
      </w:r>
      <w:r>
        <w:rPr>
          <w:sz w:val="20"/>
        </w:rPr>
        <w:t>Modul sonu degerlendirme raporu yazin.</w:t>
      </w:r>
    </w:p>
    <w:p w:rsidR="00100EE7" w:rsidRDefault="00603456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Modul 2 Final Degerlendirme Raporu</w:t>
      </w:r>
    </w:p>
    <w:p w:rsidR="00100EE7" w:rsidRDefault="00603456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100EE7" w:rsidRDefault="00603456">
      <w:r>
        <w:rPr>
          <w:b/>
          <w:color w:val="6A1B9A"/>
          <w:sz w:val="20"/>
        </w:rPr>
        <w:t xml:space="preserve">  1. </w:t>
      </w:r>
      <w:r>
        <w:rPr>
          <w:sz w:val="20"/>
        </w:rPr>
        <w:t>Endustride model secimi nasil yapilir?</w:t>
      </w:r>
    </w:p>
    <w:p w:rsidR="00100EE7" w:rsidRDefault="00603456">
      <w:r>
        <w:rPr>
          <w:b/>
          <w:color w:val="6A1B9A"/>
          <w:sz w:val="20"/>
        </w:rPr>
        <w:t xml:space="preserve">  2. </w:t>
      </w:r>
      <w:r>
        <w:rPr>
          <w:sz w:val="20"/>
        </w:rPr>
        <w:t>A/B testi ile model doogrulama?</w:t>
      </w:r>
    </w:p>
    <w:p w:rsidR="00100EE7" w:rsidRDefault="00603456">
      <w:r>
        <w:rPr>
          <w:b/>
          <w:color w:val="6A1B9A"/>
          <w:sz w:val="20"/>
        </w:rPr>
        <w:t xml:space="preserve">  3. </w:t>
      </w:r>
      <w:r>
        <w:rPr>
          <w:sz w:val="20"/>
        </w:rPr>
        <w:t xml:space="preserve">MLOps ve model izleme </w:t>
      </w:r>
      <w:r>
        <w:rPr>
          <w:sz w:val="20"/>
        </w:rPr>
        <w:t>nedir?</w:t>
      </w:r>
    </w:p>
    <w:p w:rsidR="00100EE7" w:rsidRDefault="00603456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Veri Bilimi, Istatistik, Proje Yonetimi</w:t>
      </w:r>
    </w:p>
    <w:p w:rsidR="00100EE7" w:rsidRDefault="00603456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100EE7" w:rsidRDefault="00603456">
            <w:r>
              <w:rPr>
                <w:sz w:val="20"/>
              </w:rPr>
              <w:t>GridSearchCV 100 kombinasyon x 5-fold = 500 model egitiyor ve 30 dakika suruyor. Nasil hizlandirilir?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Cozum: 1) Parametre araligini daraltiin. 2) RandomizedSearch</w:t>
            </w:r>
            <w:r>
              <w:rPr>
                <w:sz w:val="20"/>
              </w:rPr>
              <w:t>CV kullanin (rastgele ornekleme). 3) n_jobs=-1 ile paralel hesaplama. 4) Daha kucuk CV (cv=3).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4 algoritmaayi karsilastiran profesyonel bir dashboard (4 grafik + tablo) tasarlaayin.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100EE7" w:rsidRDefault="00100EE7"/>
    <w:p w:rsidR="00100EE7" w:rsidRDefault="00603456">
      <w:r>
        <w:rPr>
          <w:i/>
          <w:color w:val="2E7D32"/>
          <w:sz w:val="20"/>
        </w:rPr>
        <w:t xml:space="preserve">  Süre: 8 dakika</w:t>
      </w:r>
    </w:p>
    <w:p w:rsidR="00100EE7" w:rsidRDefault="00603456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100EE7" w:rsidRDefault="00603456">
      <w:r>
        <w:rPr>
          <w:sz w:val="20"/>
        </w:rPr>
        <w:t xml:space="preserve">  ☐  Cross-validation yapabiliyorum.</w:t>
      </w:r>
    </w:p>
    <w:p w:rsidR="00100EE7" w:rsidRDefault="00603456">
      <w:r>
        <w:rPr>
          <w:sz w:val="20"/>
        </w:rPr>
        <w:t xml:space="preserve">  ☐  GridSearchCV kullanabiliy</w:t>
      </w:r>
      <w:r>
        <w:rPr>
          <w:sz w:val="20"/>
        </w:rPr>
        <w:t>orum.</w:t>
      </w:r>
    </w:p>
    <w:p w:rsidR="00100EE7" w:rsidRDefault="00603456">
      <w:r>
        <w:rPr>
          <w:sz w:val="20"/>
        </w:rPr>
        <w:t xml:space="preserve">  ☐  best_params_ ve best_score_ yorumlaayabiliyorum.</w:t>
      </w:r>
    </w:p>
    <w:p w:rsidR="00100EE7" w:rsidRDefault="00603456">
      <w:r>
        <w:rPr>
          <w:sz w:val="20"/>
        </w:rPr>
        <w:lastRenderedPageBreak/>
        <w:t xml:space="preserve">  ☐  4 algoritmaayi CV ile karsilastirabiliyorum.</w:t>
      </w:r>
    </w:p>
    <w:p w:rsidR="00100EE7" w:rsidRDefault="00603456">
      <w:r>
        <w:rPr>
          <w:sz w:val="20"/>
        </w:rPr>
        <w:t xml:space="preserve">  ☐  Kapsamli rapor yazabiliyorum.</w:t>
      </w:r>
    </w:p>
    <w:p w:rsidR="00100EE7" w:rsidRDefault="00603456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100EE7" w:rsidRDefault="00603456">
      <w:r>
        <w:rPr>
          <w:b/>
          <w:color w:val="2E7D32"/>
          <w:sz w:val="20"/>
        </w:rPr>
        <w:t xml:space="preserve">  1. </w:t>
      </w:r>
      <w:r>
        <w:rPr>
          <w:sz w:val="20"/>
        </w:rPr>
        <w:t>CV nin neden onemli oldugunu anliiyor muyum?</w:t>
      </w:r>
    </w:p>
    <w:p w:rsidR="00100EE7" w:rsidRDefault="00603456">
      <w:r>
        <w:rPr>
          <w:b/>
          <w:color w:val="2E7D32"/>
          <w:sz w:val="20"/>
        </w:rPr>
        <w:t xml:space="preserve">  2. </w:t>
      </w:r>
      <w:r>
        <w:rPr>
          <w:sz w:val="20"/>
        </w:rPr>
        <w:t xml:space="preserve">GridSearch i </w:t>
      </w:r>
      <w:r>
        <w:rPr>
          <w:sz w:val="20"/>
        </w:rPr>
        <w:t>uygulaayabiliiyor muyum?</w:t>
      </w:r>
    </w:p>
    <w:p w:rsidR="00100EE7" w:rsidRDefault="00603456">
      <w:r>
        <w:rPr>
          <w:b/>
          <w:color w:val="2E7D32"/>
          <w:sz w:val="20"/>
        </w:rPr>
        <w:t xml:space="preserve">  3. </w:t>
      </w:r>
      <w:r>
        <w:rPr>
          <w:sz w:val="20"/>
        </w:rPr>
        <w:t>Modul boyunca ogrendiklerimi birlestirabiliiyor muyum?</w:t>
      </w:r>
    </w:p>
    <w:p w:rsidR="00100EE7" w:rsidRDefault="00603456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2E7D32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5-fold CV kac model egitir?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5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GridSearchCV ne yapar?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Tum parametre kombinasyonlarini dener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 xml:space="preserve">best_params_ </w:t>
            </w:r>
            <w:r>
              <w:rPr>
                <w:sz w:val="18"/>
              </w:rPr>
              <w:t>ne verir?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En iyi hiperparametreler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CV neden guvenilir?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Birden fazla bolme ile test eder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5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n_jobs=-1 ne yapar?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Paralel hesaplama (tum cekirdekler)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100EE7" w:rsidRDefault="00603456">
      <w:r>
        <w:rPr>
          <w:b/>
          <w:color w:val="2E7D32"/>
          <w:sz w:val="20"/>
        </w:rPr>
        <w:t>Açık Uçlu:</w:t>
      </w:r>
    </w:p>
    <w:p w:rsidR="00100EE7" w:rsidRDefault="00603456">
      <w:r>
        <w:rPr>
          <w:b/>
          <w:color w:val="2E7D32"/>
          <w:sz w:val="20"/>
        </w:rPr>
        <w:t xml:space="preserve">  1. </w:t>
      </w:r>
      <w:r>
        <w:rPr>
          <w:sz w:val="20"/>
        </w:rPr>
        <w:t>Modul boyunca en cok neyi ogrendiniz?</w:t>
      </w:r>
    </w:p>
    <w:p w:rsidR="00100EE7" w:rsidRDefault="00603456">
      <w:r>
        <w:rPr>
          <w:b/>
          <w:color w:val="2E7D32"/>
          <w:sz w:val="20"/>
        </w:rPr>
        <w:t xml:space="preserve">  2. </w:t>
      </w:r>
      <w:r>
        <w:rPr>
          <w:sz w:val="20"/>
        </w:rPr>
        <w:t>En zor algoritma hangisiy</w:t>
      </w:r>
      <w:r>
        <w:rPr>
          <w:sz w:val="20"/>
        </w:rPr>
        <w:t>di?</w:t>
      </w:r>
    </w:p>
    <w:p w:rsidR="00100EE7" w:rsidRDefault="00603456">
      <w:r>
        <w:rPr>
          <w:b/>
          <w:color w:val="2E7D32"/>
          <w:sz w:val="20"/>
        </w:rPr>
        <w:t xml:space="preserve">  3. </w:t>
      </w:r>
      <w:r>
        <w:rPr>
          <w:sz w:val="20"/>
        </w:rPr>
        <w:t>Makine ogrenmesi gelecekte nasil degisecek?</w:t>
      </w:r>
    </w:p>
    <w:p w:rsidR="00100EE7" w:rsidRDefault="00603456">
      <w:r>
        <w:rPr>
          <w:b/>
          <w:color w:val="2E7D32"/>
          <w:sz w:val="20"/>
        </w:rPr>
        <w:t>Eleştirel Düşünme:</w:t>
      </w:r>
    </w:p>
    <w:p w:rsidR="00100EE7" w:rsidRDefault="00603456">
      <w:r>
        <w:rPr>
          <w:b/>
          <w:color w:val="2E7D32"/>
          <w:sz w:val="20"/>
        </w:rPr>
        <w:t xml:space="preserve">  1. </w:t>
      </w:r>
      <w:r>
        <w:rPr>
          <w:sz w:val="20"/>
        </w:rPr>
        <w:t>Optimizasyon sonsuz surebilir mi?</w:t>
      </w:r>
    </w:p>
    <w:p w:rsidR="00100EE7" w:rsidRDefault="00603456">
      <w:r>
        <w:rPr>
          <w:b/>
          <w:color w:val="2E7D32"/>
          <w:sz w:val="20"/>
        </w:rPr>
        <w:t xml:space="preserve">  2. </w:t>
      </w:r>
      <w:r>
        <w:rPr>
          <w:sz w:val="20"/>
        </w:rPr>
        <w:t>CV her zaman gerekli mi?</w:t>
      </w:r>
    </w:p>
    <w:p w:rsidR="00100EE7" w:rsidRDefault="00603456">
      <w:r>
        <w:rPr>
          <w:b/>
          <w:color w:val="2E7D32"/>
          <w:sz w:val="20"/>
        </w:rPr>
        <w:t xml:space="preserve">  3. </w:t>
      </w:r>
      <w:r>
        <w:rPr>
          <w:sz w:val="20"/>
        </w:rPr>
        <w:t>4 algoritma yeterli mi yoksa daha fazlasi mi lazim?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</w:t>
      </w:r>
      <w:r>
        <w:rPr>
          <w:color w:val="BDBDBD"/>
          <w:sz w:val="12"/>
        </w:rPr>
        <w:t>______________________</w:t>
      </w:r>
    </w:p>
    <w:p w:rsidR="00100EE7" w:rsidRDefault="0060345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100EE7" w:rsidRDefault="00603456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C62828"/>
          <w:sz w:val="24"/>
        </w:rPr>
        <w:t xml:space="preserve">  Adım Adım Uygulama: "Optimizasyon ve Final Karsilastirma"</w:t>
      </w:r>
    </w:p>
    <w:p w:rsidR="00100EE7" w:rsidRDefault="00603456">
      <w:r>
        <w:rPr>
          <w:b/>
          <w:color w:val="1B2A4A"/>
          <w:sz w:val="20"/>
        </w:rPr>
        <w:t xml:space="preserve">Hedef: </w:t>
      </w:r>
      <w:r>
        <w:rPr>
          <w:sz w:val="20"/>
        </w:rPr>
        <w:t>CV ve GridSearch ile model optimizasyonu ve final rapor.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1. CV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 algoritma icin 5-fold</w:t>
            </w:r>
            <w:r>
              <w:rPr>
                <w:sz w:val="18"/>
              </w:rPr>
              <w:t xml:space="preserve"> CV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Guvenilir skor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2. Grid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KNN ve SVM icin GridSearch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Optimizasyon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3. Gorsel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Boxplot ile CV skor karsilastirmasi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Gorsellesstirme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4. Tablo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Final karsilastirma tablosu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Sonuc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5. Rapor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Modul sonu raporu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Dokumantasyon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 xml:space="preserve">CV ve GridSearch </w:t>
      </w:r>
      <w:r>
        <w:rPr>
          <w:sz w:val="20"/>
        </w:rPr>
        <w:t>tamamlanmis, final rapor hazir.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pPr>
        <w:spacing w:before="200"/>
      </w:pPr>
      <w:r>
        <w:rPr>
          <w:b/>
          <w:color w:val="C62828"/>
          <w:sz w:val="24"/>
        </w:rPr>
        <w:t xml:space="preserve">  Canlı Demo: "Canli CV ve GridSearch"</w:t>
      </w:r>
    </w:p>
    <w:p w:rsidR="00100EE7" w:rsidRDefault="00603456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cross_val_score ve GridSearchCV i canli gosterir.</w:t>
      </w:r>
    </w:p>
    <w:p w:rsidR="00100EE7" w:rsidRDefault="00603456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Kendi o</w:t>
      </w:r>
      <w:r>
        <w:rPr>
          <w:sz w:val="20"/>
        </w:rPr>
        <w:t>ptimizasyonunu yapar.</w:t>
      </w:r>
    </w:p>
    <w:p w:rsidR="00100EE7" w:rsidRDefault="00603456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GridSearch yavas olabilir; kucuk parametre gridi ile baslaayin!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100EE7">
        <w:trPr>
          <w:jc w:val="center"/>
        </w:trPr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1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Baslangic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 xml:space="preserve">4 algoritma icin </w:t>
            </w:r>
            <w:r>
              <w:rPr>
                <w:sz w:val="18"/>
              </w:rPr>
              <w:t>cross_val_score hesaplayin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2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KNN icin GridSearchCV ile en iyi K yi bulun</w:t>
            </w:r>
          </w:p>
        </w:tc>
      </w:tr>
      <w:tr w:rsidR="00100EE7">
        <w:trPr>
          <w:jc w:val="center"/>
        </w:trPr>
        <w:tc>
          <w:tcPr>
            <w:tcW w:w="3213" w:type="dxa"/>
          </w:tcPr>
          <w:p w:rsidR="00100EE7" w:rsidRDefault="00603456">
            <w:r>
              <w:rPr>
                <w:sz w:val="18"/>
              </w:rPr>
              <w:t>3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100EE7" w:rsidRDefault="00603456">
            <w:r>
              <w:rPr>
                <w:sz w:val="18"/>
              </w:rPr>
              <w:t>4 algoritma icin kapsamli CV + GridSearch + boxplot + rapor</w:t>
            </w:r>
          </w:p>
        </w:tc>
      </w:tr>
    </w:tbl>
    <w:p w:rsidR="00100EE7" w:rsidRDefault="00100EE7"/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pPr>
        <w:spacing w:before="200"/>
      </w:pPr>
      <w:r>
        <w:rPr>
          <w:b/>
          <w:color w:val="C62828"/>
          <w:sz w:val="24"/>
        </w:rPr>
        <w:t xml:space="preserve">  Vaka Çalışması: "Overfit Optimizasyon"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100EE7" w:rsidRDefault="00603456">
            <w:r>
              <w:rPr>
                <w:sz w:val="20"/>
              </w:rPr>
              <w:t>GridSearch ile en iyi parametreleri buldunuz ama bu parametreler sadece bu veri seti icin optimal. Yeni veriylee performans dusuk. Neden?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Overfitting hiperparametrelere: daha genis CV (10-fold), he</w:t>
      </w:r>
      <w:r>
        <w:rPr>
          <w:sz w:val="20"/>
        </w:rPr>
        <w:t>ld-out test seti ve basit modelleri tercih edin.</w:t>
      </w:r>
    </w:p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100EE7" w:rsidRDefault="00603456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100EE7" w:rsidRDefault="00603456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100EE7" w:rsidRDefault="00603456">
      <w:r>
        <w:rPr>
          <w:sz w:val="20"/>
        </w:rPr>
        <w:t xml:space="preserve">Cross-validation ve GridSearchCV ile model optimizasyonu yaptiik, 4 </w:t>
      </w:r>
      <w:r>
        <w:rPr>
          <w:sz w:val="20"/>
        </w:rPr>
        <w:t>algoritmaayi kapsamli karsilastirdik ve Modul 2 yi tamamladik.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0EE7">
        <w:trPr>
          <w:jc w:val="center"/>
        </w:trPr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Cross-Validation</w:t>
            </w:r>
          </w:p>
        </w:tc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K-Fold</w:t>
            </w:r>
          </w:p>
        </w:tc>
      </w:tr>
      <w:tr w:rsidR="00100EE7">
        <w:trPr>
          <w:jc w:val="center"/>
        </w:trPr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GridSearchCV</w:t>
            </w:r>
          </w:p>
        </w:tc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best_params_</w:t>
            </w:r>
          </w:p>
        </w:tc>
      </w:tr>
      <w:tr w:rsidR="00100EE7">
        <w:trPr>
          <w:jc w:val="center"/>
        </w:trPr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best_score_</w:t>
            </w:r>
          </w:p>
        </w:tc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RandomizedSearchCV</w:t>
            </w:r>
          </w:p>
        </w:tc>
      </w:tr>
      <w:tr w:rsidR="00100EE7">
        <w:trPr>
          <w:jc w:val="center"/>
        </w:trPr>
        <w:tc>
          <w:tcPr>
            <w:tcW w:w="4819" w:type="dxa"/>
            <w:shd w:val="clear" w:color="auto" w:fill="F5F5F5"/>
          </w:tcPr>
          <w:p w:rsidR="00100EE7" w:rsidRDefault="00603456">
            <w:r>
              <w:rPr>
                <w:b/>
                <w:color w:val="1B2A4A"/>
                <w:sz w:val="20"/>
              </w:rPr>
              <w:t xml:space="preserve">  Model Optimizasyonu</w:t>
            </w:r>
          </w:p>
        </w:tc>
        <w:tc>
          <w:tcPr>
            <w:tcW w:w="4819" w:type="dxa"/>
          </w:tcPr>
          <w:p w:rsidR="00100EE7" w:rsidRDefault="00100EE7"/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100EE7" w:rsidRDefault="00603456">
      <w:r>
        <w:rPr>
          <w:sz w:val="20"/>
        </w:rPr>
        <w:t xml:space="preserve">Modul 2: Yapay Zekaya </w:t>
      </w:r>
      <w:r>
        <w:rPr>
          <w:sz w:val="20"/>
        </w:rPr>
        <w:t>Giris i tamamladik! Bir sonraki modulde Yapay Sinir Aglari na geciyoruz.</w:t>
      </w:r>
    </w:p>
    <w:p w:rsidR="00100EE7" w:rsidRDefault="00603456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100EE7" w:rsidRDefault="00603456">
            <w:r>
              <w:rPr>
                <w:sz w:val="20"/>
              </w:rPr>
              <w:t>Gorev: Modul 2 portfolyo raporu: Tum ogrenilen algoritmalar, en iyi sonuclar ve kisisel degerlendirme.</w:t>
            </w:r>
            <w:r>
              <w:rPr>
                <w:sz w:val="20"/>
              </w:rPr>
              <w:br/>
              <w:t>Teslim: Sonraki ders.</w:t>
            </w:r>
            <w:r>
              <w:rPr>
                <w:sz w:val="20"/>
              </w:rPr>
              <w:br/>
              <w:t>Kriter: En az 5 sayfa, tablo ve graf</w:t>
            </w:r>
            <w:r>
              <w:rPr>
                <w:sz w:val="20"/>
              </w:rPr>
              <w:t>ik icermeli.</w:t>
            </w:r>
          </w:p>
        </w:tc>
      </w:tr>
    </w:tbl>
    <w:p w:rsidR="00100EE7" w:rsidRDefault="00100EE7"/>
    <w:p w:rsidR="00100EE7" w:rsidRDefault="00603456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100EE7" w:rsidRDefault="00603456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100EE7" w:rsidRDefault="00100EE7"/>
    <w:p w:rsidR="00100EE7" w:rsidRDefault="00603456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100EE7" w:rsidRDefault="00603456">
      <w:pPr>
        <w:pStyle w:val="ListeMaddemi"/>
      </w:pPr>
      <w:r>
        <w:rPr>
          <w:sz w:val="20"/>
        </w:rPr>
        <w:t>Cross-validation sema sablonunu hazirlaayin.</w:t>
      </w:r>
    </w:p>
    <w:p w:rsidR="00100EE7" w:rsidRDefault="00603456">
      <w:pPr>
        <w:pStyle w:val="ListeMaddemi"/>
      </w:pPr>
      <w:r>
        <w:rPr>
          <w:sz w:val="20"/>
        </w:rPr>
        <w:t>GridSearch orneklerini hazirlaayin.</w:t>
      </w:r>
    </w:p>
    <w:p w:rsidR="00100EE7" w:rsidRDefault="00603456">
      <w:pPr>
        <w:pStyle w:val="ListeMaddemi"/>
      </w:pPr>
      <w:r>
        <w:rPr>
          <w:sz w:val="20"/>
        </w:rPr>
        <w:t xml:space="preserve">Modul sonu </w:t>
      </w:r>
      <w:r>
        <w:rPr>
          <w:sz w:val="20"/>
        </w:rPr>
        <w:t>degerlendirme formu dagiitin.</w:t>
      </w:r>
    </w:p>
    <w:p w:rsidR="00100EE7" w:rsidRDefault="00603456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100EE7">
        <w:trPr>
          <w:jc w:val="center"/>
        </w:trPr>
        <w:tc>
          <w:tcPr>
            <w:tcW w:w="4819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100EE7" w:rsidRDefault="00603456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100EE7">
        <w:trPr>
          <w:jc w:val="center"/>
        </w:trPr>
        <w:tc>
          <w:tcPr>
            <w:tcW w:w="4819" w:type="dxa"/>
          </w:tcPr>
          <w:p w:rsidR="00100EE7" w:rsidRDefault="00603456">
            <w:r>
              <w:rPr>
                <w:sz w:val="18"/>
              </w:rPr>
              <w:t>GridSearch cok yavas</w:t>
            </w:r>
          </w:p>
        </w:tc>
        <w:tc>
          <w:tcPr>
            <w:tcW w:w="4819" w:type="dxa"/>
          </w:tcPr>
          <w:p w:rsidR="00100EE7" w:rsidRDefault="00603456">
            <w:r>
              <w:rPr>
                <w:sz w:val="18"/>
              </w:rPr>
              <w:t>n_jobs=-1 ve kucuk parametre gridi</w:t>
            </w:r>
          </w:p>
        </w:tc>
      </w:tr>
      <w:tr w:rsidR="00100EE7">
        <w:trPr>
          <w:jc w:val="center"/>
        </w:trPr>
        <w:tc>
          <w:tcPr>
            <w:tcW w:w="4819" w:type="dxa"/>
          </w:tcPr>
          <w:p w:rsidR="00100EE7" w:rsidRDefault="00603456">
            <w:r>
              <w:rPr>
                <w:sz w:val="18"/>
              </w:rPr>
              <w:t>CV kavrami karisik</w:t>
            </w:r>
          </w:p>
        </w:tc>
        <w:tc>
          <w:tcPr>
            <w:tcW w:w="4819" w:type="dxa"/>
          </w:tcPr>
          <w:p w:rsidR="00100EE7" w:rsidRDefault="00603456">
            <w:r>
              <w:rPr>
                <w:sz w:val="18"/>
              </w:rPr>
              <w:t>Kart oyunu ile simule edin</w:t>
            </w:r>
          </w:p>
        </w:tc>
      </w:tr>
      <w:tr w:rsidR="00100EE7">
        <w:trPr>
          <w:jc w:val="center"/>
        </w:trPr>
        <w:tc>
          <w:tcPr>
            <w:tcW w:w="4819" w:type="dxa"/>
          </w:tcPr>
          <w:p w:rsidR="00100EE7" w:rsidRDefault="00603456">
            <w:r>
              <w:rPr>
                <w:sz w:val="18"/>
              </w:rPr>
              <w:t>Rapor yazma motivasyonu dusuk</w:t>
            </w:r>
          </w:p>
        </w:tc>
        <w:tc>
          <w:tcPr>
            <w:tcW w:w="4819" w:type="dxa"/>
          </w:tcPr>
          <w:p w:rsidR="00100EE7" w:rsidRDefault="00603456">
            <w:r>
              <w:rPr>
                <w:sz w:val="18"/>
              </w:rPr>
              <w:t xml:space="preserve">Portfolyo degerini ve kariyer katkisini </w:t>
            </w:r>
            <w:r>
              <w:rPr>
                <w:sz w:val="18"/>
              </w:rPr>
              <w:t>vurgulaayin</w:t>
            </w:r>
          </w:p>
        </w:tc>
      </w:tr>
    </w:tbl>
    <w:p w:rsidR="00100EE7" w:rsidRDefault="00100EE7"/>
    <w:p w:rsidR="00100EE7" w:rsidRDefault="00603456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Teori %20, Uygulama %80.</w:t>
      </w:r>
    </w:p>
    <w:p w:rsidR="00100EE7" w:rsidRDefault="00603456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100EE7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100EE7" w:rsidRDefault="00603456">
            <w:r>
              <w:rPr>
                <w:sz w:val="20"/>
              </w:rPr>
              <w:t>GridSearch yavas ise sadece cross_val_score ile karsilastirma yapin.</w:t>
            </w:r>
          </w:p>
        </w:tc>
      </w:tr>
    </w:tbl>
    <w:p w:rsidR="00100EE7" w:rsidRDefault="00100EE7"/>
    <w:p w:rsidR="00100EE7" w:rsidRDefault="00603456">
      <w:r>
        <w:br w:type="page"/>
      </w:r>
    </w:p>
    <w:sectPr w:rsidR="00100EE7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00EE7"/>
    <w:rsid w:val="0015074B"/>
    <w:rsid w:val="0029639D"/>
    <w:rsid w:val="00326F90"/>
    <w:rsid w:val="00603456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73D6D12-E737-4916-86E1-68BE91E63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30</Pages>
  <Words>6334</Words>
  <Characters>36104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42354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2</cp:revision>
  <dcterms:created xsi:type="dcterms:W3CDTF">2013-12-23T23:15:00Z</dcterms:created>
  <dcterms:modified xsi:type="dcterms:W3CDTF">2026-05-31T11:50:00Z</dcterms:modified>
  <cp:category/>
</cp:coreProperties>
</file>