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AD3" w:rsidRDefault="006D3AD3"/>
    <w:p w:rsidR="006D3AD3" w:rsidRDefault="006D3AD3"/>
    <w:p w:rsidR="006D3AD3" w:rsidRDefault="006D3AD3"/>
    <w:p w:rsidR="006D3AD3" w:rsidRDefault="0071014D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6D3AD3" w:rsidRDefault="006D3AD3"/>
    <w:p w:rsidR="006D3AD3" w:rsidRDefault="0071014D">
      <w:pPr>
        <w:jc w:val="center"/>
      </w:pPr>
      <w:proofErr w:type="spellStart"/>
      <w:r w:rsidRPr="0071014D">
        <w:rPr>
          <w:b/>
          <w:color w:val="1B2A4A"/>
          <w:sz w:val="64"/>
        </w:rPr>
        <w:t>Yapay</w:t>
      </w:r>
      <w:proofErr w:type="spellEnd"/>
      <w:r w:rsidRPr="0071014D">
        <w:rPr>
          <w:b/>
          <w:color w:val="1B2A4A"/>
          <w:sz w:val="64"/>
        </w:rPr>
        <w:t xml:space="preserve"> </w:t>
      </w:r>
      <w:proofErr w:type="spellStart"/>
      <w:r w:rsidRPr="0071014D">
        <w:rPr>
          <w:b/>
          <w:color w:val="1B2A4A"/>
          <w:sz w:val="64"/>
        </w:rPr>
        <w:t>Zekâ</w:t>
      </w:r>
      <w:proofErr w:type="spellEnd"/>
      <w:r w:rsidRPr="0071014D">
        <w:rPr>
          <w:b/>
          <w:color w:val="1B2A4A"/>
          <w:sz w:val="64"/>
        </w:rPr>
        <w:t xml:space="preserve"> </w:t>
      </w:r>
      <w:proofErr w:type="spellStart"/>
      <w:r w:rsidRPr="0071014D">
        <w:rPr>
          <w:b/>
          <w:color w:val="1B2A4A"/>
          <w:sz w:val="64"/>
        </w:rPr>
        <w:t>Uygulamaları</w:t>
      </w:r>
      <w:proofErr w:type="spellEnd"/>
      <w:r w:rsidRPr="0071014D">
        <w:rPr>
          <w:b/>
          <w:color w:val="1B2A4A"/>
          <w:sz w:val="64"/>
        </w:rPr>
        <w:t xml:space="preserve"> </w:t>
      </w:r>
      <w:proofErr w:type="spellStart"/>
      <w:r w:rsidRPr="0071014D">
        <w:rPr>
          <w:b/>
          <w:color w:val="1B2A4A"/>
          <w:sz w:val="64"/>
        </w:rPr>
        <w:t>Geliştirme</w:t>
      </w:r>
      <w:proofErr w:type="spellEnd"/>
      <w:r w:rsidRPr="0071014D">
        <w:rPr>
          <w:b/>
          <w:color w:val="1B2A4A"/>
          <w:sz w:val="64"/>
        </w:rPr>
        <w:t xml:space="preserve"> </w:t>
      </w:r>
      <w:proofErr w:type="spellStart"/>
      <w:r w:rsidRPr="0071014D">
        <w:rPr>
          <w:b/>
          <w:color w:val="1B2A4A"/>
          <w:sz w:val="64"/>
        </w:rPr>
        <w:t>Ve</w:t>
      </w:r>
      <w:proofErr w:type="spellEnd"/>
      <w:r w:rsidRPr="0071014D">
        <w:rPr>
          <w:b/>
          <w:color w:val="1B2A4A"/>
          <w:sz w:val="64"/>
        </w:rPr>
        <w:t xml:space="preserve"> </w:t>
      </w:r>
      <w:proofErr w:type="spellStart"/>
      <w:r w:rsidRPr="0071014D">
        <w:rPr>
          <w:b/>
          <w:color w:val="1B2A4A"/>
          <w:sz w:val="64"/>
        </w:rPr>
        <w:t>Uyum</w:t>
      </w:r>
      <w:proofErr w:type="spellEnd"/>
      <w:r w:rsidRPr="0071014D">
        <w:rPr>
          <w:b/>
          <w:color w:val="1B2A4A"/>
          <w:sz w:val="64"/>
        </w:rPr>
        <w:t xml:space="preserve"> </w:t>
      </w:r>
      <w:proofErr w:type="spellStart"/>
      <w:r w:rsidRPr="0071014D">
        <w:rPr>
          <w:b/>
          <w:color w:val="1B2A4A"/>
          <w:sz w:val="64"/>
        </w:rPr>
        <w:t>Eğitimi</w:t>
      </w:r>
      <w:proofErr w:type="spellEnd"/>
    </w:p>
    <w:p w:rsidR="006D3AD3" w:rsidRDefault="0071014D">
      <w:pPr>
        <w:jc w:val="center"/>
      </w:pPr>
      <w:r>
        <w:rPr>
          <w:color w:val="757575"/>
          <w:sz w:val="28"/>
        </w:rPr>
        <w:t xml:space="preserve">13-16. Saat Ders </w:t>
      </w:r>
      <w:proofErr w:type="gramStart"/>
      <w:r>
        <w:rPr>
          <w:color w:val="757575"/>
          <w:sz w:val="28"/>
        </w:rPr>
        <w:t>Planı  |</w:t>
      </w:r>
      <w:proofErr w:type="gramEnd"/>
      <w:r>
        <w:rPr>
          <w:color w:val="757575"/>
          <w:sz w:val="28"/>
        </w:rPr>
        <w:t xml:space="preserve">  Yapılandırmacı 5E Modeli</w:t>
      </w:r>
    </w:p>
    <w:p w:rsidR="006D3AD3" w:rsidRDefault="006D3AD3"/>
    <w:p w:rsidR="006D3AD3" w:rsidRDefault="0071014D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6D3AD3" w:rsidRDefault="006D3AD3"/>
    <w:p w:rsidR="006D3AD3" w:rsidRDefault="006D3AD3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6D3AD3">
        <w:trPr>
          <w:jc w:val="center"/>
        </w:trPr>
        <w:tc>
          <w:tcPr>
            <w:tcW w:w="4819" w:type="dxa"/>
            <w:shd w:val="clear" w:color="auto" w:fill="1B2A4A"/>
          </w:tcPr>
          <w:p w:rsidR="006D3AD3" w:rsidRDefault="0071014D">
            <w:r>
              <w:rPr>
                <w:b/>
                <w:color w:val="FFFFFF"/>
              </w:rPr>
              <w:t xml:space="preserve">  Kurs</w:t>
            </w:r>
          </w:p>
        </w:tc>
        <w:tc>
          <w:tcPr>
            <w:tcW w:w="4819" w:type="dxa"/>
          </w:tcPr>
          <w:p w:rsidR="006D3AD3" w:rsidRDefault="0071014D" w:rsidP="0071014D">
            <w:r>
              <w:t xml:space="preserve">  </w:t>
            </w:r>
          </w:p>
        </w:tc>
      </w:tr>
      <w:tr w:rsidR="006D3AD3">
        <w:trPr>
          <w:jc w:val="center"/>
        </w:trPr>
        <w:tc>
          <w:tcPr>
            <w:tcW w:w="4819" w:type="dxa"/>
            <w:shd w:val="clear" w:color="auto" w:fill="1B2A4A"/>
          </w:tcPr>
          <w:p w:rsidR="006D3AD3" w:rsidRDefault="0071014D">
            <w:r>
              <w:rPr>
                <w:b/>
                <w:color w:val="FFFFFF"/>
              </w:rPr>
              <w:t xml:space="preserve">  Modül / Saat</w:t>
            </w:r>
          </w:p>
        </w:tc>
        <w:tc>
          <w:tcPr>
            <w:tcW w:w="4819" w:type="dxa"/>
          </w:tcPr>
          <w:p w:rsidR="006D3AD3" w:rsidRDefault="0071014D" w:rsidP="0071014D">
            <w:r>
              <w:t xml:space="preserve">  </w:t>
            </w:r>
            <w:bookmarkStart w:id="0" w:name="_GoBack"/>
            <w:bookmarkEnd w:id="0"/>
          </w:p>
        </w:tc>
      </w:tr>
      <w:tr w:rsidR="006D3AD3">
        <w:trPr>
          <w:jc w:val="center"/>
        </w:trPr>
        <w:tc>
          <w:tcPr>
            <w:tcW w:w="4819" w:type="dxa"/>
            <w:shd w:val="clear" w:color="auto" w:fill="1B2A4A"/>
          </w:tcPr>
          <w:p w:rsidR="006D3AD3" w:rsidRDefault="0071014D">
            <w:r>
              <w:rPr>
                <w:b/>
                <w:color w:val="FFFFFF"/>
              </w:rPr>
              <w:t xml:space="preserve">  Tarih</w:t>
            </w:r>
          </w:p>
        </w:tc>
        <w:tc>
          <w:tcPr>
            <w:tcW w:w="4819" w:type="dxa"/>
          </w:tcPr>
          <w:p w:rsidR="006D3AD3" w:rsidRDefault="0071014D">
            <w:r>
              <w:t xml:space="preserve">  </w:t>
            </w:r>
          </w:p>
        </w:tc>
      </w:tr>
    </w:tbl>
    <w:p w:rsidR="006D3AD3" w:rsidRDefault="006D3AD3"/>
    <w:p w:rsidR="006D3AD3" w:rsidRDefault="006D3AD3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PROGRAM  |  4 Saatlik Ders Programı</w:t>
            </w:r>
          </w:p>
        </w:tc>
      </w:tr>
    </w:tbl>
    <w:p w:rsidR="006D3AD3" w:rsidRDefault="006D3AD3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D3AD3">
        <w:trPr>
          <w:jc w:val="center"/>
        </w:trPr>
        <w:tc>
          <w:tcPr>
            <w:tcW w:w="3213" w:type="dxa"/>
            <w:shd w:val="clear" w:color="auto" w:fill="1B2A4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Saat</w:t>
            </w:r>
          </w:p>
        </w:tc>
        <w:tc>
          <w:tcPr>
            <w:tcW w:w="3213" w:type="dxa"/>
            <w:shd w:val="clear" w:color="auto" w:fill="1B2A4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Konu</w:t>
            </w:r>
          </w:p>
        </w:tc>
        <w:tc>
          <w:tcPr>
            <w:tcW w:w="3213" w:type="dxa"/>
            <w:shd w:val="clear" w:color="auto" w:fill="1B2A4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Süre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13. Saat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Karar Agaclari (Decision Trees) Teorisi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45 dk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14. Saat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 xml:space="preserve">Karar </w:t>
            </w:r>
            <w:r>
              <w:rPr>
                <w:sz w:val="18"/>
              </w:rPr>
              <w:t>Agaclari Uygulama ve Gorsellesstirme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45 dk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15. Saat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Naive Bayes Algoritmasi Teorisi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45 dk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16. Saat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Naive Bayes Uygulama ve Karsilastirma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45 dk</w:t>
            </w:r>
          </w:p>
        </w:tc>
      </w:tr>
    </w:tbl>
    <w:p w:rsidR="006D3AD3" w:rsidRDefault="006D3AD3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6D3AD3">
        <w:trPr>
          <w:jc w:val="center"/>
        </w:trPr>
        <w:tc>
          <w:tcPr>
            <w:tcW w:w="1928" w:type="dxa"/>
            <w:shd w:val="clear" w:color="auto" w:fill="2C6FAD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6"/>
              </w:rPr>
              <w:t>E1 Girme</w:t>
            </w:r>
          </w:p>
        </w:tc>
        <w:tc>
          <w:tcPr>
            <w:tcW w:w="1928" w:type="dxa"/>
            <w:shd w:val="clear" w:color="auto" w:fill="007A7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6"/>
              </w:rPr>
              <w:t>E2 Keşif</w:t>
            </w:r>
          </w:p>
        </w:tc>
        <w:tc>
          <w:tcPr>
            <w:tcW w:w="1928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6"/>
              </w:rPr>
              <w:t>E3 Açıklama</w:t>
            </w:r>
          </w:p>
        </w:tc>
        <w:tc>
          <w:tcPr>
            <w:tcW w:w="1928" w:type="dxa"/>
            <w:shd w:val="clear" w:color="auto" w:fill="6A1B9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6"/>
              </w:rPr>
              <w:t>E4 Derinleştirme</w:t>
            </w:r>
          </w:p>
        </w:tc>
        <w:tc>
          <w:tcPr>
            <w:tcW w:w="1928" w:type="dxa"/>
            <w:shd w:val="clear" w:color="auto" w:fill="2E7D32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6"/>
              </w:rPr>
              <w:t>E5 Değerlendirme</w:t>
            </w:r>
          </w:p>
        </w:tc>
      </w:tr>
    </w:tbl>
    <w:p w:rsidR="006D3AD3" w:rsidRDefault="0071014D">
      <w:r>
        <w:br w:type="page"/>
      </w:r>
    </w:p>
    <w:p w:rsidR="006D3AD3" w:rsidRDefault="0071014D">
      <w:pPr>
        <w:jc w:val="center"/>
      </w:pPr>
      <w:r>
        <w:rPr>
          <w:b/>
          <w:color w:val="1B2A4A"/>
          <w:sz w:val="36"/>
        </w:rPr>
        <w:lastRenderedPageBreak/>
        <w:t>━━━  13. SAAT  ━━━</w:t>
      </w:r>
    </w:p>
    <w:p w:rsidR="006D3AD3" w:rsidRDefault="0071014D">
      <w:pPr>
        <w:jc w:val="center"/>
      </w:pPr>
      <w:r>
        <w:rPr>
          <w:color w:val="2C6FAD"/>
          <w:sz w:val="32"/>
        </w:rPr>
        <w:t xml:space="preserve">Karar Agaclari </w:t>
      </w:r>
      <w:r>
        <w:rPr>
          <w:color w:val="2C6FAD"/>
          <w:sz w:val="32"/>
        </w:rPr>
        <w:t>(Decision Trees) Teorisi</w:t>
      </w:r>
    </w:p>
    <w:p w:rsidR="006D3AD3" w:rsidRDefault="006D3AD3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Karar agaci algoritmasinin calisma mantigini ve temel kavramlarini anlar.</w:t>
      </w:r>
    </w:p>
    <w:p w:rsidR="006D3AD3" w:rsidRDefault="006D3AD3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D3AD3">
        <w:trPr>
          <w:jc w:val="center"/>
        </w:trPr>
        <w:tc>
          <w:tcPr>
            <w:tcW w:w="3213" w:type="dxa"/>
            <w:shd w:val="clear" w:color="auto" w:fill="1B2A4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2.3.13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Karar agaci algoritmasinin teorisini aciklar.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Bilgi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2.3.14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 xml:space="preserve">Bilgi </w:t>
            </w:r>
            <w:r>
              <w:rPr>
                <w:sz w:val="18"/>
              </w:rPr>
              <w:t>kazanimi (information gain) ve entropi kavramlarini tanimlar.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Bilgi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2.3.15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Karar agaci yapisini (kok, dal, yaprak) aciklar.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Bilgi</w:t>
            </w:r>
          </w:p>
        </w:tc>
      </w:tr>
    </w:tbl>
    <w:p w:rsidR="006D3AD3" w:rsidRDefault="006D3AD3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KNN algoritmasini ve siniflandirma kavramini bilmek.</w:t>
      </w:r>
    </w:p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6D3AD3" w:rsidRDefault="0071014D">
      <w:pPr>
        <w:pStyle w:val="ListeMaddemi"/>
      </w:pPr>
      <w:r>
        <w:rPr>
          <w:sz w:val="20"/>
        </w:rPr>
        <w:t>Siniflandirma surecini.</w:t>
      </w:r>
    </w:p>
    <w:p w:rsidR="006D3AD3" w:rsidRDefault="0071014D">
      <w:pPr>
        <w:pStyle w:val="ListeMaddemi"/>
      </w:pPr>
      <w:r>
        <w:rPr>
          <w:sz w:val="20"/>
        </w:rPr>
        <w:t>Model egitim ve tahmin kavramlarini.</w:t>
      </w:r>
    </w:p>
    <w:p w:rsidR="006D3AD3" w:rsidRDefault="0071014D">
      <w:pPr>
        <w:pStyle w:val="ListeMaddemi"/>
      </w:pPr>
      <w:r>
        <w:rPr>
          <w:sz w:val="20"/>
        </w:rPr>
        <w:t>Iris veri setini.</w:t>
      </w:r>
    </w:p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6D3AD3" w:rsidRDefault="0071014D">
      <w:pPr>
        <w:pStyle w:val="ListeMaddemi"/>
      </w:pPr>
      <w:r>
        <w:rPr>
          <w:sz w:val="20"/>
        </w:rPr>
        <w:t>Karar agacinin sadece evet/hayir sorulari sordugu sanilmasi.</w:t>
      </w:r>
    </w:p>
    <w:p w:rsidR="006D3AD3" w:rsidRDefault="0071014D">
      <w:pPr>
        <w:pStyle w:val="ListeMaddemi"/>
      </w:pPr>
      <w:r>
        <w:rPr>
          <w:sz w:val="20"/>
        </w:rPr>
        <w:t>Derin agacin her zaman daha iyi oldugu dusuncesi.</w:t>
      </w:r>
    </w:p>
    <w:p w:rsidR="006D3AD3" w:rsidRDefault="0071014D">
      <w:pPr>
        <w:pStyle w:val="ListeMaddemi"/>
      </w:pPr>
      <w:r>
        <w:rPr>
          <w:sz w:val="20"/>
        </w:rPr>
        <w:t>Karar a</w:t>
      </w:r>
      <w:r>
        <w:rPr>
          <w:sz w:val="20"/>
        </w:rPr>
        <w:t>gacinin KNN den her zaman ustun oldugu yanilgisi.</w:t>
      </w:r>
    </w:p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6D3AD3" w:rsidRDefault="0071014D">
      <w:pPr>
        <w:pStyle w:val="ListeMaddemi"/>
      </w:pPr>
      <w:r>
        <w:rPr>
          <w:sz w:val="20"/>
        </w:rPr>
        <w:t>Bilgisayar</w:t>
      </w:r>
    </w:p>
    <w:p w:rsidR="006D3AD3" w:rsidRDefault="0071014D">
      <w:pPr>
        <w:pStyle w:val="ListeMaddemi"/>
      </w:pPr>
      <w:r>
        <w:rPr>
          <w:sz w:val="20"/>
        </w:rPr>
        <w:t>PyCharm</w:t>
      </w:r>
    </w:p>
    <w:p w:rsidR="006D3AD3" w:rsidRDefault="0071014D">
      <w:pPr>
        <w:pStyle w:val="ListeMaddemi"/>
      </w:pPr>
      <w:r>
        <w:rPr>
          <w:sz w:val="20"/>
        </w:rPr>
        <w:t>Tahta/Projeksiyon</w:t>
      </w:r>
    </w:p>
    <w:p w:rsidR="006D3AD3" w:rsidRDefault="0071014D">
      <w:pPr>
        <w:pStyle w:val="ListeMaddemi"/>
      </w:pPr>
      <w:r>
        <w:rPr>
          <w:sz w:val="20"/>
        </w:rPr>
        <w:t>Karar agaci gorselleri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E1  |  GİRME (ENGAGE)  —  Dikkat Çekme </w:t>
            </w:r>
            <w:r>
              <w:rPr>
                <w:b/>
                <w:color w:val="FFFFFF"/>
                <w:sz w:val="28"/>
              </w:rPr>
              <w:t>&amp; Merak Uyandırma</w:t>
            </w:r>
          </w:p>
        </w:tc>
      </w:tr>
    </w:tbl>
    <w:p w:rsidR="006D3AD3" w:rsidRDefault="006D3AD3"/>
    <w:p w:rsidR="006D3AD3" w:rsidRDefault="0071014D">
      <w:r>
        <w:rPr>
          <w:i/>
          <w:color w:val="2C6FAD"/>
          <w:sz w:val="20"/>
        </w:rPr>
        <w:t xml:space="preserve">  Süre: 5 dakika</w:t>
      </w:r>
    </w:p>
    <w:p w:rsidR="006D3AD3" w:rsidRDefault="0071014D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"Doktor hastaliigi teshis ederken sirayla sorular sorar: Atesiniz var mi? Oksuruk var mi? Her cevap sizi bir dala yonlendirir. Karar agaci tam boyle calisir!"</w:t>
      </w:r>
    </w:p>
    <w:p w:rsidR="006D3AD3" w:rsidRDefault="0071014D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20 soruluk oyun</w:t>
      </w:r>
      <w:r>
        <w:rPr>
          <w:sz w:val="20"/>
        </w:rPr>
        <w:t xml:space="preserve"> gibi: her soru alaniii daraltiir. Karar agaci da ozelliklere gore sorular sorarak sinifi belirler.</w:t>
      </w:r>
    </w:p>
    <w:p w:rsidR="006D3AD3" w:rsidRDefault="0071014D">
      <w:pPr>
        <w:spacing w:before="200"/>
      </w:pPr>
      <w:r>
        <w:rPr>
          <w:b/>
          <w:color w:val="2C6FAD"/>
          <w:sz w:val="24"/>
        </w:rPr>
        <w:lastRenderedPageBreak/>
        <w:t xml:space="preserve">  Ön Bilgi Yoklama Soruları</w:t>
      </w:r>
    </w:p>
    <w:p w:rsidR="006D3AD3" w:rsidRDefault="0071014D">
      <w:r>
        <w:rPr>
          <w:b/>
          <w:color w:val="2C6FAD"/>
          <w:sz w:val="20"/>
        </w:rPr>
        <w:t xml:space="preserve">  1. </w:t>
      </w:r>
      <w:r>
        <w:rPr>
          <w:sz w:val="20"/>
        </w:rPr>
        <w:t>Karar agaci nedir?</w:t>
      </w:r>
    </w:p>
    <w:p w:rsidR="006D3AD3" w:rsidRDefault="0071014D">
      <w:r>
        <w:rPr>
          <w:b/>
          <w:color w:val="2C6FAD"/>
          <w:sz w:val="20"/>
        </w:rPr>
        <w:t xml:space="preserve">  2. </w:t>
      </w:r>
      <w:r>
        <w:rPr>
          <w:sz w:val="20"/>
        </w:rPr>
        <w:t>Kok dugum ne demektir?</w:t>
      </w:r>
    </w:p>
    <w:p w:rsidR="006D3AD3" w:rsidRDefault="0071014D">
      <w:r>
        <w:rPr>
          <w:b/>
          <w:color w:val="2C6FAD"/>
          <w:sz w:val="20"/>
        </w:rPr>
        <w:t xml:space="preserve">  3. </w:t>
      </w:r>
      <w:r>
        <w:rPr>
          <w:sz w:val="20"/>
        </w:rPr>
        <w:t>Yaprak dugum ne demektir?</w:t>
      </w:r>
    </w:p>
    <w:p w:rsidR="006D3AD3" w:rsidRDefault="0071014D">
      <w:pPr>
        <w:spacing w:before="200"/>
      </w:pPr>
      <w:r>
        <w:rPr>
          <w:b/>
          <w:color w:val="2C6FAD"/>
          <w:sz w:val="24"/>
        </w:rPr>
        <w:t xml:space="preserve">  Motivasyon Etkinliği: "Insan Karar Agaci"</w:t>
      </w:r>
    </w:p>
    <w:p w:rsidR="006D3AD3" w:rsidRDefault="0071014D">
      <w:r>
        <w:rPr>
          <w:b/>
          <w:color w:val="1B2A4A"/>
          <w:sz w:val="20"/>
        </w:rPr>
        <w:t>A</w:t>
      </w:r>
      <w:r>
        <w:rPr>
          <w:b/>
          <w:color w:val="1B2A4A"/>
          <w:sz w:val="20"/>
        </w:rPr>
        <w:t xml:space="preserve">çıklama: </w:t>
      </w:r>
      <w:r>
        <w:rPr>
          <w:sz w:val="20"/>
        </w:rPr>
        <w:t>Sinifta canli karar agaci olusturma.</w:t>
      </w:r>
    </w:p>
    <w:p w:rsidR="006D3AD3" w:rsidRDefault="0071014D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ogrencilere hayvan tahmin oyunu oynatir: 'Ucabilir mi?' 'Suda yasar mi?' Her soru bir dal olusturur. Sonunda hayvan siniflanir.</w:t>
      </w:r>
    </w:p>
    <w:p w:rsidR="006D3AD3" w:rsidRDefault="0071014D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6D3AD3" w:rsidRDefault="0071014D">
            <w:r>
              <w:rPr>
                <w:sz w:val="20"/>
              </w:rPr>
              <w:t>Bir meyveyi siniflandirmak istiyorsunu</w:t>
            </w:r>
            <w:r>
              <w:rPr>
                <w:sz w:val="20"/>
              </w:rPr>
              <w:t>z: renk, boyut, agirlik. Hangi ozellik ilk soru olmali?</w:t>
            </w:r>
          </w:p>
        </w:tc>
      </w:tr>
    </w:tbl>
    <w:p w:rsidR="006D3AD3" w:rsidRDefault="006D3AD3"/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6D3AD3" w:rsidRDefault="006D3AD3"/>
    <w:p w:rsidR="006D3AD3" w:rsidRDefault="0071014D">
      <w:r>
        <w:rPr>
          <w:i/>
          <w:color w:val="007A7A"/>
          <w:sz w:val="20"/>
        </w:rPr>
        <w:t xml:space="preserve">  Süre: 10 dakika</w:t>
      </w:r>
    </w:p>
    <w:p w:rsidR="006D3AD3" w:rsidRDefault="0071014D">
      <w:pPr>
        <w:spacing w:before="200"/>
      </w:pPr>
      <w:r>
        <w:rPr>
          <w:b/>
          <w:color w:val="007A7A"/>
          <w:sz w:val="24"/>
        </w:rPr>
        <w:t xml:space="preserve">  Keşif Etkinliği: "Karar Agaci Tasarlama"</w:t>
      </w:r>
    </w:p>
    <w:p w:rsidR="006D3AD3" w:rsidRDefault="0071014D">
      <w:r>
        <w:rPr>
          <w:b/>
          <w:color w:val="1B2A4A"/>
          <w:sz w:val="20"/>
        </w:rPr>
        <w:t xml:space="preserve">Türü: </w:t>
      </w:r>
      <w:r>
        <w:rPr>
          <w:sz w:val="20"/>
        </w:rPr>
        <w:t>Grup Calismasi</w:t>
      </w:r>
    </w:p>
    <w:p w:rsidR="006D3AD3" w:rsidRDefault="0071014D">
      <w:r>
        <w:rPr>
          <w:b/>
          <w:color w:val="1B2A4A"/>
          <w:sz w:val="20"/>
        </w:rPr>
        <w:t xml:space="preserve">Amacı: </w:t>
      </w:r>
      <w:r>
        <w:rPr>
          <w:sz w:val="20"/>
        </w:rPr>
        <w:t>Kagit uzerinde karar agaci tasarlamak.</w:t>
      </w:r>
    </w:p>
    <w:p w:rsidR="006D3AD3" w:rsidRDefault="0071014D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Tahta, kalem, kagit, ornek veri setleri</w:t>
      </w:r>
    </w:p>
    <w:p w:rsidR="006D3AD3" w:rsidRDefault="0071014D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6D3AD3" w:rsidRDefault="0071014D">
      <w:r>
        <w:rPr>
          <w:b/>
          <w:color w:val="007A7A"/>
          <w:sz w:val="20"/>
        </w:rPr>
        <w:t xml:space="preserve">  1. </w:t>
      </w:r>
      <w:r>
        <w:rPr>
          <w:sz w:val="20"/>
        </w:rPr>
        <w:t>Basit bir siniflandirma problemi secin (hava durumu -&gt; piknik).</w:t>
      </w:r>
    </w:p>
    <w:p w:rsidR="006D3AD3" w:rsidRDefault="0071014D">
      <w:r>
        <w:rPr>
          <w:b/>
          <w:color w:val="007A7A"/>
          <w:sz w:val="20"/>
        </w:rPr>
        <w:t xml:space="preserve">  2. </w:t>
      </w:r>
      <w:r>
        <w:rPr>
          <w:sz w:val="20"/>
        </w:rPr>
        <w:t>Ozellikleri listeleyin (hava, sicaklik, ruz</w:t>
      </w:r>
      <w:r>
        <w:rPr>
          <w:sz w:val="20"/>
        </w:rPr>
        <w:t>gar).</w:t>
      </w:r>
    </w:p>
    <w:p w:rsidR="006D3AD3" w:rsidRDefault="0071014D">
      <w:r>
        <w:rPr>
          <w:b/>
          <w:color w:val="007A7A"/>
          <w:sz w:val="20"/>
        </w:rPr>
        <w:t xml:space="preserve">  3. </w:t>
      </w:r>
      <w:r>
        <w:rPr>
          <w:sz w:val="20"/>
        </w:rPr>
        <w:t>Kagit uzerinde karar agaci cizin.</w:t>
      </w:r>
    </w:p>
    <w:p w:rsidR="006D3AD3" w:rsidRDefault="0071014D">
      <w:r>
        <w:rPr>
          <w:b/>
          <w:color w:val="007A7A"/>
          <w:sz w:val="20"/>
        </w:rPr>
        <w:t xml:space="preserve">  4. </w:t>
      </w:r>
      <w:r>
        <w:rPr>
          <w:sz w:val="20"/>
        </w:rPr>
        <w:t>Her dalda hangi sorunun soruuldugunu belirleyin.</w:t>
      </w:r>
    </w:p>
    <w:p w:rsidR="006D3AD3" w:rsidRDefault="0071014D">
      <w:r>
        <w:rPr>
          <w:b/>
          <w:color w:val="007A7A"/>
          <w:sz w:val="20"/>
        </w:rPr>
        <w:t xml:space="preserve">  5. </w:t>
      </w:r>
      <w:r>
        <w:rPr>
          <w:sz w:val="20"/>
        </w:rPr>
        <w:t>Yaprak dugumlerde siniflari yazin.</w:t>
      </w:r>
    </w:p>
    <w:p w:rsidR="006D3AD3" w:rsidRDefault="0071014D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Karar analiisti: mantiksal agac yapisi kuran</w:t>
      </w:r>
    </w:p>
    <w:p w:rsidR="006D3AD3" w:rsidRDefault="0071014D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Agac yapisinin dogrulugunu ve mantiiigini d</w:t>
      </w:r>
      <w:r>
        <w:rPr>
          <w:sz w:val="20"/>
        </w:rPr>
        <w:t>egerlendirir</w:t>
      </w:r>
    </w:p>
    <w:p w:rsidR="006D3AD3" w:rsidRDefault="0071014D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Kagit Uzerinde Karar Agaci</w:t>
      </w:r>
    </w:p>
    <w:p w:rsidR="006D3AD3" w:rsidRDefault="0071014D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6D3AD3" w:rsidRDefault="0071014D">
      <w:r>
        <w:rPr>
          <w:b/>
          <w:color w:val="007A7A"/>
          <w:sz w:val="20"/>
        </w:rPr>
        <w:t xml:space="preserve">  1. </w:t>
      </w:r>
      <w:r>
        <w:rPr>
          <w:sz w:val="20"/>
        </w:rPr>
        <w:t>Entropi nedir?</w:t>
      </w:r>
    </w:p>
    <w:p w:rsidR="006D3AD3" w:rsidRDefault="0071014D">
      <w:r>
        <w:rPr>
          <w:b/>
          <w:color w:val="007A7A"/>
          <w:sz w:val="20"/>
        </w:rPr>
        <w:t xml:space="preserve">  2. </w:t>
      </w:r>
      <w:r>
        <w:rPr>
          <w:sz w:val="20"/>
        </w:rPr>
        <w:t>Information Gain nasil hesaplanir?</w:t>
      </w:r>
    </w:p>
    <w:p w:rsidR="006D3AD3" w:rsidRDefault="0071014D">
      <w:r>
        <w:rPr>
          <w:b/>
          <w:color w:val="007A7A"/>
          <w:sz w:val="20"/>
        </w:rPr>
        <w:t xml:space="preserve">  3. </w:t>
      </w:r>
      <w:r>
        <w:rPr>
          <w:sz w:val="20"/>
        </w:rPr>
        <w:t>Gini Index nedir?</w:t>
      </w:r>
    </w:p>
    <w:p w:rsidR="006D3AD3" w:rsidRDefault="0071014D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Agac cok derin olmamali (overfitting riski)! Basit ve anlasilir agaclar</w:t>
      </w:r>
      <w:r>
        <w:rPr>
          <w:sz w:val="20"/>
        </w:rPr>
        <w:t xml:space="preserve"> tercih edin.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6D3AD3" w:rsidRDefault="0071014D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6D3AD3" w:rsidRDefault="0071014D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6D3AD3" w:rsidRDefault="006D3AD3"/>
    <w:p w:rsidR="006D3AD3" w:rsidRDefault="0071014D">
      <w:r>
        <w:rPr>
          <w:i/>
          <w:color w:val="E65C00"/>
          <w:sz w:val="20"/>
        </w:rPr>
        <w:t xml:space="preserve">  Süre: 12 dakika</w:t>
      </w:r>
    </w:p>
    <w:p w:rsidR="006D3AD3" w:rsidRDefault="0071014D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6D3AD3">
        <w:trPr>
          <w:jc w:val="center"/>
        </w:trPr>
        <w:tc>
          <w:tcPr>
            <w:tcW w:w="2409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6D3AD3">
        <w:trPr>
          <w:jc w:val="center"/>
        </w:trPr>
        <w:tc>
          <w:tcPr>
            <w:tcW w:w="2409" w:type="dxa"/>
          </w:tcPr>
          <w:p w:rsidR="006D3AD3" w:rsidRDefault="0071014D">
            <w:r>
              <w:rPr>
                <w:sz w:val="18"/>
              </w:rPr>
              <w:t>Karar Agaci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 xml:space="preserve">Soru-cevap </w:t>
            </w:r>
            <w:r>
              <w:rPr>
                <w:sz w:val="18"/>
              </w:rPr>
              <w:t>yapisinda siniflandirma algoritmasi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Her dugum bir ozellige gore soru sorar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Karar agaci gorseli</w:t>
            </w:r>
          </w:p>
        </w:tc>
      </w:tr>
      <w:tr w:rsidR="006D3AD3">
        <w:trPr>
          <w:jc w:val="center"/>
        </w:trPr>
        <w:tc>
          <w:tcPr>
            <w:tcW w:w="2409" w:type="dxa"/>
          </w:tcPr>
          <w:p w:rsidR="006D3AD3" w:rsidRDefault="0071014D">
            <w:r>
              <w:rPr>
                <w:sz w:val="18"/>
              </w:rPr>
              <w:t>Kok Dugum (Root)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Agacin en ust dugumu: ilk ve en onemli soru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En cok bilgi kazanimi saglayan ozellik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Kok dugum gorseli</w:t>
            </w:r>
          </w:p>
        </w:tc>
      </w:tr>
      <w:tr w:rsidR="006D3AD3">
        <w:trPr>
          <w:jc w:val="center"/>
        </w:trPr>
        <w:tc>
          <w:tcPr>
            <w:tcW w:w="2409" w:type="dxa"/>
          </w:tcPr>
          <w:p w:rsidR="006D3AD3" w:rsidRDefault="0071014D">
            <w:r>
              <w:rPr>
                <w:sz w:val="18"/>
              </w:rPr>
              <w:t>Dal (Branch)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Sorunun cevap secenekleri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Ev</w:t>
            </w:r>
            <w:r>
              <w:rPr>
                <w:sz w:val="18"/>
              </w:rPr>
              <w:t>et/Hayir veya deger araliklari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Dal gorseli</w:t>
            </w:r>
          </w:p>
        </w:tc>
      </w:tr>
      <w:tr w:rsidR="006D3AD3">
        <w:trPr>
          <w:jc w:val="center"/>
        </w:trPr>
        <w:tc>
          <w:tcPr>
            <w:tcW w:w="2409" w:type="dxa"/>
          </w:tcPr>
          <w:p w:rsidR="006D3AD3" w:rsidRDefault="0071014D">
            <w:r>
              <w:rPr>
                <w:sz w:val="18"/>
              </w:rPr>
              <w:t>Yaprak (Leaf)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Agacin son dugumu: sinif karari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Setosa, Versicolor veya Virginica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Yaprak gorseli</w:t>
            </w:r>
          </w:p>
        </w:tc>
      </w:tr>
      <w:tr w:rsidR="006D3AD3">
        <w:trPr>
          <w:jc w:val="center"/>
        </w:trPr>
        <w:tc>
          <w:tcPr>
            <w:tcW w:w="2409" w:type="dxa"/>
          </w:tcPr>
          <w:p w:rsidR="006D3AD3" w:rsidRDefault="0071014D">
            <w:r>
              <w:rPr>
                <w:sz w:val="18"/>
              </w:rPr>
              <w:t>Entropi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Veri setindeki duuzensizlik (belirsizlik) olcusu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Yuksek entropi = karisik veri, dusuk entropi = saf veri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Entropi formulu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6D3AD3" w:rsidRDefault="0071014D">
      <w:r>
        <w:rPr>
          <w:sz w:val="20"/>
        </w:rPr>
        <w:t>Karar agaci, veri setini ozeliklere gore boleen ve her bolmede bir karar veren agac yapisinda bir siniflandirma algoritmasidir. Kok dugumden baslar, dallara ayrilir ve yaprak dugumlerde sinif karari verir.</w:t>
      </w:r>
    </w:p>
    <w:p w:rsidR="006D3AD3" w:rsidRDefault="0071014D">
      <w:r>
        <w:rPr>
          <w:sz w:val="20"/>
        </w:rPr>
        <w:t>Algoritma, her a</w:t>
      </w:r>
      <w:r>
        <w:rPr>
          <w:sz w:val="20"/>
        </w:rPr>
        <w:t>dimda hangi ozelligin en iyi bolmeyi yaptiginii belirler. Bunun icin entropi (belirsizlik) ve information gain (bilgi kazaanimi) kullanilir. En cok bilgi kazanimi saglayan ozellik kok dugum olur.</w:t>
      </w:r>
    </w:p>
    <w:p w:rsidR="006D3AD3" w:rsidRDefault="0071014D">
      <w:r>
        <w:rPr>
          <w:sz w:val="20"/>
        </w:rPr>
        <w:t>Karar agaclarinin en buyuk avantaji: yorumlanabilirlik! Mode</w:t>
      </w:r>
      <w:r>
        <w:rPr>
          <w:sz w:val="20"/>
        </w:rPr>
        <w:t>l bir kara kutu degil, insan tarafindan okunabilir kurallar uretiir. Dezavantaji: cok derin agaclar overfitting yapar (egitim verisini ezberler).</w:t>
      </w:r>
    </w:p>
    <w:p w:rsidR="006D3AD3" w:rsidRDefault="0071014D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D3AD3">
        <w:trPr>
          <w:jc w:val="center"/>
        </w:trPr>
        <w:tc>
          <w:tcPr>
            <w:tcW w:w="3213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Piknik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Hava gunesli mi? -&gt; Evet -&gt; Piknik yap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 xml:space="preserve">Basit </w:t>
            </w:r>
            <w:r>
              <w:rPr>
                <w:sz w:val="18"/>
              </w:rPr>
              <w:t>agac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Iris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Petal uzunluk &lt; 2.5? -&gt; Evet -&gt; Setosa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Iris karar agaci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Derin Agac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20 seviye derin agac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Overfitting riski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Budanmis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5 seviye -&gt; iyi genelleme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Dengeli agac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6D3AD3" w:rsidRDefault="0071014D">
      <w:pPr>
        <w:pStyle w:val="ListeMaddemi"/>
      </w:pPr>
      <w:r>
        <w:rPr>
          <w:sz w:val="20"/>
        </w:rPr>
        <w:t>Karar agaci yapisi (kok-dal-yaprak)</w:t>
      </w:r>
    </w:p>
    <w:p w:rsidR="006D3AD3" w:rsidRDefault="0071014D">
      <w:pPr>
        <w:pStyle w:val="ListeMaddemi"/>
      </w:pPr>
      <w:r>
        <w:rPr>
          <w:sz w:val="20"/>
        </w:rPr>
        <w:t>Entropi grafigi</w:t>
      </w:r>
    </w:p>
    <w:p w:rsidR="006D3AD3" w:rsidRDefault="0071014D">
      <w:pPr>
        <w:pStyle w:val="ListeMaddemi"/>
      </w:pPr>
      <w:r>
        <w:rPr>
          <w:sz w:val="20"/>
        </w:rPr>
        <w:t>Information</w:t>
      </w:r>
      <w:r>
        <w:rPr>
          <w:sz w:val="20"/>
        </w:rPr>
        <w:t xml:space="preserve"> gain ornegi</w:t>
      </w:r>
    </w:p>
    <w:p w:rsidR="006D3AD3" w:rsidRDefault="0071014D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6D3AD3" w:rsidRDefault="0071014D">
      <w:r>
        <w:rPr>
          <w:b/>
          <w:color w:val="E65C00"/>
          <w:sz w:val="20"/>
        </w:rPr>
        <w:t xml:space="preserve">  1. </w:t>
      </w:r>
      <w:r>
        <w:rPr>
          <w:sz w:val="20"/>
        </w:rPr>
        <w:t>Karar agaci = 20 soru oyunu: her soru daraltir</w:t>
      </w:r>
    </w:p>
    <w:p w:rsidR="006D3AD3" w:rsidRDefault="0071014D">
      <w:r>
        <w:rPr>
          <w:b/>
          <w:color w:val="E65C00"/>
          <w:sz w:val="20"/>
        </w:rPr>
        <w:t xml:space="preserve">  2. </w:t>
      </w:r>
      <w:r>
        <w:rPr>
          <w:sz w:val="20"/>
        </w:rPr>
        <w:t>Kok = Ilk soru: en onemli</w:t>
      </w:r>
    </w:p>
    <w:p w:rsidR="006D3AD3" w:rsidRDefault="0071014D">
      <w:r>
        <w:rPr>
          <w:b/>
          <w:color w:val="E65C00"/>
          <w:sz w:val="20"/>
        </w:rPr>
        <w:t xml:space="preserve">  3. </w:t>
      </w:r>
      <w:r>
        <w:rPr>
          <w:sz w:val="20"/>
        </w:rPr>
        <w:t>Dal = Yol ayrimi: cevaba gore yoon</w:t>
      </w:r>
    </w:p>
    <w:p w:rsidR="006D3AD3" w:rsidRDefault="0071014D">
      <w:r>
        <w:rPr>
          <w:b/>
          <w:color w:val="E65C00"/>
          <w:sz w:val="20"/>
        </w:rPr>
        <w:t xml:space="preserve">  4. </w:t>
      </w:r>
      <w:r>
        <w:rPr>
          <w:sz w:val="20"/>
        </w:rPr>
        <w:t>Yaprak = Sonuc: karar verildi</w:t>
      </w:r>
    </w:p>
    <w:p w:rsidR="006D3AD3" w:rsidRDefault="0071014D">
      <w:r>
        <w:rPr>
          <w:b/>
          <w:color w:val="E65C00"/>
          <w:sz w:val="20"/>
        </w:rPr>
        <w:t xml:space="preserve">  5. </w:t>
      </w:r>
      <w:r>
        <w:rPr>
          <w:sz w:val="20"/>
        </w:rPr>
        <w:t>Entropi = Karisiklik: ne kadar karmasik?</w:t>
      </w:r>
    </w:p>
    <w:p w:rsidR="006D3AD3" w:rsidRDefault="0071014D">
      <w:pPr>
        <w:spacing w:before="200"/>
      </w:pPr>
      <w:r>
        <w:rPr>
          <w:b/>
          <w:color w:val="E65C00"/>
          <w:sz w:val="24"/>
        </w:rPr>
        <w:lastRenderedPageBreak/>
        <w:t xml:space="preserve">  Öğrenci Soru</w:t>
      </w:r>
      <w:r>
        <w:rPr>
          <w:b/>
          <w:color w:val="E65C00"/>
          <w:sz w:val="24"/>
        </w:rPr>
        <w:t>-Cevap</w:t>
      </w:r>
    </w:p>
    <w:p w:rsidR="006D3AD3" w:rsidRDefault="0071014D">
      <w:pPr>
        <w:pStyle w:val="ListeMaddemi"/>
      </w:pPr>
      <w:r>
        <w:rPr>
          <w:sz w:val="20"/>
        </w:rPr>
        <w:t>Kok dugum nasil secilir? - En yuksek information gain saglayan ozellik.</w:t>
      </w:r>
    </w:p>
    <w:p w:rsidR="006D3AD3" w:rsidRDefault="0071014D">
      <w:pPr>
        <w:pStyle w:val="ListeMaddemi"/>
      </w:pPr>
      <w:r>
        <w:rPr>
          <w:sz w:val="20"/>
        </w:rPr>
        <w:t>Derin agac neden kotuu? - Egitim verisini ezberler (overfitting).</w:t>
      </w:r>
    </w:p>
    <w:p w:rsidR="006D3AD3" w:rsidRDefault="0071014D">
      <w:pPr>
        <w:pStyle w:val="ListeMaddemi"/>
      </w:pPr>
      <w:r>
        <w:rPr>
          <w:sz w:val="20"/>
        </w:rPr>
        <w:t>Karar agaci KNN den ne farki? - Karar agaci kural uretir, KNN mesafe hesaplar.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</w:t>
      </w:r>
      <w:r>
        <w:rPr>
          <w:color w:val="BDBDBD"/>
          <w:sz w:val="12"/>
        </w:rPr>
        <w:t>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6D3AD3" w:rsidRDefault="006D3AD3"/>
    <w:p w:rsidR="006D3AD3" w:rsidRDefault="0071014D">
      <w:r>
        <w:rPr>
          <w:i/>
          <w:color w:val="6A1B9A"/>
          <w:sz w:val="20"/>
        </w:rPr>
        <w:t xml:space="preserve">  Süre: 10 dakika</w:t>
      </w:r>
    </w:p>
    <w:p w:rsidR="006D3AD3" w:rsidRDefault="0071014D">
      <w:pPr>
        <w:spacing w:before="200"/>
      </w:pPr>
      <w:r>
        <w:rPr>
          <w:b/>
          <w:color w:val="6A1B9A"/>
          <w:sz w:val="24"/>
        </w:rPr>
        <w:t xml:space="preserve">  Uygulama Etkinliği: "Karar Agaci Analizi"</w:t>
      </w:r>
    </w:p>
    <w:p w:rsidR="006D3AD3" w:rsidRDefault="0071014D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6D3AD3" w:rsidRDefault="0071014D">
      <w:r>
        <w:rPr>
          <w:b/>
          <w:color w:val="1B2A4A"/>
          <w:sz w:val="20"/>
        </w:rPr>
        <w:t xml:space="preserve">Amacı: </w:t>
      </w:r>
      <w:r>
        <w:rPr>
          <w:sz w:val="20"/>
        </w:rPr>
        <w:t xml:space="preserve">Farkli veri setleri icin karar agaci tasarlamak ve </w:t>
      </w:r>
      <w:r>
        <w:rPr>
          <w:sz w:val="20"/>
        </w:rPr>
        <w:t>analiz etmek.</w:t>
      </w:r>
    </w:p>
    <w:p w:rsidR="006D3AD3" w:rsidRDefault="0071014D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6D3AD3" w:rsidRDefault="0071014D">
      <w:r>
        <w:rPr>
          <w:b/>
          <w:color w:val="6A1B9A"/>
          <w:sz w:val="20"/>
        </w:rPr>
        <w:t xml:space="preserve">  1. </w:t>
      </w:r>
      <w:r>
        <w:rPr>
          <w:sz w:val="20"/>
        </w:rPr>
        <w:t>3 farkli siniflandirma problemi icin kagit uzerinde karar agaci cizin.</w:t>
      </w:r>
    </w:p>
    <w:p w:rsidR="006D3AD3" w:rsidRDefault="0071014D">
      <w:r>
        <w:rPr>
          <w:b/>
          <w:color w:val="6A1B9A"/>
          <w:sz w:val="20"/>
        </w:rPr>
        <w:t xml:space="preserve">  2. </w:t>
      </w:r>
      <w:r>
        <w:rPr>
          <w:sz w:val="20"/>
        </w:rPr>
        <w:t>Her agacta kok, dal ve yaprak dugumleri isaretleyin.</w:t>
      </w:r>
    </w:p>
    <w:p w:rsidR="006D3AD3" w:rsidRDefault="0071014D">
      <w:r>
        <w:rPr>
          <w:b/>
          <w:color w:val="6A1B9A"/>
          <w:sz w:val="20"/>
        </w:rPr>
        <w:t xml:space="preserve">  3. </w:t>
      </w:r>
      <w:r>
        <w:rPr>
          <w:sz w:val="20"/>
        </w:rPr>
        <w:t>Agac derinligini belirleyin.</w:t>
      </w:r>
    </w:p>
    <w:p w:rsidR="006D3AD3" w:rsidRDefault="0071014D">
      <w:r>
        <w:rPr>
          <w:b/>
          <w:color w:val="6A1B9A"/>
          <w:sz w:val="20"/>
        </w:rPr>
        <w:t xml:space="preserve">  4. </w:t>
      </w:r>
      <w:r>
        <w:rPr>
          <w:sz w:val="20"/>
        </w:rPr>
        <w:t>Hangi agacin overfitting riski tasidigiini tespiti</w:t>
      </w:r>
      <w:r>
        <w:rPr>
          <w:sz w:val="20"/>
        </w:rPr>
        <w:t xml:space="preserve"> edin.</w:t>
      </w:r>
    </w:p>
    <w:p w:rsidR="006D3AD3" w:rsidRDefault="0071014D">
      <w:r>
        <w:rPr>
          <w:b/>
          <w:color w:val="6A1B9A"/>
          <w:sz w:val="20"/>
        </w:rPr>
        <w:t xml:space="preserve">  5. </w:t>
      </w:r>
      <w:r>
        <w:rPr>
          <w:sz w:val="20"/>
        </w:rPr>
        <w:t>En iyi agaci secin ve gerekcelendirin.</w:t>
      </w:r>
    </w:p>
    <w:p w:rsidR="006D3AD3" w:rsidRDefault="0071014D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Karar Agaci Analiz Raporu</w:t>
      </w:r>
    </w:p>
    <w:p w:rsidR="006D3AD3" w:rsidRDefault="0071014D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6D3AD3" w:rsidRDefault="0071014D">
      <w:r>
        <w:rPr>
          <w:b/>
          <w:color w:val="6A1B9A"/>
          <w:sz w:val="20"/>
        </w:rPr>
        <w:t xml:space="preserve">  1. </w:t>
      </w:r>
      <w:r>
        <w:rPr>
          <w:sz w:val="20"/>
        </w:rPr>
        <w:t>Is hayatinda karar agaclari nerede kullanilir?</w:t>
      </w:r>
    </w:p>
    <w:p w:rsidR="006D3AD3" w:rsidRDefault="0071014D">
      <w:r>
        <w:rPr>
          <w:b/>
          <w:color w:val="6A1B9A"/>
          <w:sz w:val="20"/>
        </w:rPr>
        <w:t xml:space="preserve">  2. </w:t>
      </w:r>
      <w:r>
        <w:rPr>
          <w:sz w:val="20"/>
        </w:rPr>
        <w:t>Random Forest nedir?</w:t>
      </w:r>
    </w:p>
    <w:p w:rsidR="006D3AD3" w:rsidRDefault="0071014D">
      <w:r>
        <w:rPr>
          <w:b/>
          <w:color w:val="6A1B9A"/>
          <w:sz w:val="20"/>
        </w:rPr>
        <w:t xml:space="preserve">  3. </w:t>
      </w:r>
      <w:r>
        <w:rPr>
          <w:sz w:val="20"/>
        </w:rPr>
        <w:t>Karar agaclari regresyon icin kullanilabilir mi?</w:t>
      </w:r>
    </w:p>
    <w:p w:rsidR="006D3AD3" w:rsidRDefault="0071014D">
      <w:r>
        <w:rPr>
          <w:b/>
          <w:color w:val="1B2A4A"/>
          <w:sz w:val="20"/>
        </w:rPr>
        <w:t>İlişkili Dis</w:t>
      </w:r>
      <w:r>
        <w:rPr>
          <w:b/>
          <w:color w:val="1B2A4A"/>
          <w:sz w:val="20"/>
        </w:rPr>
        <w:t xml:space="preserve">iplinler: </w:t>
      </w:r>
      <w:r>
        <w:rPr>
          <w:sz w:val="20"/>
        </w:rPr>
        <w:t>Mantik, Karar Bilimi, Isletme (karar analizi)</w:t>
      </w:r>
    </w:p>
    <w:p w:rsidR="006D3AD3" w:rsidRDefault="0071014D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6D3AD3" w:rsidRDefault="0071014D">
            <w:r>
              <w:rPr>
                <w:sz w:val="20"/>
              </w:rPr>
              <w:t>Karar agaci egitim verisinde %100 dogru ama test verisinde %70. Agac 15 seviye derin. Sorun ne?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 xml:space="preserve">Cozum: Overfitting! Agac cok derin, veriyi ezberlemis. Cozum: max_depth siniri </w:t>
            </w:r>
            <w:r>
              <w:rPr>
                <w:sz w:val="20"/>
              </w:rPr>
              <w:t>koyun (orn. max_depth=5), budama (pruning) uygulaayin.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Gunluk hayattan bir karar surecini (orn. restooran secimi) karar agaci olarak modelleyin.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E5  |  DEĞ</w:t>
            </w:r>
            <w:r>
              <w:rPr>
                <w:b/>
                <w:color w:val="FFFFFF"/>
                <w:sz w:val="28"/>
              </w:rPr>
              <w:t>ERLENDİRME (EVALUATE)  —  Öğrenmeyi Ölçme</w:t>
            </w:r>
          </w:p>
        </w:tc>
      </w:tr>
    </w:tbl>
    <w:p w:rsidR="006D3AD3" w:rsidRDefault="006D3AD3"/>
    <w:p w:rsidR="006D3AD3" w:rsidRDefault="0071014D">
      <w:r>
        <w:rPr>
          <w:i/>
          <w:color w:val="2E7D32"/>
          <w:sz w:val="20"/>
        </w:rPr>
        <w:t xml:space="preserve">  Süre: 8 dakika</w:t>
      </w:r>
    </w:p>
    <w:p w:rsidR="006D3AD3" w:rsidRDefault="0071014D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6D3AD3" w:rsidRDefault="0071014D">
      <w:r>
        <w:rPr>
          <w:sz w:val="20"/>
        </w:rPr>
        <w:t xml:space="preserve">  ☐  Karar agaci yapisini (kok/dal/yaprak) aciklayabiliyorum.</w:t>
      </w:r>
    </w:p>
    <w:p w:rsidR="006D3AD3" w:rsidRDefault="0071014D">
      <w:r>
        <w:rPr>
          <w:sz w:val="20"/>
        </w:rPr>
        <w:t xml:space="preserve">  ☐  Entropi kavramini anliyorum.</w:t>
      </w:r>
    </w:p>
    <w:p w:rsidR="006D3AD3" w:rsidRDefault="0071014D">
      <w:r>
        <w:rPr>
          <w:sz w:val="20"/>
        </w:rPr>
        <w:t xml:space="preserve">  ☐  Information gain mantigini biliyorum.</w:t>
      </w:r>
    </w:p>
    <w:p w:rsidR="006D3AD3" w:rsidRDefault="0071014D">
      <w:r>
        <w:rPr>
          <w:sz w:val="20"/>
        </w:rPr>
        <w:lastRenderedPageBreak/>
        <w:t xml:space="preserve">  ☐  Overfitting riskini taniiyabiliyorum.</w:t>
      </w:r>
    </w:p>
    <w:p w:rsidR="006D3AD3" w:rsidRDefault="0071014D">
      <w:r>
        <w:rPr>
          <w:sz w:val="20"/>
        </w:rPr>
        <w:t xml:space="preserve">  ☐  Kagit uzerinde karar agaci cizebiliyorum.</w:t>
      </w:r>
    </w:p>
    <w:p w:rsidR="006D3AD3" w:rsidRDefault="0071014D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6D3AD3" w:rsidRDefault="0071014D">
      <w:r>
        <w:rPr>
          <w:b/>
          <w:color w:val="2E7D32"/>
          <w:sz w:val="20"/>
        </w:rPr>
        <w:t xml:space="preserve">  1. </w:t>
      </w:r>
      <w:r>
        <w:rPr>
          <w:sz w:val="20"/>
        </w:rPr>
        <w:t>Karar agaci mantigini anliiyor muyum?</w:t>
      </w:r>
    </w:p>
    <w:p w:rsidR="006D3AD3" w:rsidRDefault="0071014D">
      <w:r>
        <w:rPr>
          <w:b/>
          <w:color w:val="2E7D32"/>
          <w:sz w:val="20"/>
        </w:rPr>
        <w:t xml:space="preserve">  2. </w:t>
      </w:r>
      <w:r>
        <w:rPr>
          <w:sz w:val="20"/>
        </w:rPr>
        <w:t>Agac derinligi ve overfitting iliskisini biliiyor muyum?</w:t>
      </w:r>
    </w:p>
    <w:p w:rsidR="006D3AD3" w:rsidRDefault="0071014D">
      <w:r>
        <w:rPr>
          <w:b/>
          <w:color w:val="2E7D32"/>
          <w:sz w:val="20"/>
        </w:rPr>
        <w:t xml:space="preserve">  3. </w:t>
      </w:r>
      <w:r>
        <w:rPr>
          <w:sz w:val="20"/>
        </w:rPr>
        <w:t xml:space="preserve">Gercek hayat ornekleri </w:t>
      </w:r>
      <w:r>
        <w:rPr>
          <w:sz w:val="20"/>
        </w:rPr>
        <w:t>verebiliiyor muyum?</w:t>
      </w:r>
    </w:p>
    <w:p w:rsidR="006D3AD3" w:rsidRDefault="0071014D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D3AD3">
        <w:trPr>
          <w:jc w:val="center"/>
        </w:trPr>
        <w:tc>
          <w:tcPr>
            <w:tcW w:w="3213" w:type="dxa"/>
            <w:shd w:val="clear" w:color="auto" w:fill="2E7D32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Karar agacinda kok dugum ne?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Ilk ve en onemli soru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Yaprak dugum ne?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Sinif karari (sonuc)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Entropi ne olcer?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Belirsizlik/duzensizlik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Derin agac riski?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Overfitting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Information gain ne?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Bir bolmeden elde edilen bilgi artisi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6D3AD3" w:rsidRDefault="0071014D">
      <w:r>
        <w:rPr>
          <w:b/>
          <w:color w:val="2E7D32"/>
          <w:sz w:val="20"/>
        </w:rPr>
        <w:t>Açık Uçlu:</w:t>
      </w:r>
    </w:p>
    <w:p w:rsidR="006D3AD3" w:rsidRDefault="0071014D">
      <w:r>
        <w:rPr>
          <w:b/>
          <w:color w:val="2E7D32"/>
          <w:sz w:val="20"/>
        </w:rPr>
        <w:t xml:space="preserve">  1. </w:t>
      </w:r>
      <w:r>
        <w:rPr>
          <w:sz w:val="20"/>
        </w:rPr>
        <w:t>Karar agaclari insan dusuncesine benzer mi?</w:t>
      </w:r>
    </w:p>
    <w:p w:rsidR="006D3AD3" w:rsidRDefault="0071014D">
      <w:r>
        <w:rPr>
          <w:b/>
          <w:color w:val="2E7D32"/>
          <w:sz w:val="20"/>
        </w:rPr>
        <w:t xml:space="preserve">  2. </w:t>
      </w:r>
      <w:r>
        <w:rPr>
          <w:sz w:val="20"/>
        </w:rPr>
        <w:t>KNN mi karar agaci mi daha iyi?</w:t>
      </w:r>
    </w:p>
    <w:p w:rsidR="006D3AD3" w:rsidRDefault="0071014D">
      <w:r>
        <w:rPr>
          <w:b/>
          <w:color w:val="2E7D32"/>
          <w:sz w:val="20"/>
        </w:rPr>
        <w:t xml:space="preserve">  3. </w:t>
      </w:r>
      <w:r>
        <w:rPr>
          <w:sz w:val="20"/>
        </w:rPr>
        <w:t>Karmasik karar sureclerini agac modelleyebiilir mi?</w:t>
      </w:r>
    </w:p>
    <w:p w:rsidR="006D3AD3" w:rsidRDefault="0071014D">
      <w:r>
        <w:rPr>
          <w:b/>
          <w:color w:val="2E7D32"/>
          <w:sz w:val="20"/>
        </w:rPr>
        <w:t>Eleştirel Düşünme:</w:t>
      </w:r>
    </w:p>
    <w:p w:rsidR="006D3AD3" w:rsidRDefault="0071014D">
      <w:r>
        <w:rPr>
          <w:b/>
          <w:color w:val="2E7D32"/>
          <w:sz w:val="20"/>
        </w:rPr>
        <w:t xml:space="preserve">  </w:t>
      </w:r>
      <w:r>
        <w:rPr>
          <w:b/>
          <w:color w:val="2E7D32"/>
          <w:sz w:val="20"/>
        </w:rPr>
        <w:t xml:space="preserve">1. </w:t>
      </w:r>
      <w:r>
        <w:rPr>
          <w:sz w:val="20"/>
        </w:rPr>
        <w:t>Basit agac her zaman yeterli mi?</w:t>
      </w:r>
    </w:p>
    <w:p w:rsidR="006D3AD3" w:rsidRDefault="0071014D">
      <w:r>
        <w:rPr>
          <w:b/>
          <w:color w:val="2E7D32"/>
          <w:sz w:val="20"/>
        </w:rPr>
        <w:t xml:space="preserve">  2. </w:t>
      </w:r>
      <w:r>
        <w:rPr>
          <w:sz w:val="20"/>
        </w:rPr>
        <w:t>Karar agaci gercek hayati ne kadar yansitir?</w:t>
      </w:r>
    </w:p>
    <w:p w:rsidR="006D3AD3" w:rsidRDefault="0071014D">
      <w:r>
        <w:rPr>
          <w:b/>
          <w:color w:val="2E7D32"/>
          <w:sz w:val="20"/>
        </w:rPr>
        <w:t xml:space="preserve">  3. </w:t>
      </w:r>
      <w:r>
        <w:rPr>
          <w:sz w:val="20"/>
        </w:rPr>
        <w:t>Yorumlanabilirlik mi performans mi onemli?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6D3AD3" w:rsidRDefault="0071014D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6D3AD3" w:rsidRDefault="0071014D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</w:t>
            </w:r>
            <w:r>
              <w:rPr>
                <w:b/>
                <w:color w:val="FFFFFF"/>
                <w:sz w:val="28"/>
              </w:rPr>
              <w:t>inlikleri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C62828"/>
          <w:sz w:val="24"/>
        </w:rPr>
        <w:t xml:space="preserve">  Adım Adım Uygulama: "Karar Agaci Teorisi Uygulamasi"</w:t>
      </w:r>
    </w:p>
    <w:p w:rsidR="006D3AD3" w:rsidRDefault="0071014D">
      <w:r>
        <w:rPr>
          <w:b/>
          <w:color w:val="1B2A4A"/>
          <w:sz w:val="20"/>
        </w:rPr>
        <w:t xml:space="preserve">Hedef: </w:t>
      </w:r>
      <w:r>
        <w:rPr>
          <w:sz w:val="20"/>
        </w:rPr>
        <w:t>Karar agaci kavramlarini anlamak ve tasarlamak.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D3AD3">
        <w:trPr>
          <w:jc w:val="center"/>
        </w:trPr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1. Teori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Kok, dal, yaprak kavramlarini ogrenin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Temel yapi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2. Entropi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Entropi ve information gain ogrenin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Matematik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3. Tasarim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Kagit uzerinde agac cizin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Gorsel tasarim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4. Analiz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Agac derinligi ve overfitting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Risk analizi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5. Karsilastirma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KNN ile farklari listeleyin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Karsilastirma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Karar agaci kavramlari anlasilmis ve en az 2 agac ciziilm</w:t>
      </w:r>
      <w:r>
        <w:rPr>
          <w:sz w:val="20"/>
        </w:rPr>
        <w:t>is.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6D3AD3" w:rsidRDefault="0071014D">
      <w:pPr>
        <w:spacing w:before="200"/>
      </w:pPr>
      <w:r>
        <w:rPr>
          <w:b/>
          <w:color w:val="C62828"/>
          <w:sz w:val="24"/>
        </w:rPr>
        <w:t xml:space="preserve">  Canlı Demo: "Canli Karar Agaci Tasarimi"</w:t>
      </w:r>
    </w:p>
    <w:p w:rsidR="006D3AD3" w:rsidRDefault="0071014D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Tahtada karar agaci ciziim ve aciklar.</w:t>
      </w:r>
    </w:p>
    <w:p w:rsidR="006D3AD3" w:rsidRDefault="0071014D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karar agacini tasarlar.</w:t>
      </w:r>
    </w:p>
    <w:p w:rsidR="006D3AD3" w:rsidRDefault="0071014D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Agaci cok derin yapmayin!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6D3AD3" w:rsidRDefault="0071014D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D3AD3">
        <w:trPr>
          <w:jc w:val="center"/>
        </w:trPr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Hava durumu icin basit karar agaci cizin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Iris veri seti icin karar agaci</w:t>
            </w:r>
            <w:r>
              <w:rPr>
                <w:sz w:val="18"/>
              </w:rPr>
              <w:t xml:space="preserve"> tasarlayin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Entropi ve information gain hesabi yapin</w:t>
            </w:r>
          </w:p>
        </w:tc>
      </w:tr>
    </w:tbl>
    <w:p w:rsidR="006D3AD3" w:rsidRDefault="006D3AD3"/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6D3AD3" w:rsidRDefault="0071014D">
      <w:pPr>
        <w:spacing w:before="200"/>
      </w:pPr>
      <w:r>
        <w:rPr>
          <w:b/>
          <w:color w:val="C62828"/>
          <w:sz w:val="24"/>
        </w:rPr>
        <w:t xml:space="preserve">  Vaka Çalışması: "Derin Agac Hatasi"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6D3AD3" w:rsidRDefault="0071014D">
            <w:r>
              <w:rPr>
                <w:sz w:val="20"/>
              </w:rPr>
              <w:t xml:space="preserve">Muhendis max_depth siniri koymadan karar agaci egitti. Egitim accuracy </w:t>
            </w:r>
            <w:r>
              <w:rPr>
                <w:sz w:val="20"/>
              </w:rPr>
              <w:t>%100, test accuracy %65. Yonetiiciye 'mukemmel model' diye sundu. Neden sorunlu?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Overfitting: max_depth=5 ile tekrar egitin, egitim %92 test %88 oldu. Test performansi onemli.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</w:t>
      </w:r>
      <w:r>
        <w:rPr>
          <w:color w:val="BDBDBD"/>
          <w:sz w:val="12"/>
        </w:rPr>
        <w:t>__________________</w:t>
      </w:r>
    </w:p>
    <w:p w:rsidR="006D3AD3" w:rsidRDefault="0071014D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6D3AD3" w:rsidRDefault="0071014D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6D3AD3" w:rsidRDefault="0071014D">
      <w:r>
        <w:rPr>
          <w:sz w:val="20"/>
        </w:rPr>
        <w:t>Karar agaci algoritmasinin yapisini (kok/dal/yaprak), entropi, information gain ve overfitting kavramlarini ogrendik.</w:t>
      </w:r>
    </w:p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6D3AD3">
        <w:trPr>
          <w:jc w:val="center"/>
        </w:trPr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Karar Agaci</w:t>
            </w:r>
          </w:p>
        </w:tc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Kok Dugum</w:t>
            </w:r>
          </w:p>
        </w:tc>
      </w:tr>
      <w:tr w:rsidR="006D3AD3">
        <w:trPr>
          <w:jc w:val="center"/>
        </w:trPr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Dal</w:t>
            </w:r>
          </w:p>
        </w:tc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Yaprak</w:t>
            </w:r>
          </w:p>
        </w:tc>
      </w:tr>
      <w:tr w:rsidR="006D3AD3">
        <w:trPr>
          <w:jc w:val="center"/>
        </w:trPr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Entropi</w:t>
            </w:r>
          </w:p>
        </w:tc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Information Gain</w:t>
            </w:r>
          </w:p>
        </w:tc>
      </w:tr>
      <w:tr w:rsidR="006D3AD3">
        <w:trPr>
          <w:jc w:val="center"/>
        </w:trPr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Gini Index</w:t>
            </w:r>
          </w:p>
        </w:tc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Overfitting</w:t>
            </w:r>
          </w:p>
        </w:tc>
      </w:tr>
      <w:tr w:rsidR="006D3AD3">
        <w:trPr>
          <w:jc w:val="center"/>
        </w:trPr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max_depth</w:t>
            </w:r>
          </w:p>
        </w:tc>
        <w:tc>
          <w:tcPr>
            <w:tcW w:w="4819" w:type="dxa"/>
          </w:tcPr>
          <w:p w:rsidR="006D3AD3" w:rsidRDefault="006D3AD3"/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6D3AD3" w:rsidRDefault="0071014D">
      <w:r>
        <w:rPr>
          <w:sz w:val="20"/>
        </w:rPr>
        <w:t>Karar agaci teorisini ogrendik; bir sonraki derste Python da uygulamaasini yapacagiz.</w:t>
      </w:r>
    </w:p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6D3AD3" w:rsidRDefault="0071014D">
            <w:r>
              <w:rPr>
                <w:sz w:val="20"/>
              </w:rPr>
              <w:t xml:space="preserve">Gorev: 3 farkli problem icin kagit uzerinde </w:t>
            </w:r>
            <w:r>
              <w:rPr>
                <w:sz w:val="20"/>
              </w:rPr>
              <w:t>karar agaci cizin.</w:t>
            </w:r>
            <w:r>
              <w:rPr>
                <w:sz w:val="20"/>
              </w:rPr>
              <w:br/>
              <w:t>Teslim: Sonraki ders.</w:t>
            </w:r>
            <w:r>
              <w:rPr>
                <w:sz w:val="20"/>
              </w:rPr>
              <w:br/>
              <w:t>Kriter: Her agacta kok, dal, yaprak isaretli ve derinlik belirtilmis olmali.</w:t>
            </w:r>
          </w:p>
        </w:tc>
      </w:tr>
    </w:tbl>
    <w:p w:rsidR="006D3AD3" w:rsidRDefault="006D3AD3"/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6D3AD3" w:rsidRDefault="0071014D">
      <w:pPr>
        <w:pStyle w:val="ListeMaddemi"/>
      </w:pPr>
      <w:r>
        <w:rPr>
          <w:sz w:val="20"/>
        </w:rPr>
        <w:t>Karar agaci gorsel orneklerini hazirlaayin.</w:t>
      </w:r>
    </w:p>
    <w:p w:rsidR="006D3AD3" w:rsidRDefault="0071014D">
      <w:pPr>
        <w:pStyle w:val="ListeMaddemi"/>
      </w:pPr>
      <w:r>
        <w:rPr>
          <w:sz w:val="20"/>
        </w:rPr>
        <w:t>20 soru oyunu ile giris yapin.</w:t>
      </w:r>
    </w:p>
    <w:p w:rsidR="006D3AD3" w:rsidRDefault="0071014D">
      <w:pPr>
        <w:pStyle w:val="ListeMaddemi"/>
      </w:pPr>
      <w:r>
        <w:rPr>
          <w:sz w:val="20"/>
        </w:rPr>
        <w:t>Entropi hesaplama ornegi hazirlaayin.</w:t>
      </w:r>
    </w:p>
    <w:p w:rsidR="006D3AD3" w:rsidRDefault="0071014D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6D3AD3">
        <w:trPr>
          <w:jc w:val="center"/>
        </w:trPr>
        <w:tc>
          <w:tcPr>
            <w:tcW w:w="4819" w:type="dxa"/>
            <w:shd w:val="clear" w:color="auto" w:fill="1B2A4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6D3AD3">
        <w:trPr>
          <w:jc w:val="center"/>
        </w:trPr>
        <w:tc>
          <w:tcPr>
            <w:tcW w:w="4819" w:type="dxa"/>
          </w:tcPr>
          <w:p w:rsidR="006D3AD3" w:rsidRDefault="0071014D">
            <w:r>
              <w:rPr>
                <w:sz w:val="18"/>
              </w:rPr>
              <w:t>Entropi formulu zor</w:t>
            </w:r>
          </w:p>
        </w:tc>
        <w:tc>
          <w:tcPr>
            <w:tcW w:w="4819" w:type="dxa"/>
          </w:tcPr>
          <w:p w:rsidR="006D3AD3" w:rsidRDefault="0071014D">
            <w:r>
              <w:rPr>
                <w:sz w:val="18"/>
              </w:rPr>
              <w:t>Sezgisel aciklama ile baslaayin: duzensizlik olcusu</w:t>
            </w:r>
          </w:p>
        </w:tc>
      </w:tr>
      <w:tr w:rsidR="006D3AD3">
        <w:trPr>
          <w:jc w:val="center"/>
        </w:trPr>
        <w:tc>
          <w:tcPr>
            <w:tcW w:w="4819" w:type="dxa"/>
          </w:tcPr>
          <w:p w:rsidR="006D3AD3" w:rsidRDefault="0071014D">
            <w:r>
              <w:rPr>
                <w:sz w:val="18"/>
              </w:rPr>
              <w:t>Agac cizimi dagiiniik</w:t>
            </w:r>
          </w:p>
        </w:tc>
        <w:tc>
          <w:tcPr>
            <w:tcW w:w="4819" w:type="dxa"/>
          </w:tcPr>
          <w:p w:rsidR="006D3AD3" w:rsidRDefault="0071014D">
            <w:r>
              <w:rPr>
                <w:sz w:val="18"/>
              </w:rPr>
              <w:t>Sablonlu agac kagidi dagiitin</w:t>
            </w:r>
          </w:p>
        </w:tc>
      </w:tr>
      <w:tr w:rsidR="006D3AD3">
        <w:trPr>
          <w:jc w:val="center"/>
        </w:trPr>
        <w:tc>
          <w:tcPr>
            <w:tcW w:w="4819" w:type="dxa"/>
          </w:tcPr>
          <w:p w:rsidR="006D3AD3" w:rsidRDefault="0071014D">
            <w:r>
              <w:rPr>
                <w:sz w:val="18"/>
              </w:rPr>
              <w:t>Overfitting soyut</w:t>
            </w:r>
          </w:p>
        </w:tc>
        <w:tc>
          <w:tcPr>
            <w:tcW w:w="4819" w:type="dxa"/>
          </w:tcPr>
          <w:p w:rsidR="006D3AD3" w:rsidRDefault="0071014D">
            <w:r>
              <w:rPr>
                <w:sz w:val="18"/>
              </w:rPr>
              <w:t>Ezber vs anlama benzetmesi kullanin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 %50, Uygulama %50.</w:t>
      </w:r>
    </w:p>
    <w:p w:rsidR="006D3AD3" w:rsidRDefault="0071014D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6D3AD3" w:rsidRDefault="0071014D">
            <w:r>
              <w:rPr>
                <w:sz w:val="20"/>
              </w:rPr>
              <w:t>Entropi hesabi anlasilmadiiysa Gini Index ile devam edin (daha basit).</w:t>
            </w:r>
          </w:p>
        </w:tc>
      </w:tr>
    </w:tbl>
    <w:p w:rsidR="006D3AD3" w:rsidRDefault="006D3AD3"/>
    <w:p w:rsidR="006D3AD3" w:rsidRDefault="0071014D">
      <w:r>
        <w:br w:type="page"/>
      </w:r>
    </w:p>
    <w:p w:rsidR="006D3AD3" w:rsidRDefault="0071014D">
      <w:pPr>
        <w:jc w:val="center"/>
      </w:pPr>
      <w:r>
        <w:rPr>
          <w:b/>
          <w:color w:val="1B2A4A"/>
          <w:sz w:val="36"/>
        </w:rPr>
        <w:lastRenderedPageBreak/>
        <w:t>━━━  14. SAAT  ━━━</w:t>
      </w:r>
    </w:p>
    <w:p w:rsidR="006D3AD3" w:rsidRDefault="0071014D">
      <w:pPr>
        <w:jc w:val="center"/>
      </w:pPr>
      <w:r>
        <w:rPr>
          <w:color w:val="2C6FAD"/>
          <w:sz w:val="32"/>
        </w:rPr>
        <w:t>Karar Agaclari Uygulama ve Gorsellesstirme</w:t>
      </w:r>
    </w:p>
    <w:p w:rsidR="006D3AD3" w:rsidRDefault="006D3AD3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Scikit-learn ile karar agaci modeli olusturur, egitir ve gorsellestirir.</w:t>
      </w:r>
    </w:p>
    <w:p w:rsidR="006D3AD3" w:rsidRDefault="006D3AD3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D3AD3">
        <w:trPr>
          <w:jc w:val="center"/>
        </w:trPr>
        <w:tc>
          <w:tcPr>
            <w:tcW w:w="3213" w:type="dxa"/>
            <w:shd w:val="clear" w:color="auto" w:fill="1B2A4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2.3.16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 xml:space="preserve">DecisionTreeClassifier ile </w:t>
            </w:r>
            <w:r>
              <w:rPr>
                <w:sz w:val="18"/>
              </w:rPr>
              <w:t>model olusturur.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Uygulama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2.3.17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Karar agacini gorsel olarak cizdirirr.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Uygulama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2.3.18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max_depth ile overfitting kontrolu yapar.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Uygulama</w:t>
            </w:r>
          </w:p>
        </w:tc>
      </w:tr>
    </w:tbl>
    <w:p w:rsidR="006D3AD3" w:rsidRDefault="006D3AD3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Karar agaci teorisini ve KNN uygulamasini bilmek.</w:t>
      </w:r>
    </w:p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6D3AD3" w:rsidRDefault="0071014D">
      <w:pPr>
        <w:pStyle w:val="ListeMaddemi"/>
      </w:pPr>
      <w:r>
        <w:rPr>
          <w:sz w:val="20"/>
        </w:rPr>
        <w:t>Kok, dal, yaprak kavramlarini.</w:t>
      </w:r>
    </w:p>
    <w:p w:rsidR="006D3AD3" w:rsidRDefault="0071014D">
      <w:pPr>
        <w:pStyle w:val="ListeMaddemi"/>
      </w:pPr>
      <w:r>
        <w:rPr>
          <w:sz w:val="20"/>
        </w:rPr>
        <w:t>fit/predict/score kullanimi.</w:t>
      </w:r>
    </w:p>
    <w:p w:rsidR="006D3AD3" w:rsidRDefault="0071014D">
      <w:pPr>
        <w:pStyle w:val="ListeMaddemi"/>
      </w:pPr>
      <w:r>
        <w:rPr>
          <w:sz w:val="20"/>
        </w:rPr>
        <w:t>Entropi ve information gain mantigini.</w:t>
      </w:r>
    </w:p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6D3AD3" w:rsidRDefault="0071014D">
      <w:pPr>
        <w:pStyle w:val="ListeMaddemi"/>
      </w:pPr>
      <w:r>
        <w:rPr>
          <w:sz w:val="20"/>
        </w:rPr>
        <w:t>Kod yazmanin cok zor oldugu sanilmasi (Scikit-learn cok basit).</w:t>
      </w:r>
    </w:p>
    <w:p w:rsidR="006D3AD3" w:rsidRDefault="0071014D">
      <w:pPr>
        <w:pStyle w:val="ListeMaddemi"/>
      </w:pPr>
      <w:r>
        <w:rPr>
          <w:sz w:val="20"/>
        </w:rPr>
        <w:t>Gorsellesstirmenin gereksiz oldugu</w:t>
      </w:r>
      <w:r>
        <w:rPr>
          <w:sz w:val="20"/>
        </w:rPr>
        <w:t xml:space="preserve"> dusuncesi.</w:t>
      </w:r>
    </w:p>
    <w:p w:rsidR="006D3AD3" w:rsidRDefault="0071014D">
      <w:pPr>
        <w:pStyle w:val="ListeMaddemi"/>
      </w:pPr>
      <w:r>
        <w:rPr>
          <w:sz w:val="20"/>
        </w:rPr>
        <w:t>max_depth in her zaman 3 olmasi gerektigii yanilgisi.</w:t>
      </w:r>
    </w:p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6D3AD3" w:rsidRDefault="0071014D">
      <w:pPr>
        <w:pStyle w:val="ListeMaddemi"/>
      </w:pPr>
      <w:r>
        <w:rPr>
          <w:sz w:val="20"/>
        </w:rPr>
        <w:t>Bilgisayar (Python + Scikit-learn kurulu)</w:t>
      </w:r>
    </w:p>
    <w:p w:rsidR="006D3AD3" w:rsidRDefault="0071014D">
      <w:pPr>
        <w:pStyle w:val="ListeMaddemi"/>
      </w:pPr>
      <w:r>
        <w:rPr>
          <w:sz w:val="20"/>
        </w:rPr>
        <w:t>PyCharm</w:t>
      </w:r>
    </w:p>
    <w:p w:rsidR="006D3AD3" w:rsidRDefault="0071014D">
      <w:pPr>
        <w:pStyle w:val="ListeMaddemi"/>
      </w:pPr>
      <w:r>
        <w:rPr>
          <w:sz w:val="20"/>
        </w:rPr>
        <w:t>Iris veri seti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E1  |  GİRME (ENGA</w:t>
            </w:r>
            <w:r>
              <w:rPr>
                <w:b/>
                <w:color w:val="FFFFFF"/>
                <w:sz w:val="28"/>
              </w:rPr>
              <w:t>GE)  —  Dikkat Çekme &amp; Merak Uyandırma</w:t>
            </w:r>
          </w:p>
        </w:tc>
      </w:tr>
    </w:tbl>
    <w:p w:rsidR="006D3AD3" w:rsidRDefault="006D3AD3"/>
    <w:p w:rsidR="006D3AD3" w:rsidRDefault="0071014D">
      <w:r>
        <w:rPr>
          <w:i/>
          <w:color w:val="2C6FAD"/>
          <w:sz w:val="20"/>
        </w:rPr>
        <w:t xml:space="preserve">  Süre: 5 dakika</w:t>
      </w:r>
    </w:p>
    <w:p w:rsidR="006D3AD3" w:rsidRDefault="0071014D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"Kagit uzerinde karar agaci cizdik. Simdi Python bunu bizim icin otomatik yapacak ve gorsel olarak gosterecek!"</w:t>
      </w:r>
    </w:p>
    <w:p w:rsidR="006D3AD3" w:rsidRDefault="0071014D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Mimarin cizdigii plani insaat makinesi ot</w:t>
      </w:r>
      <w:r>
        <w:rPr>
          <w:sz w:val="20"/>
        </w:rPr>
        <w:t>omatik yapmaasi gibi: Scikit-learn bizim kagit agacimizi otomatik ve optimal olusturur.</w:t>
      </w:r>
    </w:p>
    <w:p w:rsidR="006D3AD3" w:rsidRDefault="0071014D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6D3AD3" w:rsidRDefault="0071014D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DecisionTreeClassifier nasil kullanilir?</w:t>
      </w:r>
    </w:p>
    <w:p w:rsidR="006D3AD3" w:rsidRDefault="0071014D">
      <w:r>
        <w:rPr>
          <w:b/>
          <w:color w:val="2C6FAD"/>
          <w:sz w:val="20"/>
        </w:rPr>
        <w:t xml:space="preserve">  2. </w:t>
      </w:r>
      <w:r>
        <w:rPr>
          <w:sz w:val="20"/>
        </w:rPr>
        <w:t>max_depth ne ise yarar?</w:t>
      </w:r>
    </w:p>
    <w:p w:rsidR="006D3AD3" w:rsidRDefault="0071014D">
      <w:r>
        <w:rPr>
          <w:b/>
          <w:color w:val="2C6FAD"/>
          <w:sz w:val="20"/>
        </w:rPr>
        <w:t xml:space="preserve">  3. </w:t>
      </w:r>
      <w:r>
        <w:rPr>
          <w:sz w:val="20"/>
        </w:rPr>
        <w:t>Agac nasil gorsellestirilir?</w:t>
      </w:r>
    </w:p>
    <w:p w:rsidR="006D3AD3" w:rsidRDefault="0071014D">
      <w:pPr>
        <w:spacing w:before="200"/>
      </w:pPr>
      <w:r>
        <w:rPr>
          <w:b/>
          <w:color w:val="2C6FAD"/>
          <w:sz w:val="24"/>
        </w:rPr>
        <w:t xml:space="preserve">  Motivasyon Etkinliği: "Canli Karar Agaci"</w:t>
      </w:r>
    </w:p>
    <w:p w:rsidR="006D3AD3" w:rsidRDefault="0071014D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Scikit-learn ile karar agaci olusturma ve gorsellesstirme.</w:t>
      </w:r>
    </w:p>
    <w:p w:rsidR="006D3AD3" w:rsidRDefault="0071014D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Iris veri setinde karar agaci egitir ve plot_tree ile gorsellestirir. Ogrenciler kok dugumun hangi ozellik oldugunu bulur.</w:t>
      </w:r>
    </w:p>
    <w:p w:rsidR="006D3AD3" w:rsidRDefault="0071014D">
      <w:pPr>
        <w:spacing w:before="200"/>
      </w:pPr>
      <w:r>
        <w:rPr>
          <w:b/>
          <w:color w:val="2C6FAD"/>
          <w:sz w:val="24"/>
        </w:rPr>
        <w:t xml:space="preserve">  S</w:t>
      </w:r>
      <w:r>
        <w:rPr>
          <w:b/>
          <w:color w:val="2C6FAD"/>
          <w:sz w:val="24"/>
        </w:rPr>
        <w:t>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6D3AD3" w:rsidRDefault="0071014D">
            <w:r>
              <w:rPr>
                <w:sz w:val="20"/>
              </w:rPr>
              <w:t>max_depth=2 ve max_depth=10 agaclarinin gorsellerini karsilastirin. Hangisi daha anlasilir?</w:t>
            </w:r>
          </w:p>
        </w:tc>
      </w:tr>
    </w:tbl>
    <w:p w:rsidR="006D3AD3" w:rsidRDefault="006D3AD3"/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6D3AD3" w:rsidRDefault="006D3AD3"/>
    <w:p w:rsidR="006D3AD3" w:rsidRDefault="0071014D">
      <w:r>
        <w:rPr>
          <w:i/>
          <w:color w:val="007A7A"/>
          <w:sz w:val="20"/>
        </w:rPr>
        <w:t xml:space="preserve">  Süre: 10 dakika</w:t>
      </w:r>
    </w:p>
    <w:p w:rsidR="006D3AD3" w:rsidRDefault="0071014D">
      <w:pPr>
        <w:spacing w:before="200"/>
      </w:pPr>
      <w:r>
        <w:rPr>
          <w:b/>
          <w:color w:val="007A7A"/>
          <w:sz w:val="24"/>
        </w:rPr>
        <w:t xml:space="preserve">  Keşif Etkinliği: "Karar Agaci Kodlama"</w:t>
      </w:r>
    </w:p>
    <w:p w:rsidR="006D3AD3" w:rsidRDefault="0071014D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Uygulamali Calisma</w:t>
      </w:r>
    </w:p>
    <w:p w:rsidR="006D3AD3" w:rsidRDefault="0071014D">
      <w:r>
        <w:rPr>
          <w:b/>
          <w:color w:val="1B2A4A"/>
          <w:sz w:val="20"/>
        </w:rPr>
        <w:t xml:space="preserve">Amacı: </w:t>
      </w:r>
      <w:r>
        <w:rPr>
          <w:sz w:val="20"/>
        </w:rPr>
        <w:t>Karar agaci modeli olusturmak, egitmek ve gorsellesstirmek.</w:t>
      </w:r>
    </w:p>
    <w:p w:rsidR="006D3AD3" w:rsidRDefault="0071014D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Scikit-learn, Matplotlib</w:t>
      </w:r>
    </w:p>
    <w:p w:rsidR="006D3AD3" w:rsidRDefault="0071014D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6D3AD3" w:rsidRDefault="0071014D">
      <w:r>
        <w:rPr>
          <w:b/>
          <w:color w:val="007A7A"/>
          <w:sz w:val="20"/>
        </w:rPr>
        <w:t xml:space="preserve">  1. </w:t>
      </w:r>
      <w:r>
        <w:rPr>
          <w:sz w:val="20"/>
        </w:rPr>
        <w:t xml:space="preserve">from </w:t>
      </w:r>
      <w:r>
        <w:rPr>
          <w:sz w:val="20"/>
        </w:rPr>
        <w:t>sklearn.tree import DecisionTreeClassifier, plot_tree ile import edin.</w:t>
      </w:r>
    </w:p>
    <w:p w:rsidR="006D3AD3" w:rsidRDefault="0071014D">
      <w:r>
        <w:rPr>
          <w:b/>
          <w:color w:val="007A7A"/>
          <w:sz w:val="20"/>
        </w:rPr>
        <w:t xml:space="preserve">  2. </w:t>
      </w:r>
      <w:r>
        <w:rPr>
          <w:sz w:val="20"/>
        </w:rPr>
        <w:t>clf = DecisionTreeClassifier(max_depth=3) ile model olusturun.</w:t>
      </w:r>
    </w:p>
    <w:p w:rsidR="006D3AD3" w:rsidRDefault="0071014D">
      <w:r>
        <w:rPr>
          <w:b/>
          <w:color w:val="007A7A"/>
          <w:sz w:val="20"/>
        </w:rPr>
        <w:t xml:space="preserve">  3. </w:t>
      </w:r>
      <w:r>
        <w:rPr>
          <w:sz w:val="20"/>
        </w:rPr>
        <w:t>clf.fit(X_train, y_train) ile egitin.</w:t>
      </w:r>
    </w:p>
    <w:p w:rsidR="006D3AD3" w:rsidRDefault="0071014D">
      <w:r>
        <w:rPr>
          <w:b/>
          <w:color w:val="007A7A"/>
          <w:sz w:val="20"/>
        </w:rPr>
        <w:t xml:space="preserve">  4. </w:t>
      </w:r>
      <w:r>
        <w:rPr>
          <w:sz w:val="20"/>
        </w:rPr>
        <w:t>plot_tree(clf, feature_names=iris.feature_names, filled=True) ile gor</w:t>
      </w:r>
      <w:r>
        <w:rPr>
          <w:sz w:val="20"/>
        </w:rPr>
        <w:t>sellesstirin.</w:t>
      </w:r>
    </w:p>
    <w:p w:rsidR="006D3AD3" w:rsidRDefault="0071014D">
      <w:r>
        <w:rPr>
          <w:b/>
          <w:color w:val="007A7A"/>
          <w:sz w:val="20"/>
        </w:rPr>
        <w:t xml:space="preserve">  5. </w:t>
      </w:r>
      <w:r>
        <w:rPr>
          <w:sz w:val="20"/>
        </w:rPr>
        <w:t>Farkli max_depth degerlerini deneyin ve karsilastirin.</w:t>
      </w:r>
    </w:p>
    <w:p w:rsidR="006D3AD3" w:rsidRDefault="0071014D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ML muhendisi: karar agaci modeli kuran</w:t>
      </w:r>
    </w:p>
    <w:p w:rsidR="006D3AD3" w:rsidRDefault="0071014D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Kod dogrulugunu ve model kalitesini degerlendirir</w:t>
      </w:r>
    </w:p>
    <w:p w:rsidR="006D3AD3" w:rsidRDefault="0071014D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Gorsellestirilmis Karar Agaci Modeli</w:t>
      </w:r>
    </w:p>
    <w:p w:rsidR="006D3AD3" w:rsidRDefault="0071014D">
      <w:pPr>
        <w:spacing w:before="200"/>
      </w:pPr>
      <w:r>
        <w:rPr>
          <w:b/>
          <w:color w:val="007A7A"/>
          <w:sz w:val="24"/>
        </w:rPr>
        <w:t xml:space="preserve">  Araştırma </w:t>
      </w:r>
      <w:r>
        <w:rPr>
          <w:b/>
          <w:color w:val="007A7A"/>
          <w:sz w:val="24"/>
        </w:rPr>
        <w:t>Soruları</w:t>
      </w:r>
    </w:p>
    <w:p w:rsidR="006D3AD3" w:rsidRDefault="0071014D">
      <w:r>
        <w:rPr>
          <w:b/>
          <w:color w:val="007A7A"/>
          <w:sz w:val="20"/>
        </w:rPr>
        <w:t xml:space="preserve">  1. </w:t>
      </w:r>
      <w:r>
        <w:rPr>
          <w:sz w:val="20"/>
        </w:rPr>
        <w:t>Random Forest nedir?</w:t>
      </w:r>
    </w:p>
    <w:p w:rsidR="006D3AD3" w:rsidRDefault="0071014D">
      <w:r>
        <w:rPr>
          <w:b/>
          <w:color w:val="007A7A"/>
          <w:sz w:val="20"/>
        </w:rPr>
        <w:t xml:space="preserve">  2. </w:t>
      </w:r>
      <w:r>
        <w:rPr>
          <w:sz w:val="20"/>
        </w:rPr>
        <w:t>Gradient Boosting nedir?</w:t>
      </w:r>
    </w:p>
    <w:p w:rsidR="006D3AD3" w:rsidRDefault="0071014D">
      <w:r>
        <w:rPr>
          <w:b/>
          <w:color w:val="007A7A"/>
          <w:sz w:val="20"/>
        </w:rPr>
        <w:t xml:space="preserve">  3. </w:t>
      </w:r>
      <w:r>
        <w:rPr>
          <w:sz w:val="20"/>
        </w:rPr>
        <w:t>Feature importance nedir?</w:t>
      </w:r>
    </w:p>
    <w:p w:rsidR="006D3AD3" w:rsidRDefault="0071014D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max_depth OLMADAN agac olusturmayin (overfitting)! Baslangiic icin max_depth=3-5.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</w:t>
      </w:r>
      <w:r>
        <w:rPr>
          <w:color w:val="BDBDBD"/>
          <w:sz w:val="12"/>
        </w:rPr>
        <w:t>____________________________</w:t>
      </w:r>
    </w:p>
    <w:p w:rsidR="006D3AD3" w:rsidRDefault="0071014D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6D3AD3" w:rsidRDefault="0071014D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6D3AD3" w:rsidRDefault="006D3AD3"/>
    <w:p w:rsidR="006D3AD3" w:rsidRDefault="0071014D">
      <w:r>
        <w:rPr>
          <w:i/>
          <w:color w:val="E65C00"/>
          <w:sz w:val="20"/>
        </w:rPr>
        <w:t xml:space="preserve">  Süre: 12 dakika</w:t>
      </w:r>
    </w:p>
    <w:p w:rsidR="006D3AD3" w:rsidRDefault="0071014D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288"/>
        <w:gridCol w:w="2128"/>
        <w:gridCol w:w="3299"/>
        <w:gridCol w:w="2139"/>
      </w:tblGrid>
      <w:tr w:rsidR="006D3AD3">
        <w:trPr>
          <w:jc w:val="center"/>
        </w:trPr>
        <w:tc>
          <w:tcPr>
            <w:tcW w:w="2409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6D3AD3">
        <w:trPr>
          <w:jc w:val="center"/>
        </w:trPr>
        <w:tc>
          <w:tcPr>
            <w:tcW w:w="2409" w:type="dxa"/>
          </w:tcPr>
          <w:p w:rsidR="006D3AD3" w:rsidRDefault="0071014D">
            <w:r>
              <w:rPr>
                <w:sz w:val="18"/>
              </w:rPr>
              <w:t>DecisionTreeClassifier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Scikit-learn karar agaci siniflandirici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 xml:space="preserve">from sklearn.tree import </w:t>
            </w:r>
            <w:r>
              <w:rPr>
                <w:sz w:val="18"/>
              </w:rPr>
              <w:t>DecisionTreeClassifier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Kod ornegi</w:t>
            </w:r>
          </w:p>
        </w:tc>
      </w:tr>
      <w:tr w:rsidR="006D3AD3">
        <w:trPr>
          <w:jc w:val="center"/>
        </w:trPr>
        <w:tc>
          <w:tcPr>
            <w:tcW w:w="2409" w:type="dxa"/>
          </w:tcPr>
          <w:p w:rsidR="006D3AD3" w:rsidRDefault="0071014D">
            <w:r>
              <w:rPr>
                <w:sz w:val="18"/>
              </w:rPr>
              <w:t>max_depth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Agacin maksimum derinligi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Overfitting kontrolu icin sinir kooyma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max_depth karsilastirma</w:t>
            </w:r>
          </w:p>
        </w:tc>
      </w:tr>
      <w:tr w:rsidR="006D3AD3">
        <w:trPr>
          <w:jc w:val="center"/>
        </w:trPr>
        <w:tc>
          <w:tcPr>
            <w:tcW w:w="2409" w:type="dxa"/>
          </w:tcPr>
          <w:p w:rsidR="006D3AD3" w:rsidRDefault="0071014D">
            <w:r>
              <w:rPr>
                <w:sz w:val="18"/>
              </w:rPr>
              <w:t>plot_tree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Karar agacini gorsel olarak cizdiren fonksiyon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plot_tree(clf, filled=True)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Agac gorseli</w:t>
            </w:r>
          </w:p>
        </w:tc>
      </w:tr>
      <w:tr w:rsidR="006D3AD3">
        <w:trPr>
          <w:jc w:val="center"/>
        </w:trPr>
        <w:tc>
          <w:tcPr>
            <w:tcW w:w="2409" w:type="dxa"/>
          </w:tcPr>
          <w:p w:rsidR="006D3AD3" w:rsidRDefault="0071014D">
            <w:r>
              <w:rPr>
                <w:sz w:val="18"/>
              </w:rPr>
              <w:t>feature_importances_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Her ozelligin agactaki onem derecesi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clf.feature_importances_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Onem grafigi</w:t>
            </w:r>
          </w:p>
        </w:tc>
      </w:tr>
      <w:tr w:rsidR="006D3AD3">
        <w:trPr>
          <w:jc w:val="center"/>
        </w:trPr>
        <w:tc>
          <w:tcPr>
            <w:tcW w:w="2409" w:type="dxa"/>
          </w:tcPr>
          <w:p w:rsidR="006D3AD3" w:rsidRDefault="0071014D">
            <w:r>
              <w:rPr>
                <w:sz w:val="18"/>
              </w:rPr>
              <w:t>criterion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Bolme kriteri: gini veya entropy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DecisionTreeClassifier(criterion='entropy')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Kriter secimi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6D3AD3" w:rsidRDefault="0071014D">
      <w:r>
        <w:rPr>
          <w:sz w:val="20"/>
        </w:rPr>
        <w:t>Scikit-learn ile karar agaci olusturmak KNN kadar basittir: m</w:t>
      </w:r>
      <w:r>
        <w:rPr>
          <w:sz w:val="20"/>
        </w:rPr>
        <w:t>odel olustur (DecisionTreeClassifier), egit (fit), tahmin yap (predict). Ek olarak max_depth ile agac derinligini sinirlayin.</w:t>
      </w:r>
    </w:p>
    <w:p w:rsidR="006D3AD3" w:rsidRDefault="0071014D">
      <w:r>
        <w:rPr>
          <w:sz w:val="20"/>
        </w:rPr>
        <w:t>plot_tree fonksiyonu, egitilmis karar agacini gorsel olarak cizdirir. filled=True parametresi siniflari renklendirir, feature_name</w:t>
      </w:r>
      <w:r>
        <w:rPr>
          <w:sz w:val="20"/>
        </w:rPr>
        <w:t>s ozellik isimlerini gosterir. Bu gorsel, modelin nasil karar verdiigiini insanlara aciklar.</w:t>
      </w:r>
    </w:p>
    <w:p w:rsidR="006D3AD3" w:rsidRDefault="0071014D">
      <w:r>
        <w:rPr>
          <w:sz w:val="20"/>
        </w:rPr>
        <w:t>feature_importances_, her ozelligin karar surecindeki onemini gosterir (0 ile 1 arasi, toplam 1). Iris veri setinde genellikle petal length ve petal width en oneml</w:t>
      </w:r>
      <w:r>
        <w:rPr>
          <w:sz w:val="20"/>
        </w:rPr>
        <w:t>i ozelliklerdir.</w:t>
      </w:r>
    </w:p>
    <w:p w:rsidR="006D3AD3" w:rsidRDefault="0071014D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D3AD3">
        <w:trPr>
          <w:jc w:val="center"/>
        </w:trPr>
        <w:tc>
          <w:tcPr>
            <w:tcW w:w="3213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Model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DecisionTreeClassifier(max_depth=3)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3 seviye agac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Gorsel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plot_tree(clf, filled=True)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Renkli agac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Onem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clf.feature_importances_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[0.02, 0.0, 0.56, 0.42]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max_depth=None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Sinirsiz derinlik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Overfitting riski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6D3AD3" w:rsidRDefault="0071014D">
      <w:pPr>
        <w:pStyle w:val="ListeMaddemi"/>
      </w:pPr>
      <w:r>
        <w:rPr>
          <w:sz w:val="20"/>
        </w:rPr>
        <w:t>plot_tree ciktisi</w:t>
      </w:r>
    </w:p>
    <w:p w:rsidR="006D3AD3" w:rsidRDefault="0071014D">
      <w:pPr>
        <w:pStyle w:val="ListeMaddemi"/>
      </w:pPr>
      <w:r>
        <w:rPr>
          <w:sz w:val="20"/>
        </w:rPr>
        <w:t>max_depth=2 vs max_depth=10</w:t>
      </w:r>
    </w:p>
    <w:p w:rsidR="006D3AD3" w:rsidRDefault="0071014D">
      <w:pPr>
        <w:pStyle w:val="ListeMaddemi"/>
      </w:pPr>
      <w:r>
        <w:rPr>
          <w:sz w:val="20"/>
        </w:rPr>
        <w:t>Feature importance cubuk grafigi</w:t>
      </w:r>
    </w:p>
    <w:p w:rsidR="006D3AD3" w:rsidRDefault="0071014D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6D3AD3" w:rsidRDefault="0071014D">
      <w:r>
        <w:rPr>
          <w:b/>
          <w:color w:val="E65C00"/>
          <w:sz w:val="20"/>
        </w:rPr>
        <w:t xml:space="preserve">  1. </w:t>
      </w:r>
      <w:r>
        <w:rPr>
          <w:sz w:val="20"/>
        </w:rPr>
        <w:t>DecisionTreeClassifier = Otomaatik agac oluşturucu</w:t>
      </w:r>
    </w:p>
    <w:p w:rsidR="006D3AD3" w:rsidRDefault="0071014D">
      <w:r>
        <w:rPr>
          <w:b/>
          <w:color w:val="E65C00"/>
          <w:sz w:val="20"/>
        </w:rPr>
        <w:t xml:space="preserve">  2. </w:t>
      </w:r>
      <w:r>
        <w:rPr>
          <w:sz w:val="20"/>
        </w:rPr>
        <w:t>max_depth = Boy siniri: agaci</w:t>
      </w:r>
      <w:r>
        <w:rPr>
          <w:sz w:val="20"/>
        </w:rPr>
        <w:t xml:space="preserve"> sinirlar</w:t>
      </w:r>
    </w:p>
    <w:p w:rsidR="006D3AD3" w:rsidRDefault="0071014D">
      <w:r>
        <w:rPr>
          <w:b/>
          <w:color w:val="E65C00"/>
          <w:sz w:val="20"/>
        </w:rPr>
        <w:t xml:space="preserve">  3. </w:t>
      </w:r>
      <w:r>
        <w:rPr>
          <w:sz w:val="20"/>
        </w:rPr>
        <w:t>plot_tree = Agacin fotograffi: gorunur kilar</w:t>
      </w:r>
    </w:p>
    <w:p w:rsidR="006D3AD3" w:rsidRDefault="0071014D">
      <w:r>
        <w:rPr>
          <w:b/>
          <w:color w:val="E65C00"/>
          <w:sz w:val="20"/>
        </w:rPr>
        <w:t xml:space="preserve">  4. </w:t>
      </w:r>
      <w:r>
        <w:rPr>
          <w:sz w:val="20"/>
        </w:rPr>
        <w:t>feature_importances_ = Ogrenci karnesi: hangi ders onemli</w:t>
      </w:r>
    </w:p>
    <w:p w:rsidR="006D3AD3" w:rsidRDefault="0071014D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6D3AD3" w:rsidRDefault="0071014D">
      <w:pPr>
        <w:pStyle w:val="ListeMaddemi"/>
      </w:pPr>
      <w:r>
        <w:rPr>
          <w:sz w:val="20"/>
        </w:rPr>
        <w:lastRenderedPageBreak/>
        <w:t>max_depth neden gerekli? - Overfitting i onlemek icin agac derinligini sinirlar.</w:t>
      </w:r>
    </w:p>
    <w:p w:rsidR="006D3AD3" w:rsidRDefault="0071014D">
      <w:pPr>
        <w:pStyle w:val="ListeMaddemi"/>
      </w:pPr>
      <w:r>
        <w:rPr>
          <w:sz w:val="20"/>
        </w:rPr>
        <w:t xml:space="preserve">plot_tree neden onemli? - </w:t>
      </w:r>
      <w:r>
        <w:rPr>
          <w:sz w:val="20"/>
        </w:rPr>
        <w:t>Modelin karar mantigini gorsel olarak gosterir.</w:t>
      </w:r>
    </w:p>
    <w:p w:rsidR="006D3AD3" w:rsidRDefault="0071014D">
      <w:pPr>
        <w:pStyle w:val="ListeMaddemi"/>
      </w:pPr>
      <w:r>
        <w:rPr>
          <w:sz w:val="20"/>
        </w:rPr>
        <w:t>feature_importances_ ne gosterir? - Her ozelligin siniflandirmadaki onem derecesini.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E4  |  DERİNLEŞTİRME (ELABORATE)  —  Tra</w:t>
            </w:r>
            <w:r>
              <w:rPr>
                <w:b/>
                <w:color w:val="FFFFFF"/>
                <w:sz w:val="28"/>
              </w:rPr>
              <w:t>nsfer &amp; Pekiştirme</w:t>
            </w:r>
          </w:p>
        </w:tc>
      </w:tr>
    </w:tbl>
    <w:p w:rsidR="006D3AD3" w:rsidRDefault="006D3AD3"/>
    <w:p w:rsidR="006D3AD3" w:rsidRDefault="0071014D">
      <w:r>
        <w:rPr>
          <w:i/>
          <w:color w:val="6A1B9A"/>
          <w:sz w:val="20"/>
        </w:rPr>
        <w:t xml:space="preserve">  Süre: 10 dakika</w:t>
      </w:r>
    </w:p>
    <w:p w:rsidR="006D3AD3" w:rsidRDefault="0071014D">
      <w:pPr>
        <w:spacing w:before="200"/>
      </w:pPr>
      <w:r>
        <w:rPr>
          <w:b/>
          <w:color w:val="6A1B9A"/>
          <w:sz w:val="24"/>
        </w:rPr>
        <w:t xml:space="preserve">  Uygulama Etkinliği: "Karar Agaci Optimizasyonu"</w:t>
      </w:r>
    </w:p>
    <w:p w:rsidR="006D3AD3" w:rsidRDefault="0071014D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6D3AD3" w:rsidRDefault="0071014D">
      <w:r>
        <w:rPr>
          <w:b/>
          <w:color w:val="1B2A4A"/>
          <w:sz w:val="20"/>
        </w:rPr>
        <w:t xml:space="preserve">Amacı: </w:t>
      </w:r>
      <w:r>
        <w:rPr>
          <w:sz w:val="20"/>
        </w:rPr>
        <w:t>max_depth ve criterion ile karar agacini optimize etmek.</w:t>
      </w:r>
    </w:p>
    <w:p w:rsidR="006D3AD3" w:rsidRDefault="0071014D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6D3AD3" w:rsidRDefault="0071014D">
      <w:r>
        <w:rPr>
          <w:b/>
          <w:color w:val="6A1B9A"/>
          <w:sz w:val="20"/>
        </w:rPr>
        <w:t xml:space="preserve">  1. </w:t>
      </w:r>
      <w:r>
        <w:rPr>
          <w:sz w:val="20"/>
        </w:rPr>
        <w:t>max_depth=1,2,3,4,5,None icin modeller olusturun.</w:t>
      </w:r>
    </w:p>
    <w:p w:rsidR="006D3AD3" w:rsidRDefault="0071014D">
      <w:r>
        <w:rPr>
          <w:b/>
          <w:color w:val="6A1B9A"/>
          <w:sz w:val="20"/>
        </w:rPr>
        <w:t xml:space="preserve">  2. </w:t>
      </w:r>
      <w:r>
        <w:rPr>
          <w:sz w:val="20"/>
        </w:rPr>
        <w:t>Her model icin egitim ve test dogruluugunu hesaplayin.</w:t>
      </w:r>
    </w:p>
    <w:p w:rsidR="006D3AD3" w:rsidRDefault="0071014D">
      <w:r>
        <w:rPr>
          <w:b/>
          <w:color w:val="6A1B9A"/>
          <w:sz w:val="20"/>
        </w:rPr>
        <w:t xml:space="preserve">  3. </w:t>
      </w:r>
      <w:r>
        <w:rPr>
          <w:sz w:val="20"/>
        </w:rPr>
        <w:t>max_depth vs accuracy grafigi cizin.</w:t>
      </w:r>
    </w:p>
    <w:p w:rsidR="006D3AD3" w:rsidRDefault="0071014D">
      <w:r>
        <w:rPr>
          <w:b/>
          <w:color w:val="6A1B9A"/>
          <w:sz w:val="20"/>
        </w:rPr>
        <w:t xml:space="preserve">  4. </w:t>
      </w:r>
      <w:r>
        <w:rPr>
          <w:sz w:val="20"/>
        </w:rPr>
        <w:t>criterion='gini' ve 'entropy' karsilastirin.</w:t>
      </w:r>
    </w:p>
    <w:p w:rsidR="006D3AD3" w:rsidRDefault="0071014D">
      <w:r>
        <w:rPr>
          <w:b/>
          <w:color w:val="6A1B9A"/>
          <w:sz w:val="20"/>
        </w:rPr>
        <w:t xml:space="preserve">  5. </w:t>
      </w:r>
      <w:r>
        <w:rPr>
          <w:sz w:val="20"/>
        </w:rPr>
        <w:t>En iyi modeli secin ve agaci gorsellesstirin.</w:t>
      </w:r>
    </w:p>
    <w:p w:rsidR="006D3AD3" w:rsidRDefault="0071014D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Karar Agaci Optimizasyon Raporu</w:t>
      </w:r>
    </w:p>
    <w:p w:rsidR="006D3AD3" w:rsidRDefault="0071014D">
      <w:pPr>
        <w:spacing w:before="200"/>
      </w:pPr>
      <w:r>
        <w:rPr>
          <w:b/>
          <w:color w:val="6A1B9A"/>
          <w:sz w:val="24"/>
        </w:rPr>
        <w:t xml:space="preserve">  Transfer </w:t>
      </w:r>
      <w:r>
        <w:rPr>
          <w:b/>
          <w:color w:val="6A1B9A"/>
          <w:sz w:val="24"/>
        </w:rPr>
        <w:t>Soruları</w:t>
      </w:r>
    </w:p>
    <w:p w:rsidR="006D3AD3" w:rsidRDefault="0071014D">
      <w:r>
        <w:rPr>
          <w:b/>
          <w:color w:val="6A1B9A"/>
          <w:sz w:val="20"/>
        </w:rPr>
        <w:t xml:space="preserve">  1. </w:t>
      </w:r>
      <w:r>
        <w:rPr>
          <w:sz w:val="20"/>
        </w:rPr>
        <w:t>Ensemble yontemleri nedir?</w:t>
      </w:r>
    </w:p>
    <w:p w:rsidR="006D3AD3" w:rsidRDefault="0071014D">
      <w:r>
        <w:rPr>
          <w:b/>
          <w:color w:val="6A1B9A"/>
          <w:sz w:val="20"/>
        </w:rPr>
        <w:t xml:space="preserve">  2. </w:t>
      </w:r>
      <w:r>
        <w:rPr>
          <w:sz w:val="20"/>
        </w:rPr>
        <w:t>Pruning (budama) nasil yapilir?</w:t>
      </w:r>
    </w:p>
    <w:p w:rsidR="006D3AD3" w:rsidRDefault="0071014D">
      <w:r>
        <w:rPr>
          <w:b/>
          <w:color w:val="6A1B9A"/>
          <w:sz w:val="20"/>
        </w:rPr>
        <w:t xml:space="preserve">  3. </w:t>
      </w:r>
      <w:r>
        <w:rPr>
          <w:sz w:val="20"/>
        </w:rPr>
        <w:t>XGBoost nedir?</w:t>
      </w:r>
    </w:p>
    <w:p w:rsidR="006D3AD3" w:rsidRDefault="0071014D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Optimizasyon, Istatistik, Yazilim Muhendisligi</w:t>
      </w:r>
    </w:p>
    <w:p w:rsidR="006D3AD3" w:rsidRDefault="0071014D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6D3AD3" w:rsidRDefault="0071014D">
            <w:r>
              <w:rPr>
                <w:sz w:val="20"/>
              </w:rPr>
              <w:t>max_depth=None ile model olusturuldu. Egitim %100, test %85. max_</w:t>
            </w:r>
            <w:r>
              <w:rPr>
                <w:sz w:val="20"/>
              </w:rPr>
              <w:t>depth=4 ile: egitim %96, test %93. Hangisi daha iyi ve neden?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Cozum: max_depth=4 daha iyi! Genelleme kapasitesi yuksek, overfitting dusuk. Test dogruluugu onemli.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 xml:space="preserve">Feature importance grafigi olusturun ve en onemli ozelligin hangisi </w:t>
      </w:r>
      <w:r>
        <w:rPr>
          <w:sz w:val="20"/>
        </w:rPr>
        <w:t>oldugunu aciklaayin.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6D3AD3" w:rsidRDefault="006D3AD3"/>
    <w:p w:rsidR="006D3AD3" w:rsidRDefault="0071014D">
      <w:r>
        <w:rPr>
          <w:i/>
          <w:color w:val="2E7D32"/>
          <w:sz w:val="20"/>
        </w:rPr>
        <w:t xml:space="preserve">  Süre: 8 dakika</w:t>
      </w:r>
    </w:p>
    <w:p w:rsidR="006D3AD3" w:rsidRDefault="0071014D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6D3AD3" w:rsidRDefault="0071014D">
      <w:r>
        <w:rPr>
          <w:sz w:val="20"/>
        </w:rPr>
        <w:t xml:space="preserve">  ☐  DecisionTreeClassifier kullanabiliyorum.</w:t>
      </w:r>
    </w:p>
    <w:p w:rsidR="006D3AD3" w:rsidRDefault="0071014D">
      <w:r>
        <w:rPr>
          <w:sz w:val="20"/>
        </w:rPr>
        <w:t xml:space="preserve">  ☐  max_depth ile overfitting kontrolu yapabiliyorum.</w:t>
      </w:r>
    </w:p>
    <w:p w:rsidR="006D3AD3" w:rsidRDefault="0071014D">
      <w:r>
        <w:rPr>
          <w:sz w:val="20"/>
        </w:rPr>
        <w:t xml:space="preserve">  ☐  plot_tree ile agaci gorsellestirebiliyorum.</w:t>
      </w:r>
    </w:p>
    <w:p w:rsidR="006D3AD3" w:rsidRDefault="0071014D">
      <w:r>
        <w:rPr>
          <w:sz w:val="20"/>
        </w:rPr>
        <w:t xml:space="preserve">  ☐  feature_importances_ yorumlaayabiliyorum.</w:t>
      </w:r>
    </w:p>
    <w:p w:rsidR="006D3AD3" w:rsidRDefault="0071014D">
      <w:r>
        <w:rPr>
          <w:sz w:val="20"/>
        </w:rPr>
        <w:t xml:space="preserve">  ☐  criterion secimi yapabiliyorum.</w:t>
      </w:r>
    </w:p>
    <w:p w:rsidR="006D3AD3" w:rsidRDefault="0071014D">
      <w:pPr>
        <w:spacing w:before="200"/>
      </w:pPr>
      <w:r>
        <w:rPr>
          <w:b/>
          <w:color w:val="2E7D32"/>
          <w:sz w:val="24"/>
        </w:rPr>
        <w:lastRenderedPageBreak/>
        <w:t xml:space="preserve">  Öz Değerlendirme Soruları</w:t>
      </w:r>
    </w:p>
    <w:p w:rsidR="006D3AD3" w:rsidRDefault="0071014D">
      <w:r>
        <w:rPr>
          <w:b/>
          <w:color w:val="2E7D32"/>
          <w:sz w:val="20"/>
        </w:rPr>
        <w:t xml:space="preserve">  1. </w:t>
      </w:r>
      <w:r>
        <w:rPr>
          <w:sz w:val="20"/>
        </w:rPr>
        <w:t>Karar agaci modeli kurabiliiiyor mu</w:t>
      </w:r>
      <w:r>
        <w:rPr>
          <w:sz w:val="20"/>
        </w:rPr>
        <w:t>yum?</w:t>
      </w:r>
    </w:p>
    <w:p w:rsidR="006D3AD3" w:rsidRDefault="0071014D">
      <w:r>
        <w:rPr>
          <w:b/>
          <w:color w:val="2E7D32"/>
          <w:sz w:val="20"/>
        </w:rPr>
        <w:t xml:space="preserve">  2. </w:t>
      </w:r>
      <w:r>
        <w:rPr>
          <w:sz w:val="20"/>
        </w:rPr>
        <w:t>max_depth secimini biliiyor muyum?</w:t>
      </w:r>
    </w:p>
    <w:p w:rsidR="006D3AD3" w:rsidRDefault="0071014D">
      <w:r>
        <w:rPr>
          <w:b/>
          <w:color w:val="2E7D32"/>
          <w:sz w:val="20"/>
        </w:rPr>
        <w:t xml:space="preserve">  3. </w:t>
      </w:r>
      <w:r>
        <w:rPr>
          <w:sz w:val="20"/>
        </w:rPr>
        <w:t>Agac gorselini yorumlaayabiliiyor muyum?</w:t>
      </w:r>
    </w:p>
    <w:p w:rsidR="006D3AD3" w:rsidRDefault="0071014D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D3AD3">
        <w:trPr>
          <w:jc w:val="center"/>
        </w:trPr>
        <w:tc>
          <w:tcPr>
            <w:tcW w:w="3213" w:type="dxa"/>
            <w:shd w:val="clear" w:color="auto" w:fill="2E7D32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max_depth ne yapar?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Agac derinligini sinirlar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plot_tree ne yapar?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Agaci gorsel olarak cizer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filled=True ne yapar?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Siniflari renklendirir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criterion secenekleri?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gini veya entropy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feature_importances_ ne gosterir?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Ozellik onem dereceleri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6D3AD3" w:rsidRDefault="0071014D">
      <w:r>
        <w:rPr>
          <w:b/>
          <w:color w:val="2E7D32"/>
          <w:sz w:val="20"/>
        </w:rPr>
        <w:t>Açık Uçlu:</w:t>
      </w:r>
    </w:p>
    <w:p w:rsidR="006D3AD3" w:rsidRDefault="0071014D">
      <w:r>
        <w:rPr>
          <w:b/>
          <w:color w:val="2E7D32"/>
          <w:sz w:val="20"/>
        </w:rPr>
        <w:t xml:space="preserve">  1. </w:t>
      </w:r>
      <w:r>
        <w:rPr>
          <w:sz w:val="20"/>
        </w:rPr>
        <w:t>Karar agaci neden yorumlanabilir?</w:t>
      </w:r>
    </w:p>
    <w:p w:rsidR="006D3AD3" w:rsidRDefault="0071014D">
      <w:r>
        <w:rPr>
          <w:b/>
          <w:color w:val="2E7D32"/>
          <w:sz w:val="20"/>
        </w:rPr>
        <w:t xml:space="preserve">  2. </w:t>
      </w:r>
      <w:r>
        <w:rPr>
          <w:sz w:val="20"/>
        </w:rPr>
        <w:t xml:space="preserve">Random Forest tek agactan </w:t>
      </w:r>
      <w:r>
        <w:rPr>
          <w:sz w:val="20"/>
        </w:rPr>
        <w:t>neden iyi?</w:t>
      </w:r>
    </w:p>
    <w:p w:rsidR="006D3AD3" w:rsidRDefault="0071014D">
      <w:r>
        <w:rPr>
          <w:b/>
          <w:color w:val="2E7D32"/>
          <w:sz w:val="20"/>
        </w:rPr>
        <w:t xml:space="preserve">  3. </w:t>
      </w:r>
      <w:r>
        <w:rPr>
          <w:sz w:val="20"/>
        </w:rPr>
        <w:t>Karar agaci haangi problemlerde iyi calisir?</w:t>
      </w:r>
    </w:p>
    <w:p w:rsidR="006D3AD3" w:rsidRDefault="0071014D">
      <w:r>
        <w:rPr>
          <w:b/>
          <w:color w:val="2E7D32"/>
          <w:sz w:val="20"/>
        </w:rPr>
        <w:t>Eleştirel Düşünme:</w:t>
      </w:r>
    </w:p>
    <w:p w:rsidR="006D3AD3" w:rsidRDefault="0071014D">
      <w:r>
        <w:rPr>
          <w:b/>
          <w:color w:val="2E7D32"/>
          <w:sz w:val="20"/>
        </w:rPr>
        <w:t xml:space="preserve">  1. </w:t>
      </w:r>
      <w:r>
        <w:rPr>
          <w:sz w:val="20"/>
        </w:rPr>
        <w:t>Yorumlanabilirlik mi performans mi?</w:t>
      </w:r>
    </w:p>
    <w:p w:rsidR="006D3AD3" w:rsidRDefault="0071014D">
      <w:r>
        <w:rPr>
          <w:b/>
          <w:color w:val="2E7D32"/>
          <w:sz w:val="20"/>
        </w:rPr>
        <w:t xml:space="preserve">  2. </w:t>
      </w:r>
      <w:r>
        <w:rPr>
          <w:sz w:val="20"/>
        </w:rPr>
        <w:t>Tek agac yeterli mi?</w:t>
      </w:r>
    </w:p>
    <w:p w:rsidR="006D3AD3" w:rsidRDefault="0071014D">
      <w:r>
        <w:rPr>
          <w:b/>
          <w:color w:val="2E7D32"/>
          <w:sz w:val="20"/>
        </w:rPr>
        <w:t xml:space="preserve">  3. </w:t>
      </w:r>
      <w:r>
        <w:rPr>
          <w:sz w:val="20"/>
        </w:rPr>
        <w:t>Otomatik optimizasyon mumkun mu?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</w:t>
      </w:r>
      <w:r>
        <w:rPr>
          <w:color w:val="BDBDBD"/>
          <w:sz w:val="12"/>
        </w:rPr>
        <w:t>_________</w:t>
      </w:r>
    </w:p>
    <w:p w:rsidR="006D3AD3" w:rsidRDefault="0071014D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6D3AD3" w:rsidRDefault="0071014D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C62828"/>
          <w:sz w:val="24"/>
        </w:rPr>
        <w:t xml:space="preserve">  Adım Adım Uygulama: "Karar Agaci Kodlama Uygulamasi"</w:t>
      </w:r>
    </w:p>
    <w:p w:rsidR="006D3AD3" w:rsidRDefault="0071014D">
      <w:r>
        <w:rPr>
          <w:b/>
          <w:color w:val="1B2A4A"/>
          <w:sz w:val="20"/>
        </w:rPr>
        <w:t xml:space="preserve">Hedef: </w:t>
      </w:r>
      <w:r>
        <w:rPr>
          <w:sz w:val="20"/>
        </w:rPr>
        <w:t>Karar agaci modeli kurmak, gorsellesstirmek ve optimize etmek.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D3AD3">
        <w:trPr>
          <w:jc w:val="center"/>
        </w:trPr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1. Import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 xml:space="preserve">DecisionTreeClassifier ve </w:t>
            </w:r>
            <w:r>
              <w:rPr>
                <w:sz w:val="18"/>
              </w:rPr>
              <w:t>plot_tree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Hazirlik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2. Model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max_depth=3 ile model olusturun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Tanim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3. Egitim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fit ile egitiin, score ile degerlenddirin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Ogrenme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4. Gorsel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plot_tree ile agaci cizdirin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Gorsellesstirme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5. Optimize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Farkli max_depth degerleriini deneyin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Optimizasyon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Karar agaci calisiyor, gorsellestirilmis ve optimize edilmis.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6D3AD3" w:rsidRDefault="0071014D">
      <w:pPr>
        <w:spacing w:before="200"/>
      </w:pPr>
      <w:r>
        <w:rPr>
          <w:b/>
          <w:color w:val="C62828"/>
          <w:sz w:val="24"/>
        </w:rPr>
        <w:t xml:space="preserve">  Canlı Demo: "Canli Karar Agaci Kodlama"</w:t>
      </w:r>
    </w:p>
    <w:p w:rsidR="006D3AD3" w:rsidRDefault="0071014D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DecisionTreeClassifier i canl</w:t>
      </w:r>
      <w:r>
        <w:rPr>
          <w:sz w:val="20"/>
        </w:rPr>
        <w:t>i kodlar ve gorsellestirir.</w:t>
      </w:r>
    </w:p>
    <w:p w:rsidR="006D3AD3" w:rsidRDefault="0071014D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karar agaci modelini kurar.</w:t>
      </w:r>
    </w:p>
    <w:p w:rsidR="006D3AD3" w:rsidRDefault="0071014D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max_depth MUTLAKA belirleyin!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6D3AD3" w:rsidRDefault="0071014D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D3AD3">
        <w:trPr>
          <w:jc w:val="center"/>
        </w:trPr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max_depth=3 ile karar agaci kurun ve dogruluugunu yazdirin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plot_tree ile agaci gorsellesstirin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5 farkli max_depth icin karsilastirmali analiz yapin</w:t>
            </w:r>
          </w:p>
        </w:tc>
      </w:tr>
    </w:tbl>
    <w:p w:rsidR="006D3AD3" w:rsidRDefault="006D3AD3"/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6D3AD3" w:rsidRDefault="0071014D">
      <w:pPr>
        <w:spacing w:before="200"/>
      </w:pPr>
      <w:r>
        <w:rPr>
          <w:b/>
          <w:color w:val="C62828"/>
          <w:sz w:val="24"/>
        </w:rPr>
        <w:t xml:space="preserve">  Vaka Çalışması: "Overfitting Tespiti"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6D3AD3" w:rsidRDefault="0071014D">
            <w:r>
              <w:rPr>
                <w:sz w:val="20"/>
              </w:rPr>
              <w:t>Model egitim accuracy %100, test %70. Agac 20 seviye derin. Plot_tree ile goruntulendiginde binlerce yaprak goruluyor. Cozum?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>Beklene</w:t>
      </w:r>
      <w:r>
        <w:rPr>
          <w:b/>
          <w:color w:val="1B2A4A"/>
          <w:sz w:val="20"/>
        </w:rPr>
        <w:t xml:space="preserve">n Çıktı: </w:t>
      </w:r>
      <w:r>
        <w:rPr>
          <w:sz w:val="20"/>
        </w:rPr>
        <w:t>max_depth=5 ile tekrar egitin. Agac basitlesiir, test accuracy yukselir. Budama (pruning) uygulaayin.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6D3AD3" w:rsidRDefault="0071014D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6D3AD3" w:rsidRDefault="0071014D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6D3AD3" w:rsidRDefault="0071014D">
      <w:r>
        <w:rPr>
          <w:sz w:val="20"/>
        </w:rPr>
        <w:t xml:space="preserve">Scikit-learn </w:t>
      </w:r>
      <w:r>
        <w:rPr>
          <w:sz w:val="20"/>
        </w:rPr>
        <w:t>ile karar agaci modeli kurduk, plot_tree ile gorsellesstirdik ve max_depth ile optimize ettik.</w:t>
      </w:r>
    </w:p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6D3AD3">
        <w:trPr>
          <w:jc w:val="center"/>
        </w:trPr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DecisionTreeClassifier</w:t>
            </w:r>
          </w:p>
        </w:tc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max_depth</w:t>
            </w:r>
          </w:p>
        </w:tc>
      </w:tr>
      <w:tr w:rsidR="006D3AD3">
        <w:trPr>
          <w:jc w:val="center"/>
        </w:trPr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plot_tree</w:t>
            </w:r>
          </w:p>
        </w:tc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feature_importances_</w:t>
            </w:r>
          </w:p>
        </w:tc>
      </w:tr>
      <w:tr w:rsidR="006D3AD3">
        <w:trPr>
          <w:jc w:val="center"/>
        </w:trPr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criterion</w:t>
            </w:r>
          </w:p>
        </w:tc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gini</w:t>
            </w:r>
          </w:p>
        </w:tc>
      </w:tr>
      <w:tr w:rsidR="006D3AD3">
        <w:trPr>
          <w:jc w:val="center"/>
        </w:trPr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entropy</w:t>
            </w:r>
          </w:p>
        </w:tc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Budama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6D3AD3" w:rsidRDefault="0071014D">
      <w:r>
        <w:rPr>
          <w:sz w:val="20"/>
        </w:rPr>
        <w:t>Karar agacini tamamladik; bir sonraki derste Naive Bayes algoritmasina geciyoruz.</w:t>
      </w:r>
    </w:p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6D3AD3" w:rsidRDefault="0071014D">
            <w:r>
              <w:rPr>
                <w:sz w:val="20"/>
              </w:rPr>
              <w:t>Gorev: Karar agaci modeli kurun, plot_tree ile gorsellesstirin ve feature_importances_ grafigi cizin.</w:t>
            </w:r>
            <w:r>
              <w:rPr>
                <w:sz w:val="20"/>
              </w:rPr>
              <w:br/>
              <w:t>Teslim: Sonraki ders.</w:t>
            </w:r>
            <w:r>
              <w:rPr>
                <w:sz w:val="20"/>
              </w:rPr>
              <w:br/>
              <w:t>Kriter: Agac gorseli + onem</w:t>
            </w:r>
            <w:r>
              <w:rPr>
                <w:sz w:val="20"/>
              </w:rPr>
              <w:t xml:space="preserve"> grafigi + kisa yorum.</w:t>
            </w:r>
          </w:p>
        </w:tc>
      </w:tr>
    </w:tbl>
    <w:p w:rsidR="006D3AD3" w:rsidRDefault="006D3AD3"/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6D3AD3" w:rsidRDefault="0071014D">
      <w:pPr>
        <w:pStyle w:val="ListeMaddemi"/>
      </w:pPr>
      <w:r>
        <w:rPr>
          <w:sz w:val="20"/>
        </w:rPr>
        <w:t>Scikit-learn tree modulu dokumantasyonunu acin.</w:t>
      </w:r>
    </w:p>
    <w:p w:rsidR="006D3AD3" w:rsidRDefault="0071014D">
      <w:pPr>
        <w:pStyle w:val="ListeMaddemi"/>
      </w:pPr>
      <w:r>
        <w:rPr>
          <w:sz w:val="20"/>
        </w:rPr>
        <w:t>plot_tree icin Matplotlib ayarlaarini test</w:t>
      </w:r>
      <w:r>
        <w:rPr>
          <w:sz w:val="20"/>
        </w:rPr>
        <w:t xml:space="preserve"> edin.</w:t>
      </w:r>
    </w:p>
    <w:p w:rsidR="006D3AD3" w:rsidRDefault="0071014D">
      <w:pPr>
        <w:pStyle w:val="ListeMaddemi"/>
      </w:pPr>
      <w:r>
        <w:rPr>
          <w:sz w:val="20"/>
        </w:rPr>
        <w:t>max_depth karsilastirma tablosu hazirlaayin.</w:t>
      </w:r>
    </w:p>
    <w:p w:rsidR="006D3AD3" w:rsidRDefault="0071014D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6D3AD3">
        <w:trPr>
          <w:jc w:val="center"/>
        </w:trPr>
        <w:tc>
          <w:tcPr>
            <w:tcW w:w="4819" w:type="dxa"/>
            <w:shd w:val="clear" w:color="auto" w:fill="1B2A4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6D3AD3">
        <w:trPr>
          <w:jc w:val="center"/>
        </w:trPr>
        <w:tc>
          <w:tcPr>
            <w:tcW w:w="4819" w:type="dxa"/>
          </w:tcPr>
          <w:p w:rsidR="006D3AD3" w:rsidRDefault="0071014D">
            <w:r>
              <w:rPr>
                <w:sz w:val="18"/>
              </w:rPr>
              <w:t>plot_tree cok kucuk</w:t>
            </w:r>
          </w:p>
        </w:tc>
        <w:tc>
          <w:tcPr>
            <w:tcW w:w="4819" w:type="dxa"/>
          </w:tcPr>
          <w:p w:rsidR="006D3AD3" w:rsidRDefault="0071014D">
            <w:r>
              <w:rPr>
                <w:sz w:val="18"/>
              </w:rPr>
              <w:t>figsize=(20,10) ile buyutun</w:t>
            </w:r>
          </w:p>
        </w:tc>
      </w:tr>
      <w:tr w:rsidR="006D3AD3">
        <w:trPr>
          <w:jc w:val="center"/>
        </w:trPr>
        <w:tc>
          <w:tcPr>
            <w:tcW w:w="4819" w:type="dxa"/>
          </w:tcPr>
          <w:p w:rsidR="006D3AD3" w:rsidRDefault="0071014D">
            <w:r>
              <w:rPr>
                <w:sz w:val="18"/>
              </w:rPr>
              <w:t>Agac cok karmasik</w:t>
            </w:r>
          </w:p>
        </w:tc>
        <w:tc>
          <w:tcPr>
            <w:tcW w:w="4819" w:type="dxa"/>
          </w:tcPr>
          <w:p w:rsidR="006D3AD3" w:rsidRDefault="0071014D">
            <w:r>
              <w:rPr>
                <w:sz w:val="18"/>
              </w:rPr>
              <w:t>max_depth dusuurun</w:t>
            </w:r>
          </w:p>
        </w:tc>
      </w:tr>
      <w:tr w:rsidR="006D3AD3">
        <w:trPr>
          <w:jc w:val="center"/>
        </w:trPr>
        <w:tc>
          <w:tcPr>
            <w:tcW w:w="4819" w:type="dxa"/>
          </w:tcPr>
          <w:p w:rsidR="006D3AD3" w:rsidRDefault="0071014D">
            <w:r>
              <w:rPr>
                <w:sz w:val="18"/>
              </w:rPr>
              <w:t>Gorseel kaydedilemiyor</w:t>
            </w:r>
          </w:p>
        </w:tc>
        <w:tc>
          <w:tcPr>
            <w:tcW w:w="4819" w:type="dxa"/>
          </w:tcPr>
          <w:p w:rsidR="006D3AD3" w:rsidRDefault="0071014D">
            <w:r>
              <w:rPr>
                <w:sz w:val="18"/>
              </w:rPr>
              <w:t xml:space="preserve">plt.savefig('agac.png', dpi=150, </w:t>
            </w:r>
            <w:r>
              <w:rPr>
                <w:sz w:val="18"/>
              </w:rPr>
              <w:t>bbox_inches='tight') kullanin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 %20, Uygulama %80.</w:t>
      </w:r>
    </w:p>
    <w:p w:rsidR="006D3AD3" w:rsidRDefault="0071014D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6D3AD3" w:rsidRDefault="0071014D">
            <w:r>
              <w:rPr>
                <w:sz w:val="20"/>
              </w:rPr>
              <w:t>plot_tree calismiiyorsa export_text ile metin ciktisini gosterin.</w:t>
            </w:r>
          </w:p>
        </w:tc>
      </w:tr>
    </w:tbl>
    <w:p w:rsidR="006D3AD3" w:rsidRDefault="006D3AD3"/>
    <w:p w:rsidR="006D3AD3" w:rsidRDefault="0071014D">
      <w:r>
        <w:br w:type="page"/>
      </w:r>
    </w:p>
    <w:p w:rsidR="006D3AD3" w:rsidRDefault="0071014D">
      <w:pPr>
        <w:jc w:val="center"/>
      </w:pPr>
      <w:r>
        <w:rPr>
          <w:b/>
          <w:color w:val="1B2A4A"/>
          <w:sz w:val="36"/>
        </w:rPr>
        <w:lastRenderedPageBreak/>
        <w:t>━━━  15. SAAT  ━━━</w:t>
      </w:r>
    </w:p>
    <w:p w:rsidR="006D3AD3" w:rsidRDefault="0071014D">
      <w:pPr>
        <w:jc w:val="center"/>
      </w:pPr>
      <w:r>
        <w:rPr>
          <w:color w:val="2C6FAD"/>
          <w:sz w:val="32"/>
        </w:rPr>
        <w:t>Naive Bayes Algoritmasi Teorisi</w:t>
      </w:r>
    </w:p>
    <w:p w:rsidR="006D3AD3" w:rsidRDefault="006D3AD3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Naive Bayes algoritmasinin calisma mantigini ve Bayes teoreemini anlar.</w:t>
      </w:r>
    </w:p>
    <w:p w:rsidR="006D3AD3" w:rsidRDefault="006D3AD3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D3AD3">
        <w:trPr>
          <w:jc w:val="center"/>
        </w:trPr>
        <w:tc>
          <w:tcPr>
            <w:tcW w:w="3213" w:type="dxa"/>
            <w:shd w:val="clear" w:color="auto" w:fill="1B2A4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2.3.19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Bayes teoremini aciklar.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Bilgi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2.3.20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Naive (saf) varsayimini tanimlar.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Bilgi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2.3.21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 xml:space="preserve">Naive </w:t>
            </w:r>
            <w:r>
              <w:rPr>
                <w:sz w:val="18"/>
              </w:rPr>
              <w:t>Bayes in siniflandirmada nasil kullanildigini aciklar.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Bilgi</w:t>
            </w:r>
          </w:p>
        </w:tc>
      </w:tr>
    </w:tbl>
    <w:p w:rsidR="006D3AD3" w:rsidRDefault="006D3AD3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Siniflandirma kavrami, KNN ve karar agaci bilgisi.</w:t>
      </w:r>
    </w:p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6D3AD3" w:rsidRDefault="0071014D">
      <w:pPr>
        <w:pStyle w:val="ListeMaddemi"/>
      </w:pPr>
      <w:r>
        <w:rPr>
          <w:sz w:val="20"/>
        </w:rPr>
        <w:t>Olasilik kavramini.</w:t>
      </w:r>
    </w:p>
    <w:p w:rsidR="006D3AD3" w:rsidRDefault="0071014D">
      <w:pPr>
        <w:pStyle w:val="ListeMaddemi"/>
      </w:pPr>
      <w:r>
        <w:rPr>
          <w:sz w:val="20"/>
        </w:rPr>
        <w:t>Siniflandirma surecini.</w:t>
      </w:r>
    </w:p>
    <w:p w:rsidR="006D3AD3" w:rsidRDefault="0071014D">
      <w:pPr>
        <w:pStyle w:val="ListeMaddemi"/>
      </w:pPr>
      <w:r>
        <w:rPr>
          <w:sz w:val="20"/>
        </w:rPr>
        <w:t>Egitim ve</w:t>
      </w:r>
      <w:r>
        <w:rPr>
          <w:sz w:val="20"/>
        </w:rPr>
        <w:t xml:space="preserve"> tahmin kavramlarini.</w:t>
      </w:r>
    </w:p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6D3AD3" w:rsidRDefault="0071014D">
      <w:pPr>
        <w:pStyle w:val="ListeMaddemi"/>
      </w:pPr>
      <w:r>
        <w:rPr>
          <w:sz w:val="20"/>
        </w:rPr>
        <w:t>Naive (saf) in algoritmmaanin kotuu oldugu anlamina geldigii sanilmasi.</w:t>
      </w:r>
    </w:p>
    <w:p w:rsidR="006D3AD3" w:rsidRDefault="0071014D">
      <w:pPr>
        <w:pStyle w:val="ListeMaddemi"/>
      </w:pPr>
      <w:r>
        <w:rPr>
          <w:sz w:val="20"/>
        </w:rPr>
        <w:t>Olasilik hesabinin cok zor oldugu dusuncesi.</w:t>
      </w:r>
    </w:p>
    <w:p w:rsidR="006D3AD3" w:rsidRDefault="0071014D">
      <w:pPr>
        <w:pStyle w:val="ListeMaddemi"/>
      </w:pPr>
      <w:r>
        <w:rPr>
          <w:sz w:val="20"/>
        </w:rPr>
        <w:t>Naive Bayes in sadece metin icin kullanildigii yanilgisi.</w:t>
      </w:r>
    </w:p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6D3AD3" w:rsidRDefault="0071014D">
      <w:pPr>
        <w:pStyle w:val="ListeMaddemi"/>
      </w:pPr>
      <w:r>
        <w:rPr>
          <w:sz w:val="20"/>
        </w:rPr>
        <w:t>Bilgisay</w:t>
      </w:r>
      <w:r>
        <w:rPr>
          <w:sz w:val="20"/>
        </w:rPr>
        <w:t>ar</w:t>
      </w:r>
    </w:p>
    <w:p w:rsidR="006D3AD3" w:rsidRDefault="0071014D">
      <w:pPr>
        <w:pStyle w:val="ListeMaddemi"/>
      </w:pPr>
      <w:r>
        <w:rPr>
          <w:sz w:val="20"/>
        </w:rPr>
        <w:t>Tahta/Projeksiyon</w:t>
      </w:r>
    </w:p>
    <w:p w:rsidR="006D3AD3" w:rsidRDefault="0071014D">
      <w:pPr>
        <w:pStyle w:val="ListeMaddemi"/>
      </w:pPr>
      <w:r>
        <w:rPr>
          <w:sz w:val="20"/>
        </w:rPr>
        <w:t>Olasilik ornekleri</w:t>
      </w:r>
    </w:p>
    <w:p w:rsidR="006D3AD3" w:rsidRDefault="0071014D">
      <w:pPr>
        <w:pStyle w:val="ListeMaddemi"/>
      </w:pPr>
      <w:r>
        <w:rPr>
          <w:sz w:val="20"/>
        </w:rPr>
        <w:t>Bayes teoremi gorselleri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6D3AD3" w:rsidRDefault="006D3AD3"/>
    <w:p w:rsidR="006D3AD3" w:rsidRDefault="0071014D">
      <w:r>
        <w:rPr>
          <w:i/>
          <w:color w:val="2C6FAD"/>
          <w:sz w:val="20"/>
        </w:rPr>
        <w:t xml:space="preserve">  Süre: 5 dakika</w:t>
      </w:r>
    </w:p>
    <w:p w:rsidR="006D3AD3" w:rsidRDefault="0071014D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 xml:space="preserve">"E-posta </w:t>
      </w:r>
      <w:r>
        <w:rPr>
          <w:sz w:val="20"/>
        </w:rPr>
        <w:t>geldi: Ucretsiz iPhone kazandiniz! Bu spam mi? Beyniniz otomatik olarak olasilik hesaplar. Naive Bayes de ayni isi matematiksel yapar."</w:t>
      </w:r>
    </w:p>
    <w:p w:rsidR="006D3AD3" w:rsidRDefault="0071014D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Doktorun belirtilere bakarak en olasi hastaligi teshis etmesi gibi: verilen ozelliklere bakarak</w:t>
      </w:r>
      <w:r>
        <w:rPr>
          <w:sz w:val="20"/>
        </w:rPr>
        <w:t xml:space="preserve"> en olasi sinifi belirler.</w:t>
      </w:r>
    </w:p>
    <w:p w:rsidR="006D3AD3" w:rsidRDefault="0071014D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6D3AD3" w:rsidRDefault="0071014D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Olasilik nedir?</w:t>
      </w:r>
    </w:p>
    <w:p w:rsidR="006D3AD3" w:rsidRDefault="0071014D">
      <w:r>
        <w:rPr>
          <w:b/>
          <w:color w:val="2C6FAD"/>
          <w:sz w:val="20"/>
        </w:rPr>
        <w:t xml:space="preserve">  2. </w:t>
      </w:r>
      <w:r>
        <w:rPr>
          <w:sz w:val="20"/>
        </w:rPr>
        <w:t>Kosuullu olasilik ne demektir?</w:t>
      </w:r>
    </w:p>
    <w:p w:rsidR="006D3AD3" w:rsidRDefault="0071014D">
      <w:r>
        <w:rPr>
          <w:b/>
          <w:color w:val="2C6FAD"/>
          <w:sz w:val="20"/>
        </w:rPr>
        <w:t xml:space="preserve">  3. </w:t>
      </w:r>
      <w:r>
        <w:rPr>
          <w:sz w:val="20"/>
        </w:rPr>
        <w:t>Bayes teoremi ne yapar?</w:t>
      </w:r>
    </w:p>
    <w:p w:rsidR="006D3AD3" w:rsidRDefault="0071014D">
      <w:pPr>
        <w:spacing w:before="200"/>
      </w:pPr>
      <w:r>
        <w:rPr>
          <w:b/>
          <w:color w:val="2C6FAD"/>
          <w:sz w:val="24"/>
        </w:rPr>
        <w:t xml:space="preserve">  Motivasyon Etkinliği: "Olasilik Hesabi"</w:t>
      </w:r>
    </w:p>
    <w:p w:rsidR="006D3AD3" w:rsidRDefault="0071014D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Basit olasilik hesabi ile siniflandirma.</w:t>
      </w:r>
    </w:p>
    <w:p w:rsidR="006D3AD3" w:rsidRDefault="0071014D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bir t</w:t>
      </w:r>
      <w:r>
        <w:rPr>
          <w:sz w:val="20"/>
        </w:rPr>
        <w:t>orba icinde 7 kirmizi 3 mavi top var der. 'Rastgele cekilen topun kirmizi olma olasiligi nedir?' sorusu ile baaslar. Sonra kosuullu olasilik ornegine gecer.</w:t>
      </w:r>
    </w:p>
    <w:p w:rsidR="006D3AD3" w:rsidRDefault="0071014D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6D3AD3" w:rsidRDefault="0071014D">
            <w:r>
              <w:rPr>
                <w:sz w:val="20"/>
              </w:rPr>
              <w:t>Bir e-postada 'ucretsiz', 'kazan', 'tikla' kelimeleri var. Bu e-postanin</w:t>
            </w:r>
            <w:r>
              <w:rPr>
                <w:sz w:val="20"/>
              </w:rPr>
              <w:t xml:space="preserve"> spam olma olasiligi nedir?</w:t>
            </w:r>
          </w:p>
        </w:tc>
      </w:tr>
    </w:tbl>
    <w:p w:rsidR="006D3AD3" w:rsidRDefault="006D3AD3"/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6D3AD3" w:rsidRDefault="006D3AD3"/>
    <w:p w:rsidR="006D3AD3" w:rsidRDefault="0071014D">
      <w:r>
        <w:rPr>
          <w:i/>
          <w:color w:val="007A7A"/>
          <w:sz w:val="20"/>
        </w:rPr>
        <w:t xml:space="preserve">  Süre: 10 dakika</w:t>
      </w:r>
    </w:p>
    <w:p w:rsidR="006D3AD3" w:rsidRDefault="0071014D">
      <w:pPr>
        <w:spacing w:before="200"/>
      </w:pPr>
      <w:r>
        <w:rPr>
          <w:b/>
          <w:color w:val="007A7A"/>
          <w:sz w:val="24"/>
        </w:rPr>
        <w:t xml:space="preserve">  Keşif Etkinliği: "Bayes Teoremi Calismasi"</w:t>
      </w:r>
    </w:p>
    <w:p w:rsidR="006D3AD3" w:rsidRDefault="0071014D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Calisma</w:t>
      </w:r>
    </w:p>
    <w:p w:rsidR="006D3AD3" w:rsidRDefault="0071014D">
      <w:r>
        <w:rPr>
          <w:b/>
          <w:color w:val="1B2A4A"/>
          <w:sz w:val="20"/>
        </w:rPr>
        <w:t xml:space="preserve">Amacı: </w:t>
      </w:r>
      <w:r>
        <w:rPr>
          <w:sz w:val="20"/>
        </w:rPr>
        <w:t>Bayes teoremini anlamak ve elle hesap yapmak.</w:t>
      </w:r>
    </w:p>
    <w:p w:rsidR="006D3AD3" w:rsidRDefault="0071014D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Kagit, kalem, hesap makinesi, ornek veri</w:t>
      </w:r>
    </w:p>
    <w:p w:rsidR="006D3AD3" w:rsidRDefault="0071014D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6D3AD3" w:rsidRDefault="0071014D">
      <w:r>
        <w:rPr>
          <w:b/>
          <w:color w:val="007A7A"/>
          <w:sz w:val="20"/>
        </w:rPr>
        <w:t xml:space="preserve">  1. </w:t>
      </w:r>
      <w:r>
        <w:rPr>
          <w:sz w:val="20"/>
        </w:rPr>
        <w:t>Basit olasilik hesabi yapin (top cekme).</w:t>
      </w:r>
    </w:p>
    <w:p w:rsidR="006D3AD3" w:rsidRDefault="0071014D">
      <w:r>
        <w:rPr>
          <w:b/>
          <w:color w:val="007A7A"/>
          <w:sz w:val="20"/>
        </w:rPr>
        <w:t xml:space="preserve">  2. </w:t>
      </w:r>
      <w:r>
        <w:rPr>
          <w:sz w:val="20"/>
        </w:rPr>
        <w:t>Kosullu olasilik kavramini ogrenin: P(A|B).</w:t>
      </w:r>
    </w:p>
    <w:p w:rsidR="006D3AD3" w:rsidRDefault="0071014D">
      <w:r>
        <w:rPr>
          <w:b/>
          <w:color w:val="007A7A"/>
          <w:sz w:val="20"/>
        </w:rPr>
        <w:t xml:space="preserve">  3. </w:t>
      </w:r>
      <w:r>
        <w:rPr>
          <w:sz w:val="20"/>
        </w:rPr>
        <w:t xml:space="preserve">Bayes formulu: P(A|B) = P(B|A) </w:t>
      </w:r>
      <w:r>
        <w:rPr>
          <w:sz w:val="20"/>
        </w:rPr>
        <w:t>* P(A) / P(B).</w:t>
      </w:r>
    </w:p>
    <w:p w:rsidR="006D3AD3" w:rsidRDefault="0071014D">
      <w:r>
        <w:rPr>
          <w:b/>
          <w:color w:val="007A7A"/>
          <w:sz w:val="20"/>
        </w:rPr>
        <w:t xml:space="preserve">  4. </w:t>
      </w:r>
      <w:r>
        <w:rPr>
          <w:sz w:val="20"/>
        </w:rPr>
        <w:t>Spam ornegi ile Bayes hesabi yapin.</w:t>
      </w:r>
    </w:p>
    <w:p w:rsidR="006D3AD3" w:rsidRDefault="0071014D">
      <w:r>
        <w:rPr>
          <w:b/>
          <w:color w:val="007A7A"/>
          <w:sz w:val="20"/>
        </w:rPr>
        <w:t xml:space="preserve">  5. </w:t>
      </w:r>
      <w:r>
        <w:rPr>
          <w:sz w:val="20"/>
        </w:rPr>
        <w:t>Naive (bagimsizlik) varsayimini aciklaayin.</w:t>
      </w:r>
    </w:p>
    <w:p w:rsidR="006D3AD3" w:rsidRDefault="0071014D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Istatistikci: olasilik hesaplayan</w:t>
      </w:r>
    </w:p>
    <w:p w:rsidR="006D3AD3" w:rsidRDefault="0071014D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Hesap dogrrulugunu ve kavram anlayisini degerlendirir</w:t>
      </w:r>
    </w:p>
    <w:p w:rsidR="006D3AD3" w:rsidRDefault="0071014D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Bayes Hesap Defteri</w:t>
      </w:r>
    </w:p>
    <w:p w:rsidR="006D3AD3" w:rsidRDefault="0071014D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6D3AD3" w:rsidRDefault="0071014D">
      <w:r>
        <w:rPr>
          <w:b/>
          <w:color w:val="007A7A"/>
          <w:sz w:val="20"/>
        </w:rPr>
        <w:t xml:space="preserve">  1. </w:t>
      </w:r>
      <w:r>
        <w:rPr>
          <w:sz w:val="20"/>
        </w:rPr>
        <w:t>Thomas Bayes kimdir?</w:t>
      </w:r>
    </w:p>
    <w:p w:rsidR="006D3AD3" w:rsidRDefault="0071014D">
      <w:r>
        <w:rPr>
          <w:b/>
          <w:color w:val="007A7A"/>
          <w:sz w:val="20"/>
        </w:rPr>
        <w:t xml:space="preserve">  2. </w:t>
      </w:r>
      <w:r>
        <w:rPr>
          <w:sz w:val="20"/>
        </w:rPr>
        <w:t>Bayesci istatistik nedir?</w:t>
      </w:r>
    </w:p>
    <w:p w:rsidR="006D3AD3" w:rsidRDefault="0071014D">
      <w:r>
        <w:rPr>
          <w:b/>
          <w:color w:val="007A7A"/>
          <w:sz w:val="20"/>
        </w:rPr>
        <w:t xml:space="preserve">  3. </w:t>
      </w:r>
      <w:r>
        <w:rPr>
          <w:sz w:val="20"/>
        </w:rPr>
        <w:t>Naive Bayes varyantlari (Gaussian, Multinomial, Bernoulli)?</w:t>
      </w:r>
    </w:p>
    <w:p w:rsidR="006D3AD3" w:rsidRDefault="0071014D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Naive = Bagimsizlik varsayimi (ozellikler birbirinddeen bagimsiz). Gercekte bu nadiren</w:t>
      </w:r>
      <w:r>
        <w:rPr>
          <w:sz w:val="20"/>
        </w:rPr>
        <w:t xml:space="preserve"> dogrudur ama yine de iyi calisir!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6D3AD3" w:rsidRDefault="0071014D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6D3AD3" w:rsidRDefault="0071014D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6D3AD3" w:rsidRDefault="006D3AD3"/>
    <w:p w:rsidR="006D3AD3" w:rsidRDefault="0071014D">
      <w:r>
        <w:rPr>
          <w:i/>
          <w:color w:val="E65C00"/>
          <w:sz w:val="20"/>
        </w:rPr>
        <w:t xml:space="preserve">  Süre: 12 dakika</w:t>
      </w:r>
    </w:p>
    <w:p w:rsidR="006D3AD3" w:rsidRDefault="0071014D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6D3AD3">
        <w:trPr>
          <w:jc w:val="center"/>
        </w:trPr>
        <w:tc>
          <w:tcPr>
            <w:tcW w:w="2409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6D3AD3">
        <w:trPr>
          <w:jc w:val="center"/>
        </w:trPr>
        <w:tc>
          <w:tcPr>
            <w:tcW w:w="2409" w:type="dxa"/>
          </w:tcPr>
          <w:p w:rsidR="006D3AD3" w:rsidRDefault="0071014D">
            <w:r>
              <w:rPr>
                <w:sz w:val="18"/>
              </w:rPr>
              <w:t xml:space="preserve">Bayes </w:t>
            </w:r>
            <w:r>
              <w:rPr>
                <w:sz w:val="18"/>
              </w:rPr>
              <w:t>Teoremi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Kosullu olasilik hesaplama formulu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P(A|B) = P(B|A)*P(A)/P(B)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Bayes formulu gorseli</w:t>
            </w:r>
          </w:p>
        </w:tc>
      </w:tr>
      <w:tr w:rsidR="006D3AD3">
        <w:trPr>
          <w:jc w:val="center"/>
        </w:trPr>
        <w:tc>
          <w:tcPr>
            <w:tcW w:w="2409" w:type="dxa"/>
          </w:tcPr>
          <w:p w:rsidR="006D3AD3" w:rsidRDefault="0071014D">
            <w:r>
              <w:rPr>
                <w:sz w:val="18"/>
              </w:rPr>
              <w:t>Prior (Oncul)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Sinifin veri setindeki orani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P(Spam) = 0.3 (veri setinin %30 u spam)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Prior ornegi</w:t>
            </w:r>
          </w:p>
        </w:tc>
      </w:tr>
      <w:tr w:rsidR="006D3AD3">
        <w:trPr>
          <w:jc w:val="center"/>
        </w:trPr>
        <w:tc>
          <w:tcPr>
            <w:tcW w:w="2409" w:type="dxa"/>
          </w:tcPr>
          <w:p w:rsidR="006D3AD3" w:rsidRDefault="0071014D">
            <w:r>
              <w:rPr>
                <w:sz w:val="18"/>
              </w:rPr>
              <w:t>Likelihood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Ozelligin sinifa kosuullu olasiligi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P('ucretsiz'|Spam) =</w:t>
            </w:r>
            <w:r>
              <w:rPr>
                <w:sz w:val="18"/>
              </w:rPr>
              <w:t xml:space="preserve"> 0.8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Likelihood ornegi</w:t>
            </w:r>
          </w:p>
        </w:tc>
      </w:tr>
      <w:tr w:rsidR="006D3AD3">
        <w:trPr>
          <w:jc w:val="center"/>
        </w:trPr>
        <w:tc>
          <w:tcPr>
            <w:tcW w:w="2409" w:type="dxa"/>
          </w:tcPr>
          <w:p w:rsidR="006D3AD3" w:rsidRDefault="0071014D">
            <w:r>
              <w:rPr>
                <w:sz w:val="18"/>
              </w:rPr>
              <w:t>Posterior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Hesaplanan sonuc olasiligi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P(Spam|'ucretsiz') = ?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Posterior hesabi</w:t>
            </w:r>
          </w:p>
        </w:tc>
      </w:tr>
      <w:tr w:rsidR="006D3AD3">
        <w:trPr>
          <w:jc w:val="center"/>
        </w:trPr>
        <w:tc>
          <w:tcPr>
            <w:tcW w:w="2409" w:type="dxa"/>
          </w:tcPr>
          <w:p w:rsidR="006D3AD3" w:rsidRDefault="0071014D">
            <w:r>
              <w:rPr>
                <w:sz w:val="18"/>
              </w:rPr>
              <w:t>Naive Varsayim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Ozelliklerin birbirinddeen bagimsiz oldugu varsayimi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P(x1,x2|C) = P(x1|C)*P(x2|C)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Bagimsizlik gorseli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6D3AD3" w:rsidRDefault="0071014D">
      <w:r>
        <w:rPr>
          <w:sz w:val="20"/>
        </w:rPr>
        <w:t xml:space="preserve">Bayes Teoremi, </w:t>
      </w:r>
      <w:r>
        <w:rPr>
          <w:sz w:val="20"/>
        </w:rPr>
        <w:t>kosuullu olasilik hesaplama yontemidir: bir olayin gerceklesme olasiiligini baska bir olayin bilgisine dayanarak gunceller. P(Sinif|Ozellikler) = P(Ozellikler|Sinif) * P(Sinif) / P(Ozellikler).</w:t>
      </w:r>
    </w:p>
    <w:p w:rsidR="006D3AD3" w:rsidRDefault="0071014D">
      <w:r>
        <w:rPr>
          <w:sz w:val="20"/>
        </w:rPr>
        <w:t>Naive (saf) varsayim: tum ozellikler birbirinddeen bagimsizdir</w:t>
      </w:r>
      <w:r>
        <w:rPr>
          <w:sz w:val="20"/>
        </w:rPr>
        <w:t>. Bu varsayim genellikle dogru degildir (orn. boy ve kilo bagimsiz degil) ama algoritma buna ragmen pratikte cok iyi sonuclar verir. Bu yuzden 'naive but effective' (saf ama etkili) denir.</w:t>
      </w:r>
    </w:p>
    <w:p w:rsidR="006D3AD3" w:rsidRDefault="0071014D">
      <w:r>
        <w:rPr>
          <w:sz w:val="20"/>
        </w:rPr>
        <w:t>Naive Bayes siniflandirmasi: her sinif icin posterior olasiligi hes</w:t>
      </w:r>
      <w:r>
        <w:rPr>
          <w:sz w:val="20"/>
        </w:rPr>
        <w:t>apla, en yuksek olasiliga sahip sinifi sec. Hizli, basit ve ozellikle metin siniflandirmada (spam filtresi, duygu analizi) cok basarilidir.</w:t>
      </w:r>
    </w:p>
    <w:p w:rsidR="006D3AD3" w:rsidRDefault="0071014D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D3AD3">
        <w:trPr>
          <w:jc w:val="center"/>
        </w:trPr>
        <w:tc>
          <w:tcPr>
            <w:tcW w:w="3213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Spam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P(Spam|'ucretsiz')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Olasilik hesabi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Prior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 xml:space="preserve">Verinin %30 </w:t>
            </w:r>
            <w:r>
              <w:rPr>
                <w:sz w:val="18"/>
              </w:rPr>
              <w:t>u spam -&gt; P(Spam)=0.3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Oncul bilgi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Naive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P(ucretsiz,tikla|Spam) = P(ucretsiz|Spam) * P(tikla|Spam)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Bagimsizlik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Sonuc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P(Spam|veri) &gt; P(Normal|veri) -&gt; SPAM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Siniflandirma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6D3AD3" w:rsidRDefault="0071014D">
      <w:pPr>
        <w:pStyle w:val="ListeMaddemi"/>
      </w:pPr>
      <w:r>
        <w:rPr>
          <w:sz w:val="20"/>
        </w:rPr>
        <w:t>Bayes teoremi formul gorseli</w:t>
      </w:r>
    </w:p>
    <w:p w:rsidR="006D3AD3" w:rsidRDefault="0071014D">
      <w:pPr>
        <w:pStyle w:val="ListeMaddemi"/>
      </w:pPr>
      <w:r>
        <w:rPr>
          <w:sz w:val="20"/>
        </w:rPr>
        <w:t>Spam siniflandirma akis semasi</w:t>
      </w:r>
    </w:p>
    <w:p w:rsidR="006D3AD3" w:rsidRDefault="0071014D">
      <w:pPr>
        <w:pStyle w:val="ListeMaddemi"/>
      </w:pPr>
      <w:r>
        <w:rPr>
          <w:sz w:val="20"/>
        </w:rPr>
        <w:t>Prior-Likelihood-Posterior iliskisi</w:t>
      </w:r>
    </w:p>
    <w:p w:rsidR="006D3AD3" w:rsidRDefault="0071014D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6D3AD3" w:rsidRDefault="0071014D">
      <w:r>
        <w:rPr>
          <w:b/>
          <w:color w:val="E65C00"/>
          <w:sz w:val="20"/>
        </w:rPr>
        <w:t xml:space="preserve">  1. </w:t>
      </w:r>
      <w:r>
        <w:rPr>
          <w:sz w:val="20"/>
        </w:rPr>
        <w:t>Bayes = Dedektif: kanilara bakarak supheli belirler</w:t>
      </w:r>
    </w:p>
    <w:p w:rsidR="006D3AD3" w:rsidRDefault="0071014D">
      <w:r>
        <w:rPr>
          <w:b/>
          <w:color w:val="E65C00"/>
          <w:sz w:val="20"/>
        </w:rPr>
        <w:t xml:space="preserve">  2. </w:t>
      </w:r>
      <w:r>
        <w:rPr>
          <w:sz w:val="20"/>
        </w:rPr>
        <w:t>Prior = On yargi: onceki bilgi</w:t>
      </w:r>
    </w:p>
    <w:p w:rsidR="006D3AD3" w:rsidRDefault="0071014D">
      <w:r>
        <w:rPr>
          <w:b/>
          <w:color w:val="E65C00"/>
          <w:sz w:val="20"/>
        </w:rPr>
        <w:t xml:space="preserve">  3. </w:t>
      </w:r>
      <w:r>
        <w:rPr>
          <w:sz w:val="20"/>
        </w:rPr>
        <w:t>Likelihood = Kanit gucu: kanit ne kadar guclu</w:t>
      </w:r>
    </w:p>
    <w:p w:rsidR="006D3AD3" w:rsidRDefault="0071014D">
      <w:r>
        <w:rPr>
          <w:b/>
          <w:color w:val="E65C00"/>
          <w:sz w:val="20"/>
        </w:rPr>
        <w:t xml:space="preserve">  4. </w:t>
      </w:r>
      <w:r>
        <w:rPr>
          <w:sz w:val="20"/>
        </w:rPr>
        <w:t>Naive = Saf varsayim: her kanit bagimsiz</w:t>
      </w:r>
    </w:p>
    <w:p w:rsidR="006D3AD3" w:rsidRDefault="0071014D">
      <w:pPr>
        <w:spacing w:before="200"/>
      </w:pPr>
      <w:r>
        <w:rPr>
          <w:b/>
          <w:color w:val="E65C00"/>
          <w:sz w:val="24"/>
        </w:rPr>
        <w:lastRenderedPageBreak/>
        <w:t xml:space="preserve">  Öğr</w:t>
      </w:r>
      <w:r>
        <w:rPr>
          <w:b/>
          <w:color w:val="E65C00"/>
          <w:sz w:val="24"/>
        </w:rPr>
        <w:t>enci Soru-Cevap</w:t>
      </w:r>
    </w:p>
    <w:p w:rsidR="006D3AD3" w:rsidRDefault="0071014D">
      <w:pPr>
        <w:pStyle w:val="ListeMaddemi"/>
      </w:pPr>
      <w:r>
        <w:rPr>
          <w:sz w:val="20"/>
        </w:rPr>
        <w:t>Naive neden 'saf'? - Ozelliklerin bagimsiz oldugu varsayimi gercekci degil ama pratikte ise yarar.</w:t>
      </w:r>
    </w:p>
    <w:p w:rsidR="006D3AD3" w:rsidRDefault="0071014D">
      <w:pPr>
        <w:pStyle w:val="ListeMaddemi"/>
      </w:pPr>
      <w:r>
        <w:rPr>
          <w:sz w:val="20"/>
        </w:rPr>
        <w:t>Bayes teoremi ne yapar? - Yeni bilgiyle olasilik gunceller.</w:t>
      </w:r>
    </w:p>
    <w:p w:rsidR="006D3AD3" w:rsidRDefault="0071014D">
      <w:pPr>
        <w:pStyle w:val="ListeMaddemi"/>
      </w:pPr>
      <w:r>
        <w:rPr>
          <w:sz w:val="20"/>
        </w:rPr>
        <w:t>Naive Bayes nerede iyi calisir? - Metin siniflandirma, spam filtresi, duygu anali</w:t>
      </w:r>
      <w:r>
        <w:rPr>
          <w:sz w:val="20"/>
        </w:rPr>
        <w:t>zi.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6D3AD3" w:rsidRDefault="006D3AD3"/>
    <w:p w:rsidR="006D3AD3" w:rsidRDefault="0071014D">
      <w:r>
        <w:rPr>
          <w:i/>
          <w:color w:val="6A1B9A"/>
          <w:sz w:val="20"/>
        </w:rPr>
        <w:t xml:space="preserve">  Süre: 10 dakika</w:t>
      </w:r>
    </w:p>
    <w:p w:rsidR="006D3AD3" w:rsidRDefault="0071014D">
      <w:pPr>
        <w:spacing w:before="200"/>
      </w:pPr>
      <w:r>
        <w:rPr>
          <w:b/>
          <w:color w:val="6A1B9A"/>
          <w:sz w:val="24"/>
        </w:rPr>
        <w:t xml:space="preserve">  Uygulama Etkinliği: "Naive Bayes Elle Hesaplama"</w:t>
      </w:r>
    </w:p>
    <w:p w:rsidR="006D3AD3" w:rsidRDefault="0071014D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6D3AD3" w:rsidRDefault="0071014D">
      <w:r>
        <w:rPr>
          <w:b/>
          <w:color w:val="1B2A4A"/>
          <w:sz w:val="20"/>
        </w:rPr>
        <w:t xml:space="preserve">Amacı: </w:t>
      </w:r>
      <w:r>
        <w:rPr>
          <w:sz w:val="20"/>
        </w:rPr>
        <w:t>Naive Ba</w:t>
      </w:r>
      <w:r>
        <w:rPr>
          <w:sz w:val="20"/>
        </w:rPr>
        <w:t>yes algoritmasini elle uygulamak.</w:t>
      </w:r>
    </w:p>
    <w:p w:rsidR="006D3AD3" w:rsidRDefault="0071014D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6D3AD3" w:rsidRDefault="0071014D">
      <w:r>
        <w:rPr>
          <w:b/>
          <w:color w:val="6A1B9A"/>
          <w:sz w:val="20"/>
        </w:rPr>
        <w:t xml:space="preserve">  1. </w:t>
      </w:r>
      <w:r>
        <w:rPr>
          <w:sz w:val="20"/>
        </w:rPr>
        <w:t>Basit bir veri seti olusturun (hava durumu -&gt; dis aktivite).</w:t>
      </w:r>
    </w:p>
    <w:p w:rsidR="006D3AD3" w:rsidRDefault="0071014D">
      <w:r>
        <w:rPr>
          <w:b/>
          <w:color w:val="6A1B9A"/>
          <w:sz w:val="20"/>
        </w:rPr>
        <w:t xml:space="preserve">  2. </w:t>
      </w:r>
      <w:r>
        <w:rPr>
          <w:sz w:val="20"/>
        </w:rPr>
        <w:t>Her ozellik icin kosuullu olasiliklari hesaplayin.</w:t>
      </w:r>
    </w:p>
    <w:p w:rsidR="006D3AD3" w:rsidRDefault="0071014D">
      <w:r>
        <w:rPr>
          <w:b/>
          <w:color w:val="6A1B9A"/>
          <w:sz w:val="20"/>
        </w:rPr>
        <w:t xml:space="preserve">  3. </w:t>
      </w:r>
      <w:r>
        <w:rPr>
          <w:sz w:val="20"/>
        </w:rPr>
        <w:t>Yeni bir ornek icin posterior hesabi yapin.</w:t>
      </w:r>
    </w:p>
    <w:p w:rsidR="006D3AD3" w:rsidRDefault="0071014D">
      <w:r>
        <w:rPr>
          <w:b/>
          <w:color w:val="6A1B9A"/>
          <w:sz w:val="20"/>
        </w:rPr>
        <w:t xml:space="preserve">  4. </w:t>
      </w:r>
      <w:r>
        <w:rPr>
          <w:sz w:val="20"/>
        </w:rPr>
        <w:t xml:space="preserve">En yuksek posterior a gore </w:t>
      </w:r>
      <w:r>
        <w:rPr>
          <w:sz w:val="20"/>
        </w:rPr>
        <w:t>sinif belirleyin.</w:t>
      </w:r>
    </w:p>
    <w:p w:rsidR="006D3AD3" w:rsidRDefault="0071014D">
      <w:r>
        <w:rPr>
          <w:b/>
          <w:color w:val="6A1B9A"/>
          <w:sz w:val="20"/>
        </w:rPr>
        <w:t xml:space="preserve">  5. </w:t>
      </w:r>
      <w:r>
        <w:rPr>
          <w:sz w:val="20"/>
        </w:rPr>
        <w:t>Sonucu yorumlaayin.</w:t>
      </w:r>
    </w:p>
    <w:p w:rsidR="006D3AD3" w:rsidRDefault="0071014D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Elle Naive Bayes Hesap Raporu</w:t>
      </w:r>
    </w:p>
    <w:p w:rsidR="006D3AD3" w:rsidRDefault="0071014D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6D3AD3" w:rsidRDefault="0071014D">
      <w:r>
        <w:rPr>
          <w:b/>
          <w:color w:val="6A1B9A"/>
          <w:sz w:val="20"/>
        </w:rPr>
        <w:t xml:space="preserve">  1. </w:t>
      </w:r>
      <w:r>
        <w:rPr>
          <w:sz w:val="20"/>
        </w:rPr>
        <w:t>Bayesci yaklasim bilimde nasil kullanilir?</w:t>
      </w:r>
    </w:p>
    <w:p w:rsidR="006D3AD3" w:rsidRDefault="0071014D">
      <w:r>
        <w:rPr>
          <w:b/>
          <w:color w:val="6A1B9A"/>
          <w:sz w:val="20"/>
        </w:rPr>
        <w:t xml:space="preserve">  2. </w:t>
      </w:r>
      <w:r>
        <w:rPr>
          <w:sz w:val="20"/>
        </w:rPr>
        <w:t>Spam filtreleri nasil calisir?</w:t>
      </w:r>
    </w:p>
    <w:p w:rsidR="006D3AD3" w:rsidRDefault="0071014D">
      <w:r>
        <w:rPr>
          <w:b/>
          <w:color w:val="6A1B9A"/>
          <w:sz w:val="20"/>
        </w:rPr>
        <w:t xml:space="preserve">  3. </w:t>
      </w:r>
      <w:r>
        <w:rPr>
          <w:sz w:val="20"/>
        </w:rPr>
        <w:t>Oneri sistemleri Bayes kullaniyor mu?</w:t>
      </w:r>
    </w:p>
    <w:p w:rsidR="006D3AD3" w:rsidRDefault="0071014D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Istatistik, Olasilik Teorisi, Bilgi Teorisi</w:t>
      </w:r>
    </w:p>
    <w:p w:rsidR="006D3AD3" w:rsidRDefault="0071014D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6D3AD3" w:rsidRDefault="0071014D">
            <w:r>
              <w:rPr>
                <w:sz w:val="20"/>
              </w:rPr>
              <w:t>Elle hesaplanan olasiliklar cok kucuk sayilara dusuyor (underflow). Cozum?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Cozum: Log-olasilik kullanin: carpma yerine log toplama yapin. Bilgisayarlar da bunu yapar</w:t>
            </w:r>
            <w:r>
              <w:rPr>
                <w:sz w:val="20"/>
              </w:rPr>
              <w:t>.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Spam kelime listesi olusturun (10 kelime) ve yeni bir e-posta icin spam olasiiligini hesaplayin.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6D3AD3" w:rsidRDefault="006D3AD3"/>
    <w:p w:rsidR="006D3AD3" w:rsidRDefault="0071014D">
      <w:r>
        <w:rPr>
          <w:i/>
          <w:color w:val="2E7D32"/>
          <w:sz w:val="20"/>
        </w:rPr>
        <w:t xml:space="preserve">  Süre: 8 dakika</w:t>
      </w:r>
    </w:p>
    <w:p w:rsidR="006D3AD3" w:rsidRDefault="0071014D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6D3AD3" w:rsidRDefault="0071014D">
      <w:r>
        <w:rPr>
          <w:sz w:val="20"/>
        </w:rPr>
        <w:t xml:space="preserve">  ☐  Bayes teoremini aciklayabiliyorum.</w:t>
      </w:r>
    </w:p>
    <w:p w:rsidR="006D3AD3" w:rsidRDefault="0071014D">
      <w:r>
        <w:rPr>
          <w:sz w:val="20"/>
        </w:rPr>
        <w:t xml:space="preserve">  ☐  Naive varsayimini tanimlayabiliyorum.</w:t>
      </w:r>
    </w:p>
    <w:p w:rsidR="006D3AD3" w:rsidRDefault="0071014D">
      <w:r>
        <w:rPr>
          <w:sz w:val="20"/>
        </w:rPr>
        <w:t xml:space="preserve">  ☐  Prior ve likelihood kavramlarini biliyorum.</w:t>
      </w:r>
    </w:p>
    <w:p w:rsidR="006D3AD3" w:rsidRDefault="0071014D">
      <w:r>
        <w:rPr>
          <w:sz w:val="20"/>
        </w:rPr>
        <w:t xml:space="preserve">  ☐  Elle basit Bayes hesabi yapabiliyorum.</w:t>
      </w:r>
    </w:p>
    <w:p w:rsidR="006D3AD3" w:rsidRDefault="0071014D">
      <w:r>
        <w:rPr>
          <w:sz w:val="20"/>
        </w:rPr>
        <w:lastRenderedPageBreak/>
        <w:t xml:space="preserve">  ☐  Naive Bayes in avantajl</w:t>
      </w:r>
      <w:r>
        <w:rPr>
          <w:sz w:val="20"/>
        </w:rPr>
        <w:t>arini siralayabiliyorum.</w:t>
      </w:r>
    </w:p>
    <w:p w:rsidR="006D3AD3" w:rsidRDefault="0071014D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6D3AD3" w:rsidRDefault="0071014D">
      <w:r>
        <w:rPr>
          <w:b/>
          <w:color w:val="2E7D32"/>
          <w:sz w:val="20"/>
        </w:rPr>
        <w:t xml:space="preserve">  1. </w:t>
      </w:r>
      <w:r>
        <w:rPr>
          <w:sz w:val="20"/>
        </w:rPr>
        <w:t>Bayes formullunu yaazabilir miyim?</w:t>
      </w:r>
    </w:p>
    <w:p w:rsidR="006D3AD3" w:rsidRDefault="0071014D">
      <w:r>
        <w:rPr>
          <w:b/>
          <w:color w:val="2E7D32"/>
          <w:sz w:val="20"/>
        </w:rPr>
        <w:t xml:space="preserve">  2. </w:t>
      </w:r>
      <w:r>
        <w:rPr>
          <w:sz w:val="20"/>
        </w:rPr>
        <w:t>Naive varsayimini aciklayabilir miyim?</w:t>
      </w:r>
    </w:p>
    <w:p w:rsidR="006D3AD3" w:rsidRDefault="0071014D">
      <w:r>
        <w:rPr>
          <w:b/>
          <w:color w:val="2E7D32"/>
          <w:sz w:val="20"/>
        </w:rPr>
        <w:t xml:space="preserve">  3. </w:t>
      </w:r>
      <w:r>
        <w:rPr>
          <w:sz w:val="20"/>
        </w:rPr>
        <w:t>Spam ornegini hesaplaayabilir miyim?</w:t>
      </w:r>
    </w:p>
    <w:p w:rsidR="006D3AD3" w:rsidRDefault="0071014D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D3AD3">
        <w:trPr>
          <w:jc w:val="center"/>
        </w:trPr>
        <w:tc>
          <w:tcPr>
            <w:tcW w:w="3213" w:type="dxa"/>
            <w:shd w:val="clear" w:color="auto" w:fill="2E7D32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Bayes formulu?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P(A|B) = P(B|A)*P(A)/P(B)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Naive ne demektir?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Ozellikler bagimsiz varsayimi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Prior ne?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Sinifin veri setindeki orani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Posterior ne?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Hesaplanan sonuc olasiiligi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Naive Bayes nerede basarili?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Metin siniflandirma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6D3AD3" w:rsidRDefault="0071014D">
      <w:r>
        <w:rPr>
          <w:b/>
          <w:color w:val="2E7D32"/>
          <w:sz w:val="20"/>
        </w:rPr>
        <w:t>Açık Uçlu:</w:t>
      </w:r>
    </w:p>
    <w:p w:rsidR="006D3AD3" w:rsidRDefault="0071014D">
      <w:r>
        <w:rPr>
          <w:b/>
          <w:color w:val="2E7D32"/>
          <w:sz w:val="20"/>
        </w:rPr>
        <w:t xml:space="preserve">  1. </w:t>
      </w:r>
      <w:r>
        <w:rPr>
          <w:sz w:val="20"/>
        </w:rPr>
        <w:t>Naive varsayim ne kadar gercekci?</w:t>
      </w:r>
    </w:p>
    <w:p w:rsidR="006D3AD3" w:rsidRDefault="0071014D">
      <w:r>
        <w:rPr>
          <w:b/>
          <w:color w:val="2E7D32"/>
          <w:sz w:val="20"/>
        </w:rPr>
        <w:t xml:space="preserve">  2. </w:t>
      </w:r>
      <w:r>
        <w:rPr>
          <w:sz w:val="20"/>
        </w:rPr>
        <w:t>Bayes mi frekansci mi yaklasim?</w:t>
      </w:r>
    </w:p>
    <w:p w:rsidR="006D3AD3" w:rsidRDefault="0071014D">
      <w:r>
        <w:rPr>
          <w:b/>
          <w:color w:val="2E7D32"/>
          <w:sz w:val="20"/>
        </w:rPr>
        <w:t xml:space="preserve">  3. </w:t>
      </w:r>
      <w:r>
        <w:rPr>
          <w:sz w:val="20"/>
        </w:rPr>
        <w:t>Olasilik gunddelik hayatta nasil kullanilir?</w:t>
      </w:r>
    </w:p>
    <w:p w:rsidR="006D3AD3" w:rsidRDefault="0071014D">
      <w:r>
        <w:rPr>
          <w:b/>
          <w:color w:val="2E7D32"/>
          <w:sz w:val="20"/>
        </w:rPr>
        <w:t>Eleştirel Düşünme:</w:t>
      </w:r>
    </w:p>
    <w:p w:rsidR="006D3AD3" w:rsidRDefault="0071014D">
      <w:r>
        <w:rPr>
          <w:b/>
          <w:color w:val="2E7D32"/>
          <w:sz w:val="20"/>
        </w:rPr>
        <w:t xml:space="preserve">  1. </w:t>
      </w:r>
      <w:r>
        <w:rPr>
          <w:sz w:val="20"/>
        </w:rPr>
        <w:t>Yanlis prior sonucu ne kadar etkiler?</w:t>
      </w:r>
    </w:p>
    <w:p w:rsidR="006D3AD3" w:rsidRDefault="0071014D">
      <w:r>
        <w:rPr>
          <w:b/>
          <w:color w:val="2E7D32"/>
          <w:sz w:val="20"/>
        </w:rPr>
        <w:t xml:space="preserve">  2. </w:t>
      </w:r>
      <w:r>
        <w:rPr>
          <w:sz w:val="20"/>
        </w:rPr>
        <w:t>Naive varsayim ne zaman cok kotuu?</w:t>
      </w:r>
    </w:p>
    <w:p w:rsidR="006D3AD3" w:rsidRDefault="0071014D">
      <w:r>
        <w:rPr>
          <w:b/>
          <w:color w:val="2E7D32"/>
          <w:sz w:val="20"/>
        </w:rPr>
        <w:t xml:space="preserve">  3. </w:t>
      </w:r>
      <w:r>
        <w:rPr>
          <w:sz w:val="20"/>
        </w:rPr>
        <w:t>Olasilik tahminleri guvenili</w:t>
      </w:r>
      <w:r>
        <w:rPr>
          <w:sz w:val="20"/>
        </w:rPr>
        <w:t>r mi?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6D3AD3" w:rsidRDefault="0071014D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6D3AD3" w:rsidRDefault="0071014D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C62828"/>
          <w:sz w:val="24"/>
        </w:rPr>
        <w:t xml:space="preserve">  Adım Adım Uygulama: "Bayes Teoremi Uygulamasi"</w:t>
      </w:r>
    </w:p>
    <w:p w:rsidR="006D3AD3" w:rsidRDefault="0071014D">
      <w:r>
        <w:rPr>
          <w:b/>
          <w:color w:val="1B2A4A"/>
          <w:sz w:val="20"/>
        </w:rPr>
        <w:t xml:space="preserve">Hedef: </w:t>
      </w:r>
      <w:r>
        <w:rPr>
          <w:sz w:val="20"/>
        </w:rPr>
        <w:t>Bayes teoremini anlamak ve elle hesap yapmak.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D3AD3">
        <w:trPr>
          <w:jc w:val="center"/>
        </w:trPr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1. Olasilik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Basit olasilik hesabi yapin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Temel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2. Kosullu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P(A|B) hesabi yapin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Ileri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3. Bayes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Bayes formulu ile hesap yapin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Formul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4. Naive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Bagimsizlik varsayimi ile hesap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Varsayim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5. Spam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Spam siniflandirma ornegi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Uygulama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Bayes formulu anlasilmis ve en az 2 elle hesap yapilmis.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6D3AD3" w:rsidRDefault="0071014D">
      <w:pPr>
        <w:spacing w:before="200"/>
      </w:pPr>
      <w:r>
        <w:rPr>
          <w:b/>
          <w:color w:val="C62828"/>
          <w:sz w:val="24"/>
        </w:rPr>
        <w:t xml:space="preserve">  Canlı Demo: "Canli Bayes Hesabi"</w:t>
      </w:r>
    </w:p>
    <w:p w:rsidR="006D3AD3" w:rsidRDefault="0071014D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Tahtada Bayes hesabini adim adim yapar.</w:t>
      </w:r>
    </w:p>
    <w:p w:rsidR="006D3AD3" w:rsidRDefault="0071014D">
      <w:r>
        <w:rPr>
          <w:b/>
          <w:color w:val="1B2A4A"/>
          <w:sz w:val="20"/>
        </w:rPr>
        <w:t>Ö</w:t>
      </w:r>
      <w:r>
        <w:rPr>
          <w:b/>
          <w:color w:val="1B2A4A"/>
          <w:sz w:val="20"/>
        </w:rPr>
        <w:t xml:space="preserve">ğrencinin Tekrarladığı: </w:t>
      </w:r>
      <w:r>
        <w:rPr>
          <w:sz w:val="20"/>
        </w:rPr>
        <w:t>Kendi hesabini yapar.</w:t>
      </w:r>
    </w:p>
    <w:p w:rsidR="006D3AD3" w:rsidRDefault="0071014D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Olasiiliklar toplami 1 olmali!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6D3AD3" w:rsidRDefault="0071014D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D3AD3">
        <w:trPr>
          <w:jc w:val="center"/>
        </w:trPr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Basit olasilik problemi cozun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Spam ornegi icin Bayes hesabi yapin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5 ozellikli veri seti icin Naive Bayes hesabi yapin</w:t>
            </w:r>
          </w:p>
        </w:tc>
      </w:tr>
    </w:tbl>
    <w:p w:rsidR="006D3AD3" w:rsidRDefault="006D3AD3"/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6D3AD3" w:rsidRDefault="0071014D">
      <w:pPr>
        <w:spacing w:before="200"/>
      </w:pPr>
      <w:r>
        <w:rPr>
          <w:b/>
          <w:color w:val="C62828"/>
          <w:sz w:val="24"/>
        </w:rPr>
        <w:t xml:space="preserve">  Vaka Çalışması: "Spam Filtresi"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6D3AD3" w:rsidRDefault="0071014D">
            <w:r>
              <w:rPr>
                <w:sz w:val="20"/>
              </w:rPr>
              <w:t xml:space="preserve">E-posta filtresi 'banka' </w:t>
            </w:r>
            <w:r>
              <w:rPr>
                <w:sz w:val="20"/>
              </w:rPr>
              <w:t>kelimesini iceren tum mailleri spam olarak isaretliyor. Gercek banka bildirimleri de spam a dusuyor. Neden ve cozum?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Prior ve likelihood dengesizligi: daha fazla ozellik (kelime) kullanarak ve prior i guncelleyerek iyilestirin.</w:t>
      </w:r>
    </w:p>
    <w:p w:rsidR="006D3AD3" w:rsidRDefault="0071014D">
      <w:pPr>
        <w:jc w:val="center"/>
      </w:pPr>
      <w:r>
        <w:rPr>
          <w:color w:val="BDBDBD"/>
          <w:sz w:val="12"/>
        </w:rPr>
        <w:t>__________</w:t>
      </w:r>
      <w:r>
        <w:rPr>
          <w:color w:val="BDBDBD"/>
          <w:sz w:val="12"/>
        </w:rPr>
        <w:t>______________________________________________________________________</w:t>
      </w:r>
    </w:p>
    <w:p w:rsidR="006D3AD3" w:rsidRDefault="0071014D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6D3AD3" w:rsidRDefault="0071014D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6D3AD3" w:rsidRDefault="0071014D">
      <w:r>
        <w:rPr>
          <w:sz w:val="20"/>
        </w:rPr>
        <w:t>Bayes teoremini, naive varsayimini, prior/likelihood/posterior kavramlarini ogrendik ve elle hesap yaptiik.</w:t>
      </w:r>
    </w:p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6D3AD3">
        <w:trPr>
          <w:jc w:val="center"/>
        </w:trPr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Bayes Teoremi</w:t>
            </w:r>
          </w:p>
        </w:tc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Prior</w:t>
            </w:r>
          </w:p>
        </w:tc>
      </w:tr>
      <w:tr w:rsidR="006D3AD3">
        <w:trPr>
          <w:jc w:val="center"/>
        </w:trPr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Likelihood</w:t>
            </w:r>
          </w:p>
        </w:tc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Posterior</w:t>
            </w:r>
          </w:p>
        </w:tc>
      </w:tr>
      <w:tr w:rsidR="006D3AD3">
        <w:trPr>
          <w:jc w:val="center"/>
        </w:trPr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Naive Varsayim</w:t>
            </w:r>
          </w:p>
        </w:tc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Kosullu Olasilik</w:t>
            </w:r>
          </w:p>
        </w:tc>
      </w:tr>
      <w:tr w:rsidR="006D3AD3">
        <w:trPr>
          <w:jc w:val="center"/>
        </w:trPr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Spam Filtresi</w:t>
            </w:r>
          </w:p>
        </w:tc>
        <w:tc>
          <w:tcPr>
            <w:tcW w:w="4819" w:type="dxa"/>
          </w:tcPr>
          <w:p w:rsidR="006D3AD3" w:rsidRDefault="006D3AD3"/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6D3AD3" w:rsidRDefault="0071014D">
      <w:r>
        <w:rPr>
          <w:sz w:val="20"/>
        </w:rPr>
        <w:t>Naive Bayes teorisini ogrendik; bir sonraki derste Python da uygulamasini yapip digeer algoritmalarla karsilastiracagiz.</w:t>
      </w:r>
    </w:p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6D3AD3" w:rsidRDefault="0071014D">
            <w:r>
              <w:rPr>
                <w:sz w:val="20"/>
              </w:rPr>
              <w:t>Gorev: Kendi spam kelime listenizi olusturun (15 kelime) ve yeni bir e-posta icin spam olasiiligini elle hesaplayin.</w:t>
            </w:r>
            <w:r>
              <w:rPr>
                <w:sz w:val="20"/>
              </w:rPr>
              <w:br/>
              <w:t>Teslim: Sonraki ders.</w:t>
            </w:r>
            <w:r>
              <w:rPr>
                <w:sz w:val="20"/>
              </w:rPr>
              <w:br/>
              <w:t>Kriter: Hesap adimlari acik ve sonuc yorumlanmis olmali.</w:t>
            </w:r>
          </w:p>
        </w:tc>
      </w:tr>
    </w:tbl>
    <w:p w:rsidR="006D3AD3" w:rsidRDefault="006D3AD3"/>
    <w:p w:rsidR="006D3AD3" w:rsidRDefault="0071014D">
      <w:pPr>
        <w:jc w:val="center"/>
      </w:pPr>
      <w:r>
        <w:rPr>
          <w:color w:val="BDBDBD"/>
          <w:sz w:val="12"/>
        </w:rPr>
        <w:t>____________________________________</w:t>
      </w:r>
      <w:r>
        <w:rPr>
          <w:color w:val="BDBDBD"/>
          <w:sz w:val="12"/>
        </w:rPr>
        <w:t>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6D3AD3" w:rsidRDefault="0071014D">
      <w:pPr>
        <w:pStyle w:val="ListeMaddemi"/>
      </w:pPr>
      <w:r>
        <w:rPr>
          <w:sz w:val="20"/>
        </w:rPr>
        <w:t>Olasilik temel kavramlarini tahtaya yazin.</w:t>
      </w:r>
    </w:p>
    <w:p w:rsidR="006D3AD3" w:rsidRDefault="0071014D">
      <w:pPr>
        <w:pStyle w:val="ListeMaddemi"/>
      </w:pPr>
      <w:r>
        <w:rPr>
          <w:sz w:val="20"/>
        </w:rPr>
        <w:t>Spam e-posta orneklerri hazirlaayin.</w:t>
      </w:r>
    </w:p>
    <w:p w:rsidR="006D3AD3" w:rsidRDefault="0071014D">
      <w:pPr>
        <w:pStyle w:val="ListeMaddemi"/>
      </w:pPr>
      <w:r>
        <w:rPr>
          <w:sz w:val="20"/>
        </w:rPr>
        <w:t>Hesap makinesi dagiitin.</w:t>
      </w:r>
    </w:p>
    <w:p w:rsidR="006D3AD3" w:rsidRDefault="0071014D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6D3AD3">
        <w:trPr>
          <w:jc w:val="center"/>
        </w:trPr>
        <w:tc>
          <w:tcPr>
            <w:tcW w:w="4819" w:type="dxa"/>
            <w:shd w:val="clear" w:color="auto" w:fill="1B2A4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6D3AD3">
        <w:trPr>
          <w:jc w:val="center"/>
        </w:trPr>
        <w:tc>
          <w:tcPr>
            <w:tcW w:w="4819" w:type="dxa"/>
          </w:tcPr>
          <w:p w:rsidR="006D3AD3" w:rsidRDefault="0071014D">
            <w:r>
              <w:rPr>
                <w:sz w:val="18"/>
              </w:rPr>
              <w:t>Olasilik kavrami soyut</w:t>
            </w:r>
          </w:p>
        </w:tc>
        <w:tc>
          <w:tcPr>
            <w:tcW w:w="4819" w:type="dxa"/>
          </w:tcPr>
          <w:p w:rsidR="006D3AD3" w:rsidRDefault="0071014D">
            <w:r>
              <w:rPr>
                <w:sz w:val="18"/>
              </w:rPr>
              <w:t>Top cekme ve zar ornekleri ile baslayin</w:t>
            </w:r>
          </w:p>
        </w:tc>
      </w:tr>
      <w:tr w:rsidR="006D3AD3">
        <w:trPr>
          <w:jc w:val="center"/>
        </w:trPr>
        <w:tc>
          <w:tcPr>
            <w:tcW w:w="4819" w:type="dxa"/>
          </w:tcPr>
          <w:p w:rsidR="006D3AD3" w:rsidRDefault="0071014D">
            <w:r>
              <w:rPr>
                <w:sz w:val="18"/>
              </w:rPr>
              <w:t>Bayes formulu zor</w:t>
            </w:r>
          </w:p>
        </w:tc>
        <w:tc>
          <w:tcPr>
            <w:tcW w:w="4819" w:type="dxa"/>
          </w:tcPr>
          <w:p w:rsidR="006D3AD3" w:rsidRDefault="0071014D">
            <w:r>
              <w:rPr>
                <w:sz w:val="18"/>
              </w:rPr>
              <w:t>Gorsel akis semasi ile adim adim gosterin</w:t>
            </w:r>
          </w:p>
        </w:tc>
      </w:tr>
      <w:tr w:rsidR="006D3AD3">
        <w:trPr>
          <w:jc w:val="center"/>
        </w:trPr>
        <w:tc>
          <w:tcPr>
            <w:tcW w:w="4819" w:type="dxa"/>
          </w:tcPr>
          <w:p w:rsidR="006D3AD3" w:rsidRDefault="0071014D">
            <w:r>
              <w:rPr>
                <w:sz w:val="18"/>
              </w:rPr>
              <w:t>Naive varsayim anlasilmiyor</w:t>
            </w:r>
          </w:p>
        </w:tc>
        <w:tc>
          <w:tcPr>
            <w:tcW w:w="4819" w:type="dxa"/>
          </w:tcPr>
          <w:p w:rsidR="006D3AD3" w:rsidRDefault="0071014D">
            <w:r>
              <w:rPr>
                <w:sz w:val="18"/>
              </w:rPr>
              <w:t>Bagimsizlik ve bagiiimlilik ornekleri verin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 %55, Uygulama %45.</w:t>
      </w:r>
    </w:p>
    <w:p w:rsidR="006D3AD3" w:rsidRDefault="0071014D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6D3AD3" w:rsidRDefault="0071014D">
            <w:r>
              <w:rPr>
                <w:sz w:val="20"/>
              </w:rPr>
              <w:t>Matematik zorlaniliyorsa sezgisel Bayes (gorsel olasilik) ile devam edin.</w:t>
            </w:r>
          </w:p>
        </w:tc>
      </w:tr>
    </w:tbl>
    <w:p w:rsidR="006D3AD3" w:rsidRDefault="006D3AD3"/>
    <w:p w:rsidR="006D3AD3" w:rsidRDefault="0071014D">
      <w:r>
        <w:br w:type="page"/>
      </w:r>
    </w:p>
    <w:p w:rsidR="006D3AD3" w:rsidRDefault="0071014D">
      <w:pPr>
        <w:jc w:val="center"/>
      </w:pPr>
      <w:r>
        <w:rPr>
          <w:b/>
          <w:color w:val="1B2A4A"/>
          <w:sz w:val="36"/>
        </w:rPr>
        <w:lastRenderedPageBreak/>
        <w:t>━━━  16. SAAT  ━━━</w:t>
      </w:r>
    </w:p>
    <w:p w:rsidR="006D3AD3" w:rsidRDefault="0071014D">
      <w:pPr>
        <w:jc w:val="center"/>
      </w:pPr>
      <w:r>
        <w:rPr>
          <w:color w:val="2C6FAD"/>
          <w:sz w:val="32"/>
        </w:rPr>
        <w:t>Naive Bayes Uygulama ve Karsilastirma</w:t>
      </w:r>
    </w:p>
    <w:p w:rsidR="006D3AD3" w:rsidRDefault="006D3AD3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Naive Bayes modelini Python da uygular</w:t>
      </w:r>
      <w:r>
        <w:rPr>
          <w:sz w:val="20"/>
        </w:rPr>
        <w:t xml:space="preserve"> ve diger algoritmalarla karsilastirir.</w:t>
      </w:r>
    </w:p>
    <w:p w:rsidR="006D3AD3" w:rsidRDefault="006D3AD3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D3AD3">
        <w:trPr>
          <w:jc w:val="center"/>
        </w:trPr>
        <w:tc>
          <w:tcPr>
            <w:tcW w:w="3213" w:type="dxa"/>
            <w:shd w:val="clear" w:color="auto" w:fill="1B2A4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2.3.22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GaussianNB ile model olusturur ve Iris verisinde uygular.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Uygulama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2.3.23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KNN, Karar Agaci ve Naive Bayes sonuclarini karsilastirir.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Analiz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2.3.24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 xml:space="preserve">En uygun algoritmayii secmek </w:t>
            </w:r>
            <w:r>
              <w:rPr>
                <w:sz w:val="18"/>
              </w:rPr>
              <w:t>icin kriterler belirler.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Degerlendirme</w:t>
            </w:r>
          </w:p>
        </w:tc>
      </w:tr>
    </w:tbl>
    <w:p w:rsidR="006D3AD3" w:rsidRDefault="006D3AD3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Naive Bayes teorisi, KNN ve Karar Agaci uygulamalarini bilmek.</w:t>
      </w:r>
    </w:p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6D3AD3" w:rsidRDefault="0071014D">
      <w:pPr>
        <w:pStyle w:val="ListeMaddemi"/>
      </w:pPr>
      <w:r>
        <w:rPr>
          <w:sz w:val="20"/>
        </w:rPr>
        <w:t>Bayes teoremini.</w:t>
      </w:r>
    </w:p>
    <w:p w:rsidR="006D3AD3" w:rsidRDefault="0071014D">
      <w:pPr>
        <w:pStyle w:val="ListeMaddemi"/>
      </w:pPr>
      <w:r>
        <w:rPr>
          <w:sz w:val="20"/>
        </w:rPr>
        <w:t>KNN ve Karar Agaci uygulamasini.</w:t>
      </w:r>
    </w:p>
    <w:p w:rsidR="006D3AD3" w:rsidRDefault="0071014D">
      <w:pPr>
        <w:pStyle w:val="ListeMaddemi"/>
      </w:pPr>
      <w:r>
        <w:rPr>
          <w:sz w:val="20"/>
        </w:rPr>
        <w:t xml:space="preserve">Model </w:t>
      </w:r>
      <w:r>
        <w:rPr>
          <w:sz w:val="20"/>
        </w:rPr>
        <w:t>degerlendirme metriklerini (accuracy, precision, recall).</w:t>
      </w:r>
    </w:p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6D3AD3" w:rsidRDefault="0071014D">
      <w:pPr>
        <w:pStyle w:val="ListeMaddemi"/>
      </w:pPr>
      <w:r>
        <w:rPr>
          <w:sz w:val="20"/>
        </w:rPr>
        <w:t>Tek bir algoritmanin her problem icin en iyi oldugu sanilmasi.</w:t>
      </w:r>
    </w:p>
    <w:p w:rsidR="006D3AD3" w:rsidRDefault="0071014D">
      <w:pPr>
        <w:pStyle w:val="ListeMaddemi"/>
      </w:pPr>
      <w:r>
        <w:rPr>
          <w:sz w:val="20"/>
        </w:rPr>
        <w:t>Naive Bayes in her zaman diger algoritmalardan kotuu oldugu dusuncesi.</w:t>
      </w:r>
    </w:p>
    <w:p w:rsidR="006D3AD3" w:rsidRDefault="0071014D">
      <w:pPr>
        <w:pStyle w:val="ListeMaddemi"/>
      </w:pPr>
      <w:r>
        <w:rPr>
          <w:sz w:val="20"/>
        </w:rPr>
        <w:t xml:space="preserve">Karsilastirmanin sadece accuracy ile </w:t>
      </w:r>
      <w:r>
        <w:rPr>
          <w:sz w:val="20"/>
        </w:rPr>
        <w:t>yapilabildigi yanilgisi.</w:t>
      </w:r>
    </w:p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6D3AD3" w:rsidRDefault="0071014D">
      <w:pPr>
        <w:pStyle w:val="ListeMaddemi"/>
      </w:pPr>
      <w:r>
        <w:rPr>
          <w:sz w:val="20"/>
        </w:rPr>
        <w:t>Bilgisayar (Python + Scikit-learn kurulu)</w:t>
      </w:r>
    </w:p>
    <w:p w:rsidR="006D3AD3" w:rsidRDefault="0071014D">
      <w:pPr>
        <w:pStyle w:val="ListeMaddemi"/>
      </w:pPr>
      <w:r>
        <w:rPr>
          <w:sz w:val="20"/>
        </w:rPr>
        <w:t>PyCharm</w:t>
      </w:r>
    </w:p>
    <w:p w:rsidR="006D3AD3" w:rsidRDefault="0071014D">
      <w:pPr>
        <w:pStyle w:val="ListeMaddemi"/>
      </w:pPr>
      <w:r>
        <w:rPr>
          <w:sz w:val="20"/>
        </w:rPr>
        <w:t>Iris veri seti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6D3AD3" w:rsidRDefault="006D3AD3"/>
    <w:p w:rsidR="006D3AD3" w:rsidRDefault="0071014D">
      <w:r>
        <w:rPr>
          <w:i/>
          <w:color w:val="2C6FAD"/>
          <w:sz w:val="20"/>
        </w:rPr>
        <w:t xml:space="preserve">  Süre: 5 dakika</w:t>
      </w:r>
    </w:p>
    <w:p w:rsidR="006D3AD3" w:rsidRDefault="0071014D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"3 algoritma ogrendik: KNN, Karar Agaci, Naive Bayes. Hangisi en iyi? Cevap: Duruma bagli! Simdi karsilastiralim."</w:t>
      </w:r>
    </w:p>
    <w:p w:rsidR="006D3AD3" w:rsidRDefault="0071014D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3 farkli arac: tornavida, cekic, pensee. Hangisi en iyi? Ise bagli! Algoritmala</w:t>
      </w:r>
      <w:r>
        <w:rPr>
          <w:sz w:val="20"/>
        </w:rPr>
        <w:t>r da oyle: probleme gore seciilir.</w:t>
      </w:r>
    </w:p>
    <w:p w:rsidR="006D3AD3" w:rsidRDefault="0071014D">
      <w:pPr>
        <w:spacing w:before="200"/>
      </w:pPr>
      <w:r>
        <w:rPr>
          <w:b/>
          <w:color w:val="2C6FAD"/>
          <w:sz w:val="24"/>
        </w:rPr>
        <w:lastRenderedPageBreak/>
        <w:t xml:space="preserve">  Ön Bilgi Yoklama Soruları</w:t>
      </w:r>
    </w:p>
    <w:p w:rsidR="006D3AD3" w:rsidRDefault="0071014D">
      <w:r>
        <w:rPr>
          <w:b/>
          <w:color w:val="2C6FAD"/>
          <w:sz w:val="20"/>
        </w:rPr>
        <w:t xml:space="preserve">  1. </w:t>
      </w:r>
      <w:r>
        <w:rPr>
          <w:sz w:val="20"/>
        </w:rPr>
        <w:t>GaussianNB nasil kullanilir?</w:t>
      </w:r>
    </w:p>
    <w:p w:rsidR="006D3AD3" w:rsidRDefault="0071014D">
      <w:r>
        <w:rPr>
          <w:b/>
          <w:color w:val="2C6FAD"/>
          <w:sz w:val="20"/>
        </w:rPr>
        <w:t xml:space="preserve">  2. </w:t>
      </w:r>
      <w:r>
        <w:rPr>
          <w:sz w:val="20"/>
        </w:rPr>
        <w:t>3 algoritma nasil karsilastirilir?</w:t>
      </w:r>
    </w:p>
    <w:p w:rsidR="006D3AD3" w:rsidRDefault="0071014D">
      <w:r>
        <w:rPr>
          <w:b/>
          <w:color w:val="2C6FAD"/>
          <w:sz w:val="20"/>
        </w:rPr>
        <w:t xml:space="preserve">  3. </w:t>
      </w:r>
      <w:r>
        <w:rPr>
          <w:sz w:val="20"/>
        </w:rPr>
        <w:t>Algoritma secim kriterleri nelerdir?</w:t>
      </w:r>
    </w:p>
    <w:p w:rsidR="006D3AD3" w:rsidRDefault="0071014D">
      <w:pPr>
        <w:spacing w:before="200"/>
      </w:pPr>
      <w:r>
        <w:rPr>
          <w:b/>
          <w:color w:val="2C6FAD"/>
          <w:sz w:val="24"/>
        </w:rPr>
        <w:t xml:space="preserve">  Motivasyon Etkinliği: "Algoritma Yarisi"</w:t>
      </w:r>
    </w:p>
    <w:p w:rsidR="006D3AD3" w:rsidRDefault="0071014D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 xml:space="preserve">3 algoritmanin Iris </w:t>
      </w:r>
      <w:r>
        <w:rPr>
          <w:sz w:val="20"/>
        </w:rPr>
        <w:t>verisinde yaristirilmasi.</w:t>
      </w:r>
    </w:p>
    <w:p w:rsidR="006D3AD3" w:rsidRDefault="0071014D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KNN, Karar Agaci ve Naive Bayes i ayni veri setinde calistirir. Dogruluk sonuclarini tahtaya yazar. Ogrenciler sonuclari tartisir.</w:t>
      </w:r>
    </w:p>
    <w:p w:rsidR="006D3AD3" w:rsidRDefault="0071014D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6D3AD3" w:rsidRDefault="0071014D">
            <w:r>
              <w:rPr>
                <w:sz w:val="20"/>
              </w:rPr>
              <w:t>KNN %95, Karar Agaci %93, Naive Bayes %92 dogruluk verd</w:t>
            </w:r>
            <w:r>
              <w:rPr>
                <w:sz w:val="20"/>
              </w:rPr>
              <w:t>i. Hangisini secersiniz ve neden?</w:t>
            </w:r>
          </w:p>
        </w:tc>
      </w:tr>
    </w:tbl>
    <w:p w:rsidR="006D3AD3" w:rsidRDefault="006D3AD3"/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6D3AD3" w:rsidRDefault="006D3AD3"/>
    <w:p w:rsidR="006D3AD3" w:rsidRDefault="0071014D">
      <w:r>
        <w:rPr>
          <w:i/>
          <w:color w:val="007A7A"/>
          <w:sz w:val="20"/>
        </w:rPr>
        <w:t xml:space="preserve">  Süre: 10 dakika</w:t>
      </w:r>
    </w:p>
    <w:p w:rsidR="006D3AD3" w:rsidRDefault="0071014D">
      <w:pPr>
        <w:spacing w:before="200"/>
      </w:pPr>
      <w:r>
        <w:rPr>
          <w:b/>
          <w:color w:val="007A7A"/>
          <w:sz w:val="24"/>
        </w:rPr>
        <w:t xml:space="preserve">  Keşif Etkinliği: "Naive Bayes Uygulama ve Karsilastirma"</w:t>
      </w:r>
    </w:p>
    <w:p w:rsidR="006D3AD3" w:rsidRDefault="0071014D">
      <w:r>
        <w:rPr>
          <w:b/>
          <w:color w:val="1B2A4A"/>
          <w:sz w:val="20"/>
        </w:rPr>
        <w:t>Türü:</w:t>
      </w:r>
      <w:r>
        <w:rPr>
          <w:b/>
          <w:color w:val="1B2A4A"/>
          <w:sz w:val="20"/>
        </w:rPr>
        <w:t xml:space="preserve"> </w:t>
      </w:r>
      <w:r>
        <w:rPr>
          <w:sz w:val="20"/>
        </w:rPr>
        <w:t>Bireysel Uygulamali Calisma</w:t>
      </w:r>
    </w:p>
    <w:p w:rsidR="006D3AD3" w:rsidRDefault="0071014D">
      <w:r>
        <w:rPr>
          <w:b/>
          <w:color w:val="1B2A4A"/>
          <w:sz w:val="20"/>
        </w:rPr>
        <w:t xml:space="preserve">Amacı: </w:t>
      </w:r>
      <w:r>
        <w:rPr>
          <w:sz w:val="20"/>
        </w:rPr>
        <w:t>GaussianNB modeli kurmak ve 3 algoritmayii karsilastirmak.</w:t>
      </w:r>
    </w:p>
    <w:p w:rsidR="006D3AD3" w:rsidRDefault="0071014D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Scikit-learn, Iris veri seti</w:t>
      </w:r>
    </w:p>
    <w:p w:rsidR="006D3AD3" w:rsidRDefault="0071014D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6D3AD3" w:rsidRDefault="0071014D">
      <w:r>
        <w:rPr>
          <w:b/>
          <w:color w:val="007A7A"/>
          <w:sz w:val="20"/>
        </w:rPr>
        <w:t xml:space="preserve">  1. </w:t>
      </w:r>
      <w:r>
        <w:rPr>
          <w:sz w:val="20"/>
        </w:rPr>
        <w:t>from sklearn.naive_bayes import GaussianNB ile import edin.</w:t>
      </w:r>
    </w:p>
    <w:p w:rsidR="006D3AD3" w:rsidRDefault="0071014D">
      <w:r>
        <w:rPr>
          <w:b/>
          <w:color w:val="007A7A"/>
          <w:sz w:val="20"/>
        </w:rPr>
        <w:t xml:space="preserve">  2. </w:t>
      </w:r>
      <w:r>
        <w:rPr>
          <w:sz w:val="20"/>
        </w:rPr>
        <w:t xml:space="preserve">gnb = </w:t>
      </w:r>
      <w:r>
        <w:rPr>
          <w:sz w:val="20"/>
        </w:rPr>
        <w:t>GaussianNB() ile model olusturun ve egitin.</w:t>
      </w:r>
    </w:p>
    <w:p w:rsidR="006D3AD3" w:rsidRDefault="0071014D">
      <w:r>
        <w:rPr>
          <w:b/>
          <w:color w:val="007A7A"/>
          <w:sz w:val="20"/>
        </w:rPr>
        <w:t xml:space="preserve">  3. </w:t>
      </w:r>
      <w:r>
        <w:rPr>
          <w:sz w:val="20"/>
        </w:rPr>
        <w:t>Tahmin yapiin ve accuracy hesaplayin.</w:t>
      </w:r>
    </w:p>
    <w:p w:rsidR="006D3AD3" w:rsidRDefault="0071014D">
      <w:r>
        <w:rPr>
          <w:b/>
          <w:color w:val="007A7A"/>
          <w:sz w:val="20"/>
        </w:rPr>
        <w:t xml:space="preserve">  4. </w:t>
      </w:r>
      <w:r>
        <w:rPr>
          <w:sz w:val="20"/>
        </w:rPr>
        <w:t>KNN ve Karar Agaci modellerini de olusturun.</w:t>
      </w:r>
    </w:p>
    <w:p w:rsidR="006D3AD3" w:rsidRDefault="0071014D">
      <w:r>
        <w:rPr>
          <w:b/>
          <w:color w:val="007A7A"/>
          <w:sz w:val="20"/>
        </w:rPr>
        <w:t xml:space="preserve">  5. </w:t>
      </w:r>
      <w:r>
        <w:rPr>
          <w:sz w:val="20"/>
        </w:rPr>
        <w:t>3 algoritmanin accuracy, precision, recall degerlerini karsilastirin.</w:t>
      </w:r>
    </w:p>
    <w:p w:rsidR="006D3AD3" w:rsidRDefault="0071014D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ML arastirmacisi: algoritmalar</w:t>
      </w:r>
      <w:r>
        <w:rPr>
          <w:sz w:val="20"/>
        </w:rPr>
        <w:t>i karsilastiran</w:t>
      </w:r>
    </w:p>
    <w:p w:rsidR="006D3AD3" w:rsidRDefault="0071014D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Karsilastirma kalitesini ve yorumlarini degerlendirir</w:t>
      </w:r>
    </w:p>
    <w:p w:rsidR="006D3AD3" w:rsidRDefault="0071014D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3 Algoritma Karsilastirma Raporu</w:t>
      </w:r>
    </w:p>
    <w:p w:rsidR="006D3AD3" w:rsidRDefault="0071014D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6D3AD3" w:rsidRDefault="0071014D">
      <w:r>
        <w:rPr>
          <w:b/>
          <w:color w:val="007A7A"/>
          <w:sz w:val="20"/>
        </w:rPr>
        <w:t xml:space="preserve">  1. </w:t>
      </w:r>
      <w:r>
        <w:rPr>
          <w:sz w:val="20"/>
        </w:rPr>
        <w:t>No Free Lunch Teoremi nedir?</w:t>
      </w:r>
    </w:p>
    <w:p w:rsidR="006D3AD3" w:rsidRDefault="0071014D">
      <w:r>
        <w:rPr>
          <w:b/>
          <w:color w:val="007A7A"/>
          <w:sz w:val="20"/>
        </w:rPr>
        <w:t xml:space="preserve">  2. </w:t>
      </w:r>
      <w:r>
        <w:rPr>
          <w:sz w:val="20"/>
        </w:rPr>
        <w:t>AutoML nedir?</w:t>
      </w:r>
    </w:p>
    <w:p w:rsidR="006D3AD3" w:rsidRDefault="0071014D">
      <w:r>
        <w:rPr>
          <w:b/>
          <w:color w:val="007A7A"/>
          <w:sz w:val="20"/>
        </w:rPr>
        <w:t xml:space="preserve">  3. </w:t>
      </w:r>
      <w:r>
        <w:rPr>
          <w:sz w:val="20"/>
        </w:rPr>
        <w:t>Ensemble yontemleri nasil calisir?</w:t>
      </w:r>
    </w:p>
    <w:p w:rsidR="006D3AD3" w:rsidRDefault="0071014D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Karsilastirmada AYNI veri bolmesi kullanin! Farkli bolmelerle karsilastirma yanilticidir.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6D3AD3" w:rsidRDefault="0071014D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6D3AD3" w:rsidRDefault="0071014D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6D3AD3" w:rsidRDefault="006D3AD3"/>
    <w:p w:rsidR="006D3AD3" w:rsidRDefault="0071014D">
      <w:r>
        <w:rPr>
          <w:i/>
          <w:color w:val="E65C00"/>
          <w:sz w:val="20"/>
        </w:rPr>
        <w:t xml:space="preserve">  Süre: 12 dakika</w:t>
      </w:r>
    </w:p>
    <w:p w:rsidR="006D3AD3" w:rsidRDefault="0071014D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6D3AD3">
        <w:trPr>
          <w:jc w:val="center"/>
        </w:trPr>
        <w:tc>
          <w:tcPr>
            <w:tcW w:w="2409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6D3AD3">
        <w:trPr>
          <w:jc w:val="center"/>
        </w:trPr>
        <w:tc>
          <w:tcPr>
            <w:tcW w:w="2409" w:type="dxa"/>
          </w:tcPr>
          <w:p w:rsidR="006D3AD3" w:rsidRDefault="0071014D">
            <w:r>
              <w:rPr>
                <w:sz w:val="18"/>
              </w:rPr>
              <w:t>GaussianNB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Surekli ozellikler icin Naive Bayes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Normal dagiiim varsayimi ile calisir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GaussianNB ornegi</w:t>
            </w:r>
          </w:p>
        </w:tc>
      </w:tr>
      <w:tr w:rsidR="006D3AD3">
        <w:trPr>
          <w:jc w:val="center"/>
        </w:trPr>
        <w:tc>
          <w:tcPr>
            <w:tcW w:w="2409" w:type="dxa"/>
          </w:tcPr>
          <w:p w:rsidR="006D3AD3" w:rsidRDefault="0071014D">
            <w:r>
              <w:rPr>
                <w:sz w:val="18"/>
              </w:rPr>
              <w:t>Algoritma Karsilastirmasi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 xml:space="preserve">Birden fazla algoritmaayi ayni veri setinde </w:t>
            </w:r>
            <w:r>
              <w:rPr>
                <w:sz w:val="18"/>
              </w:rPr>
              <w:t>degerlendirme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Ayni train/test bolmesi zorunlu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Karsilastirma tablosu</w:t>
            </w:r>
          </w:p>
        </w:tc>
      </w:tr>
      <w:tr w:rsidR="006D3AD3">
        <w:trPr>
          <w:jc w:val="center"/>
        </w:trPr>
        <w:tc>
          <w:tcPr>
            <w:tcW w:w="2409" w:type="dxa"/>
          </w:tcPr>
          <w:p w:rsidR="006D3AD3" w:rsidRDefault="0071014D">
            <w:r>
              <w:rPr>
                <w:sz w:val="18"/>
              </w:rPr>
              <w:t>No Free Lunch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Hicbir algoritma her problem icin en iyi degildir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Problem ve veriye gore algoritma secin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NFL gorseli</w:t>
            </w:r>
          </w:p>
        </w:tc>
      </w:tr>
      <w:tr w:rsidR="006D3AD3">
        <w:trPr>
          <w:jc w:val="center"/>
        </w:trPr>
        <w:tc>
          <w:tcPr>
            <w:tcW w:w="2409" w:type="dxa"/>
          </w:tcPr>
          <w:p w:rsidR="006D3AD3" w:rsidRDefault="0071014D">
            <w:r>
              <w:rPr>
                <w:sz w:val="18"/>
              </w:rPr>
              <w:t>Model Secimi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Probleme en uygun algoritmaayi belirleme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 xml:space="preserve">Accuracy + </w:t>
            </w:r>
            <w:r>
              <w:rPr>
                <w:sz w:val="18"/>
              </w:rPr>
              <w:t>yorumlanabilirlik + hiz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Secim kriterleri</w:t>
            </w:r>
          </w:p>
        </w:tc>
      </w:tr>
      <w:tr w:rsidR="006D3AD3">
        <w:trPr>
          <w:jc w:val="center"/>
        </w:trPr>
        <w:tc>
          <w:tcPr>
            <w:tcW w:w="2409" w:type="dxa"/>
          </w:tcPr>
          <w:p w:rsidR="006D3AD3" w:rsidRDefault="0071014D">
            <w:r>
              <w:rPr>
                <w:sz w:val="18"/>
              </w:rPr>
              <w:t>Cross-Validation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Veriyi K parcaya bolup her birinde test etme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Daha guvenilir performans tahmini</w:t>
            </w:r>
          </w:p>
        </w:tc>
        <w:tc>
          <w:tcPr>
            <w:tcW w:w="2409" w:type="dxa"/>
          </w:tcPr>
          <w:p w:rsidR="006D3AD3" w:rsidRDefault="0071014D">
            <w:r>
              <w:rPr>
                <w:sz w:val="18"/>
              </w:rPr>
              <w:t>CV semasi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6D3AD3" w:rsidRDefault="0071014D">
      <w:r>
        <w:rPr>
          <w:sz w:val="20"/>
        </w:rPr>
        <w:t>GaussianNB, surekli (sayisal) ozellikler icin Naive Bayes uygulamasidir. Her ozelligin her</w:t>
      </w:r>
      <w:r>
        <w:rPr>
          <w:sz w:val="20"/>
        </w:rPr>
        <w:t xml:space="preserve"> sinif icin normal (Gaussian) dagildigini varsayar. Scikit-learn ile kullanimi KNN kadar basittir: GaussianNB(), fit(), predict().</w:t>
      </w:r>
    </w:p>
    <w:p w:rsidR="006D3AD3" w:rsidRDefault="0071014D">
      <w:r>
        <w:rPr>
          <w:sz w:val="20"/>
        </w:rPr>
        <w:t>Algoritma karsilastirmasi yaparken AYNI veri bolmesi kullanilmaalidir. random_state parametresini sabit tutarak her seferinde</w:t>
      </w:r>
      <w:r>
        <w:rPr>
          <w:sz w:val="20"/>
        </w:rPr>
        <w:t xml:space="preserve"> ayni bolmeyi elde edin. Karsilastirma metrikleri: accuracy, precision, recall, F1-score ve egitim suresi.</w:t>
      </w:r>
    </w:p>
    <w:p w:rsidR="006D3AD3" w:rsidRDefault="0071014D">
      <w:r>
        <w:rPr>
          <w:sz w:val="20"/>
        </w:rPr>
        <w:t>No Free Lunch Teoremi: hicbir algoritma tum problemlerde en iyi degildir. KNN basit ve etkili ama yavas, Karar Agaci yorumlanabilir ama overfitting r</w:t>
      </w:r>
      <w:r>
        <w:rPr>
          <w:sz w:val="20"/>
        </w:rPr>
        <w:t>iski var, Naive Bayes hizli ama bagimsizlik varsayimi her zaman gecerli degil. Probleme gore secim yapiin.</w:t>
      </w:r>
    </w:p>
    <w:p w:rsidR="006D3AD3" w:rsidRDefault="0071014D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D3AD3">
        <w:trPr>
          <w:jc w:val="center"/>
        </w:trPr>
        <w:tc>
          <w:tcPr>
            <w:tcW w:w="3213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GaussianNB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gnb = GaussianNB(); gnb.fit(X_train, y_train)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Basit kullanim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Karsilastirma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KNN:%95, DT:%93, NB:%92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Sonuc tablosu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Secim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Hiz oncelikliyse -&gt; Naive Bayes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Kritere gore secim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CV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cross_val_score(model, X, y, cv=5)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5-fold CV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6D3AD3" w:rsidRDefault="0071014D">
      <w:pPr>
        <w:pStyle w:val="ListeMaddemi"/>
      </w:pPr>
      <w:r>
        <w:rPr>
          <w:sz w:val="20"/>
        </w:rPr>
        <w:t>3 algoritma karsilastirma tablosu</w:t>
      </w:r>
    </w:p>
    <w:p w:rsidR="006D3AD3" w:rsidRDefault="0071014D">
      <w:pPr>
        <w:pStyle w:val="ListeMaddemi"/>
      </w:pPr>
      <w:r>
        <w:rPr>
          <w:sz w:val="20"/>
        </w:rPr>
        <w:t>Algoritma avantaj/dezavantaj matrisi</w:t>
      </w:r>
    </w:p>
    <w:p w:rsidR="006D3AD3" w:rsidRDefault="0071014D">
      <w:pPr>
        <w:pStyle w:val="ListeMaddemi"/>
      </w:pPr>
      <w:r>
        <w:rPr>
          <w:sz w:val="20"/>
        </w:rPr>
        <w:t xml:space="preserve">Model secim </w:t>
      </w:r>
      <w:r>
        <w:rPr>
          <w:sz w:val="20"/>
        </w:rPr>
        <w:t>akis semasi</w:t>
      </w:r>
    </w:p>
    <w:p w:rsidR="006D3AD3" w:rsidRDefault="0071014D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6D3AD3" w:rsidRDefault="0071014D">
      <w:r>
        <w:rPr>
          <w:b/>
          <w:color w:val="E65C00"/>
          <w:sz w:val="20"/>
        </w:rPr>
        <w:t xml:space="preserve">  1. </w:t>
      </w:r>
      <w:r>
        <w:rPr>
          <w:sz w:val="20"/>
        </w:rPr>
        <w:t>3 algoritma = 3 alet: her biri farkli ise yarar</w:t>
      </w:r>
    </w:p>
    <w:p w:rsidR="006D3AD3" w:rsidRDefault="0071014D">
      <w:r>
        <w:rPr>
          <w:b/>
          <w:color w:val="E65C00"/>
          <w:sz w:val="20"/>
        </w:rPr>
        <w:t xml:space="preserve">  2. </w:t>
      </w:r>
      <w:r>
        <w:rPr>
          <w:sz w:val="20"/>
        </w:rPr>
        <w:t>No Free Lunch = Evrensel ilac yok: her hastaliiga baska ilac</w:t>
      </w:r>
    </w:p>
    <w:p w:rsidR="006D3AD3" w:rsidRDefault="0071014D">
      <w:r>
        <w:rPr>
          <w:b/>
          <w:color w:val="E65C00"/>
          <w:sz w:val="20"/>
        </w:rPr>
        <w:t xml:space="preserve">  3. </w:t>
      </w:r>
      <w:r>
        <w:rPr>
          <w:sz w:val="20"/>
        </w:rPr>
        <w:t>Karsilastirma = Yarisma: ayni pistte kosmali</w:t>
      </w:r>
    </w:p>
    <w:p w:rsidR="006D3AD3" w:rsidRDefault="0071014D">
      <w:r>
        <w:rPr>
          <w:b/>
          <w:color w:val="E65C00"/>
          <w:sz w:val="20"/>
        </w:rPr>
        <w:t xml:space="preserve">  4. </w:t>
      </w:r>
      <w:r>
        <w:rPr>
          <w:sz w:val="20"/>
        </w:rPr>
        <w:t>Model secimi = Doktor secimi: hastaliiga gore</w:t>
      </w:r>
      <w:r>
        <w:rPr>
          <w:sz w:val="20"/>
        </w:rPr>
        <w:t xml:space="preserve"> uzman sec</w:t>
      </w:r>
    </w:p>
    <w:p w:rsidR="006D3AD3" w:rsidRDefault="0071014D">
      <w:pPr>
        <w:spacing w:before="200"/>
      </w:pPr>
      <w:r>
        <w:rPr>
          <w:b/>
          <w:color w:val="E65C00"/>
          <w:sz w:val="24"/>
        </w:rPr>
        <w:lastRenderedPageBreak/>
        <w:t xml:space="preserve">  Öğrenci Soru-Cevap</w:t>
      </w:r>
    </w:p>
    <w:p w:rsidR="006D3AD3" w:rsidRDefault="0071014D">
      <w:pPr>
        <w:pStyle w:val="ListeMaddemi"/>
      </w:pPr>
      <w:r>
        <w:rPr>
          <w:sz w:val="20"/>
        </w:rPr>
        <w:t>En iyi algoritma hangisi? - Problem, veri ve onceliklere bagli (No Free Lunch).</w:t>
      </w:r>
    </w:p>
    <w:p w:rsidR="006D3AD3" w:rsidRDefault="0071014D">
      <w:pPr>
        <w:pStyle w:val="ListeMaddemi"/>
      </w:pPr>
      <w:r>
        <w:rPr>
          <w:sz w:val="20"/>
        </w:rPr>
        <w:t>Naive Bayes ne zaman tercih edilir? - Metin siniflandirma, hizli sonuc, buyuk veri setleri.</w:t>
      </w:r>
    </w:p>
    <w:p w:rsidR="006D3AD3" w:rsidRDefault="0071014D">
      <w:pPr>
        <w:pStyle w:val="ListeMaddemi"/>
      </w:pPr>
      <w:r>
        <w:rPr>
          <w:sz w:val="20"/>
        </w:rPr>
        <w:t>KNN ne zaman tercih edilir? - Kucuk veri seti, basit</w:t>
      </w:r>
      <w:r>
        <w:rPr>
          <w:sz w:val="20"/>
        </w:rPr>
        <w:t xml:space="preserve"> problem, az ozellik.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6D3AD3" w:rsidRDefault="006D3AD3"/>
    <w:p w:rsidR="006D3AD3" w:rsidRDefault="0071014D">
      <w:r>
        <w:rPr>
          <w:i/>
          <w:color w:val="6A1B9A"/>
          <w:sz w:val="20"/>
        </w:rPr>
        <w:t xml:space="preserve">  Süre: 10 dakika</w:t>
      </w:r>
    </w:p>
    <w:p w:rsidR="006D3AD3" w:rsidRDefault="0071014D">
      <w:pPr>
        <w:spacing w:before="200"/>
      </w:pPr>
      <w:r>
        <w:rPr>
          <w:b/>
          <w:color w:val="6A1B9A"/>
          <w:sz w:val="24"/>
        </w:rPr>
        <w:t xml:space="preserve">  Uygulama Etkinliği: "Kapsamli Algoritma Karsilastirma Projesi"</w:t>
      </w:r>
    </w:p>
    <w:p w:rsidR="006D3AD3" w:rsidRDefault="0071014D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6D3AD3" w:rsidRDefault="0071014D">
      <w:r>
        <w:rPr>
          <w:b/>
          <w:color w:val="1B2A4A"/>
          <w:sz w:val="20"/>
        </w:rPr>
        <w:t xml:space="preserve">Amacı: </w:t>
      </w:r>
      <w:r>
        <w:rPr>
          <w:sz w:val="20"/>
        </w:rPr>
        <w:t>3 algoritmaayi kapsamli karsilastirmak ve rapor hazirlamak.</w:t>
      </w:r>
    </w:p>
    <w:p w:rsidR="006D3AD3" w:rsidRDefault="0071014D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6D3AD3" w:rsidRDefault="0071014D">
      <w:r>
        <w:rPr>
          <w:b/>
          <w:color w:val="6A1B9A"/>
          <w:sz w:val="20"/>
        </w:rPr>
        <w:t xml:space="preserve">  1. </w:t>
      </w:r>
      <w:r>
        <w:rPr>
          <w:sz w:val="20"/>
        </w:rPr>
        <w:t>Ayni veri bolmesini kullanarak 3 modeli egitin.</w:t>
      </w:r>
    </w:p>
    <w:p w:rsidR="006D3AD3" w:rsidRDefault="0071014D">
      <w:r>
        <w:rPr>
          <w:b/>
          <w:color w:val="6A1B9A"/>
          <w:sz w:val="20"/>
        </w:rPr>
        <w:t xml:space="preserve">  2. </w:t>
      </w:r>
      <w:r>
        <w:rPr>
          <w:sz w:val="20"/>
        </w:rPr>
        <w:t>Her model icin confusion matrix olusturun.</w:t>
      </w:r>
    </w:p>
    <w:p w:rsidR="006D3AD3" w:rsidRDefault="0071014D">
      <w:r>
        <w:rPr>
          <w:b/>
          <w:color w:val="6A1B9A"/>
          <w:sz w:val="20"/>
        </w:rPr>
        <w:t xml:space="preserve">  3. </w:t>
      </w:r>
      <w:r>
        <w:rPr>
          <w:sz w:val="20"/>
        </w:rPr>
        <w:t>Her model icin classification report yazdirin.</w:t>
      </w:r>
    </w:p>
    <w:p w:rsidR="006D3AD3" w:rsidRDefault="0071014D">
      <w:r>
        <w:rPr>
          <w:b/>
          <w:color w:val="6A1B9A"/>
          <w:sz w:val="20"/>
        </w:rPr>
        <w:t xml:space="preserve">  4. </w:t>
      </w:r>
      <w:r>
        <w:rPr>
          <w:sz w:val="20"/>
        </w:rPr>
        <w:t>Accuracy, egitim suresi ve yorumlanabilirlik karsilastirma tablosu olusturun.</w:t>
      </w:r>
    </w:p>
    <w:p w:rsidR="006D3AD3" w:rsidRDefault="0071014D">
      <w:r>
        <w:rPr>
          <w:b/>
          <w:color w:val="6A1B9A"/>
          <w:sz w:val="20"/>
        </w:rPr>
        <w:t xml:space="preserve">  5. </w:t>
      </w:r>
      <w:r>
        <w:rPr>
          <w:sz w:val="20"/>
        </w:rPr>
        <w:t>En uygun algoritmayii secin ve gerekcelendirin.</w:t>
      </w:r>
    </w:p>
    <w:p w:rsidR="006D3AD3" w:rsidRDefault="0071014D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Kapsamli Algoritma Karsilastirma Raporu</w:t>
      </w:r>
    </w:p>
    <w:p w:rsidR="006D3AD3" w:rsidRDefault="0071014D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6D3AD3" w:rsidRDefault="0071014D">
      <w:r>
        <w:rPr>
          <w:b/>
          <w:color w:val="6A1B9A"/>
          <w:sz w:val="20"/>
        </w:rPr>
        <w:t xml:space="preserve">  1. </w:t>
      </w:r>
      <w:r>
        <w:rPr>
          <w:sz w:val="20"/>
        </w:rPr>
        <w:t>Is hayatinda algoritma secimi nasil yap</w:t>
      </w:r>
      <w:r>
        <w:rPr>
          <w:sz w:val="20"/>
        </w:rPr>
        <w:t>ilir?</w:t>
      </w:r>
    </w:p>
    <w:p w:rsidR="006D3AD3" w:rsidRDefault="0071014D">
      <w:r>
        <w:rPr>
          <w:b/>
          <w:color w:val="6A1B9A"/>
          <w:sz w:val="20"/>
        </w:rPr>
        <w:t xml:space="preserve">  2. </w:t>
      </w:r>
      <w:r>
        <w:rPr>
          <w:sz w:val="20"/>
        </w:rPr>
        <w:t>A/B testi ile model karsilastirma?</w:t>
      </w:r>
    </w:p>
    <w:p w:rsidR="006D3AD3" w:rsidRDefault="0071014D">
      <w:r>
        <w:rPr>
          <w:b/>
          <w:color w:val="6A1B9A"/>
          <w:sz w:val="20"/>
        </w:rPr>
        <w:t xml:space="preserve">  3. </w:t>
      </w:r>
      <w:r>
        <w:rPr>
          <w:sz w:val="20"/>
        </w:rPr>
        <w:t>MLOps nedir?</w:t>
      </w:r>
    </w:p>
    <w:p w:rsidR="006D3AD3" w:rsidRDefault="0071014D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Karsilastirmali Analiz, Karar Bilimi, Yazilim Muhendisligi</w:t>
      </w:r>
    </w:p>
    <w:p w:rsidR="006D3AD3" w:rsidRDefault="0071014D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6D3AD3" w:rsidRDefault="0071014D">
            <w:r>
              <w:rPr>
                <w:sz w:val="20"/>
              </w:rPr>
              <w:t>3 algoritma benzer accuracy veriyor (%92-95 arasi). Hangisini secmeliyiz?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Cozum: Sadec</w:t>
            </w:r>
            <w:r>
              <w:rPr>
                <w:sz w:val="20"/>
              </w:rPr>
              <w:t>e accuracy e bakmayin! 1) Sinif bazli performans (CM), 2) Egitim/tahmin suresi, 3) Yorumlanabilirlik ihtiyaci, 4) Veri boyutuna olceklenebilirlik gibi kriterleri de degerlendirin.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 xml:space="preserve">3 algoritmaayi karsilastiran bir infografik hazirlaayin: </w:t>
      </w:r>
      <w:r>
        <w:rPr>
          <w:sz w:val="20"/>
        </w:rPr>
        <w:t>avantajlar, dezavantajlar, en iyi kullanim alanlari.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6D3AD3" w:rsidRDefault="006D3AD3"/>
    <w:p w:rsidR="006D3AD3" w:rsidRDefault="0071014D">
      <w:r>
        <w:rPr>
          <w:i/>
          <w:color w:val="2E7D32"/>
          <w:sz w:val="20"/>
        </w:rPr>
        <w:t xml:space="preserve">  Süre: 8 dakika</w:t>
      </w:r>
    </w:p>
    <w:p w:rsidR="006D3AD3" w:rsidRDefault="0071014D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6D3AD3" w:rsidRDefault="0071014D">
      <w:r>
        <w:rPr>
          <w:sz w:val="20"/>
        </w:rPr>
        <w:t xml:space="preserve">  ☐  GaussianN</w:t>
      </w:r>
      <w:r>
        <w:rPr>
          <w:sz w:val="20"/>
        </w:rPr>
        <w:t>B modeli olusturabiliyorum.</w:t>
      </w:r>
    </w:p>
    <w:p w:rsidR="006D3AD3" w:rsidRDefault="0071014D">
      <w:r>
        <w:rPr>
          <w:sz w:val="20"/>
        </w:rPr>
        <w:t xml:space="preserve">  ☐  3 algoritmaayi ayni veri setinde karsilastirabiliyorum.</w:t>
      </w:r>
    </w:p>
    <w:p w:rsidR="006D3AD3" w:rsidRDefault="0071014D">
      <w:r>
        <w:rPr>
          <w:sz w:val="20"/>
        </w:rPr>
        <w:t xml:space="preserve">  ☐  No Free Lunch kavramini anliyorum.</w:t>
      </w:r>
    </w:p>
    <w:p w:rsidR="006D3AD3" w:rsidRDefault="0071014D">
      <w:r>
        <w:rPr>
          <w:sz w:val="20"/>
        </w:rPr>
        <w:lastRenderedPageBreak/>
        <w:t xml:space="preserve">  ☐  Karsilastirma tablosu olusturabiliyorum.</w:t>
      </w:r>
    </w:p>
    <w:p w:rsidR="006D3AD3" w:rsidRDefault="0071014D">
      <w:r>
        <w:rPr>
          <w:sz w:val="20"/>
        </w:rPr>
        <w:t xml:space="preserve">  ☐  Algoritmaa secim kriiterlerini biliyorum.</w:t>
      </w:r>
    </w:p>
    <w:p w:rsidR="006D3AD3" w:rsidRDefault="0071014D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6D3AD3" w:rsidRDefault="0071014D">
      <w:r>
        <w:rPr>
          <w:b/>
          <w:color w:val="2E7D32"/>
          <w:sz w:val="20"/>
        </w:rPr>
        <w:t xml:space="preserve">  1. </w:t>
      </w:r>
      <w:r>
        <w:rPr>
          <w:sz w:val="20"/>
        </w:rPr>
        <w:t>3</w:t>
      </w:r>
      <w:r>
        <w:rPr>
          <w:sz w:val="20"/>
        </w:rPr>
        <w:t xml:space="preserve"> algoritmaayi da kullanabiliiiyor muyum?</w:t>
      </w:r>
    </w:p>
    <w:p w:rsidR="006D3AD3" w:rsidRDefault="0071014D">
      <w:r>
        <w:rPr>
          <w:b/>
          <w:color w:val="2E7D32"/>
          <w:sz w:val="20"/>
        </w:rPr>
        <w:t xml:space="preserve">  2. </w:t>
      </w:r>
      <w:r>
        <w:rPr>
          <w:sz w:val="20"/>
        </w:rPr>
        <w:t>Sonuclari karsilastirip yorumlaayabiliiyor muyum?</w:t>
      </w:r>
    </w:p>
    <w:p w:rsidR="006D3AD3" w:rsidRDefault="0071014D">
      <w:r>
        <w:rPr>
          <w:b/>
          <w:color w:val="2E7D32"/>
          <w:sz w:val="20"/>
        </w:rPr>
        <w:t xml:space="preserve">  3. </w:t>
      </w:r>
      <w:r>
        <w:rPr>
          <w:sz w:val="20"/>
        </w:rPr>
        <w:t>Probleme uygun algoritma secebiliiyor muyum?</w:t>
      </w:r>
    </w:p>
    <w:p w:rsidR="006D3AD3" w:rsidRDefault="0071014D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D3AD3">
        <w:trPr>
          <w:jc w:val="center"/>
        </w:trPr>
        <w:tc>
          <w:tcPr>
            <w:tcW w:w="3213" w:type="dxa"/>
            <w:shd w:val="clear" w:color="auto" w:fill="2E7D32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GaussianNB hangi varsayimi yapar?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Normal dagilim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No Free Lunch ne demek?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Evrensel en iyi algoritma yok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Karsilastirmada ayni ne olmali?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Veri bolmesi (train/test)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Naive Bayes in avantaji?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Hizli ve basit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Karar agacinin avantaji?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Yorumlanabilir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6D3AD3" w:rsidRDefault="0071014D">
      <w:r>
        <w:rPr>
          <w:b/>
          <w:color w:val="2E7D32"/>
          <w:sz w:val="20"/>
        </w:rPr>
        <w:t>Açık Uçlu:</w:t>
      </w:r>
    </w:p>
    <w:p w:rsidR="006D3AD3" w:rsidRDefault="0071014D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Algoritma </w:t>
      </w:r>
      <w:r>
        <w:rPr>
          <w:sz w:val="20"/>
        </w:rPr>
        <w:t>secimi sanat mi bilim mi?</w:t>
      </w:r>
    </w:p>
    <w:p w:rsidR="006D3AD3" w:rsidRDefault="0071014D">
      <w:r>
        <w:rPr>
          <w:b/>
          <w:color w:val="2E7D32"/>
          <w:sz w:val="20"/>
        </w:rPr>
        <w:t xml:space="preserve">  2. </w:t>
      </w:r>
      <w:r>
        <w:rPr>
          <w:sz w:val="20"/>
        </w:rPr>
        <w:t>Otomaatik algoritma secimi mumkun mu?</w:t>
      </w:r>
    </w:p>
    <w:p w:rsidR="006D3AD3" w:rsidRDefault="0071014D">
      <w:r>
        <w:rPr>
          <w:b/>
          <w:color w:val="2E7D32"/>
          <w:sz w:val="20"/>
        </w:rPr>
        <w:t xml:space="preserve">  3. </w:t>
      </w:r>
      <w:r>
        <w:rPr>
          <w:sz w:val="20"/>
        </w:rPr>
        <w:t>Gelecekte tum algoritmalar otomatik mi secilecek?</w:t>
      </w:r>
    </w:p>
    <w:p w:rsidR="006D3AD3" w:rsidRDefault="0071014D">
      <w:r>
        <w:rPr>
          <w:b/>
          <w:color w:val="2E7D32"/>
          <w:sz w:val="20"/>
        </w:rPr>
        <w:t>Eleştirel Düşünme:</w:t>
      </w:r>
    </w:p>
    <w:p w:rsidR="006D3AD3" w:rsidRDefault="0071014D">
      <w:r>
        <w:rPr>
          <w:b/>
          <w:color w:val="2E7D32"/>
          <w:sz w:val="20"/>
        </w:rPr>
        <w:t xml:space="preserve">  1. </w:t>
      </w:r>
      <w:r>
        <w:rPr>
          <w:sz w:val="20"/>
        </w:rPr>
        <w:t>Tek metrikle karar verilebilir mi?</w:t>
      </w:r>
    </w:p>
    <w:p w:rsidR="006D3AD3" w:rsidRDefault="0071014D">
      <w:r>
        <w:rPr>
          <w:b/>
          <w:color w:val="2E7D32"/>
          <w:sz w:val="20"/>
        </w:rPr>
        <w:t xml:space="preserve">  2. </w:t>
      </w:r>
      <w:r>
        <w:rPr>
          <w:sz w:val="20"/>
        </w:rPr>
        <w:t>Daha karmasik algoritma her zaman daha mi iyi?</w:t>
      </w:r>
    </w:p>
    <w:p w:rsidR="006D3AD3" w:rsidRDefault="0071014D">
      <w:r>
        <w:rPr>
          <w:b/>
          <w:color w:val="2E7D32"/>
          <w:sz w:val="20"/>
        </w:rPr>
        <w:t xml:space="preserve">  3. </w:t>
      </w:r>
      <w:r>
        <w:rPr>
          <w:sz w:val="20"/>
        </w:rPr>
        <w:t>Insan sezgisi al</w:t>
      </w:r>
      <w:r>
        <w:rPr>
          <w:sz w:val="20"/>
        </w:rPr>
        <w:t>goritma seciminde ne kadar onemli?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6D3AD3" w:rsidRDefault="0071014D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6D3AD3" w:rsidRDefault="0071014D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C62828"/>
          <w:sz w:val="24"/>
        </w:rPr>
        <w:t xml:space="preserve">  Adım Adım Uygulama: "Algoritma Karsilastirma Uygulamasi"</w:t>
      </w:r>
    </w:p>
    <w:p w:rsidR="006D3AD3" w:rsidRDefault="0071014D">
      <w:r>
        <w:rPr>
          <w:b/>
          <w:color w:val="1B2A4A"/>
          <w:sz w:val="20"/>
        </w:rPr>
        <w:t xml:space="preserve">Hedef: </w:t>
      </w:r>
      <w:r>
        <w:rPr>
          <w:sz w:val="20"/>
        </w:rPr>
        <w:t xml:space="preserve">3 algoritmaayi </w:t>
      </w:r>
      <w:r>
        <w:rPr>
          <w:sz w:val="20"/>
        </w:rPr>
        <w:t>uygulamak ve kapsamli karsilastirmak.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D3AD3">
        <w:trPr>
          <w:jc w:val="center"/>
        </w:trPr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1. NB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GaussianNB modeli kurun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Naive Bayes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2. KNN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KNeighborsClassifier kurun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KNN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3. DT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DecisionTreeClassifier kurun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Karar Agaci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4. CM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Her model icin confusion matrix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Detay analiz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5. Rapor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Karsilastirma tablosu olusturun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Sonuc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3 model calisiyor, CM ve karsilastirma tablosu olusturulmus.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6D3AD3" w:rsidRDefault="0071014D">
      <w:pPr>
        <w:spacing w:before="200"/>
      </w:pPr>
      <w:r>
        <w:rPr>
          <w:b/>
          <w:color w:val="C62828"/>
          <w:sz w:val="24"/>
        </w:rPr>
        <w:t xml:space="preserve">  Canlı Demo: "Canli Algoritma Yarisi"</w:t>
      </w:r>
    </w:p>
    <w:p w:rsidR="006D3AD3" w:rsidRDefault="0071014D">
      <w:r>
        <w:rPr>
          <w:b/>
          <w:color w:val="1B2A4A"/>
          <w:sz w:val="20"/>
        </w:rPr>
        <w:t>Eğitmenin Göste</w:t>
      </w:r>
      <w:r>
        <w:rPr>
          <w:b/>
          <w:color w:val="1B2A4A"/>
          <w:sz w:val="20"/>
        </w:rPr>
        <w:t xml:space="preserve">rdiği: </w:t>
      </w:r>
      <w:r>
        <w:rPr>
          <w:sz w:val="20"/>
        </w:rPr>
        <w:t>3 algoritmaayi canli karsilastirir.</w:t>
      </w:r>
    </w:p>
    <w:p w:rsidR="006D3AD3" w:rsidRDefault="0071014D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karsilastirmasini yapar.</w:t>
      </w:r>
    </w:p>
    <w:p w:rsidR="006D3AD3" w:rsidRDefault="0071014D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Ayni random_state kullanin!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6D3AD3" w:rsidRDefault="0071014D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D3AD3">
        <w:trPr>
          <w:jc w:val="center"/>
        </w:trPr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GaussianNB modeli kurun ve dogruluugunu yazdirin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3 algoritma icin accuracy karsilastirma tablosu</w:t>
            </w:r>
          </w:p>
        </w:tc>
      </w:tr>
      <w:tr w:rsidR="006D3AD3">
        <w:trPr>
          <w:jc w:val="center"/>
        </w:trPr>
        <w:tc>
          <w:tcPr>
            <w:tcW w:w="3213" w:type="dxa"/>
          </w:tcPr>
          <w:p w:rsidR="006D3AD3" w:rsidRDefault="0071014D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6D3AD3" w:rsidRDefault="0071014D">
            <w:r>
              <w:rPr>
                <w:sz w:val="18"/>
              </w:rPr>
              <w:t>Kapsamli rapor: CM + classification report + yorum + grafik</w:t>
            </w:r>
          </w:p>
        </w:tc>
      </w:tr>
    </w:tbl>
    <w:p w:rsidR="006D3AD3" w:rsidRDefault="006D3AD3"/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6D3AD3" w:rsidRDefault="0071014D">
      <w:pPr>
        <w:spacing w:before="200"/>
      </w:pPr>
      <w:r>
        <w:rPr>
          <w:b/>
          <w:color w:val="C62828"/>
          <w:sz w:val="24"/>
        </w:rPr>
        <w:t xml:space="preserve">  Vaka Çalışması: "Yanlis Algoritma Secimi"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6D3AD3" w:rsidRDefault="0071014D">
            <w:r>
              <w:rPr>
                <w:sz w:val="20"/>
              </w:rPr>
              <w:t>Ekip metin siniflandirma icin KNN kullandii. Model cok yavas ve sonuclar vasat. Naive Bayes ile degistirince hiz 100x artti ve accu</w:t>
            </w:r>
            <w:r>
              <w:rPr>
                <w:sz w:val="20"/>
              </w:rPr>
              <w:t>racy yukseldi. Neden?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Algoritma-problem uyumu: metin verisi yuksek boyutlu, KNN yavas. Naive Bayes metin icin optimize, hizli ve etkili.</w:t>
      </w:r>
    </w:p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6D3AD3" w:rsidRDefault="0071014D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6D3AD3" w:rsidRDefault="0071014D">
            <w:r>
              <w:rPr>
                <w:b/>
                <w:color w:val="FFFFFF"/>
                <w:sz w:val="28"/>
              </w:rPr>
              <w:lastRenderedPageBreak/>
              <w:t xml:space="preserve">  DERS SONU  |  Öz</w:t>
            </w:r>
            <w:r>
              <w:rPr>
                <w:b/>
                <w:color w:val="FFFFFF"/>
                <w:sz w:val="28"/>
              </w:rPr>
              <w:t>et, Kapanış ve Köprü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6D3AD3" w:rsidRDefault="0071014D">
      <w:r>
        <w:rPr>
          <w:sz w:val="20"/>
        </w:rPr>
        <w:t>GaussianNB modelini kurduk, KNN ve Karar Agaci ile karsilastirdik ve No Free Lunch teoremini ogrendik.</w:t>
      </w:r>
    </w:p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6D3AD3">
        <w:trPr>
          <w:jc w:val="center"/>
        </w:trPr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GaussianNB</w:t>
            </w:r>
          </w:p>
        </w:tc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Algoritma Karsilastirmasi</w:t>
            </w:r>
          </w:p>
        </w:tc>
      </w:tr>
      <w:tr w:rsidR="006D3AD3">
        <w:trPr>
          <w:jc w:val="center"/>
        </w:trPr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No Free Lunch</w:t>
            </w:r>
          </w:p>
        </w:tc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Model Secimi</w:t>
            </w:r>
          </w:p>
        </w:tc>
      </w:tr>
      <w:tr w:rsidR="006D3AD3">
        <w:trPr>
          <w:jc w:val="center"/>
        </w:trPr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Cross-Validation</w:t>
            </w:r>
          </w:p>
        </w:tc>
        <w:tc>
          <w:tcPr>
            <w:tcW w:w="4819" w:type="dxa"/>
            <w:shd w:val="clear" w:color="auto" w:fill="F5F5F5"/>
          </w:tcPr>
          <w:p w:rsidR="006D3AD3" w:rsidRDefault="0071014D">
            <w:r>
              <w:rPr>
                <w:b/>
                <w:color w:val="1B2A4A"/>
                <w:sz w:val="20"/>
              </w:rPr>
              <w:t xml:space="preserve">  Karsilastirma Metrikleri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6D3AD3" w:rsidRDefault="0071014D">
      <w:r>
        <w:rPr>
          <w:sz w:val="20"/>
        </w:rPr>
        <w:t>3 temel algoritmaayi karsilastirdik; bir sonraki derste SVM algoritmasina geciyoruz.</w:t>
      </w:r>
    </w:p>
    <w:p w:rsidR="006D3AD3" w:rsidRDefault="0071014D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6D3AD3" w:rsidRDefault="0071014D">
            <w:r>
              <w:rPr>
                <w:sz w:val="20"/>
              </w:rPr>
              <w:t xml:space="preserve">Gorev: KNN, Karar Agaci ve Naive Bayes i Iris verisinde karsilastirin: accuracy tablosu + en </w:t>
            </w:r>
            <w:r>
              <w:rPr>
                <w:sz w:val="20"/>
              </w:rPr>
              <w:t>iyi algoritma gerekcelesi.</w:t>
            </w:r>
            <w:r>
              <w:rPr>
                <w:sz w:val="20"/>
              </w:rPr>
              <w:br/>
              <w:t>Teslim: Sonraki ders.</w:t>
            </w:r>
            <w:r>
              <w:rPr>
                <w:sz w:val="20"/>
              </w:rPr>
              <w:br/>
              <w:t>Kriter: Tablo, grafik ve en az 1 paragraf yorum.</w:t>
            </w:r>
          </w:p>
        </w:tc>
      </w:tr>
    </w:tbl>
    <w:p w:rsidR="006D3AD3" w:rsidRDefault="006D3AD3"/>
    <w:p w:rsidR="006D3AD3" w:rsidRDefault="0071014D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6D3AD3" w:rsidRDefault="0071014D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6D3AD3" w:rsidRDefault="006D3AD3"/>
    <w:p w:rsidR="006D3AD3" w:rsidRDefault="0071014D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6D3AD3" w:rsidRDefault="0071014D">
      <w:pPr>
        <w:pStyle w:val="ListeMaddemi"/>
      </w:pPr>
      <w:r>
        <w:rPr>
          <w:sz w:val="20"/>
        </w:rPr>
        <w:t>3 algoritma ref</w:t>
      </w:r>
      <w:r>
        <w:rPr>
          <w:sz w:val="20"/>
        </w:rPr>
        <w:t>erans kartini hazirlaayin.</w:t>
      </w:r>
    </w:p>
    <w:p w:rsidR="006D3AD3" w:rsidRDefault="0071014D">
      <w:pPr>
        <w:pStyle w:val="ListeMaddemi"/>
      </w:pPr>
      <w:r>
        <w:rPr>
          <w:sz w:val="20"/>
        </w:rPr>
        <w:t>Karsilastirma tablosu sablonu dagiitin.</w:t>
      </w:r>
    </w:p>
    <w:p w:rsidR="006D3AD3" w:rsidRDefault="0071014D">
      <w:pPr>
        <w:pStyle w:val="ListeMaddemi"/>
      </w:pPr>
      <w:r>
        <w:rPr>
          <w:sz w:val="20"/>
        </w:rPr>
        <w:t>Onceki derslerin kodlarini hazirlaayin.</w:t>
      </w:r>
    </w:p>
    <w:p w:rsidR="006D3AD3" w:rsidRDefault="0071014D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6D3AD3">
        <w:trPr>
          <w:jc w:val="center"/>
        </w:trPr>
        <w:tc>
          <w:tcPr>
            <w:tcW w:w="4819" w:type="dxa"/>
            <w:shd w:val="clear" w:color="auto" w:fill="1B2A4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6D3AD3" w:rsidRDefault="0071014D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6D3AD3">
        <w:trPr>
          <w:jc w:val="center"/>
        </w:trPr>
        <w:tc>
          <w:tcPr>
            <w:tcW w:w="4819" w:type="dxa"/>
          </w:tcPr>
          <w:p w:rsidR="006D3AD3" w:rsidRDefault="0071014D">
            <w:r>
              <w:rPr>
                <w:sz w:val="18"/>
              </w:rPr>
              <w:t>3 algoritmaayi ayni anda yonetmek zor</w:t>
            </w:r>
          </w:p>
        </w:tc>
        <w:tc>
          <w:tcPr>
            <w:tcW w:w="4819" w:type="dxa"/>
          </w:tcPr>
          <w:p w:rsidR="006D3AD3" w:rsidRDefault="0071014D">
            <w:r>
              <w:rPr>
                <w:sz w:val="18"/>
              </w:rPr>
              <w:t>Her algoritmaayi ayri hucrede kodlaayin</w:t>
            </w:r>
          </w:p>
        </w:tc>
      </w:tr>
      <w:tr w:rsidR="006D3AD3">
        <w:trPr>
          <w:jc w:val="center"/>
        </w:trPr>
        <w:tc>
          <w:tcPr>
            <w:tcW w:w="4819" w:type="dxa"/>
          </w:tcPr>
          <w:p w:rsidR="006D3AD3" w:rsidRDefault="0071014D">
            <w:r>
              <w:rPr>
                <w:sz w:val="18"/>
              </w:rPr>
              <w:t xml:space="preserve">Karsilastirma kriterleri </w:t>
            </w:r>
            <w:r>
              <w:rPr>
                <w:sz w:val="18"/>
              </w:rPr>
              <w:t>karisik</w:t>
            </w:r>
          </w:p>
        </w:tc>
        <w:tc>
          <w:tcPr>
            <w:tcW w:w="4819" w:type="dxa"/>
          </w:tcPr>
          <w:p w:rsidR="006D3AD3" w:rsidRDefault="0071014D">
            <w:r>
              <w:rPr>
                <w:sz w:val="18"/>
              </w:rPr>
              <w:t>Basit tablo sablonu dagiitin</w:t>
            </w:r>
          </w:p>
        </w:tc>
      </w:tr>
      <w:tr w:rsidR="006D3AD3">
        <w:trPr>
          <w:jc w:val="center"/>
        </w:trPr>
        <w:tc>
          <w:tcPr>
            <w:tcW w:w="4819" w:type="dxa"/>
          </w:tcPr>
          <w:p w:rsidR="006D3AD3" w:rsidRDefault="0071014D">
            <w:r>
              <w:rPr>
                <w:sz w:val="18"/>
              </w:rPr>
              <w:t>Secim gerekcelendirmesi zor</w:t>
            </w:r>
          </w:p>
        </w:tc>
        <w:tc>
          <w:tcPr>
            <w:tcW w:w="4819" w:type="dxa"/>
          </w:tcPr>
          <w:p w:rsidR="006D3AD3" w:rsidRDefault="0071014D">
            <w:r>
              <w:rPr>
                <w:sz w:val="18"/>
              </w:rPr>
              <w:t>Avantaj/dezavantaj listesi ile yonlendirin</w:t>
            </w:r>
          </w:p>
        </w:tc>
      </w:tr>
    </w:tbl>
    <w:p w:rsidR="006D3AD3" w:rsidRDefault="006D3AD3"/>
    <w:p w:rsidR="006D3AD3" w:rsidRDefault="0071014D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 %20, Uygulama %80.</w:t>
      </w:r>
    </w:p>
    <w:p w:rsidR="006D3AD3" w:rsidRDefault="0071014D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6D3AD3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6D3AD3" w:rsidRDefault="0071014D">
            <w:r>
              <w:rPr>
                <w:sz w:val="20"/>
              </w:rPr>
              <w:t>3 algoritma yerine en iyi 2 yi karsilastirin.</w:t>
            </w:r>
          </w:p>
        </w:tc>
      </w:tr>
    </w:tbl>
    <w:p w:rsidR="006D3AD3" w:rsidRDefault="006D3AD3"/>
    <w:p w:rsidR="006D3AD3" w:rsidRDefault="0071014D">
      <w:r>
        <w:br w:type="page"/>
      </w:r>
    </w:p>
    <w:sectPr w:rsidR="006D3AD3" w:rsidSect="00034616">
      <w:pgSz w:w="11906" w:h="16838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D3AD3"/>
    <w:rsid w:val="0071014D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09990D6-F209-4313-81DB-DB049E422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30</Pages>
  <Words>6386</Words>
  <Characters>36406</Characters>
  <Application>Microsoft Office Word</Application>
  <DocSecurity>0</DocSecurity>
  <Lines>303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42707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Lenovo</cp:lastModifiedBy>
  <cp:revision>2</cp:revision>
  <dcterms:created xsi:type="dcterms:W3CDTF">2013-12-23T23:15:00Z</dcterms:created>
  <dcterms:modified xsi:type="dcterms:W3CDTF">2026-05-31T11:51:00Z</dcterms:modified>
  <cp:category/>
</cp:coreProperties>
</file>