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520" w:rsidRDefault="00492520"/>
    <w:p w:rsidR="00492520" w:rsidRDefault="00492520"/>
    <w:p w:rsidR="00492520" w:rsidRDefault="00492520"/>
    <w:p w:rsidR="00492520" w:rsidRDefault="000447F5">
      <w:pPr>
        <w:jc w:val="center"/>
      </w:pPr>
      <w:r>
        <w:rPr>
          <w:color w:val="2C6FAD"/>
          <w:sz w:val="28"/>
        </w:rPr>
        <w:t>━━━━━━━━━━━━━━━━━━━━━━━━━━━━━━━━━━━━━━━━</w:t>
      </w:r>
    </w:p>
    <w:p w:rsidR="00492520" w:rsidRDefault="00492520"/>
    <w:p w:rsidR="00492520" w:rsidRDefault="00CF50D4">
      <w:pPr>
        <w:jc w:val="center"/>
      </w:pPr>
      <w:proofErr w:type="spellStart"/>
      <w:r w:rsidRPr="00CF50D4">
        <w:rPr>
          <w:b/>
          <w:color w:val="1B2A4A"/>
          <w:sz w:val="64"/>
        </w:rPr>
        <w:t>Yapay</w:t>
      </w:r>
      <w:proofErr w:type="spellEnd"/>
      <w:r w:rsidRPr="00CF50D4">
        <w:rPr>
          <w:b/>
          <w:color w:val="1B2A4A"/>
          <w:sz w:val="64"/>
        </w:rPr>
        <w:t xml:space="preserve"> </w:t>
      </w:r>
      <w:proofErr w:type="spellStart"/>
      <w:r w:rsidRPr="00CF50D4">
        <w:rPr>
          <w:b/>
          <w:color w:val="1B2A4A"/>
          <w:sz w:val="64"/>
        </w:rPr>
        <w:t>Zekâ</w:t>
      </w:r>
      <w:proofErr w:type="spellEnd"/>
      <w:r w:rsidRPr="00CF50D4">
        <w:rPr>
          <w:b/>
          <w:color w:val="1B2A4A"/>
          <w:sz w:val="64"/>
        </w:rPr>
        <w:t xml:space="preserve"> </w:t>
      </w:r>
      <w:proofErr w:type="spellStart"/>
      <w:r w:rsidRPr="00CF50D4">
        <w:rPr>
          <w:b/>
          <w:color w:val="1B2A4A"/>
          <w:sz w:val="64"/>
        </w:rPr>
        <w:t>Uygulamaları</w:t>
      </w:r>
      <w:proofErr w:type="spellEnd"/>
      <w:r w:rsidRPr="00CF50D4">
        <w:rPr>
          <w:b/>
          <w:color w:val="1B2A4A"/>
          <w:sz w:val="64"/>
        </w:rPr>
        <w:t xml:space="preserve"> </w:t>
      </w:r>
      <w:proofErr w:type="spellStart"/>
      <w:r w:rsidRPr="00CF50D4">
        <w:rPr>
          <w:b/>
          <w:color w:val="1B2A4A"/>
          <w:sz w:val="64"/>
        </w:rPr>
        <w:t>Geliştirme</w:t>
      </w:r>
      <w:proofErr w:type="spellEnd"/>
      <w:r w:rsidRPr="00CF50D4">
        <w:rPr>
          <w:b/>
          <w:color w:val="1B2A4A"/>
          <w:sz w:val="64"/>
        </w:rPr>
        <w:t xml:space="preserve"> </w:t>
      </w:r>
      <w:proofErr w:type="spellStart"/>
      <w:r w:rsidRPr="00CF50D4">
        <w:rPr>
          <w:b/>
          <w:color w:val="1B2A4A"/>
          <w:sz w:val="64"/>
        </w:rPr>
        <w:t>Ve</w:t>
      </w:r>
      <w:proofErr w:type="spellEnd"/>
      <w:r w:rsidRPr="00CF50D4">
        <w:rPr>
          <w:b/>
          <w:color w:val="1B2A4A"/>
          <w:sz w:val="64"/>
        </w:rPr>
        <w:t xml:space="preserve"> </w:t>
      </w:r>
      <w:proofErr w:type="spellStart"/>
      <w:r w:rsidRPr="00CF50D4">
        <w:rPr>
          <w:b/>
          <w:color w:val="1B2A4A"/>
          <w:sz w:val="64"/>
        </w:rPr>
        <w:t>Uyum</w:t>
      </w:r>
      <w:proofErr w:type="spellEnd"/>
      <w:r w:rsidRPr="00CF50D4">
        <w:rPr>
          <w:b/>
          <w:color w:val="1B2A4A"/>
          <w:sz w:val="64"/>
        </w:rPr>
        <w:t xml:space="preserve"> </w:t>
      </w:r>
      <w:proofErr w:type="spellStart"/>
      <w:r w:rsidRPr="00CF50D4">
        <w:rPr>
          <w:b/>
          <w:color w:val="1B2A4A"/>
          <w:sz w:val="64"/>
        </w:rPr>
        <w:t>Eğitimi</w:t>
      </w:r>
      <w:proofErr w:type="spellEnd"/>
    </w:p>
    <w:p w:rsidR="00492520" w:rsidRDefault="000447F5">
      <w:pPr>
        <w:jc w:val="center"/>
      </w:pPr>
      <w:r>
        <w:rPr>
          <w:color w:val="757575"/>
          <w:sz w:val="28"/>
        </w:rPr>
        <w:t xml:space="preserve">9-12. Saat Ders </w:t>
      </w:r>
      <w:proofErr w:type="gramStart"/>
      <w:r>
        <w:rPr>
          <w:color w:val="757575"/>
          <w:sz w:val="28"/>
        </w:rPr>
        <w:t>Planı  |</w:t>
      </w:r>
      <w:proofErr w:type="gramEnd"/>
      <w:r>
        <w:rPr>
          <w:color w:val="757575"/>
          <w:sz w:val="28"/>
        </w:rPr>
        <w:t xml:space="preserve">  Yapılandırmacı 5E Modeli</w:t>
      </w:r>
    </w:p>
    <w:p w:rsidR="00492520" w:rsidRDefault="00492520"/>
    <w:p w:rsidR="00492520" w:rsidRDefault="000447F5">
      <w:pPr>
        <w:jc w:val="center"/>
      </w:pPr>
      <w:r>
        <w:rPr>
          <w:color w:val="2C6FAD"/>
          <w:sz w:val="28"/>
        </w:rPr>
        <w:t>━━━━━━━━━━━━━━━━━━━━━━━━━━━━━━━━━━━━━━━━</w:t>
      </w:r>
    </w:p>
    <w:p w:rsidR="00492520" w:rsidRDefault="00492520"/>
    <w:p w:rsidR="00492520" w:rsidRDefault="00492520"/>
    <w:tbl>
      <w:tblPr>
        <w:tblStyle w:val="TabloKlavuzu"/>
        <w:tblW w:w="0" w:type="auto"/>
        <w:jc w:val="center"/>
        <w:tblLook w:val="04A0" w:firstRow="1" w:lastRow="0" w:firstColumn="1" w:lastColumn="0" w:noHBand="0" w:noVBand="1"/>
      </w:tblPr>
      <w:tblGrid>
        <w:gridCol w:w="4819"/>
        <w:gridCol w:w="4819"/>
      </w:tblGrid>
      <w:tr w:rsidR="00492520">
        <w:trPr>
          <w:jc w:val="center"/>
        </w:trPr>
        <w:tc>
          <w:tcPr>
            <w:tcW w:w="4819" w:type="dxa"/>
            <w:shd w:val="clear" w:color="auto" w:fill="1B2A4A"/>
          </w:tcPr>
          <w:p w:rsidR="00492520" w:rsidRDefault="000447F5">
            <w:r>
              <w:rPr>
                <w:b/>
                <w:color w:val="FFFFFF"/>
              </w:rPr>
              <w:t xml:space="preserve">  Kurs</w:t>
            </w:r>
          </w:p>
        </w:tc>
        <w:tc>
          <w:tcPr>
            <w:tcW w:w="4819" w:type="dxa"/>
          </w:tcPr>
          <w:p w:rsidR="00492520" w:rsidRDefault="000447F5" w:rsidP="00CF50D4">
            <w:r>
              <w:t xml:space="preserve">  </w:t>
            </w:r>
          </w:p>
        </w:tc>
      </w:tr>
      <w:tr w:rsidR="00492520">
        <w:trPr>
          <w:jc w:val="center"/>
        </w:trPr>
        <w:tc>
          <w:tcPr>
            <w:tcW w:w="4819" w:type="dxa"/>
            <w:shd w:val="clear" w:color="auto" w:fill="1B2A4A"/>
          </w:tcPr>
          <w:p w:rsidR="00492520" w:rsidRDefault="000447F5">
            <w:r>
              <w:rPr>
                <w:b/>
                <w:color w:val="FFFFFF"/>
              </w:rPr>
              <w:t xml:space="preserve">  Modül / Saat</w:t>
            </w:r>
          </w:p>
        </w:tc>
        <w:tc>
          <w:tcPr>
            <w:tcW w:w="4819" w:type="dxa"/>
          </w:tcPr>
          <w:p w:rsidR="00492520" w:rsidRDefault="000447F5" w:rsidP="00CF50D4">
            <w:r>
              <w:t xml:space="preserve"> </w:t>
            </w:r>
            <w:bookmarkStart w:id="0" w:name="_GoBack"/>
            <w:bookmarkEnd w:id="0"/>
          </w:p>
        </w:tc>
      </w:tr>
      <w:tr w:rsidR="00492520">
        <w:trPr>
          <w:jc w:val="center"/>
        </w:trPr>
        <w:tc>
          <w:tcPr>
            <w:tcW w:w="4819" w:type="dxa"/>
            <w:shd w:val="clear" w:color="auto" w:fill="1B2A4A"/>
          </w:tcPr>
          <w:p w:rsidR="00492520" w:rsidRDefault="000447F5">
            <w:r>
              <w:rPr>
                <w:b/>
                <w:color w:val="FFFFFF"/>
              </w:rPr>
              <w:t xml:space="preserve">  Tarih</w:t>
            </w:r>
          </w:p>
        </w:tc>
        <w:tc>
          <w:tcPr>
            <w:tcW w:w="4819" w:type="dxa"/>
          </w:tcPr>
          <w:p w:rsidR="00492520" w:rsidRDefault="000447F5">
            <w:r>
              <w:t xml:space="preserve">  </w:t>
            </w:r>
          </w:p>
        </w:tc>
      </w:tr>
    </w:tbl>
    <w:p w:rsidR="00492520" w:rsidRDefault="00492520"/>
    <w:p w:rsidR="00492520" w:rsidRDefault="00492520"/>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492520" w:rsidRDefault="000447F5">
            <w:r>
              <w:rPr>
                <w:b/>
                <w:color w:val="FFFFFF"/>
                <w:sz w:val="28"/>
              </w:rPr>
              <w:t xml:space="preserve">  PROGRAM  |  4 Saatlik Ders Programı</w:t>
            </w:r>
          </w:p>
        </w:tc>
      </w:tr>
    </w:tbl>
    <w:p w:rsidR="00492520" w:rsidRDefault="00492520"/>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1B2A4A"/>
          </w:tcPr>
          <w:p w:rsidR="00492520" w:rsidRDefault="000447F5">
            <w:pPr>
              <w:jc w:val="center"/>
            </w:pPr>
            <w:r>
              <w:rPr>
                <w:b/>
                <w:color w:val="FFFFFF"/>
                <w:sz w:val="18"/>
              </w:rPr>
              <w:t>Saat</w:t>
            </w:r>
          </w:p>
        </w:tc>
        <w:tc>
          <w:tcPr>
            <w:tcW w:w="3213" w:type="dxa"/>
            <w:shd w:val="clear" w:color="auto" w:fill="1B2A4A"/>
          </w:tcPr>
          <w:p w:rsidR="00492520" w:rsidRDefault="000447F5">
            <w:pPr>
              <w:jc w:val="center"/>
            </w:pPr>
            <w:r>
              <w:rPr>
                <w:b/>
                <w:color w:val="FFFFFF"/>
                <w:sz w:val="18"/>
              </w:rPr>
              <w:t>Konu</w:t>
            </w:r>
          </w:p>
        </w:tc>
        <w:tc>
          <w:tcPr>
            <w:tcW w:w="3213" w:type="dxa"/>
            <w:shd w:val="clear" w:color="auto" w:fill="1B2A4A"/>
          </w:tcPr>
          <w:p w:rsidR="00492520" w:rsidRDefault="000447F5">
            <w:pPr>
              <w:jc w:val="center"/>
            </w:pPr>
            <w:r>
              <w:rPr>
                <w:b/>
                <w:color w:val="FFFFFF"/>
                <w:sz w:val="18"/>
              </w:rPr>
              <w:t>Süre</w:t>
            </w:r>
          </w:p>
        </w:tc>
      </w:tr>
      <w:tr w:rsidR="00492520">
        <w:trPr>
          <w:jc w:val="center"/>
        </w:trPr>
        <w:tc>
          <w:tcPr>
            <w:tcW w:w="3213" w:type="dxa"/>
          </w:tcPr>
          <w:p w:rsidR="00492520" w:rsidRDefault="000447F5">
            <w:r>
              <w:rPr>
                <w:sz w:val="18"/>
              </w:rPr>
              <w:t>9. Saat</w:t>
            </w:r>
          </w:p>
        </w:tc>
        <w:tc>
          <w:tcPr>
            <w:tcW w:w="3213" w:type="dxa"/>
          </w:tcPr>
          <w:p w:rsidR="00492520" w:rsidRDefault="000447F5">
            <w:r>
              <w:rPr>
                <w:sz w:val="18"/>
              </w:rPr>
              <w:t>Iris Veri Seti ve Veri On Isleme</w:t>
            </w:r>
          </w:p>
        </w:tc>
        <w:tc>
          <w:tcPr>
            <w:tcW w:w="3213" w:type="dxa"/>
          </w:tcPr>
          <w:p w:rsidR="00492520" w:rsidRDefault="000447F5">
            <w:r>
              <w:rPr>
                <w:sz w:val="18"/>
              </w:rPr>
              <w:t>45 dk</w:t>
            </w:r>
          </w:p>
        </w:tc>
      </w:tr>
      <w:tr w:rsidR="00492520">
        <w:trPr>
          <w:jc w:val="center"/>
        </w:trPr>
        <w:tc>
          <w:tcPr>
            <w:tcW w:w="3213" w:type="dxa"/>
          </w:tcPr>
          <w:p w:rsidR="00492520" w:rsidRDefault="000447F5">
            <w:r>
              <w:rPr>
                <w:sz w:val="18"/>
              </w:rPr>
              <w:t>10. Saat</w:t>
            </w:r>
          </w:p>
        </w:tc>
        <w:tc>
          <w:tcPr>
            <w:tcW w:w="3213" w:type="dxa"/>
          </w:tcPr>
          <w:p w:rsidR="00492520" w:rsidRDefault="000447F5">
            <w:r>
              <w:rPr>
                <w:sz w:val="18"/>
              </w:rPr>
              <w:t>Siniflandirma Kavrami ve Denetimli Ogrenme</w:t>
            </w:r>
          </w:p>
        </w:tc>
        <w:tc>
          <w:tcPr>
            <w:tcW w:w="3213" w:type="dxa"/>
          </w:tcPr>
          <w:p w:rsidR="00492520" w:rsidRDefault="000447F5">
            <w:r>
              <w:rPr>
                <w:sz w:val="18"/>
              </w:rPr>
              <w:t>45 dk</w:t>
            </w:r>
          </w:p>
        </w:tc>
      </w:tr>
      <w:tr w:rsidR="00492520">
        <w:trPr>
          <w:jc w:val="center"/>
        </w:trPr>
        <w:tc>
          <w:tcPr>
            <w:tcW w:w="3213" w:type="dxa"/>
          </w:tcPr>
          <w:p w:rsidR="00492520" w:rsidRDefault="000447F5">
            <w:r>
              <w:rPr>
                <w:sz w:val="18"/>
              </w:rPr>
              <w:t>11. Saat</w:t>
            </w:r>
          </w:p>
        </w:tc>
        <w:tc>
          <w:tcPr>
            <w:tcW w:w="3213" w:type="dxa"/>
          </w:tcPr>
          <w:p w:rsidR="00492520" w:rsidRDefault="000447F5">
            <w:r>
              <w:rPr>
                <w:sz w:val="18"/>
              </w:rPr>
              <w:t>K-En Yakin</w:t>
            </w:r>
            <w:r>
              <w:rPr>
                <w:sz w:val="18"/>
              </w:rPr>
              <w:t xml:space="preserve"> Komsu (KNN) Algoritmasi</w:t>
            </w:r>
          </w:p>
        </w:tc>
        <w:tc>
          <w:tcPr>
            <w:tcW w:w="3213" w:type="dxa"/>
          </w:tcPr>
          <w:p w:rsidR="00492520" w:rsidRDefault="000447F5">
            <w:r>
              <w:rPr>
                <w:sz w:val="18"/>
              </w:rPr>
              <w:t>45 dk</w:t>
            </w:r>
          </w:p>
        </w:tc>
      </w:tr>
      <w:tr w:rsidR="00492520">
        <w:trPr>
          <w:jc w:val="center"/>
        </w:trPr>
        <w:tc>
          <w:tcPr>
            <w:tcW w:w="3213" w:type="dxa"/>
          </w:tcPr>
          <w:p w:rsidR="00492520" w:rsidRDefault="000447F5">
            <w:r>
              <w:rPr>
                <w:sz w:val="18"/>
              </w:rPr>
              <w:t>12. Saat</w:t>
            </w:r>
          </w:p>
        </w:tc>
        <w:tc>
          <w:tcPr>
            <w:tcW w:w="3213" w:type="dxa"/>
          </w:tcPr>
          <w:p w:rsidR="00492520" w:rsidRDefault="000447F5">
            <w:r>
              <w:rPr>
                <w:sz w:val="18"/>
              </w:rPr>
              <w:t>KNN Uygulama ve Model Degerlendirme</w:t>
            </w:r>
          </w:p>
        </w:tc>
        <w:tc>
          <w:tcPr>
            <w:tcW w:w="3213" w:type="dxa"/>
          </w:tcPr>
          <w:p w:rsidR="00492520" w:rsidRDefault="000447F5">
            <w:r>
              <w:rPr>
                <w:sz w:val="18"/>
              </w:rPr>
              <w:t>45 dk</w:t>
            </w:r>
          </w:p>
        </w:tc>
      </w:tr>
    </w:tbl>
    <w:p w:rsidR="00492520" w:rsidRDefault="00492520"/>
    <w:tbl>
      <w:tblPr>
        <w:tblW w:w="0" w:type="auto"/>
        <w:jc w:val="center"/>
        <w:tblLook w:val="04A0" w:firstRow="1" w:lastRow="0" w:firstColumn="1" w:lastColumn="0" w:noHBand="0" w:noVBand="1"/>
      </w:tblPr>
      <w:tblGrid>
        <w:gridCol w:w="1928"/>
        <w:gridCol w:w="1928"/>
        <w:gridCol w:w="1928"/>
        <w:gridCol w:w="1928"/>
        <w:gridCol w:w="1928"/>
      </w:tblGrid>
      <w:tr w:rsidR="00492520">
        <w:trPr>
          <w:jc w:val="center"/>
        </w:trPr>
        <w:tc>
          <w:tcPr>
            <w:tcW w:w="1928" w:type="dxa"/>
            <w:shd w:val="clear" w:color="auto" w:fill="2C6FAD"/>
          </w:tcPr>
          <w:p w:rsidR="00492520" w:rsidRDefault="000447F5">
            <w:pPr>
              <w:jc w:val="center"/>
            </w:pPr>
            <w:r>
              <w:rPr>
                <w:b/>
                <w:color w:val="FFFFFF"/>
                <w:sz w:val="16"/>
              </w:rPr>
              <w:t>E1 Girme</w:t>
            </w:r>
          </w:p>
        </w:tc>
        <w:tc>
          <w:tcPr>
            <w:tcW w:w="1928" w:type="dxa"/>
            <w:shd w:val="clear" w:color="auto" w:fill="007A7A"/>
          </w:tcPr>
          <w:p w:rsidR="00492520" w:rsidRDefault="000447F5">
            <w:pPr>
              <w:jc w:val="center"/>
            </w:pPr>
            <w:r>
              <w:rPr>
                <w:b/>
                <w:color w:val="FFFFFF"/>
                <w:sz w:val="16"/>
              </w:rPr>
              <w:t>E2 Keşif</w:t>
            </w:r>
          </w:p>
        </w:tc>
        <w:tc>
          <w:tcPr>
            <w:tcW w:w="1928" w:type="dxa"/>
            <w:shd w:val="clear" w:color="auto" w:fill="E65C00"/>
          </w:tcPr>
          <w:p w:rsidR="00492520" w:rsidRDefault="000447F5">
            <w:pPr>
              <w:jc w:val="center"/>
            </w:pPr>
            <w:r>
              <w:rPr>
                <w:b/>
                <w:color w:val="FFFFFF"/>
                <w:sz w:val="16"/>
              </w:rPr>
              <w:t>E3 Açıklama</w:t>
            </w:r>
          </w:p>
        </w:tc>
        <w:tc>
          <w:tcPr>
            <w:tcW w:w="1928" w:type="dxa"/>
            <w:shd w:val="clear" w:color="auto" w:fill="6A1B9A"/>
          </w:tcPr>
          <w:p w:rsidR="00492520" w:rsidRDefault="000447F5">
            <w:pPr>
              <w:jc w:val="center"/>
            </w:pPr>
            <w:r>
              <w:rPr>
                <w:b/>
                <w:color w:val="FFFFFF"/>
                <w:sz w:val="16"/>
              </w:rPr>
              <w:t>E4 Derinleştirme</w:t>
            </w:r>
          </w:p>
        </w:tc>
        <w:tc>
          <w:tcPr>
            <w:tcW w:w="1928" w:type="dxa"/>
            <w:shd w:val="clear" w:color="auto" w:fill="2E7D32"/>
          </w:tcPr>
          <w:p w:rsidR="00492520" w:rsidRDefault="000447F5">
            <w:pPr>
              <w:jc w:val="center"/>
            </w:pPr>
            <w:r>
              <w:rPr>
                <w:b/>
                <w:color w:val="FFFFFF"/>
                <w:sz w:val="16"/>
              </w:rPr>
              <w:t>E5 Değerlendirme</w:t>
            </w:r>
          </w:p>
        </w:tc>
      </w:tr>
    </w:tbl>
    <w:p w:rsidR="00492520" w:rsidRDefault="000447F5">
      <w:r>
        <w:br w:type="page"/>
      </w:r>
    </w:p>
    <w:p w:rsidR="00492520" w:rsidRDefault="000447F5">
      <w:pPr>
        <w:jc w:val="center"/>
      </w:pPr>
      <w:r>
        <w:rPr>
          <w:b/>
          <w:color w:val="1B2A4A"/>
          <w:sz w:val="36"/>
        </w:rPr>
        <w:lastRenderedPageBreak/>
        <w:t>━━━  9. SAAT  ━━━</w:t>
      </w:r>
    </w:p>
    <w:p w:rsidR="00492520" w:rsidRDefault="000447F5">
      <w:pPr>
        <w:jc w:val="center"/>
      </w:pPr>
      <w:r>
        <w:rPr>
          <w:color w:val="2C6FAD"/>
          <w:sz w:val="32"/>
        </w:rPr>
        <w:t>Iris Veri Seti ve Veri On Isleme</w:t>
      </w:r>
    </w:p>
    <w:p w:rsidR="00492520" w:rsidRDefault="00492520"/>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492520" w:rsidRDefault="000447F5">
            <w:r>
              <w:rPr>
                <w:b/>
                <w:color w:val="FFFFFF"/>
                <w:sz w:val="28"/>
              </w:rPr>
              <w:t xml:space="preserve">  KAZANIMLAR  |  Öğrenme Kazanımları</w:t>
            </w:r>
          </w:p>
        </w:tc>
      </w:tr>
    </w:tbl>
    <w:p w:rsidR="00492520" w:rsidRDefault="00492520"/>
    <w:p w:rsidR="00492520" w:rsidRDefault="000447F5">
      <w:r>
        <w:rPr>
          <w:b/>
          <w:color w:val="1B2A4A"/>
          <w:sz w:val="20"/>
        </w:rPr>
        <w:t xml:space="preserve">Genel Kazanım: </w:t>
      </w:r>
      <w:r>
        <w:rPr>
          <w:sz w:val="20"/>
        </w:rPr>
        <w:t>Iris veri setini tanir, yukler ve veri on isleme adimlarini uygular.</w:t>
      </w:r>
    </w:p>
    <w:p w:rsidR="00492520" w:rsidRDefault="00492520"/>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1B2A4A"/>
          </w:tcPr>
          <w:p w:rsidR="00492520" w:rsidRDefault="000447F5">
            <w:pPr>
              <w:jc w:val="center"/>
            </w:pPr>
            <w:r>
              <w:rPr>
                <w:b/>
                <w:color w:val="FFFFFF"/>
                <w:sz w:val="18"/>
              </w:rPr>
              <w:t>Kod</w:t>
            </w:r>
          </w:p>
        </w:tc>
        <w:tc>
          <w:tcPr>
            <w:tcW w:w="3213" w:type="dxa"/>
            <w:shd w:val="clear" w:color="auto" w:fill="1B2A4A"/>
          </w:tcPr>
          <w:p w:rsidR="00492520" w:rsidRDefault="000447F5">
            <w:pPr>
              <w:jc w:val="center"/>
            </w:pPr>
            <w:r>
              <w:rPr>
                <w:b/>
                <w:color w:val="FFFFFF"/>
                <w:sz w:val="18"/>
              </w:rPr>
              <w:t>Kazanım</w:t>
            </w:r>
          </w:p>
        </w:tc>
        <w:tc>
          <w:tcPr>
            <w:tcW w:w="3213" w:type="dxa"/>
            <w:shd w:val="clear" w:color="auto" w:fill="1B2A4A"/>
          </w:tcPr>
          <w:p w:rsidR="00492520" w:rsidRDefault="000447F5">
            <w:pPr>
              <w:jc w:val="center"/>
            </w:pPr>
            <w:r>
              <w:rPr>
                <w:b/>
                <w:color w:val="FFFFFF"/>
                <w:sz w:val="18"/>
              </w:rPr>
              <w:t>Bilişsel Düzey</w:t>
            </w:r>
          </w:p>
        </w:tc>
      </w:tr>
      <w:tr w:rsidR="00492520">
        <w:trPr>
          <w:jc w:val="center"/>
        </w:trPr>
        <w:tc>
          <w:tcPr>
            <w:tcW w:w="3213" w:type="dxa"/>
          </w:tcPr>
          <w:p w:rsidR="00492520" w:rsidRDefault="000447F5">
            <w:r>
              <w:rPr>
                <w:sz w:val="18"/>
              </w:rPr>
              <w:t>2.3.1</w:t>
            </w:r>
          </w:p>
        </w:tc>
        <w:tc>
          <w:tcPr>
            <w:tcW w:w="3213" w:type="dxa"/>
          </w:tcPr>
          <w:p w:rsidR="00492520" w:rsidRDefault="000447F5">
            <w:r>
              <w:rPr>
                <w:sz w:val="18"/>
              </w:rPr>
              <w:t>Iris veri setini tanir ve ozelliklerini aciklar.</w:t>
            </w:r>
          </w:p>
        </w:tc>
        <w:tc>
          <w:tcPr>
            <w:tcW w:w="3213" w:type="dxa"/>
          </w:tcPr>
          <w:p w:rsidR="00492520" w:rsidRDefault="000447F5">
            <w:r>
              <w:rPr>
                <w:sz w:val="18"/>
              </w:rPr>
              <w:t>Bilgi</w:t>
            </w:r>
          </w:p>
        </w:tc>
      </w:tr>
      <w:tr w:rsidR="00492520">
        <w:trPr>
          <w:jc w:val="center"/>
        </w:trPr>
        <w:tc>
          <w:tcPr>
            <w:tcW w:w="3213" w:type="dxa"/>
          </w:tcPr>
          <w:p w:rsidR="00492520" w:rsidRDefault="000447F5">
            <w:r>
              <w:rPr>
                <w:sz w:val="18"/>
              </w:rPr>
              <w:t>2.3.2</w:t>
            </w:r>
          </w:p>
        </w:tc>
        <w:tc>
          <w:tcPr>
            <w:tcW w:w="3213" w:type="dxa"/>
          </w:tcPr>
          <w:p w:rsidR="00492520" w:rsidRDefault="000447F5">
            <w:r>
              <w:rPr>
                <w:sz w:val="18"/>
              </w:rPr>
              <w:t>Scikit-learn ile Iris veri setini yukler.</w:t>
            </w:r>
          </w:p>
        </w:tc>
        <w:tc>
          <w:tcPr>
            <w:tcW w:w="3213" w:type="dxa"/>
          </w:tcPr>
          <w:p w:rsidR="00492520" w:rsidRDefault="000447F5">
            <w:r>
              <w:rPr>
                <w:sz w:val="18"/>
              </w:rPr>
              <w:t>Uygulama</w:t>
            </w:r>
          </w:p>
        </w:tc>
      </w:tr>
      <w:tr w:rsidR="00492520">
        <w:trPr>
          <w:jc w:val="center"/>
        </w:trPr>
        <w:tc>
          <w:tcPr>
            <w:tcW w:w="3213" w:type="dxa"/>
          </w:tcPr>
          <w:p w:rsidR="00492520" w:rsidRDefault="000447F5">
            <w:r>
              <w:rPr>
                <w:sz w:val="18"/>
              </w:rPr>
              <w:t>2.3.3</w:t>
            </w:r>
          </w:p>
        </w:tc>
        <w:tc>
          <w:tcPr>
            <w:tcW w:w="3213" w:type="dxa"/>
          </w:tcPr>
          <w:p w:rsidR="00492520" w:rsidRDefault="000447F5">
            <w:r>
              <w:rPr>
                <w:sz w:val="18"/>
              </w:rPr>
              <w:t xml:space="preserve">Veri on isleme </w:t>
            </w:r>
            <w:r>
              <w:rPr>
                <w:sz w:val="18"/>
              </w:rPr>
              <w:t>(normalizasyon, bolme) islemlerini yapar.</w:t>
            </w:r>
          </w:p>
        </w:tc>
        <w:tc>
          <w:tcPr>
            <w:tcW w:w="3213" w:type="dxa"/>
          </w:tcPr>
          <w:p w:rsidR="00492520" w:rsidRDefault="000447F5">
            <w:r>
              <w:rPr>
                <w:sz w:val="18"/>
              </w:rPr>
              <w:t>Uygulama</w:t>
            </w:r>
          </w:p>
        </w:tc>
      </w:tr>
    </w:tbl>
    <w:p w:rsidR="00492520" w:rsidRDefault="00492520"/>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492520" w:rsidRDefault="000447F5">
            <w:r>
              <w:rPr>
                <w:b/>
                <w:color w:val="FFFFFF"/>
                <w:sz w:val="28"/>
              </w:rPr>
              <w:t xml:space="preserve">  ÖN BİLGİ  |  Ön Bilgi ve Hazırlık</w:t>
            </w:r>
          </w:p>
        </w:tc>
      </w:tr>
    </w:tbl>
    <w:p w:rsidR="00492520" w:rsidRDefault="00492520"/>
    <w:p w:rsidR="00492520" w:rsidRDefault="000447F5">
      <w:r>
        <w:rPr>
          <w:b/>
          <w:color w:val="1B2A4A"/>
          <w:sz w:val="20"/>
        </w:rPr>
        <w:t xml:space="preserve">Ön Koşul Bilgiler: </w:t>
      </w:r>
      <w:r>
        <w:rPr>
          <w:sz w:val="20"/>
        </w:rPr>
        <w:t>NumPy ve Matplotlib temellerini bilmek.</w:t>
      </w:r>
    </w:p>
    <w:p w:rsidR="00492520" w:rsidRDefault="000447F5">
      <w:pPr>
        <w:spacing w:before="200"/>
      </w:pPr>
      <w:r>
        <w:rPr>
          <w:b/>
          <w:color w:val="757575"/>
          <w:sz w:val="24"/>
        </w:rPr>
        <w:t xml:space="preserve">  Öğrencinin Bilmesi Gerekenler</w:t>
      </w:r>
    </w:p>
    <w:p w:rsidR="00492520" w:rsidRDefault="000447F5">
      <w:pPr>
        <w:pStyle w:val="ListeMaddemi"/>
      </w:pPr>
      <w:r>
        <w:rPr>
          <w:sz w:val="20"/>
        </w:rPr>
        <w:t>NumPy dizi islemlerini.</w:t>
      </w:r>
    </w:p>
    <w:p w:rsidR="00492520" w:rsidRDefault="000447F5">
      <w:pPr>
        <w:pStyle w:val="ListeMaddemi"/>
      </w:pPr>
      <w:r>
        <w:rPr>
          <w:sz w:val="20"/>
        </w:rPr>
        <w:t>Temel grafik olusturmayi.</w:t>
      </w:r>
    </w:p>
    <w:p w:rsidR="00492520" w:rsidRDefault="000447F5">
      <w:pPr>
        <w:pStyle w:val="ListeMaddemi"/>
      </w:pPr>
      <w:r>
        <w:rPr>
          <w:sz w:val="20"/>
        </w:rPr>
        <w:t>Siniflandirma kavraminin</w:t>
      </w:r>
      <w:r>
        <w:rPr>
          <w:sz w:val="20"/>
        </w:rPr>
        <w:t xml:space="preserve"> genel anlamini.</w:t>
      </w:r>
    </w:p>
    <w:p w:rsidR="00492520" w:rsidRDefault="000447F5">
      <w:pPr>
        <w:spacing w:before="200"/>
      </w:pPr>
      <w:r>
        <w:rPr>
          <w:b/>
          <w:color w:val="757575"/>
          <w:sz w:val="24"/>
        </w:rPr>
        <w:t xml:space="preserve">  Olası Kavram Yanılgıları</w:t>
      </w:r>
    </w:p>
    <w:p w:rsidR="00492520" w:rsidRDefault="000447F5">
      <w:pPr>
        <w:pStyle w:val="ListeMaddemi"/>
      </w:pPr>
      <w:r>
        <w:rPr>
          <w:sz w:val="20"/>
        </w:rPr>
        <w:t>Yapay zekanin sadece buyuk verilerle calisabildigi sanilmasi.</w:t>
      </w:r>
    </w:p>
    <w:p w:rsidR="00492520" w:rsidRDefault="000447F5">
      <w:pPr>
        <w:pStyle w:val="ListeMaddemi"/>
      </w:pPr>
      <w:r>
        <w:rPr>
          <w:sz w:val="20"/>
        </w:rPr>
        <w:t>Iris veri setinin basit ve onesmsiz oldugu dusuncesi.</w:t>
      </w:r>
    </w:p>
    <w:p w:rsidR="00492520" w:rsidRDefault="000447F5">
      <w:pPr>
        <w:pStyle w:val="ListeMaddemi"/>
      </w:pPr>
      <w:r>
        <w:rPr>
          <w:sz w:val="20"/>
        </w:rPr>
        <w:t>Veri on islemenin gereksiz oldugu yanilgisi.</w:t>
      </w:r>
    </w:p>
    <w:p w:rsidR="00492520" w:rsidRDefault="000447F5">
      <w:pPr>
        <w:spacing w:before="200"/>
      </w:pPr>
      <w:r>
        <w:rPr>
          <w:b/>
          <w:color w:val="757575"/>
          <w:sz w:val="24"/>
        </w:rPr>
        <w:t xml:space="preserve">  Hazırlık Materyalleri</w:t>
      </w:r>
    </w:p>
    <w:p w:rsidR="00492520" w:rsidRDefault="000447F5">
      <w:pPr>
        <w:pStyle w:val="ListeMaddemi"/>
      </w:pPr>
      <w:r>
        <w:rPr>
          <w:sz w:val="20"/>
        </w:rPr>
        <w:t>Bilgisayar (Python + Scikit</w:t>
      </w:r>
      <w:r>
        <w:rPr>
          <w:sz w:val="20"/>
        </w:rPr>
        <w:t>-learn kurulu)</w:t>
      </w:r>
    </w:p>
    <w:p w:rsidR="00492520" w:rsidRDefault="000447F5">
      <w:pPr>
        <w:pStyle w:val="ListeMaddemi"/>
      </w:pPr>
      <w:r>
        <w:rPr>
          <w:sz w:val="20"/>
        </w:rPr>
        <w:t>PyCharm</w:t>
      </w:r>
    </w:p>
    <w:p w:rsidR="00492520" w:rsidRDefault="000447F5">
      <w:pPr>
        <w:pStyle w:val="ListeMaddemi"/>
      </w:pPr>
      <w:r>
        <w:rPr>
          <w:sz w:val="20"/>
        </w:rPr>
        <w:t>Iris veri seti dokumantasyonu</w:t>
      </w:r>
    </w:p>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2C6FAD"/>
              <w:left w:val="single" w:sz="10" w:space="0" w:color="2C6FAD"/>
              <w:bottom w:val="single" w:sz="10" w:space="0" w:color="2C6FAD"/>
              <w:right w:val="single" w:sz="10" w:space="0" w:color="2C6FAD"/>
            </w:tcBorders>
            <w:shd w:val="clear" w:color="auto" w:fill="2C6FAD"/>
          </w:tcPr>
          <w:p w:rsidR="00492520" w:rsidRDefault="000447F5">
            <w:r>
              <w:rPr>
                <w:b/>
                <w:color w:val="FFFFFF"/>
                <w:sz w:val="28"/>
              </w:rPr>
              <w:t xml:space="preserve">  E1  |  GİRME (ENGAGE)  —  Dikkat Çekme &amp; Merak Uyandırma</w:t>
            </w:r>
          </w:p>
        </w:tc>
      </w:tr>
    </w:tbl>
    <w:p w:rsidR="00492520" w:rsidRDefault="00492520"/>
    <w:p w:rsidR="00492520" w:rsidRDefault="000447F5">
      <w:r>
        <w:rPr>
          <w:i/>
          <w:color w:val="2C6FAD"/>
          <w:sz w:val="20"/>
        </w:rPr>
        <w:t xml:space="preserve">  Süre: 5 dakika</w:t>
      </w:r>
    </w:p>
    <w:p w:rsidR="00492520" w:rsidRDefault="000447F5">
      <w:r>
        <w:rPr>
          <w:b/>
          <w:color w:val="1B2A4A"/>
          <w:sz w:val="20"/>
        </w:rPr>
        <w:t xml:space="preserve">Dikkat Çekici Soru: </w:t>
      </w:r>
      <w:r>
        <w:rPr>
          <w:sz w:val="20"/>
        </w:rPr>
        <w:t xml:space="preserve">"Yapay zeka ogrenmek </w:t>
      </w:r>
      <w:r>
        <w:rPr>
          <w:sz w:val="20"/>
        </w:rPr>
        <w:t>icin once veriyi anlamak lazim. Iris cicegi veri seti, makine ogrenmesinin Merhaba Dunyasidir!"</w:t>
      </w:r>
    </w:p>
    <w:p w:rsidR="00492520" w:rsidRDefault="000447F5">
      <w:r>
        <w:rPr>
          <w:b/>
          <w:color w:val="1B2A4A"/>
          <w:sz w:val="20"/>
        </w:rPr>
        <w:t xml:space="preserve">Günlük Hayat Bağlantısı: </w:t>
      </w:r>
      <w:r>
        <w:rPr>
          <w:sz w:val="20"/>
        </w:rPr>
        <w:t>Doktor hastaya teshis koyarken belirtilere bakar: ates, tansiyon, nabiz. Makine de cicek turunu belirlemek icin olcumlere bakar: yaprak</w:t>
      </w:r>
      <w:r>
        <w:rPr>
          <w:sz w:val="20"/>
        </w:rPr>
        <w:t xml:space="preserve"> uzunlugu, genisligi...</w:t>
      </w:r>
    </w:p>
    <w:p w:rsidR="00492520" w:rsidRDefault="000447F5">
      <w:pPr>
        <w:spacing w:before="200"/>
      </w:pPr>
      <w:r>
        <w:rPr>
          <w:b/>
          <w:color w:val="2C6FAD"/>
          <w:sz w:val="24"/>
        </w:rPr>
        <w:t xml:space="preserve">  Ön Bilgi Yoklama Soruları</w:t>
      </w:r>
    </w:p>
    <w:p w:rsidR="00492520" w:rsidRDefault="000447F5">
      <w:r>
        <w:rPr>
          <w:b/>
          <w:color w:val="2C6FAD"/>
          <w:sz w:val="20"/>
        </w:rPr>
        <w:lastRenderedPageBreak/>
        <w:t xml:space="preserve">  1. </w:t>
      </w:r>
      <w:r>
        <w:rPr>
          <w:sz w:val="20"/>
        </w:rPr>
        <w:t>Iris veri seti nedir?</w:t>
      </w:r>
    </w:p>
    <w:p w:rsidR="00492520" w:rsidRDefault="000447F5">
      <w:r>
        <w:rPr>
          <w:b/>
          <w:color w:val="2C6FAD"/>
          <w:sz w:val="20"/>
        </w:rPr>
        <w:t xml:space="preserve">  2. </w:t>
      </w:r>
      <w:r>
        <w:rPr>
          <w:sz w:val="20"/>
        </w:rPr>
        <w:t>Kac cicek turu var?</w:t>
      </w:r>
    </w:p>
    <w:p w:rsidR="00492520" w:rsidRDefault="000447F5">
      <w:r>
        <w:rPr>
          <w:b/>
          <w:color w:val="2C6FAD"/>
          <w:sz w:val="20"/>
        </w:rPr>
        <w:t xml:space="preserve">  3. </w:t>
      </w:r>
      <w:r>
        <w:rPr>
          <w:sz w:val="20"/>
        </w:rPr>
        <w:t>Hangi ozellikler olculmus?</w:t>
      </w:r>
    </w:p>
    <w:p w:rsidR="00492520" w:rsidRDefault="000447F5">
      <w:pPr>
        <w:spacing w:before="200"/>
      </w:pPr>
      <w:r>
        <w:rPr>
          <w:b/>
          <w:color w:val="2C6FAD"/>
          <w:sz w:val="24"/>
        </w:rPr>
        <w:t xml:space="preserve">  Motivasyon Etkinliği: "Veri Seti Kesfi"</w:t>
      </w:r>
    </w:p>
    <w:p w:rsidR="00492520" w:rsidRDefault="000447F5">
      <w:r>
        <w:rPr>
          <w:b/>
          <w:color w:val="1B2A4A"/>
          <w:sz w:val="20"/>
        </w:rPr>
        <w:t xml:space="preserve">Açıklama: </w:t>
      </w:r>
      <w:r>
        <w:rPr>
          <w:sz w:val="20"/>
        </w:rPr>
        <w:t>Iris veri setinin yapisini inceleme.</w:t>
      </w:r>
    </w:p>
    <w:p w:rsidR="00492520" w:rsidRDefault="000447F5">
      <w:r>
        <w:rPr>
          <w:b/>
          <w:color w:val="1B2A4A"/>
          <w:sz w:val="20"/>
        </w:rPr>
        <w:t xml:space="preserve">Yönerge: </w:t>
      </w:r>
      <w:r>
        <w:rPr>
          <w:sz w:val="20"/>
        </w:rPr>
        <w:t>Egitmen sklearn.datase</w:t>
      </w:r>
      <w:r>
        <w:rPr>
          <w:sz w:val="20"/>
        </w:rPr>
        <w:t>ts.load_iris() ile veriyi yukler. Ogrenciler veri boyutunu, ozellik isimlerini ve sinif dagiliimini inceler.</w:t>
      </w:r>
    </w:p>
    <w:p w:rsidR="00492520" w:rsidRDefault="000447F5">
      <w:pPr>
        <w:spacing w:before="200"/>
      </w:pPr>
      <w:r>
        <w:rPr>
          <w:b/>
          <w:color w:val="2C6FAD"/>
          <w:sz w:val="24"/>
        </w:rPr>
        <w:t xml:space="preserve">  Senaryo / Problem Durumu</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2C6FAD"/>
              <w:left w:val="single" w:sz="8" w:space="0" w:color="2C6FAD"/>
              <w:bottom w:val="single" w:sz="8" w:space="0" w:color="2C6FAD"/>
              <w:right w:val="single" w:sz="8" w:space="0" w:color="2C6FAD"/>
            </w:tcBorders>
            <w:shd w:val="clear" w:color="auto" w:fill="E3F2FD"/>
          </w:tcPr>
          <w:p w:rsidR="00492520" w:rsidRDefault="000447F5">
            <w:r>
              <w:rPr>
                <w:sz w:val="20"/>
              </w:rPr>
              <w:t>150 cicek orneginden birinin turunu tahmin etmeniz gerekiyor. Elinizde 4 olcum var. Nasil karar verirsiniz?</w:t>
            </w:r>
          </w:p>
        </w:tc>
      </w:tr>
    </w:tbl>
    <w:p w:rsidR="00492520" w:rsidRDefault="00492520"/>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007A7A"/>
              <w:left w:val="single" w:sz="10" w:space="0" w:color="007A7A"/>
              <w:bottom w:val="single" w:sz="10" w:space="0" w:color="007A7A"/>
              <w:right w:val="single" w:sz="10" w:space="0" w:color="007A7A"/>
            </w:tcBorders>
            <w:shd w:val="clear" w:color="auto" w:fill="007A7A"/>
          </w:tcPr>
          <w:p w:rsidR="00492520" w:rsidRDefault="000447F5">
            <w:r>
              <w:rPr>
                <w:b/>
                <w:color w:val="FFFFFF"/>
                <w:sz w:val="28"/>
              </w:rPr>
              <w:t xml:space="preserve">  E2  |  KEŞİF (EXPLORE)  —  Aktif Keşif &amp; Deneyimleme</w:t>
            </w:r>
          </w:p>
        </w:tc>
      </w:tr>
    </w:tbl>
    <w:p w:rsidR="00492520" w:rsidRDefault="00492520"/>
    <w:p w:rsidR="00492520" w:rsidRDefault="000447F5">
      <w:r>
        <w:rPr>
          <w:i/>
          <w:color w:val="007A7A"/>
          <w:sz w:val="20"/>
        </w:rPr>
        <w:t xml:space="preserve">  Süre: 10 dakika</w:t>
      </w:r>
    </w:p>
    <w:p w:rsidR="00492520" w:rsidRDefault="000447F5">
      <w:pPr>
        <w:spacing w:before="200"/>
      </w:pPr>
      <w:r>
        <w:rPr>
          <w:b/>
          <w:color w:val="007A7A"/>
          <w:sz w:val="24"/>
        </w:rPr>
        <w:t xml:space="preserve">  Keşif Etkinliği: "Iris Veri Seti Yukleme ve Analiz"</w:t>
      </w:r>
    </w:p>
    <w:p w:rsidR="00492520" w:rsidRDefault="000447F5">
      <w:r>
        <w:rPr>
          <w:b/>
          <w:color w:val="1B2A4A"/>
          <w:sz w:val="20"/>
        </w:rPr>
        <w:t xml:space="preserve">Türü: </w:t>
      </w:r>
      <w:r>
        <w:rPr>
          <w:sz w:val="20"/>
        </w:rPr>
        <w:t>Bireysel Uygulamali Calisma</w:t>
      </w:r>
    </w:p>
    <w:p w:rsidR="00492520" w:rsidRDefault="000447F5">
      <w:r>
        <w:rPr>
          <w:b/>
          <w:color w:val="1B2A4A"/>
          <w:sz w:val="20"/>
        </w:rPr>
        <w:t xml:space="preserve">Amacı: </w:t>
      </w:r>
      <w:r>
        <w:rPr>
          <w:sz w:val="20"/>
        </w:rPr>
        <w:t xml:space="preserve">Iris </w:t>
      </w:r>
      <w:r>
        <w:rPr>
          <w:sz w:val="20"/>
        </w:rPr>
        <w:t>veri setini yuklemek ve temel analiz yapmak.</w:t>
      </w:r>
    </w:p>
    <w:p w:rsidR="00492520" w:rsidRDefault="000447F5">
      <w:r>
        <w:rPr>
          <w:b/>
          <w:color w:val="1B2A4A"/>
          <w:sz w:val="20"/>
        </w:rPr>
        <w:t xml:space="preserve">Malzemeler: </w:t>
      </w:r>
      <w:r>
        <w:rPr>
          <w:sz w:val="20"/>
        </w:rPr>
        <w:t>Bilgisayar, PyCharm, Scikit-learn</w:t>
      </w:r>
    </w:p>
    <w:p w:rsidR="00492520" w:rsidRDefault="000447F5">
      <w:pPr>
        <w:spacing w:before="200"/>
      </w:pPr>
      <w:r>
        <w:rPr>
          <w:b/>
          <w:color w:val="007A7A"/>
          <w:sz w:val="24"/>
        </w:rPr>
        <w:t xml:space="preserve">  Yönerge Adımları</w:t>
      </w:r>
    </w:p>
    <w:p w:rsidR="00492520" w:rsidRDefault="000447F5">
      <w:r>
        <w:rPr>
          <w:b/>
          <w:color w:val="007A7A"/>
          <w:sz w:val="20"/>
        </w:rPr>
        <w:t xml:space="preserve">  1. </w:t>
      </w:r>
      <w:r>
        <w:rPr>
          <w:sz w:val="20"/>
        </w:rPr>
        <w:t>from sklearn.datasets import load_iris ile veriyi yukleyin.</w:t>
      </w:r>
    </w:p>
    <w:p w:rsidR="00492520" w:rsidRDefault="000447F5">
      <w:r>
        <w:rPr>
          <w:b/>
          <w:color w:val="007A7A"/>
          <w:sz w:val="20"/>
        </w:rPr>
        <w:t xml:space="preserve">  2. </w:t>
      </w:r>
      <w:r>
        <w:rPr>
          <w:sz w:val="20"/>
        </w:rPr>
        <w:t>iris.data.shape ile boyutunu kontrol edin (150, 4).</w:t>
      </w:r>
    </w:p>
    <w:p w:rsidR="00492520" w:rsidRDefault="000447F5">
      <w:r>
        <w:rPr>
          <w:b/>
          <w:color w:val="007A7A"/>
          <w:sz w:val="20"/>
        </w:rPr>
        <w:t xml:space="preserve">  3. </w:t>
      </w:r>
      <w:r>
        <w:rPr>
          <w:sz w:val="20"/>
        </w:rPr>
        <w:t xml:space="preserve">iris.feature_names </w:t>
      </w:r>
      <w:r>
        <w:rPr>
          <w:sz w:val="20"/>
        </w:rPr>
        <w:t>ile ozellik isimlerini goruntuleyin.</w:t>
      </w:r>
    </w:p>
    <w:p w:rsidR="00492520" w:rsidRDefault="000447F5">
      <w:r>
        <w:rPr>
          <w:b/>
          <w:color w:val="007A7A"/>
          <w:sz w:val="20"/>
        </w:rPr>
        <w:t xml:space="preserve">  4. </w:t>
      </w:r>
      <w:r>
        <w:rPr>
          <w:sz w:val="20"/>
        </w:rPr>
        <w:t>iris.target ile sinif etiketlerini inceleyin.</w:t>
      </w:r>
    </w:p>
    <w:p w:rsidR="00492520" w:rsidRDefault="000447F5">
      <w:r>
        <w:rPr>
          <w:b/>
          <w:color w:val="007A7A"/>
          <w:sz w:val="20"/>
        </w:rPr>
        <w:t xml:space="preserve">  5. </w:t>
      </w:r>
      <w:r>
        <w:rPr>
          <w:sz w:val="20"/>
        </w:rPr>
        <w:t>Matplotlib ile ozelliklerin sacilim grafigini cizin.</w:t>
      </w:r>
    </w:p>
    <w:p w:rsidR="00492520" w:rsidRDefault="000447F5">
      <w:r>
        <w:rPr>
          <w:b/>
          <w:color w:val="1B2A4A"/>
          <w:sz w:val="20"/>
        </w:rPr>
        <w:t xml:space="preserve">Öğrenci Rolü: </w:t>
      </w:r>
      <w:r>
        <w:rPr>
          <w:sz w:val="20"/>
        </w:rPr>
        <w:t>Veri analisti: veri setini kesfeden</w:t>
      </w:r>
    </w:p>
    <w:p w:rsidR="00492520" w:rsidRDefault="000447F5">
      <w:r>
        <w:rPr>
          <w:b/>
          <w:color w:val="1B2A4A"/>
          <w:sz w:val="20"/>
        </w:rPr>
        <w:t xml:space="preserve">Öğretmen Rolü: </w:t>
      </w:r>
      <w:r>
        <w:rPr>
          <w:sz w:val="20"/>
        </w:rPr>
        <w:t>Veri anlama ve analiz becerilerini degerlendi</w:t>
      </w:r>
      <w:r>
        <w:rPr>
          <w:sz w:val="20"/>
        </w:rPr>
        <w:t>rir</w:t>
      </w:r>
    </w:p>
    <w:p w:rsidR="00492520" w:rsidRDefault="000447F5">
      <w:r>
        <w:rPr>
          <w:b/>
          <w:color w:val="1B2A4A"/>
          <w:sz w:val="20"/>
        </w:rPr>
        <w:t xml:space="preserve">Beklenen Ürün: </w:t>
      </w:r>
      <w:r>
        <w:rPr>
          <w:sz w:val="20"/>
        </w:rPr>
        <w:t>Iris Veri Seti Analiz Raporu</w:t>
      </w:r>
    </w:p>
    <w:p w:rsidR="00492520" w:rsidRDefault="000447F5">
      <w:pPr>
        <w:spacing w:before="200"/>
      </w:pPr>
      <w:r>
        <w:rPr>
          <w:b/>
          <w:color w:val="007A7A"/>
          <w:sz w:val="24"/>
        </w:rPr>
        <w:t xml:space="preserve">  Araştırma Soruları</w:t>
      </w:r>
    </w:p>
    <w:p w:rsidR="00492520" w:rsidRDefault="000447F5">
      <w:r>
        <w:rPr>
          <w:b/>
          <w:color w:val="007A7A"/>
          <w:sz w:val="20"/>
        </w:rPr>
        <w:t xml:space="preserve">  1. </w:t>
      </w:r>
      <w:r>
        <w:rPr>
          <w:sz w:val="20"/>
        </w:rPr>
        <w:t>Iris veri setini kim olussturdu?</w:t>
      </w:r>
    </w:p>
    <w:p w:rsidR="00492520" w:rsidRDefault="000447F5">
      <w:r>
        <w:rPr>
          <w:b/>
          <w:color w:val="007A7A"/>
          <w:sz w:val="20"/>
        </w:rPr>
        <w:t xml:space="preserve">  2. </w:t>
      </w:r>
      <w:r>
        <w:rPr>
          <w:sz w:val="20"/>
        </w:rPr>
        <w:t>Baska klasik veri setleri nelerdir (MNIST, CIFAR)?</w:t>
      </w:r>
    </w:p>
    <w:p w:rsidR="00492520" w:rsidRDefault="000447F5">
      <w:r>
        <w:rPr>
          <w:b/>
          <w:color w:val="007A7A"/>
          <w:sz w:val="20"/>
        </w:rPr>
        <w:t xml:space="preserve">  3. </w:t>
      </w:r>
      <w:r>
        <w:rPr>
          <w:sz w:val="20"/>
        </w:rPr>
        <w:t>Veri seti kalitesi neden onemli?</w:t>
      </w:r>
    </w:p>
    <w:p w:rsidR="00492520" w:rsidRDefault="000447F5">
      <w:r>
        <w:rPr>
          <w:b/>
          <w:color w:val="1B2A4A"/>
          <w:sz w:val="20"/>
        </w:rPr>
        <w:t xml:space="preserve">Grupla Çalışma Kuralları: </w:t>
      </w:r>
      <w:r>
        <w:rPr>
          <w:sz w:val="20"/>
        </w:rPr>
        <w:t xml:space="preserve">Veri setini yuklemeden once </w:t>
      </w:r>
      <w:r>
        <w:rPr>
          <w:sz w:val="20"/>
        </w:rPr>
        <w:t>ASLA model kurmaya baslamayin!</w:t>
      </w:r>
    </w:p>
    <w:p w:rsidR="00492520" w:rsidRDefault="000447F5">
      <w:pPr>
        <w:jc w:val="center"/>
      </w:pPr>
      <w:r>
        <w:rPr>
          <w:color w:val="BDBDBD"/>
          <w:sz w:val="12"/>
        </w:rPr>
        <w:t>________________________________________________________________________________</w:t>
      </w:r>
    </w:p>
    <w:p w:rsidR="00492520" w:rsidRDefault="000447F5">
      <w:r>
        <w:br w:type="page"/>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E65C00"/>
              <w:left w:val="single" w:sz="10" w:space="0" w:color="E65C00"/>
              <w:bottom w:val="single" w:sz="10" w:space="0" w:color="E65C00"/>
              <w:right w:val="single" w:sz="10" w:space="0" w:color="E65C00"/>
            </w:tcBorders>
            <w:shd w:val="clear" w:color="auto" w:fill="E65C00"/>
          </w:tcPr>
          <w:p w:rsidR="00492520" w:rsidRDefault="000447F5">
            <w:r>
              <w:rPr>
                <w:b/>
                <w:color w:val="FFFFFF"/>
                <w:sz w:val="28"/>
              </w:rPr>
              <w:lastRenderedPageBreak/>
              <w:t xml:space="preserve">  E3  |  AÇIKLAMA (EXPLAIN)  —  Kavramları Yapılandırma</w:t>
            </w:r>
          </w:p>
        </w:tc>
      </w:tr>
    </w:tbl>
    <w:p w:rsidR="00492520" w:rsidRDefault="00492520"/>
    <w:p w:rsidR="00492520" w:rsidRDefault="000447F5">
      <w:r>
        <w:rPr>
          <w:i/>
          <w:color w:val="E65C00"/>
          <w:sz w:val="20"/>
        </w:rPr>
        <w:t xml:space="preserve">  Süre: 12 dakika</w:t>
      </w:r>
    </w:p>
    <w:p w:rsidR="00492520" w:rsidRDefault="000447F5">
      <w:pPr>
        <w:spacing w:before="200"/>
      </w:pPr>
      <w:r>
        <w:rPr>
          <w:b/>
          <w:color w:val="E65C00"/>
          <w:sz w:val="24"/>
        </w:rPr>
        <w:t xml:space="preserve">  Temel Kavramlar</w:t>
      </w:r>
    </w:p>
    <w:tbl>
      <w:tblPr>
        <w:tblStyle w:val="TabloKlavuzu"/>
        <w:tblW w:w="0" w:type="auto"/>
        <w:jc w:val="center"/>
        <w:tblLook w:val="04A0" w:firstRow="1" w:lastRow="0" w:firstColumn="1" w:lastColumn="0" w:noHBand="0" w:noVBand="1"/>
      </w:tblPr>
      <w:tblGrid>
        <w:gridCol w:w="2409"/>
        <w:gridCol w:w="2409"/>
        <w:gridCol w:w="2409"/>
        <w:gridCol w:w="2409"/>
      </w:tblGrid>
      <w:tr w:rsidR="00492520">
        <w:trPr>
          <w:jc w:val="center"/>
        </w:trPr>
        <w:tc>
          <w:tcPr>
            <w:tcW w:w="2409" w:type="dxa"/>
            <w:shd w:val="clear" w:color="auto" w:fill="E65C00"/>
          </w:tcPr>
          <w:p w:rsidR="00492520" w:rsidRDefault="000447F5">
            <w:pPr>
              <w:jc w:val="center"/>
            </w:pPr>
            <w:r>
              <w:rPr>
                <w:b/>
                <w:color w:val="FFFFFF"/>
                <w:sz w:val="18"/>
              </w:rPr>
              <w:t>Kavram</w:t>
            </w:r>
          </w:p>
        </w:tc>
        <w:tc>
          <w:tcPr>
            <w:tcW w:w="2409" w:type="dxa"/>
            <w:shd w:val="clear" w:color="auto" w:fill="E65C00"/>
          </w:tcPr>
          <w:p w:rsidR="00492520" w:rsidRDefault="000447F5">
            <w:pPr>
              <w:jc w:val="center"/>
            </w:pPr>
            <w:r>
              <w:rPr>
                <w:b/>
                <w:color w:val="FFFFFF"/>
                <w:sz w:val="18"/>
              </w:rPr>
              <w:t>Tanım</w:t>
            </w:r>
          </w:p>
        </w:tc>
        <w:tc>
          <w:tcPr>
            <w:tcW w:w="2409" w:type="dxa"/>
            <w:shd w:val="clear" w:color="auto" w:fill="E65C00"/>
          </w:tcPr>
          <w:p w:rsidR="00492520" w:rsidRDefault="000447F5">
            <w:pPr>
              <w:jc w:val="center"/>
            </w:pPr>
            <w:r>
              <w:rPr>
                <w:b/>
                <w:color w:val="FFFFFF"/>
                <w:sz w:val="18"/>
              </w:rPr>
              <w:t>Örnek</w:t>
            </w:r>
          </w:p>
        </w:tc>
        <w:tc>
          <w:tcPr>
            <w:tcW w:w="2409" w:type="dxa"/>
            <w:shd w:val="clear" w:color="auto" w:fill="E65C00"/>
          </w:tcPr>
          <w:p w:rsidR="00492520" w:rsidRDefault="000447F5">
            <w:pPr>
              <w:jc w:val="center"/>
            </w:pPr>
            <w:r>
              <w:rPr>
                <w:b/>
                <w:color w:val="FFFFFF"/>
                <w:sz w:val="18"/>
              </w:rPr>
              <w:t>Görsel Açıklama</w:t>
            </w:r>
          </w:p>
        </w:tc>
      </w:tr>
      <w:tr w:rsidR="00492520">
        <w:trPr>
          <w:jc w:val="center"/>
        </w:trPr>
        <w:tc>
          <w:tcPr>
            <w:tcW w:w="2409" w:type="dxa"/>
          </w:tcPr>
          <w:p w:rsidR="00492520" w:rsidRDefault="000447F5">
            <w:r>
              <w:rPr>
                <w:sz w:val="18"/>
              </w:rPr>
              <w:t xml:space="preserve">Iris Veri </w:t>
            </w:r>
            <w:r>
              <w:rPr>
                <w:sz w:val="18"/>
              </w:rPr>
              <w:t>Seti</w:t>
            </w:r>
          </w:p>
        </w:tc>
        <w:tc>
          <w:tcPr>
            <w:tcW w:w="2409" w:type="dxa"/>
          </w:tcPr>
          <w:p w:rsidR="00492520" w:rsidRDefault="000447F5">
            <w:r>
              <w:rPr>
                <w:sz w:val="18"/>
              </w:rPr>
              <w:t>150 cicek ornegi, 4 ozellik, 3 sinif</w:t>
            </w:r>
          </w:p>
        </w:tc>
        <w:tc>
          <w:tcPr>
            <w:tcW w:w="2409" w:type="dxa"/>
          </w:tcPr>
          <w:p w:rsidR="00492520" w:rsidRDefault="000447F5">
            <w:r>
              <w:rPr>
                <w:sz w:val="18"/>
              </w:rPr>
              <w:t>Setosa, Versicolor, Virginica</w:t>
            </w:r>
          </w:p>
        </w:tc>
        <w:tc>
          <w:tcPr>
            <w:tcW w:w="2409" w:type="dxa"/>
          </w:tcPr>
          <w:p w:rsidR="00492520" w:rsidRDefault="000447F5">
            <w:r>
              <w:rPr>
                <w:sz w:val="18"/>
              </w:rPr>
              <w:t>Iris cicek gorseli</w:t>
            </w:r>
          </w:p>
        </w:tc>
      </w:tr>
      <w:tr w:rsidR="00492520">
        <w:trPr>
          <w:jc w:val="center"/>
        </w:trPr>
        <w:tc>
          <w:tcPr>
            <w:tcW w:w="2409" w:type="dxa"/>
          </w:tcPr>
          <w:p w:rsidR="00492520" w:rsidRDefault="000447F5">
            <w:r>
              <w:rPr>
                <w:sz w:val="18"/>
              </w:rPr>
              <w:t>Ozellik (Feature)</w:t>
            </w:r>
          </w:p>
        </w:tc>
        <w:tc>
          <w:tcPr>
            <w:tcW w:w="2409" w:type="dxa"/>
          </w:tcPr>
          <w:p w:rsidR="00492520" w:rsidRDefault="000447F5">
            <w:r>
              <w:rPr>
                <w:sz w:val="18"/>
              </w:rPr>
              <w:t>Veri setindeki olcum degiskenleri</w:t>
            </w:r>
          </w:p>
        </w:tc>
        <w:tc>
          <w:tcPr>
            <w:tcW w:w="2409" w:type="dxa"/>
          </w:tcPr>
          <w:p w:rsidR="00492520" w:rsidRDefault="000447F5">
            <w:r>
              <w:rPr>
                <w:sz w:val="18"/>
              </w:rPr>
              <w:t>Sepal/Petal uzunluk ve genislik</w:t>
            </w:r>
          </w:p>
        </w:tc>
        <w:tc>
          <w:tcPr>
            <w:tcW w:w="2409" w:type="dxa"/>
          </w:tcPr>
          <w:p w:rsidR="00492520" w:rsidRDefault="000447F5">
            <w:r>
              <w:rPr>
                <w:sz w:val="18"/>
              </w:rPr>
              <w:t>Ozellik tablosu</w:t>
            </w:r>
          </w:p>
        </w:tc>
      </w:tr>
      <w:tr w:rsidR="00492520">
        <w:trPr>
          <w:jc w:val="center"/>
        </w:trPr>
        <w:tc>
          <w:tcPr>
            <w:tcW w:w="2409" w:type="dxa"/>
          </w:tcPr>
          <w:p w:rsidR="00492520" w:rsidRDefault="000447F5">
            <w:r>
              <w:rPr>
                <w:sz w:val="18"/>
              </w:rPr>
              <w:t>Sinif (Label/Target)</w:t>
            </w:r>
          </w:p>
        </w:tc>
        <w:tc>
          <w:tcPr>
            <w:tcW w:w="2409" w:type="dxa"/>
          </w:tcPr>
          <w:p w:rsidR="00492520" w:rsidRDefault="000447F5">
            <w:r>
              <w:rPr>
                <w:sz w:val="18"/>
              </w:rPr>
              <w:t>Tahmin edilmek istenen kategori</w:t>
            </w:r>
          </w:p>
        </w:tc>
        <w:tc>
          <w:tcPr>
            <w:tcW w:w="2409" w:type="dxa"/>
          </w:tcPr>
          <w:p w:rsidR="00492520" w:rsidRDefault="000447F5">
            <w:r>
              <w:rPr>
                <w:sz w:val="18"/>
              </w:rPr>
              <w:t xml:space="preserve">0=Setosa, </w:t>
            </w:r>
            <w:r>
              <w:rPr>
                <w:sz w:val="18"/>
              </w:rPr>
              <w:t>1=Versicolor, 2=Virginica</w:t>
            </w:r>
          </w:p>
        </w:tc>
        <w:tc>
          <w:tcPr>
            <w:tcW w:w="2409" w:type="dxa"/>
          </w:tcPr>
          <w:p w:rsidR="00492520" w:rsidRDefault="000447F5">
            <w:r>
              <w:rPr>
                <w:sz w:val="18"/>
              </w:rPr>
              <w:t>Sinif dagiliimi</w:t>
            </w:r>
          </w:p>
        </w:tc>
      </w:tr>
      <w:tr w:rsidR="00492520">
        <w:trPr>
          <w:jc w:val="center"/>
        </w:trPr>
        <w:tc>
          <w:tcPr>
            <w:tcW w:w="2409" w:type="dxa"/>
          </w:tcPr>
          <w:p w:rsidR="00492520" w:rsidRDefault="000447F5">
            <w:r>
              <w:rPr>
                <w:sz w:val="18"/>
              </w:rPr>
              <w:t>Veri On Isleme</w:t>
            </w:r>
          </w:p>
        </w:tc>
        <w:tc>
          <w:tcPr>
            <w:tcW w:w="2409" w:type="dxa"/>
          </w:tcPr>
          <w:p w:rsidR="00492520" w:rsidRDefault="000447F5">
            <w:r>
              <w:rPr>
                <w:sz w:val="18"/>
              </w:rPr>
              <w:t>Veriyi model icin hazir hale getirme</w:t>
            </w:r>
          </w:p>
        </w:tc>
        <w:tc>
          <w:tcPr>
            <w:tcW w:w="2409" w:type="dxa"/>
          </w:tcPr>
          <w:p w:rsidR="00492520" w:rsidRDefault="000447F5">
            <w:r>
              <w:rPr>
                <w:sz w:val="18"/>
              </w:rPr>
              <w:t>Normalizasyon, eksik veri, bolme</w:t>
            </w:r>
          </w:p>
        </w:tc>
        <w:tc>
          <w:tcPr>
            <w:tcW w:w="2409" w:type="dxa"/>
          </w:tcPr>
          <w:p w:rsidR="00492520" w:rsidRDefault="000447F5">
            <w:r>
              <w:rPr>
                <w:sz w:val="18"/>
              </w:rPr>
              <w:t>On isleme akis semasi</w:t>
            </w:r>
          </w:p>
        </w:tc>
      </w:tr>
      <w:tr w:rsidR="00492520">
        <w:trPr>
          <w:jc w:val="center"/>
        </w:trPr>
        <w:tc>
          <w:tcPr>
            <w:tcW w:w="2409" w:type="dxa"/>
          </w:tcPr>
          <w:p w:rsidR="00492520" w:rsidRDefault="000447F5">
            <w:r>
              <w:rPr>
                <w:sz w:val="18"/>
              </w:rPr>
              <w:t>Train/Test Split</w:t>
            </w:r>
          </w:p>
        </w:tc>
        <w:tc>
          <w:tcPr>
            <w:tcW w:w="2409" w:type="dxa"/>
          </w:tcPr>
          <w:p w:rsidR="00492520" w:rsidRDefault="000447F5">
            <w:r>
              <w:rPr>
                <w:sz w:val="18"/>
              </w:rPr>
              <w:t>Veriyi egitim ve test olarak bolme</w:t>
            </w:r>
          </w:p>
        </w:tc>
        <w:tc>
          <w:tcPr>
            <w:tcW w:w="2409" w:type="dxa"/>
          </w:tcPr>
          <w:p w:rsidR="00492520" w:rsidRDefault="000447F5">
            <w:r>
              <w:rPr>
                <w:sz w:val="18"/>
              </w:rPr>
              <w:t>Genellikle %80 egitim, %20 test</w:t>
            </w:r>
          </w:p>
        </w:tc>
        <w:tc>
          <w:tcPr>
            <w:tcW w:w="2409" w:type="dxa"/>
          </w:tcPr>
          <w:p w:rsidR="00492520" w:rsidRDefault="000447F5">
            <w:r>
              <w:rPr>
                <w:sz w:val="18"/>
              </w:rPr>
              <w:t>Bolme gorseli</w:t>
            </w:r>
          </w:p>
        </w:tc>
      </w:tr>
    </w:tbl>
    <w:p w:rsidR="00492520" w:rsidRDefault="00492520"/>
    <w:p w:rsidR="00492520" w:rsidRDefault="000447F5">
      <w:pPr>
        <w:spacing w:before="200"/>
      </w:pPr>
      <w:r>
        <w:rPr>
          <w:b/>
          <w:color w:val="E65C00"/>
          <w:sz w:val="24"/>
        </w:rPr>
        <w:t xml:space="preserve">  Konu Anlatımı</w:t>
      </w:r>
    </w:p>
    <w:p w:rsidR="00492520" w:rsidRDefault="000447F5">
      <w:r>
        <w:rPr>
          <w:sz w:val="20"/>
        </w:rPr>
        <w:t>Iris veri seti, 1936 da Ronald Fisher tarafindan olusturulmus klasik bir siniflandirma veri setidir. 3 tur iris cicegi (Setosa, Versicolor, Virginica) icin 4 ozellik olculmustur: sepal (canak yaprak) uzunlugu/genisligi ve petal (tac yaprak)</w:t>
      </w:r>
      <w:r>
        <w:rPr>
          <w:sz w:val="20"/>
        </w:rPr>
        <w:t xml:space="preserve"> uzunlugu/genisligi. Toplam 150 ornek (her turden 50).</w:t>
      </w:r>
    </w:p>
    <w:p w:rsidR="00492520" w:rsidRDefault="000447F5">
      <w:r>
        <w:rPr>
          <w:sz w:val="20"/>
        </w:rPr>
        <w:t>Veri on isleme, ham veriyi makine ogrenmesi modeli icin uygun hale getirme surecidir. Adimlar: 1) Veri yukleme, 2) Eksik veri kontrolu, 3) Normalizasyon/Standardizasyon, 4) Egitim-Test bolmesi. Bu adim</w:t>
      </w:r>
      <w:r>
        <w:rPr>
          <w:sz w:val="20"/>
        </w:rPr>
        <w:t>lar atlanirsa model performansi duser.</w:t>
      </w:r>
    </w:p>
    <w:p w:rsidR="00492520" w:rsidRDefault="000447F5">
      <w:r>
        <w:rPr>
          <w:sz w:val="20"/>
        </w:rPr>
        <w:t>Train/Test Split: Veriyi egitim (%80) ve test (%20) olarak boleriz. Model egitim verisiyle ogrenir, test verisiyle degerlendirilir. Ayni veri ile hem egitim hem test yapiiarsaniz overfitting (asiri ogrenme) riski olus</w:t>
      </w:r>
      <w:r>
        <w:rPr>
          <w:sz w:val="20"/>
        </w:rPr>
        <w:t>ur.</w:t>
      </w:r>
    </w:p>
    <w:p w:rsidR="00492520" w:rsidRDefault="000447F5">
      <w:pPr>
        <w:spacing w:before="200"/>
      </w:pPr>
      <w:r>
        <w:rPr>
          <w:b/>
          <w:color w:val="E65C00"/>
          <w:sz w:val="24"/>
        </w:rPr>
        <w:t xml:space="preserve">  Somut Örnekler</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E65C00"/>
          </w:tcPr>
          <w:p w:rsidR="00492520" w:rsidRDefault="000447F5">
            <w:pPr>
              <w:jc w:val="center"/>
            </w:pPr>
            <w:r>
              <w:rPr>
                <w:b/>
                <w:color w:val="FFFFFF"/>
                <w:sz w:val="18"/>
              </w:rPr>
              <w:t>Örnek</w:t>
            </w:r>
          </w:p>
        </w:tc>
        <w:tc>
          <w:tcPr>
            <w:tcW w:w="3213" w:type="dxa"/>
            <w:shd w:val="clear" w:color="auto" w:fill="E65C00"/>
          </w:tcPr>
          <w:p w:rsidR="00492520" w:rsidRDefault="000447F5">
            <w:pPr>
              <w:jc w:val="center"/>
            </w:pPr>
            <w:r>
              <w:rPr>
                <w:b/>
                <w:color w:val="FFFFFF"/>
                <w:sz w:val="18"/>
              </w:rPr>
              <w:t>Açıklama</w:t>
            </w:r>
          </w:p>
        </w:tc>
        <w:tc>
          <w:tcPr>
            <w:tcW w:w="3213" w:type="dxa"/>
            <w:shd w:val="clear" w:color="auto" w:fill="E65C00"/>
          </w:tcPr>
          <w:p w:rsidR="00492520" w:rsidRDefault="000447F5">
            <w:pPr>
              <w:jc w:val="center"/>
            </w:pPr>
            <w:r>
              <w:rPr>
                <w:b/>
                <w:color w:val="FFFFFF"/>
                <w:sz w:val="18"/>
              </w:rPr>
              <w:t>Günlük Hayat Bağlantısı</w:t>
            </w:r>
          </w:p>
        </w:tc>
      </w:tr>
      <w:tr w:rsidR="00492520">
        <w:trPr>
          <w:jc w:val="center"/>
        </w:trPr>
        <w:tc>
          <w:tcPr>
            <w:tcW w:w="3213" w:type="dxa"/>
          </w:tcPr>
          <w:p w:rsidR="00492520" w:rsidRDefault="000447F5">
            <w:r>
              <w:rPr>
                <w:sz w:val="18"/>
              </w:rPr>
              <w:t>Yukleme</w:t>
            </w:r>
          </w:p>
        </w:tc>
        <w:tc>
          <w:tcPr>
            <w:tcW w:w="3213" w:type="dxa"/>
          </w:tcPr>
          <w:p w:rsidR="00492520" w:rsidRDefault="000447F5">
            <w:r>
              <w:rPr>
                <w:sz w:val="18"/>
              </w:rPr>
              <w:t>iris = load_iris()</w:t>
            </w:r>
          </w:p>
        </w:tc>
        <w:tc>
          <w:tcPr>
            <w:tcW w:w="3213" w:type="dxa"/>
          </w:tcPr>
          <w:p w:rsidR="00492520" w:rsidRDefault="000447F5">
            <w:r>
              <w:rPr>
                <w:sz w:val="18"/>
              </w:rPr>
              <w:t>Veri seti nesnesi</w:t>
            </w:r>
          </w:p>
        </w:tc>
      </w:tr>
      <w:tr w:rsidR="00492520">
        <w:trPr>
          <w:jc w:val="center"/>
        </w:trPr>
        <w:tc>
          <w:tcPr>
            <w:tcW w:w="3213" w:type="dxa"/>
          </w:tcPr>
          <w:p w:rsidR="00492520" w:rsidRDefault="000447F5">
            <w:r>
              <w:rPr>
                <w:sz w:val="18"/>
              </w:rPr>
              <w:t>Boyut</w:t>
            </w:r>
          </w:p>
        </w:tc>
        <w:tc>
          <w:tcPr>
            <w:tcW w:w="3213" w:type="dxa"/>
          </w:tcPr>
          <w:p w:rsidR="00492520" w:rsidRDefault="000447F5">
            <w:r>
              <w:rPr>
                <w:sz w:val="18"/>
              </w:rPr>
              <w:t>iris.data.shape -&gt; (150, 4)</w:t>
            </w:r>
          </w:p>
        </w:tc>
        <w:tc>
          <w:tcPr>
            <w:tcW w:w="3213" w:type="dxa"/>
          </w:tcPr>
          <w:p w:rsidR="00492520" w:rsidRDefault="000447F5">
            <w:r>
              <w:rPr>
                <w:sz w:val="18"/>
              </w:rPr>
              <w:t>150 ornek, 4 ozellik</w:t>
            </w:r>
          </w:p>
        </w:tc>
      </w:tr>
      <w:tr w:rsidR="00492520">
        <w:trPr>
          <w:jc w:val="center"/>
        </w:trPr>
        <w:tc>
          <w:tcPr>
            <w:tcW w:w="3213" w:type="dxa"/>
          </w:tcPr>
          <w:p w:rsidR="00492520" w:rsidRDefault="000447F5">
            <w:r>
              <w:rPr>
                <w:sz w:val="18"/>
              </w:rPr>
              <w:t>Ozellikler</w:t>
            </w:r>
          </w:p>
        </w:tc>
        <w:tc>
          <w:tcPr>
            <w:tcW w:w="3213" w:type="dxa"/>
          </w:tcPr>
          <w:p w:rsidR="00492520" w:rsidRDefault="000447F5">
            <w:r>
              <w:rPr>
                <w:sz w:val="18"/>
              </w:rPr>
              <w:t>sepal length, sepal width, petal length, petal width</w:t>
            </w:r>
          </w:p>
        </w:tc>
        <w:tc>
          <w:tcPr>
            <w:tcW w:w="3213" w:type="dxa"/>
          </w:tcPr>
          <w:p w:rsidR="00492520" w:rsidRDefault="000447F5">
            <w:r>
              <w:rPr>
                <w:sz w:val="18"/>
              </w:rPr>
              <w:t>4 olcum</w:t>
            </w:r>
          </w:p>
        </w:tc>
      </w:tr>
      <w:tr w:rsidR="00492520">
        <w:trPr>
          <w:jc w:val="center"/>
        </w:trPr>
        <w:tc>
          <w:tcPr>
            <w:tcW w:w="3213" w:type="dxa"/>
          </w:tcPr>
          <w:p w:rsidR="00492520" w:rsidRDefault="000447F5">
            <w:r>
              <w:rPr>
                <w:sz w:val="18"/>
              </w:rPr>
              <w:t>Bolme</w:t>
            </w:r>
          </w:p>
        </w:tc>
        <w:tc>
          <w:tcPr>
            <w:tcW w:w="3213" w:type="dxa"/>
          </w:tcPr>
          <w:p w:rsidR="00492520" w:rsidRDefault="000447F5">
            <w:r>
              <w:rPr>
                <w:sz w:val="18"/>
              </w:rPr>
              <w:t>train_test_split(X, y, test_size=0.2)</w:t>
            </w:r>
          </w:p>
        </w:tc>
        <w:tc>
          <w:tcPr>
            <w:tcW w:w="3213" w:type="dxa"/>
          </w:tcPr>
          <w:p w:rsidR="00492520" w:rsidRDefault="000447F5">
            <w:r>
              <w:rPr>
                <w:sz w:val="18"/>
              </w:rPr>
              <w:t>80/20 bolme</w:t>
            </w:r>
          </w:p>
        </w:tc>
      </w:tr>
    </w:tbl>
    <w:p w:rsidR="00492520" w:rsidRDefault="00492520"/>
    <w:p w:rsidR="00492520" w:rsidRDefault="000447F5">
      <w:pPr>
        <w:spacing w:before="200"/>
      </w:pPr>
      <w:r>
        <w:rPr>
          <w:b/>
          <w:color w:val="E65C00"/>
          <w:sz w:val="24"/>
        </w:rPr>
        <w:t xml:space="preserve">  Görseller ve Tablolar</w:t>
      </w:r>
    </w:p>
    <w:p w:rsidR="00492520" w:rsidRDefault="000447F5">
      <w:pPr>
        <w:pStyle w:val="ListeMaddemi"/>
      </w:pPr>
      <w:r>
        <w:rPr>
          <w:sz w:val="20"/>
        </w:rPr>
        <w:t>Iris 3 tur gorseli</w:t>
      </w:r>
    </w:p>
    <w:p w:rsidR="00492520" w:rsidRDefault="000447F5">
      <w:pPr>
        <w:pStyle w:val="ListeMaddemi"/>
      </w:pPr>
      <w:r>
        <w:rPr>
          <w:sz w:val="20"/>
        </w:rPr>
        <w:t>Ozellik sacilim matrisi</w:t>
      </w:r>
    </w:p>
    <w:p w:rsidR="00492520" w:rsidRDefault="000447F5">
      <w:pPr>
        <w:pStyle w:val="ListeMaddemi"/>
      </w:pPr>
      <w:r>
        <w:rPr>
          <w:sz w:val="20"/>
        </w:rPr>
        <w:t>Train/Test bolme gorseli</w:t>
      </w:r>
    </w:p>
    <w:p w:rsidR="00492520" w:rsidRDefault="000447F5">
      <w:pPr>
        <w:spacing w:before="200"/>
      </w:pPr>
      <w:r>
        <w:rPr>
          <w:b/>
          <w:color w:val="E65C00"/>
          <w:sz w:val="24"/>
        </w:rPr>
        <w:t xml:space="preserve">  Analoji ve Benzetmeler</w:t>
      </w:r>
    </w:p>
    <w:p w:rsidR="00492520" w:rsidRDefault="000447F5">
      <w:r>
        <w:rPr>
          <w:b/>
          <w:color w:val="E65C00"/>
          <w:sz w:val="20"/>
        </w:rPr>
        <w:t xml:space="preserve">  1. </w:t>
      </w:r>
      <w:r>
        <w:rPr>
          <w:sz w:val="20"/>
        </w:rPr>
        <w:t>Iris veri seti = Alfabe: ogrenmenin ilk adimi</w:t>
      </w:r>
    </w:p>
    <w:p w:rsidR="00492520" w:rsidRDefault="000447F5">
      <w:r>
        <w:rPr>
          <w:b/>
          <w:color w:val="E65C00"/>
          <w:sz w:val="20"/>
        </w:rPr>
        <w:t xml:space="preserve">  2. </w:t>
      </w:r>
      <w:r>
        <w:rPr>
          <w:sz w:val="20"/>
        </w:rPr>
        <w:t xml:space="preserve">Ozellikler = Parmak izi: her </w:t>
      </w:r>
      <w:r>
        <w:rPr>
          <w:sz w:val="20"/>
        </w:rPr>
        <w:t>cicegi tanimlayan olcumler</w:t>
      </w:r>
    </w:p>
    <w:p w:rsidR="00492520" w:rsidRDefault="000447F5">
      <w:r>
        <w:rPr>
          <w:b/>
          <w:color w:val="E65C00"/>
          <w:sz w:val="20"/>
        </w:rPr>
        <w:t xml:space="preserve">  3. </w:t>
      </w:r>
      <w:r>
        <w:rPr>
          <w:sz w:val="20"/>
        </w:rPr>
        <w:t>Train/Test = Ders/Sinav: oncce ogren sonra test et</w:t>
      </w:r>
    </w:p>
    <w:p w:rsidR="00492520" w:rsidRDefault="000447F5">
      <w:r>
        <w:rPr>
          <w:b/>
          <w:color w:val="E65C00"/>
          <w:sz w:val="20"/>
        </w:rPr>
        <w:lastRenderedPageBreak/>
        <w:t xml:space="preserve">  4. </w:t>
      </w:r>
      <w:r>
        <w:rPr>
          <w:sz w:val="20"/>
        </w:rPr>
        <w:t>On isleme = Yemek hazirlik: once malzemeeleri hazirla</w:t>
      </w:r>
    </w:p>
    <w:p w:rsidR="00492520" w:rsidRDefault="000447F5">
      <w:pPr>
        <w:spacing w:before="200"/>
      </w:pPr>
      <w:r>
        <w:rPr>
          <w:b/>
          <w:color w:val="E65C00"/>
          <w:sz w:val="24"/>
        </w:rPr>
        <w:t xml:space="preserve">  Öğrenci Soru-Cevap</w:t>
      </w:r>
    </w:p>
    <w:p w:rsidR="00492520" w:rsidRDefault="000447F5">
      <w:pPr>
        <w:pStyle w:val="ListeMaddemi"/>
      </w:pPr>
      <w:r>
        <w:rPr>
          <w:sz w:val="20"/>
        </w:rPr>
        <w:t>Neden Iris veri seti? - Kucuk, temiz ve kolay anlasilir; makine ogrenmesinin temeli.</w:t>
      </w:r>
    </w:p>
    <w:p w:rsidR="00492520" w:rsidRDefault="000447F5">
      <w:pPr>
        <w:pStyle w:val="ListeMaddemi"/>
      </w:pPr>
      <w:r>
        <w:rPr>
          <w:sz w:val="20"/>
        </w:rPr>
        <w:t>Train/Te</w:t>
      </w:r>
      <w:r>
        <w:rPr>
          <w:sz w:val="20"/>
        </w:rPr>
        <w:t>st neden bolunur? - Modelin gormeedigi veride nasil performans gosterdiigini olcmek icin.</w:t>
      </w:r>
    </w:p>
    <w:p w:rsidR="00492520" w:rsidRDefault="000447F5">
      <w:pPr>
        <w:pStyle w:val="ListeMaddemi"/>
      </w:pPr>
      <w:r>
        <w:rPr>
          <w:sz w:val="20"/>
        </w:rPr>
        <w:t>Normalizasyon neden gerekli? - Farkli olceklerdeki verileri ayni araliiiga getirmek icin.</w:t>
      </w:r>
    </w:p>
    <w:p w:rsidR="00492520" w:rsidRDefault="000447F5">
      <w:pPr>
        <w:jc w:val="center"/>
      </w:pPr>
      <w:r>
        <w:rPr>
          <w:color w:val="BDBDBD"/>
          <w:sz w:val="12"/>
        </w:rPr>
        <w:t>____________________________________________________________________________</w:t>
      </w:r>
      <w:r>
        <w:rPr>
          <w:color w:val="BDBDBD"/>
          <w:sz w:val="12"/>
        </w:rPr>
        <w:t>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6A1B9A"/>
              <w:left w:val="single" w:sz="10" w:space="0" w:color="6A1B9A"/>
              <w:bottom w:val="single" w:sz="10" w:space="0" w:color="6A1B9A"/>
              <w:right w:val="single" w:sz="10" w:space="0" w:color="6A1B9A"/>
            </w:tcBorders>
            <w:shd w:val="clear" w:color="auto" w:fill="6A1B9A"/>
          </w:tcPr>
          <w:p w:rsidR="00492520" w:rsidRDefault="000447F5">
            <w:r>
              <w:rPr>
                <w:b/>
                <w:color w:val="FFFFFF"/>
                <w:sz w:val="28"/>
              </w:rPr>
              <w:t xml:space="preserve">  E4  |  DERİNLEŞTİRME (ELABORATE)  —  Transfer &amp; Pekiştirme</w:t>
            </w:r>
          </w:p>
        </w:tc>
      </w:tr>
    </w:tbl>
    <w:p w:rsidR="00492520" w:rsidRDefault="00492520"/>
    <w:p w:rsidR="00492520" w:rsidRDefault="000447F5">
      <w:r>
        <w:rPr>
          <w:i/>
          <w:color w:val="6A1B9A"/>
          <w:sz w:val="20"/>
        </w:rPr>
        <w:t xml:space="preserve">  Süre: 10 dakika</w:t>
      </w:r>
    </w:p>
    <w:p w:rsidR="00492520" w:rsidRDefault="000447F5">
      <w:pPr>
        <w:spacing w:before="200"/>
      </w:pPr>
      <w:r>
        <w:rPr>
          <w:b/>
          <w:color w:val="6A1B9A"/>
          <w:sz w:val="24"/>
        </w:rPr>
        <w:t xml:space="preserve">  Uygulama Etkinliği: "Veri On Isleme Uygulamasi"</w:t>
      </w:r>
    </w:p>
    <w:p w:rsidR="00492520" w:rsidRDefault="000447F5">
      <w:r>
        <w:rPr>
          <w:b/>
          <w:color w:val="1B2A4A"/>
          <w:sz w:val="20"/>
        </w:rPr>
        <w:t xml:space="preserve">Türü: </w:t>
      </w:r>
      <w:r>
        <w:rPr>
          <w:sz w:val="20"/>
        </w:rPr>
        <w:t>Bireysel Uygulama</w:t>
      </w:r>
    </w:p>
    <w:p w:rsidR="00492520" w:rsidRDefault="000447F5">
      <w:r>
        <w:rPr>
          <w:b/>
          <w:color w:val="1B2A4A"/>
          <w:sz w:val="20"/>
        </w:rPr>
        <w:t xml:space="preserve">Amacı: </w:t>
      </w:r>
      <w:r>
        <w:rPr>
          <w:sz w:val="20"/>
        </w:rPr>
        <w:t>Iris veri setini on islemekten gecirmek.</w:t>
      </w:r>
    </w:p>
    <w:p w:rsidR="00492520" w:rsidRDefault="000447F5">
      <w:pPr>
        <w:spacing w:before="200"/>
      </w:pPr>
      <w:r>
        <w:rPr>
          <w:b/>
          <w:color w:val="6A1B9A"/>
          <w:sz w:val="24"/>
        </w:rPr>
        <w:t xml:space="preserve">  Yönerge Adımları</w:t>
      </w:r>
    </w:p>
    <w:p w:rsidR="00492520" w:rsidRDefault="000447F5">
      <w:r>
        <w:rPr>
          <w:b/>
          <w:color w:val="6A1B9A"/>
          <w:sz w:val="20"/>
        </w:rPr>
        <w:t xml:space="preserve">  1. </w:t>
      </w:r>
      <w:r>
        <w:rPr>
          <w:sz w:val="20"/>
        </w:rPr>
        <w:t xml:space="preserve">Veri setini yukleyin ve </w:t>
      </w:r>
      <w:r>
        <w:rPr>
          <w:sz w:val="20"/>
        </w:rPr>
        <w:t>istatistiklerini (mean, std) hesaplayin.</w:t>
      </w:r>
    </w:p>
    <w:p w:rsidR="00492520" w:rsidRDefault="000447F5">
      <w:r>
        <w:rPr>
          <w:b/>
          <w:color w:val="6A1B9A"/>
          <w:sz w:val="20"/>
        </w:rPr>
        <w:t xml:space="preserve">  2. </w:t>
      </w:r>
      <w:r>
        <w:rPr>
          <w:sz w:val="20"/>
        </w:rPr>
        <w:t>train_test_split ile %80/%20 boolun.</w:t>
      </w:r>
    </w:p>
    <w:p w:rsidR="00492520" w:rsidRDefault="000447F5">
      <w:r>
        <w:rPr>
          <w:b/>
          <w:color w:val="6A1B9A"/>
          <w:sz w:val="20"/>
        </w:rPr>
        <w:t xml:space="preserve">  3. </w:t>
      </w:r>
      <w:r>
        <w:rPr>
          <w:sz w:val="20"/>
        </w:rPr>
        <w:t>StandardScaler ile verileri standardize edin.</w:t>
      </w:r>
    </w:p>
    <w:p w:rsidR="00492520" w:rsidRDefault="000447F5">
      <w:r>
        <w:rPr>
          <w:b/>
          <w:color w:val="6A1B9A"/>
          <w:sz w:val="20"/>
        </w:rPr>
        <w:t xml:space="preserve">  4. </w:t>
      </w:r>
      <w:r>
        <w:rPr>
          <w:sz w:val="20"/>
        </w:rPr>
        <w:t>Egitim ve test setlerinin boyutlarini kontrol edin.</w:t>
      </w:r>
    </w:p>
    <w:p w:rsidR="00492520" w:rsidRDefault="000447F5">
      <w:r>
        <w:rPr>
          <w:b/>
          <w:color w:val="6A1B9A"/>
          <w:sz w:val="20"/>
        </w:rPr>
        <w:t xml:space="preserve">  5. </w:t>
      </w:r>
      <w:r>
        <w:rPr>
          <w:sz w:val="20"/>
        </w:rPr>
        <w:t>Sacilim grafigi ile sinif dagilimini gorsellestirin.</w:t>
      </w:r>
    </w:p>
    <w:p w:rsidR="00492520" w:rsidRDefault="000447F5">
      <w:r>
        <w:rPr>
          <w:b/>
          <w:color w:val="1B2A4A"/>
          <w:sz w:val="20"/>
        </w:rPr>
        <w:t>Beklene</w:t>
      </w:r>
      <w:r>
        <w:rPr>
          <w:b/>
          <w:color w:val="1B2A4A"/>
          <w:sz w:val="20"/>
        </w:rPr>
        <w:t xml:space="preserve">n Ürün: </w:t>
      </w:r>
      <w:r>
        <w:rPr>
          <w:sz w:val="20"/>
        </w:rPr>
        <w:t>On Islenmis Iris Veri Seti</w:t>
      </w:r>
    </w:p>
    <w:p w:rsidR="00492520" w:rsidRDefault="000447F5">
      <w:pPr>
        <w:spacing w:before="200"/>
      </w:pPr>
      <w:r>
        <w:rPr>
          <w:b/>
          <w:color w:val="6A1B9A"/>
          <w:sz w:val="24"/>
        </w:rPr>
        <w:t xml:space="preserve">  Transfer Soruları</w:t>
      </w:r>
    </w:p>
    <w:p w:rsidR="00492520" w:rsidRDefault="000447F5">
      <w:r>
        <w:rPr>
          <w:b/>
          <w:color w:val="6A1B9A"/>
          <w:sz w:val="20"/>
        </w:rPr>
        <w:t xml:space="preserve">  1. </w:t>
      </w:r>
      <w:r>
        <w:rPr>
          <w:sz w:val="20"/>
        </w:rPr>
        <w:t>Tipta teshis verileri nasil on islenir?</w:t>
      </w:r>
    </w:p>
    <w:p w:rsidR="00492520" w:rsidRDefault="000447F5">
      <w:r>
        <w:rPr>
          <w:b/>
          <w:color w:val="6A1B9A"/>
          <w:sz w:val="20"/>
        </w:rPr>
        <w:t xml:space="preserve">  2. </w:t>
      </w:r>
      <w:r>
        <w:rPr>
          <w:sz w:val="20"/>
        </w:rPr>
        <w:t>Buyuk veri setlerinde on isleme farklari?</w:t>
      </w:r>
    </w:p>
    <w:p w:rsidR="00492520" w:rsidRDefault="000447F5">
      <w:r>
        <w:rPr>
          <w:b/>
          <w:color w:val="6A1B9A"/>
          <w:sz w:val="20"/>
        </w:rPr>
        <w:t xml:space="preserve">  3. </w:t>
      </w:r>
      <w:r>
        <w:rPr>
          <w:sz w:val="20"/>
        </w:rPr>
        <w:t>Veri temizleme (data cleaning) nedir?</w:t>
      </w:r>
    </w:p>
    <w:p w:rsidR="00492520" w:rsidRDefault="000447F5">
      <w:r>
        <w:rPr>
          <w:b/>
          <w:color w:val="1B2A4A"/>
          <w:sz w:val="20"/>
        </w:rPr>
        <w:t xml:space="preserve">İlişkili Disiplinler: </w:t>
      </w:r>
      <w:r>
        <w:rPr>
          <w:sz w:val="20"/>
        </w:rPr>
        <w:t>Istatistik, Veri Bilimi, Biyoloji</w:t>
      </w:r>
    </w:p>
    <w:p w:rsidR="00492520" w:rsidRDefault="000447F5">
      <w:pPr>
        <w:spacing w:before="200"/>
      </w:pPr>
      <w:r>
        <w:rPr>
          <w:b/>
          <w:color w:val="6A1B9A"/>
          <w:sz w:val="24"/>
        </w:rPr>
        <w:t xml:space="preserve">  Gerçek Y</w:t>
      </w:r>
      <w:r>
        <w:rPr>
          <w:b/>
          <w:color w:val="6A1B9A"/>
          <w:sz w:val="24"/>
        </w:rPr>
        <w:t>aşam Problemi</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6A1B9A"/>
              <w:left w:val="single" w:sz="8" w:space="0" w:color="6A1B9A"/>
              <w:bottom w:val="single" w:sz="8" w:space="0" w:color="6A1B9A"/>
              <w:right w:val="single" w:sz="8" w:space="0" w:color="6A1B9A"/>
            </w:tcBorders>
            <w:shd w:val="clear" w:color="auto" w:fill="F3E5F5"/>
          </w:tcPr>
          <w:p w:rsidR="00492520" w:rsidRDefault="000447F5">
            <w:r>
              <w:rPr>
                <w:sz w:val="20"/>
              </w:rPr>
              <w:t>Train/Test bolmesinden sonra test setinde Setosa ornegi yok. Model Setosa yi hic goremedi. Cozum?</w:t>
            </w:r>
            <w:r>
              <w:rPr>
                <w:sz w:val="20"/>
              </w:rPr>
              <w:br/>
            </w:r>
            <w:r>
              <w:rPr>
                <w:sz w:val="20"/>
              </w:rPr>
              <w:br/>
              <w:t>Cozum: train_test_split(stratify=y) parametresi ekleyerek her sinifin orantili dagilimini saglayin.</w:t>
            </w:r>
          </w:p>
        </w:tc>
      </w:tr>
    </w:tbl>
    <w:p w:rsidR="00492520" w:rsidRDefault="00492520"/>
    <w:p w:rsidR="00492520" w:rsidRDefault="000447F5">
      <w:r>
        <w:rPr>
          <w:b/>
          <w:color w:val="1B2A4A"/>
          <w:sz w:val="20"/>
        </w:rPr>
        <w:t xml:space="preserve">Yaratıcı Görev: </w:t>
      </w:r>
      <w:r>
        <w:rPr>
          <w:sz w:val="20"/>
        </w:rPr>
        <w:t>Iris veri setinin 4 ozeli</w:t>
      </w:r>
      <w:r>
        <w:rPr>
          <w:sz w:val="20"/>
        </w:rPr>
        <w:t>gini 4 grafik ile gorsellesstiren bir rapor hazirlaayin.</w:t>
      </w:r>
    </w:p>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2E7D32"/>
              <w:left w:val="single" w:sz="10" w:space="0" w:color="2E7D32"/>
              <w:bottom w:val="single" w:sz="10" w:space="0" w:color="2E7D32"/>
              <w:right w:val="single" w:sz="10" w:space="0" w:color="2E7D32"/>
            </w:tcBorders>
            <w:shd w:val="clear" w:color="auto" w:fill="2E7D32"/>
          </w:tcPr>
          <w:p w:rsidR="00492520" w:rsidRDefault="000447F5">
            <w:r>
              <w:rPr>
                <w:b/>
                <w:color w:val="FFFFFF"/>
                <w:sz w:val="28"/>
              </w:rPr>
              <w:t xml:space="preserve">  E5  |  DEĞERLENDİRME (EVALUATE)  —  Öğrenmeyi Ölçme</w:t>
            </w:r>
          </w:p>
        </w:tc>
      </w:tr>
    </w:tbl>
    <w:p w:rsidR="00492520" w:rsidRDefault="00492520"/>
    <w:p w:rsidR="00492520" w:rsidRDefault="000447F5">
      <w:r>
        <w:rPr>
          <w:i/>
          <w:color w:val="2E7D32"/>
          <w:sz w:val="20"/>
        </w:rPr>
        <w:t xml:space="preserve">  Süre: 8 dakika</w:t>
      </w:r>
    </w:p>
    <w:p w:rsidR="00492520" w:rsidRDefault="000447F5">
      <w:pPr>
        <w:spacing w:before="200"/>
      </w:pPr>
      <w:r>
        <w:rPr>
          <w:b/>
          <w:color w:val="2E7D32"/>
          <w:sz w:val="24"/>
        </w:rPr>
        <w:t xml:space="preserve">  Öz Değerlendirme Kontrol Listesi</w:t>
      </w:r>
    </w:p>
    <w:p w:rsidR="00492520" w:rsidRDefault="000447F5">
      <w:r>
        <w:rPr>
          <w:sz w:val="20"/>
        </w:rPr>
        <w:t xml:space="preserve">  ☐  Iris veri setini yukleyebiliyorum.</w:t>
      </w:r>
    </w:p>
    <w:p w:rsidR="00492520" w:rsidRDefault="000447F5">
      <w:r>
        <w:rPr>
          <w:sz w:val="20"/>
        </w:rPr>
        <w:t xml:space="preserve">  ☐  Veri boyutunu ve ozelliklerini inceleyebiliyorum.</w:t>
      </w:r>
    </w:p>
    <w:p w:rsidR="00492520" w:rsidRDefault="000447F5">
      <w:r>
        <w:rPr>
          <w:sz w:val="20"/>
        </w:rPr>
        <w:t xml:space="preserve">  ☐  Train/Test bolmesi yapabiliyorum.</w:t>
      </w:r>
    </w:p>
    <w:p w:rsidR="00492520" w:rsidRDefault="000447F5">
      <w:r>
        <w:rPr>
          <w:sz w:val="20"/>
        </w:rPr>
        <w:lastRenderedPageBreak/>
        <w:t xml:space="preserve">  ☐  StandardScaler kullanabiliyorum.</w:t>
      </w:r>
    </w:p>
    <w:p w:rsidR="00492520" w:rsidRDefault="000447F5">
      <w:r>
        <w:rPr>
          <w:sz w:val="20"/>
        </w:rPr>
        <w:t xml:space="preserve">  ☐  Veriyi gorselllestirebiliyorum.</w:t>
      </w:r>
    </w:p>
    <w:p w:rsidR="00492520" w:rsidRDefault="000447F5">
      <w:pPr>
        <w:spacing w:before="200"/>
      </w:pPr>
      <w:r>
        <w:rPr>
          <w:b/>
          <w:color w:val="2E7D32"/>
          <w:sz w:val="24"/>
        </w:rPr>
        <w:t xml:space="preserve">  Öz Değerlendirme Soruları</w:t>
      </w:r>
    </w:p>
    <w:p w:rsidR="00492520" w:rsidRDefault="000447F5">
      <w:r>
        <w:rPr>
          <w:b/>
          <w:color w:val="2E7D32"/>
          <w:sz w:val="20"/>
        </w:rPr>
        <w:t xml:space="preserve">  1. </w:t>
      </w:r>
      <w:r>
        <w:rPr>
          <w:sz w:val="20"/>
        </w:rPr>
        <w:t>Veri on isleme</w:t>
      </w:r>
      <w:r>
        <w:rPr>
          <w:sz w:val="20"/>
        </w:rPr>
        <w:t xml:space="preserve"> adimlarini biliiyor muyum?</w:t>
      </w:r>
    </w:p>
    <w:p w:rsidR="00492520" w:rsidRDefault="000447F5">
      <w:r>
        <w:rPr>
          <w:b/>
          <w:color w:val="2E7D32"/>
          <w:sz w:val="20"/>
        </w:rPr>
        <w:t xml:space="preserve">  2. </w:t>
      </w:r>
      <w:r>
        <w:rPr>
          <w:sz w:val="20"/>
        </w:rPr>
        <w:t>Train/Test bolmesini dogru yapabiliiiyor muyum?</w:t>
      </w:r>
    </w:p>
    <w:p w:rsidR="00492520" w:rsidRDefault="000447F5">
      <w:r>
        <w:rPr>
          <w:b/>
          <w:color w:val="2E7D32"/>
          <w:sz w:val="20"/>
        </w:rPr>
        <w:t xml:space="preserve">  3. </w:t>
      </w:r>
      <w:r>
        <w:rPr>
          <w:sz w:val="20"/>
        </w:rPr>
        <w:t>Veri setini anliiyor muyum?</w:t>
      </w:r>
    </w:p>
    <w:p w:rsidR="00492520" w:rsidRDefault="000447F5">
      <w:pPr>
        <w:spacing w:before="200"/>
      </w:pPr>
      <w:r>
        <w:rPr>
          <w:b/>
          <w:color w:val="2E7D32"/>
          <w:sz w:val="24"/>
        </w:rPr>
        <w:t xml:space="preserve">  Biçimlendirici Değerlendirme (Kısa Quiz)</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2E7D32"/>
          </w:tcPr>
          <w:p w:rsidR="00492520" w:rsidRDefault="000447F5">
            <w:pPr>
              <w:jc w:val="center"/>
            </w:pPr>
            <w:r>
              <w:rPr>
                <w:b/>
                <w:color w:val="FFFFFF"/>
                <w:sz w:val="18"/>
              </w:rPr>
              <w:t>No</w:t>
            </w:r>
          </w:p>
        </w:tc>
        <w:tc>
          <w:tcPr>
            <w:tcW w:w="3213" w:type="dxa"/>
            <w:shd w:val="clear" w:color="auto" w:fill="2E7D32"/>
          </w:tcPr>
          <w:p w:rsidR="00492520" w:rsidRDefault="000447F5">
            <w:pPr>
              <w:jc w:val="center"/>
            </w:pPr>
            <w:r>
              <w:rPr>
                <w:b/>
                <w:color w:val="FFFFFF"/>
                <w:sz w:val="18"/>
              </w:rPr>
              <w:t>Soru</w:t>
            </w:r>
          </w:p>
        </w:tc>
        <w:tc>
          <w:tcPr>
            <w:tcW w:w="3213" w:type="dxa"/>
            <w:shd w:val="clear" w:color="auto" w:fill="2E7D32"/>
          </w:tcPr>
          <w:p w:rsidR="00492520" w:rsidRDefault="000447F5">
            <w:pPr>
              <w:jc w:val="center"/>
            </w:pPr>
            <w:r>
              <w:rPr>
                <w:b/>
                <w:color w:val="FFFFFF"/>
                <w:sz w:val="18"/>
              </w:rPr>
              <w:t>Cevap</w:t>
            </w:r>
          </w:p>
        </w:tc>
      </w:tr>
      <w:tr w:rsidR="00492520">
        <w:trPr>
          <w:jc w:val="center"/>
        </w:trPr>
        <w:tc>
          <w:tcPr>
            <w:tcW w:w="3213" w:type="dxa"/>
          </w:tcPr>
          <w:p w:rsidR="00492520" w:rsidRDefault="000447F5">
            <w:r>
              <w:rPr>
                <w:sz w:val="18"/>
              </w:rPr>
              <w:t>1</w:t>
            </w:r>
          </w:p>
        </w:tc>
        <w:tc>
          <w:tcPr>
            <w:tcW w:w="3213" w:type="dxa"/>
          </w:tcPr>
          <w:p w:rsidR="00492520" w:rsidRDefault="000447F5">
            <w:r>
              <w:rPr>
                <w:sz w:val="18"/>
              </w:rPr>
              <w:t>Iris veri setinde kac ornek var?</w:t>
            </w:r>
          </w:p>
        </w:tc>
        <w:tc>
          <w:tcPr>
            <w:tcW w:w="3213" w:type="dxa"/>
          </w:tcPr>
          <w:p w:rsidR="00492520" w:rsidRDefault="000447F5">
            <w:r>
              <w:rPr>
                <w:sz w:val="18"/>
              </w:rPr>
              <w:t>150</w:t>
            </w:r>
          </w:p>
        </w:tc>
      </w:tr>
      <w:tr w:rsidR="00492520">
        <w:trPr>
          <w:jc w:val="center"/>
        </w:trPr>
        <w:tc>
          <w:tcPr>
            <w:tcW w:w="3213" w:type="dxa"/>
          </w:tcPr>
          <w:p w:rsidR="00492520" w:rsidRDefault="000447F5">
            <w:r>
              <w:rPr>
                <w:sz w:val="18"/>
              </w:rPr>
              <w:t>2</w:t>
            </w:r>
          </w:p>
        </w:tc>
        <w:tc>
          <w:tcPr>
            <w:tcW w:w="3213" w:type="dxa"/>
          </w:tcPr>
          <w:p w:rsidR="00492520" w:rsidRDefault="000447F5">
            <w:r>
              <w:rPr>
                <w:sz w:val="18"/>
              </w:rPr>
              <w:t>Kac ozellik var?</w:t>
            </w:r>
          </w:p>
        </w:tc>
        <w:tc>
          <w:tcPr>
            <w:tcW w:w="3213" w:type="dxa"/>
          </w:tcPr>
          <w:p w:rsidR="00492520" w:rsidRDefault="000447F5">
            <w:r>
              <w:rPr>
                <w:sz w:val="18"/>
              </w:rPr>
              <w:t>4</w:t>
            </w:r>
          </w:p>
        </w:tc>
      </w:tr>
      <w:tr w:rsidR="00492520">
        <w:trPr>
          <w:jc w:val="center"/>
        </w:trPr>
        <w:tc>
          <w:tcPr>
            <w:tcW w:w="3213" w:type="dxa"/>
          </w:tcPr>
          <w:p w:rsidR="00492520" w:rsidRDefault="000447F5">
            <w:r>
              <w:rPr>
                <w:sz w:val="18"/>
              </w:rPr>
              <w:t>3</w:t>
            </w:r>
          </w:p>
        </w:tc>
        <w:tc>
          <w:tcPr>
            <w:tcW w:w="3213" w:type="dxa"/>
          </w:tcPr>
          <w:p w:rsidR="00492520" w:rsidRDefault="000447F5">
            <w:r>
              <w:rPr>
                <w:sz w:val="18"/>
              </w:rPr>
              <w:t>Kac sinif var?</w:t>
            </w:r>
          </w:p>
        </w:tc>
        <w:tc>
          <w:tcPr>
            <w:tcW w:w="3213" w:type="dxa"/>
          </w:tcPr>
          <w:p w:rsidR="00492520" w:rsidRDefault="000447F5">
            <w:r>
              <w:rPr>
                <w:sz w:val="18"/>
              </w:rPr>
              <w:t>3</w:t>
            </w:r>
          </w:p>
        </w:tc>
      </w:tr>
      <w:tr w:rsidR="00492520">
        <w:trPr>
          <w:jc w:val="center"/>
        </w:trPr>
        <w:tc>
          <w:tcPr>
            <w:tcW w:w="3213" w:type="dxa"/>
          </w:tcPr>
          <w:p w:rsidR="00492520" w:rsidRDefault="000447F5">
            <w:r>
              <w:rPr>
                <w:sz w:val="18"/>
              </w:rPr>
              <w:t>4</w:t>
            </w:r>
          </w:p>
        </w:tc>
        <w:tc>
          <w:tcPr>
            <w:tcW w:w="3213" w:type="dxa"/>
          </w:tcPr>
          <w:p w:rsidR="00492520" w:rsidRDefault="000447F5">
            <w:r>
              <w:rPr>
                <w:sz w:val="18"/>
              </w:rPr>
              <w:t>Train/Test orani genellikle?</w:t>
            </w:r>
          </w:p>
        </w:tc>
        <w:tc>
          <w:tcPr>
            <w:tcW w:w="3213" w:type="dxa"/>
          </w:tcPr>
          <w:p w:rsidR="00492520" w:rsidRDefault="000447F5">
            <w:r>
              <w:rPr>
                <w:sz w:val="18"/>
              </w:rPr>
              <w:t>%80/%20</w:t>
            </w:r>
          </w:p>
        </w:tc>
      </w:tr>
      <w:tr w:rsidR="00492520">
        <w:trPr>
          <w:jc w:val="center"/>
        </w:trPr>
        <w:tc>
          <w:tcPr>
            <w:tcW w:w="3213" w:type="dxa"/>
          </w:tcPr>
          <w:p w:rsidR="00492520" w:rsidRDefault="000447F5">
            <w:r>
              <w:rPr>
                <w:sz w:val="18"/>
              </w:rPr>
              <w:t>5</w:t>
            </w:r>
          </w:p>
        </w:tc>
        <w:tc>
          <w:tcPr>
            <w:tcW w:w="3213" w:type="dxa"/>
          </w:tcPr>
          <w:p w:rsidR="00492520" w:rsidRDefault="000447F5">
            <w:r>
              <w:rPr>
                <w:sz w:val="18"/>
              </w:rPr>
              <w:t>StandardScaler ne yapar?</w:t>
            </w:r>
          </w:p>
        </w:tc>
        <w:tc>
          <w:tcPr>
            <w:tcW w:w="3213" w:type="dxa"/>
          </w:tcPr>
          <w:p w:rsidR="00492520" w:rsidRDefault="000447F5">
            <w:r>
              <w:rPr>
                <w:sz w:val="18"/>
              </w:rPr>
              <w:t>Verileri standardize eder (ort=0, std=1)</w:t>
            </w:r>
          </w:p>
        </w:tc>
      </w:tr>
    </w:tbl>
    <w:p w:rsidR="00492520" w:rsidRDefault="00492520"/>
    <w:p w:rsidR="00492520" w:rsidRDefault="000447F5">
      <w:pPr>
        <w:spacing w:before="200"/>
      </w:pPr>
      <w:r>
        <w:rPr>
          <w:b/>
          <w:color w:val="2E7D32"/>
          <w:sz w:val="24"/>
        </w:rPr>
        <w:t xml:space="preserve">  Tartışma Soruları</w:t>
      </w:r>
    </w:p>
    <w:p w:rsidR="00492520" w:rsidRDefault="000447F5">
      <w:r>
        <w:rPr>
          <w:b/>
          <w:color w:val="2E7D32"/>
          <w:sz w:val="20"/>
        </w:rPr>
        <w:t>Açık Uçlu:</w:t>
      </w:r>
    </w:p>
    <w:p w:rsidR="00492520" w:rsidRDefault="000447F5">
      <w:r>
        <w:rPr>
          <w:b/>
          <w:color w:val="2E7D32"/>
          <w:sz w:val="20"/>
        </w:rPr>
        <w:t xml:space="preserve">  1. </w:t>
      </w:r>
      <w:r>
        <w:rPr>
          <w:sz w:val="20"/>
        </w:rPr>
        <w:t>Veri on isleme neden bu kadar onemli?</w:t>
      </w:r>
    </w:p>
    <w:p w:rsidR="00492520" w:rsidRDefault="000447F5">
      <w:r>
        <w:rPr>
          <w:b/>
          <w:color w:val="2E7D32"/>
          <w:sz w:val="20"/>
        </w:rPr>
        <w:t xml:space="preserve">  2. </w:t>
      </w:r>
      <w:r>
        <w:rPr>
          <w:sz w:val="20"/>
        </w:rPr>
        <w:t>Iris dis inda hangi veri setleri populer?</w:t>
      </w:r>
    </w:p>
    <w:p w:rsidR="00492520" w:rsidRDefault="000447F5">
      <w:r>
        <w:rPr>
          <w:b/>
          <w:color w:val="2E7D32"/>
          <w:sz w:val="20"/>
        </w:rPr>
        <w:t xml:space="preserve">  3. </w:t>
      </w:r>
      <w:r>
        <w:rPr>
          <w:sz w:val="20"/>
        </w:rPr>
        <w:t xml:space="preserve">Veri toplama sureci </w:t>
      </w:r>
      <w:r>
        <w:rPr>
          <w:sz w:val="20"/>
        </w:rPr>
        <w:t>nasil isler?</w:t>
      </w:r>
    </w:p>
    <w:p w:rsidR="00492520" w:rsidRDefault="000447F5">
      <w:r>
        <w:rPr>
          <w:b/>
          <w:color w:val="2E7D32"/>
          <w:sz w:val="20"/>
        </w:rPr>
        <w:t>Eleştirel Düşünme:</w:t>
      </w:r>
    </w:p>
    <w:p w:rsidR="00492520" w:rsidRDefault="000447F5">
      <w:r>
        <w:rPr>
          <w:b/>
          <w:color w:val="2E7D32"/>
          <w:sz w:val="20"/>
        </w:rPr>
        <w:t xml:space="preserve">  1. </w:t>
      </w:r>
      <w:r>
        <w:rPr>
          <w:sz w:val="20"/>
        </w:rPr>
        <w:t>Kucuk veri seti yeterli mi?</w:t>
      </w:r>
    </w:p>
    <w:p w:rsidR="00492520" w:rsidRDefault="000447F5">
      <w:r>
        <w:rPr>
          <w:b/>
          <w:color w:val="2E7D32"/>
          <w:sz w:val="20"/>
        </w:rPr>
        <w:t xml:space="preserve">  2. </w:t>
      </w:r>
      <w:r>
        <w:rPr>
          <w:sz w:val="20"/>
        </w:rPr>
        <w:t>On isleme veriiyi bozabilir mi?</w:t>
      </w:r>
    </w:p>
    <w:p w:rsidR="00492520" w:rsidRDefault="000447F5">
      <w:r>
        <w:rPr>
          <w:b/>
          <w:color w:val="2E7D32"/>
          <w:sz w:val="20"/>
        </w:rPr>
        <w:t xml:space="preserve">  3. </w:t>
      </w:r>
      <w:r>
        <w:rPr>
          <w:sz w:val="20"/>
        </w:rPr>
        <w:t>Otomatik on isleme mumkun mu?</w:t>
      </w:r>
    </w:p>
    <w:p w:rsidR="00492520" w:rsidRDefault="000447F5">
      <w:pPr>
        <w:jc w:val="center"/>
      </w:pPr>
      <w:r>
        <w:rPr>
          <w:color w:val="BDBDBD"/>
          <w:sz w:val="12"/>
        </w:rPr>
        <w:t>________________________________________________________________________________</w:t>
      </w:r>
    </w:p>
    <w:p w:rsidR="00492520" w:rsidRDefault="000447F5">
      <w:r>
        <w:br w:type="page"/>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C62828"/>
              <w:left w:val="single" w:sz="10" w:space="0" w:color="C62828"/>
              <w:bottom w:val="single" w:sz="10" w:space="0" w:color="C62828"/>
              <w:right w:val="single" w:sz="10" w:space="0" w:color="C62828"/>
            </w:tcBorders>
            <w:shd w:val="clear" w:color="auto" w:fill="C62828"/>
          </w:tcPr>
          <w:p w:rsidR="00492520" w:rsidRDefault="000447F5">
            <w:r>
              <w:rPr>
                <w:b/>
                <w:color w:val="FFFFFF"/>
                <w:sz w:val="28"/>
              </w:rPr>
              <w:lastRenderedPageBreak/>
              <w:t xml:space="preserve">  UYGULAMALAR  |  Hands-On Uygulama </w:t>
            </w:r>
            <w:r>
              <w:rPr>
                <w:b/>
                <w:color w:val="FFFFFF"/>
                <w:sz w:val="28"/>
              </w:rPr>
              <w:t>Etkinlikleri</w:t>
            </w:r>
          </w:p>
        </w:tc>
      </w:tr>
    </w:tbl>
    <w:p w:rsidR="00492520" w:rsidRDefault="00492520"/>
    <w:p w:rsidR="00492520" w:rsidRDefault="000447F5">
      <w:pPr>
        <w:spacing w:before="200"/>
      </w:pPr>
      <w:r>
        <w:rPr>
          <w:b/>
          <w:color w:val="C62828"/>
          <w:sz w:val="24"/>
        </w:rPr>
        <w:t xml:space="preserve">  Adım Adım Uygulama: "Iris Veri Seti On Isleme Uygulamasi"</w:t>
      </w:r>
    </w:p>
    <w:p w:rsidR="00492520" w:rsidRDefault="000447F5">
      <w:r>
        <w:rPr>
          <w:b/>
          <w:color w:val="1B2A4A"/>
          <w:sz w:val="20"/>
        </w:rPr>
        <w:t xml:space="preserve">Hedef: </w:t>
      </w:r>
      <w:r>
        <w:rPr>
          <w:sz w:val="20"/>
        </w:rPr>
        <w:t>Veri setini yuklemek, analiz etmek ve on islemek.</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C62828"/>
          </w:tcPr>
          <w:p w:rsidR="00492520" w:rsidRDefault="000447F5">
            <w:pPr>
              <w:jc w:val="center"/>
            </w:pPr>
            <w:r>
              <w:rPr>
                <w:b/>
                <w:color w:val="FFFFFF"/>
                <w:sz w:val="18"/>
              </w:rPr>
              <w:t>Adım</w:t>
            </w:r>
          </w:p>
        </w:tc>
        <w:tc>
          <w:tcPr>
            <w:tcW w:w="3213" w:type="dxa"/>
            <w:shd w:val="clear" w:color="auto" w:fill="C62828"/>
          </w:tcPr>
          <w:p w:rsidR="00492520" w:rsidRDefault="000447F5">
            <w:pPr>
              <w:jc w:val="center"/>
            </w:pPr>
            <w:r>
              <w:rPr>
                <w:b/>
                <w:color w:val="FFFFFF"/>
                <w:sz w:val="18"/>
              </w:rPr>
              <w:t>İşlem</w:t>
            </w:r>
          </w:p>
        </w:tc>
        <w:tc>
          <w:tcPr>
            <w:tcW w:w="3213" w:type="dxa"/>
            <w:shd w:val="clear" w:color="auto" w:fill="C62828"/>
          </w:tcPr>
          <w:p w:rsidR="00492520" w:rsidRDefault="000447F5">
            <w:pPr>
              <w:jc w:val="center"/>
            </w:pPr>
            <w:r>
              <w:rPr>
                <w:b/>
                <w:color w:val="FFFFFF"/>
                <w:sz w:val="18"/>
              </w:rPr>
              <w:t>Beklenen Sonuç</w:t>
            </w:r>
          </w:p>
        </w:tc>
      </w:tr>
      <w:tr w:rsidR="00492520">
        <w:trPr>
          <w:jc w:val="center"/>
        </w:trPr>
        <w:tc>
          <w:tcPr>
            <w:tcW w:w="3213" w:type="dxa"/>
          </w:tcPr>
          <w:p w:rsidR="00492520" w:rsidRDefault="000447F5">
            <w:r>
              <w:rPr>
                <w:sz w:val="18"/>
              </w:rPr>
              <w:t>1. Yukleme</w:t>
            </w:r>
          </w:p>
        </w:tc>
        <w:tc>
          <w:tcPr>
            <w:tcW w:w="3213" w:type="dxa"/>
          </w:tcPr>
          <w:p w:rsidR="00492520" w:rsidRDefault="000447F5">
            <w:r>
              <w:rPr>
                <w:sz w:val="18"/>
              </w:rPr>
              <w:t>load_iris() ile veri setini yukleyin</w:t>
            </w:r>
          </w:p>
        </w:tc>
        <w:tc>
          <w:tcPr>
            <w:tcW w:w="3213" w:type="dxa"/>
          </w:tcPr>
          <w:p w:rsidR="00492520" w:rsidRDefault="000447F5">
            <w:r>
              <w:rPr>
                <w:sz w:val="18"/>
              </w:rPr>
              <w:t>Veri erisimi</w:t>
            </w:r>
          </w:p>
        </w:tc>
      </w:tr>
      <w:tr w:rsidR="00492520">
        <w:trPr>
          <w:jc w:val="center"/>
        </w:trPr>
        <w:tc>
          <w:tcPr>
            <w:tcW w:w="3213" w:type="dxa"/>
          </w:tcPr>
          <w:p w:rsidR="00492520" w:rsidRDefault="000447F5">
            <w:r>
              <w:rPr>
                <w:sz w:val="18"/>
              </w:rPr>
              <w:t>2. Analiz</w:t>
            </w:r>
          </w:p>
        </w:tc>
        <w:tc>
          <w:tcPr>
            <w:tcW w:w="3213" w:type="dxa"/>
          </w:tcPr>
          <w:p w:rsidR="00492520" w:rsidRDefault="000447F5">
            <w:r>
              <w:rPr>
                <w:sz w:val="18"/>
              </w:rPr>
              <w:t xml:space="preserve">shape, feature_names, </w:t>
            </w:r>
            <w:r>
              <w:rPr>
                <w:sz w:val="18"/>
              </w:rPr>
              <w:t>target inceleyin</w:t>
            </w:r>
          </w:p>
        </w:tc>
        <w:tc>
          <w:tcPr>
            <w:tcW w:w="3213" w:type="dxa"/>
          </w:tcPr>
          <w:p w:rsidR="00492520" w:rsidRDefault="000447F5">
            <w:r>
              <w:rPr>
                <w:sz w:val="18"/>
              </w:rPr>
              <w:t>Veri anlama</w:t>
            </w:r>
          </w:p>
        </w:tc>
      </w:tr>
      <w:tr w:rsidR="00492520">
        <w:trPr>
          <w:jc w:val="center"/>
        </w:trPr>
        <w:tc>
          <w:tcPr>
            <w:tcW w:w="3213" w:type="dxa"/>
          </w:tcPr>
          <w:p w:rsidR="00492520" w:rsidRDefault="000447F5">
            <w:r>
              <w:rPr>
                <w:sz w:val="18"/>
              </w:rPr>
              <w:t>3. Gorsel</w:t>
            </w:r>
          </w:p>
        </w:tc>
        <w:tc>
          <w:tcPr>
            <w:tcW w:w="3213" w:type="dxa"/>
          </w:tcPr>
          <w:p w:rsidR="00492520" w:rsidRDefault="000447F5">
            <w:r>
              <w:rPr>
                <w:sz w:val="18"/>
              </w:rPr>
              <w:t>Sacilim grafigi ile siniflari gosterin</w:t>
            </w:r>
          </w:p>
        </w:tc>
        <w:tc>
          <w:tcPr>
            <w:tcW w:w="3213" w:type="dxa"/>
          </w:tcPr>
          <w:p w:rsidR="00492520" w:rsidRDefault="000447F5">
            <w:r>
              <w:rPr>
                <w:sz w:val="18"/>
              </w:rPr>
              <w:t>Gorsellesstirme</w:t>
            </w:r>
          </w:p>
        </w:tc>
      </w:tr>
      <w:tr w:rsidR="00492520">
        <w:trPr>
          <w:jc w:val="center"/>
        </w:trPr>
        <w:tc>
          <w:tcPr>
            <w:tcW w:w="3213" w:type="dxa"/>
          </w:tcPr>
          <w:p w:rsidR="00492520" w:rsidRDefault="000447F5">
            <w:r>
              <w:rPr>
                <w:sz w:val="18"/>
              </w:rPr>
              <w:t>4. Bolme</w:t>
            </w:r>
          </w:p>
        </w:tc>
        <w:tc>
          <w:tcPr>
            <w:tcW w:w="3213" w:type="dxa"/>
          </w:tcPr>
          <w:p w:rsidR="00492520" w:rsidRDefault="000447F5">
            <w:r>
              <w:rPr>
                <w:sz w:val="18"/>
              </w:rPr>
              <w:t>train_test_split ile 80/20 boolun</w:t>
            </w:r>
          </w:p>
        </w:tc>
        <w:tc>
          <w:tcPr>
            <w:tcW w:w="3213" w:type="dxa"/>
          </w:tcPr>
          <w:p w:rsidR="00492520" w:rsidRDefault="000447F5">
            <w:r>
              <w:rPr>
                <w:sz w:val="18"/>
              </w:rPr>
              <w:t>Veri hazirlama</w:t>
            </w:r>
          </w:p>
        </w:tc>
      </w:tr>
      <w:tr w:rsidR="00492520">
        <w:trPr>
          <w:jc w:val="center"/>
        </w:trPr>
        <w:tc>
          <w:tcPr>
            <w:tcW w:w="3213" w:type="dxa"/>
          </w:tcPr>
          <w:p w:rsidR="00492520" w:rsidRDefault="000447F5">
            <w:r>
              <w:rPr>
                <w:sz w:val="18"/>
              </w:rPr>
              <w:t>5. Olcekleme</w:t>
            </w:r>
          </w:p>
        </w:tc>
        <w:tc>
          <w:tcPr>
            <w:tcW w:w="3213" w:type="dxa"/>
          </w:tcPr>
          <w:p w:rsidR="00492520" w:rsidRDefault="000447F5">
            <w:r>
              <w:rPr>
                <w:sz w:val="18"/>
              </w:rPr>
              <w:t>StandardScaler ile standardize edin</w:t>
            </w:r>
          </w:p>
        </w:tc>
        <w:tc>
          <w:tcPr>
            <w:tcW w:w="3213" w:type="dxa"/>
          </w:tcPr>
          <w:p w:rsidR="00492520" w:rsidRDefault="000447F5">
            <w:r>
              <w:rPr>
                <w:sz w:val="18"/>
              </w:rPr>
              <w:t>Normalizasyon</w:t>
            </w:r>
          </w:p>
        </w:tc>
      </w:tr>
    </w:tbl>
    <w:p w:rsidR="00492520" w:rsidRDefault="00492520"/>
    <w:p w:rsidR="00492520" w:rsidRDefault="000447F5">
      <w:r>
        <w:rPr>
          <w:b/>
          <w:color w:val="1B2A4A"/>
          <w:sz w:val="20"/>
        </w:rPr>
        <w:t xml:space="preserve">Tamamlanma Kriteri: </w:t>
      </w:r>
      <w:r>
        <w:rPr>
          <w:sz w:val="20"/>
        </w:rPr>
        <w:t xml:space="preserve">Veri yuklenmis, </w:t>
      </w:r>
      <w:r>
        <w:rPr>
          <w:sz w:val="20"/>
        </w:rPr>
        <w:t>analiz edilmis, bolunmus ve standardize edilmis.</w:t>
      </w:r>
    </w:p>
    <w:p w:rsidR="00492520" w:rsidRDefault="000447F5">
      <w:pPr>
        <w:jc w:val="center"/>
      </w:pPr>
      <w:r>
        <w:rPr>
          <w:color w:val="BDBDBD"/>
          <w:sz w:val="12"/>
        </w:rPr>
        <w:t>________________________________________________________________________________</w:t>
      </w:r>
    </w:p>
    <w:p w:rsidR="00492520" w:rsidRDefault="000447F5">
      <w:pPr>
        <w:spacing w:before="200"/>
      </w:pPr>
      <w:r>
        <w:rPr>
          <w:b/>
          <w:color w:val="C62828"/>
          <w:sz w:val="24"/>
        </w:rPr>
        <w:t xml:space="preserve">  Canlı Demo: "Canli Veri Analizi"</w:t>
      </w:r>
    </w:p>
    <w:p w:rsidR="00492520" w:rsidRDefault="000447F5">
      <w:r>
        <w:rPr>
          <w:b/>
          <w:color w:val="1B2A4A"/>
          <w:sz w:val="20"/>
        </w:rPr>
        <w:t xml:space="preserve">Eğitmenin Gösterdiği: </w:t>
      </w:r>
      <w:r>
        <w:rPr>
          <w:sz w:val="20"/>
        </w:rPr>
        <w:t>Iris veri setini yukler ve on isleme adimlarini gosterir.</w:t>
      </w:r>
    </w:p>
    <w:p w:rsidR="00492520" w:rsidRDefault="000447F5">
      <w:r>
        <w:rPr>
          <w:b/>
          <w:color w:val="1B2A4A"/>
          <w:sz w:val="20"/>
        </w:rPr>
        <w:t xml:space="preserve">Öğrencinin </w:t>
      </w:r>
      <w:r>
        <w:rPr>
          <w:b/>
          <w:color w:val="1B2A4A"/>
          <w:sz w:val="20"/>
        </w:rPr>
        <w:t xml:space="preserve">Tekrarladığı: </w:t>
      </w:r>
      <w:r>
        <w:rPr>
          <w:sz w:val="20"/>
        </w:rPr>
        <w:t>Kendi on isleme pipeline ini olusturur.</w:t>
      </w:r>
    </w:p>
    <w:p w:rsidR="00492520" w:rsidRDefault="000447F5">
      <w:r>
        <w:rPr>
          <w:b/>
          <w:color w:val="1B2A4A"/>
          <w:sz w:val="20"/>
        </w:rPr>
        <w:t xml:space="preserve">Dikkat Noktaları: </w:t>
      </w:r>
      <w:r>
        <w:rPr>
          <w:sz w:val="20"/>
        </w:rPr>
        <w:t>Bolme ONCE, olcekleme SONRA yapilmali (veri sizintisini onlemek icin)!</w:t>
      </w:r>
    </w:p>
    <w:p w:rsidR="00492520" w:rsidRDefault="000447F5">
      <w:pPr>
        <w:jc w:val="center"/>
      </w:pPr>
      <w:r>
        <w:rPr>
          <w:color w:val="BDBDBD"/>
          <w:sz w:val="12"/>
        </w:rPr>
        <w:t>________________________________________________________________________________</w:t>
      </w:r>
    </w:p>
    <w:p w:rsidR="00492520" w:rsidRDefault="000447F5">
      <w:pPr>
        <w:spacing w:before="200"/>
      </w:pPr>
      <w:r>
        <w:rPr>
          <w:b/>
          <w:color w:val="C62828"/>
          <w:sz w:val="24"/>
        </w:rPr>
        <w:t xml:space="preserve">  Pratik Alıştırmalar</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C62828"/>
          </w:tcPr>
          <w:p w:rsidR="00492520" w:rsidRDefault="000447F5">
            <w:pPr>
              <w:jc w:val="center"/>
            </w:pPr>
            <w:r>
              <w:rPr>
                <w:b/>
                <w:color w:val="FFFFFF"/>
                <w:sz w:val="18"/>
              </w:rPr>
              <w:t>No</w:t>
            </w:r>
          </w:p>
        </w:tc>
        <w:tc>
          <w:tcPr>
            <w:tcW w:w="3213" w:type="dxa"/>
            <w:shd w:val="clear" w:color="auto" w:fill="C62828"/>
          </w:tcPr>
          <w:p w:rsidR="00492520" w:rsidRDefault="000447F5">
            <w:pPr>
              <w:jc w:val="center"/>
            </w:pPr>
            <w:r>
              <w:rPr>
                <w:b/>
                <w:color w:val="FFFFFF"/>
                <w:sz w:val="18"/>
              </w:rPr>
              <w:t>Zorluk</w:t>
            </w:r>
          </w:p>
        </w:tc>
        <w:tc>
          <w:tcPr>
            <w:tcW w:w="3213" w:type="dxa"/>
            <w:shd w:val="clear" w:color="auto" w:fill="C62828"/>
          </w:tcPr>
          <w:p w:rsidR="00492520" w:rsidRDefault="000447F5">
            <w:pPr>
              <w:jc w:val="center"/>
            </w:pPr>
            <w:r>
              <w:rPr>
                <w:b/>
                <w:color w:val="FFFFFF"/>
                <w:sz w:val="18"/>
              </w:rPr>
              <w:t>Görev</w:t>
            </w:r>
          </w:p>
        </w:tc>
      </w:tr>
      <w:tr w:rsidR="00492520">
        <w:trPr>
          <w:jc w:val="center"/>
        </w:trPr>
        <w:tc>
          <w:tcPr>
            <w:tcW w:w="3213" w:type="dxa"/>
          </w:tcPr>
          <w:p w:rsidR="00492520" w:rsidRDefault="000447F5">
            <w:r>
              <w:rPr>
                <w:sz w:val="18"/>
              </w:rPr>
              <w:t>1</w:t>
            </w:r>
          </w:p>
        </w:tc>
        <w:tc>
          <w:tcPr>
            <w:tcW w:w="3213" w:type="dxa"/>
          </w:tcPr>
          <w:p w:rsidR="00492520" w:rsidRDefault="000447F5">
            <w:r>
              <w:rPr>
                <w:sz w:val="18"/>
              </w:rPr>
              <w:t>Baslangic</w:t>
            </w:r>
          </w:p>
        </w:tc>
        <w:tc>
          <w:tcPr>
            <w:tcW w:w="3213" w:type="dxa"/>
          </w:tcPr>
          <w:p w:rsidR="00492520" w:rsidRDefault="000447F5">
            <w:r>
              <w:rPr>
                <w:sz w:val="18"/>
              </w:rPr>
              <w:t>Iris veri setini yukleyin ve boyutunu yazdirin</w:t>
            </w:r>
          </w:p>
        </w:tc>
      </w:tr>
      <w:tr w:rsidR="00492520">
        <w:trPr>
          <w:jc w:val="center"/>
        </w:trPr>
        <w:tc>
          <w:tcPr>
            <w:tcW w:w="3213" w:type="dxa"/>
          </w:tcPr>
          <w:p w:rsidR="00492520" w:rsidRDefault="000447F5">
            <w:r>
              <w:rPr>
                <w:sz w:val="18"/>
              </w:rPr>
              <w:t>2</w:t>
            </w:r>
          </w:p>
        </w:tc>
        <w:tc>
          <w:tcPr>
            <w:tcW w:w="3213" w:type="dxa"/>
          </w:tcPr>
          <w:p w:rsidR="00492520" w:rsidRDefault="000447F5">
            <w:r>
              <w:rPr>
                <w:sz w:val="18"/>
              </w:rPr>
              <w:t>Orta</w:t>
            </w:r>
          </w:p>
        </w:tc>
        <w:tc>
          <w:tcPr>
            <w:tcW w:w="3213" w:type="dxa"/>
          </w:tcPr>
          <w:p w:rsidR="00492520" w:rsidRDefault="000447F5">
            <w:r>
              <w:rPr>
                <w:sz w:val="18"/>
              </w:rPr>
              <w:t>Train/Test bolmesi yapin ve sinif dagilimini kontrol edin</w:t>
            </w:r>
          </w:p>
        </w:tc>
      </w:tr>
      <w:tr w:rsidR="00492520">
        <w:trPr>
          <w:jc w:val="center"/>
        </w:trPr>
        <w:tc>
          <w:tcPr>
            <w:tcW w:w="3213" w:type="dxa"/>
          </w:tcPr>
          <w:p w:rsidR="00492520" w:rsidRDefault="000447F5">
            <w:r>
              <w:rPr>
                <w:sz w:val="18"/>
              </w:rPr>
              <w:t>3</w:t>
            </w:r>
          </w:p>
        </w:tc>
        <w:tc>
          <w:tcPr>
            <w:tcW w:w="3213" w:type="dxa"/>
          </w:tcPr>
          <w:p w:rsidR="00492520" w:rsidRDefault="000447F5">
            <w:r>
              <w:rPr>
                <w:sz w:val="18"/>
              </w:rPr>
              <w:t>Ileri</w:t>
            </w:r>
          </w:p>
        </w:tc>
        <w:tc>
          <w:tcPr>
            <w:tcW w:w="3213" w:type="dxa"/>
          </w:tcPr>
          <w:p w:rsidR="00492520" w:rsidRDefault="000447F5">
            <w:r>
              <w:rPr>
                <w:sz w:val="18"/>
              </w:rPr>
              <w:t>StandardScaler ile standardize edip oncesi/sonrasi istatistikleri karsilastirin</w:t>
            </w:r>
          </w:p>
        </w:tc>
      </w:tr>
    </w:tbl>
    <w:p w:rsidR="00492520" w:rsidRDefault="00492520"/>
    <w:p w:rsidR="00492520" w:rsidRDefault="000447F5">
      <w:pPr>
        <w:jc w:val="center"/>
      </w:pPr>
      <w:r>
        <w:rPr>
          <w:color w:val="BDBDBD"/>
          <w:sz w:val="12"/>
        </w:rPr>
        <w:t>________________________________________________________________________________</w:t>
      </w:r>
    </w:p>
    <w:p w:rsidR="00492520" w:rsidRDefault="000447F5">
      <w:pPr>
        <w:spacing w:before="200"/>
      </w:pPr>
      <w:r>
        <w:rPr>
          <w:b/>
          <w:color w:val="C62828"/>
          <w:sz w:val="24"/>
        </w:rPr>
        <w:t xml:space="preserve">  Vaka Çalışması: "Veri Sizintisi"</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C62828"/>
              <w:left w:val="single" w:sz="8" w:space="0" w:color="C62828"/>
              <w:bottom w:val="single" w:sz="8" w:space="0" w:color="C62828"/>
              <w:right w:val="single" w:sz="8" w:space="0" w:color="C62828"/>
            </w:tcBorders>
            <w:shd w:val="clear" w:color="auto" w:fill="FFF3E0"/>
          </w:tcPr>
          <w:p w:rsidR="00492520" w:rsidRDefault="000447F5">
            <w:r>
              <w:rPr>
                <w:sz w:val="20"/>
              </w:rPr>
              <w:t>Arastirmaci tum veriyi standardize ettikten sonra train/test bolmesi yapti. Test sonuclari cok iyi ama gercek dunyada model kotuu. Neden?</w:t>
            </w:r>
          </w:p>
        </w:tc>
      </w:tr>
    </w:tbl>
    <w:p w:rsidR="00492520" w:rsidRDefault="00492520"/>
    <w:p w:rsidR="00492520" w:rsidRDefault="000447F5">
      <w:r>
        <w:rPr>
          <w:b/>
          <w:color w:val="1B2A4A"/>
          <w:sz w:val="20"/>
        </w:rPr>
        <w:t xml:space="preserve">Beklenen Çıktı: </w:t>
      </w:r>
      <w:r>
        <w:rPr>
          <w:sz w:val="20"/>
        </w:rPr>
        <w:t>Veri sizintisi (data leakage): Test verisi bilgisi egitim asamasina sizdi. Dogru sira: once bol, sonra sadece egitim verisine fit_transform, test verisine sadece transform uygula.</w:t>
      </w:r>
    </w:p>
    <w:p w:rsidR="00492520" w:rsidRDefault="000447F5">
      <w:pPr>
        <w:jc w:val="center"/>
      </w:pPr>
      <w:r>
        <w:rPr>
          <w:color w:val="BDBDBD"/>
          <w:sz w:val="12"/>
        </w:rPr>
        <w:t>____________________________________________________________</w:t>
      </w:r>
      <w:r>
        <w:rPr>
          <w:color w:val="BDBDBD"/>
          <w:sz w:val="12"/>
        </w:rPr>
        <w:t>____________________</w:t>
      </w:r>
    </w:p>
    <w:p w:rsidR="00492520" w:rsidRDefault="000447F5">
      <w:r>
        <w:br w:type="page"/>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492520" w:rsidRDefault="000447F5">
            <w:r>
              <w:rPr>
                <w:b/>
                <w:color w:val="FFFFFF"/>
                <w:sz w:val="28"/>
              </w:rPr>
              <w:lastRenderedPageBreak/>
              <w:t xml:space="preserve">  DERS SONU  |  Özet, Kapanış ve Köprü</w:t>
            </w:r>
          </w:p>
        </w:tc>
      </w:tr>
    </w:tbl>
    <w:p w:rsidR="00492520" w:rsidRDefault="00492520"/>
    <w:p w:rsidR="00492520" w:rsidRDefault="000447F5">
      <w:pPr>
        <w:spacing w:before="200"/>
      </w:pPr>
      <w:r>
        <w:rPr>
          <w:b/>
          <w:color w:val="757575"/>
          <w:sz w:val="24"/>
        </w:rPr>
        <w:t xml:space="preserve">  Özet</w:t>
      </w:r>
    </w:p>
    <w:p w:rsidR="00492520" w:rsidRDefault="000447F5">
      <w:r>
        <w:rPr>
          <w:sz w:val="20"/>
        </w:rPr>
        <w:t>Iris veri setini yukledik, inceledik, train/test olarak boolduk ve StandardScaler ile standardize ettik.</w:t>
      </w:r>
    </w:p>
    <w:p w:rsidR="00492520" w:rsidRDefault="000447F5">
      <w:pPr>
        <w:spacing w:before="200"/>
      </w:pPr>
      <w:r>
        <w:rPr>
          <w:b/>
          <w:color w:val="757575"/>
          <w:sz w:val="24"/>
        </w:rPr>
        <w:t xml:space="preserve">  Anahtar Kavramlar</w:t>
      </w:r>
    </w:p>
    <w:tbl>
      <w:tblPr>
        <w:tblStyle w:val="TabloKlavuzu"/>
        <w:tblW w:w="0" w:type="auto"/>
        <w:jc w:val="center"/>
        <w:tblLook w:val="04A0" w:firstRow="1" w:lastRow="0" w:firstColumn="1" w:lastColumn="0" w:noHBand="0" w:noVBand="1"/>
      </w:tblPr>
      <w:tblGrid>
        <w:gridCol w:w="4819"/>
        <w:gridCol w:w="4819"/>
      </w:tblGrid>
      <w:tr w:rsidR="00492520">
        <w:trPr>
          <w:jc w:val="center"/>
        </w:trPr>
        <w:tc>
          <w:tcPr>
            <w:tcW w:w="4819" w:type="dxa"/>
            <w:shd w:val="clear" w:color="auto" w:fill="F5F5F5"/>
          </w:tcPr>
          <w:p w:rsidR="00492520" w:rsidRDefault="000447F5">
            <w:r>
              <w:rPr>
                <w:b/>
                <w:color w:val="1B2A4A"/>
                <w:sz w:val="20"/>
              </w:rPr>
              <w:t xml:space="preserve">  Iris Veri Seti</w:t>
            </w:r>
          </w:p>
        </w:tc>
        <w:tc>
          <w:tcPr>
            <w:tcW w:w="4819" w:type="dxa"/>
            <w:shd w:val="clear" w:color="auto" w:fill="F5F5F5"/>
          </w:tcPr>
          <w:p w:rsidR="00492520" w:rsidRDefault="000447F5">
            <w:r>
              <w:rPr>
                <w:b/>
                <w:color w:val="1B2A4A"/>
                <w:sz w:val="20"/>
              </w:rPr>
              <w:t xml:space="preserve">  Feature</w:t>
            </w:r>
          </w:p>
        </w:tc>
      </w:tr>
      <w:tr w:rsidR="00492520">
        <w:trPr>
          <w:jc w:val="center"/>
        </w:trPr>
        <w:tc>
          <w:tcPr>
            <w:tcW w:w="4819" w:type="dxa"/>
            <w:shd w:val="clear" w:color="auto" w:fill="F5F5F5"/>
          </w:tcPr>
          <w:p w:rsidR="00492520" w:rsidRDefault="000447F5">
            <w:r>
              <w:rPr>
                <w:b/>
                <w:color w:val="1B2A4A"/>
                <w:sz w:val="20"/>
              </w:rPr>
              <w:t xml:space="preserve">  Label</w:t>
            </w:r>
          </w:p>
        </w:tc>
        <w:tc>
          <w:tcPr>
            <w:tcW w:w="4819" w:type="dxa"/>
            <w:shd w:val="clear" w:color="auto" w:fill="F5F5F5"/>
          </w:tcPr>
          <w:p w:rsidR="00492520" w:rsidRDefault="000447F5">
            <w:r>
              <w:rPr>
                <w:b/>
                <w:color w:val="1B2A4A"/>
                <w:sz w:val="20"/>
              </w:rPr>
              <w:t xml:space="preserve">  Train/Test Split</w:t>
            </w:r>
          </w:p>
        </w:tc>
      </w:tr>
      <w:tr w:rsidR="00492520">
        <w:trPr>
          <w:jc w:val="center"/>
        </w:trPr>
        <w:tc>
          <w:tcPr>
            <w:tcW w:w="4819" w:type="dxa"/>
            <w:shd w:val="clear" w:color="auto" w:fill="F5F5F5"/>
          </w:tcPr>
          <w:p w:rsidR="00492520" w:rsidRDefault="000447F5">
            <w:r>
              <w:rPr>
                <w:b/>
                <w:color w:val="1B2A4A"/>
                <w:sz w:val="20"/>
              </w:rPr>
              <w:t xml:space="preserve">  StandardScaler</w:t>
            </w:r>
          </w:p>
        </w:tc>
        <w:tc>
          <w:tcPr>
            <w:tcW w:w="4819" w:type="dxa"/>
            <w:shd w:val="clear" w:color="auto" w:fill="F5F5F5"/>
          </w:tcPr>
          <w:p w:rsidR="00492520" w:rsidRDefault="000447F5">
            <w:r>
              <w:rPr>
                <w:b/>
                <w:color w:val="1B2A4A"/>
                <w:sz w:val="20"/>
              </w:rPr>
              <w:t xml:space="preserve">  Normalizasyon</w:t>
            </w:r>
          </w:p>
        </w:tc>
      </w:tr>
      <w:tr w:rsidR="00492520">
        <w:trPr>
          <w:jc w:val="center"/>
        </w:trPr>
        <w:tc>
          <w:tcPr>
            <w:tcW w:w="4819" w:type="dxa"/>
            <w:shd w:val="clear" w:color="auto" w:fill="F5F5F5"/>
          </w:tcPr>
          <w:p w:rsidR="00492520" w:rsidRDefault="000447F5">
            <w:r>
              <w:rPr>
                <w:b/>
                <w:color w:val="1B2A4A"/>
                <w:sz w:val="20"/>
              </w:rPr>
              <w:t xml:space="preserve">  Veri Sizintisi</w:t>
            </w:r>
          </w:p>
        </w:tc>
        <w:tc>
          <w:tcPr>
            <w:tcW w:w="4819" w:type="dxa"/>
            <w:shd w:val="clear" w:color="auto" w:fill="F5F5F5"/>
          </w:tcPr>
          <w:p w:rsidR="00492520" w:rsidRDefault="000447F5">
            <w:r>
              <w:rPr>
                <w:b/>
                <w:color w:val="1B2A4A"/>
                <w:sz w:val="20"/>
              </w:rPr>
              <w:t xml:space="preserve">  stratify</w:t>
            </w:r>
          </w:p>
        </w:tc>
      </w:tr>
    </w:tbl>
    <w:p w:rsidR="00492520" w:rsidRDefault="00492520"/>
    <w:p w:rsidR="00492520" w:rsidRDefault="000447F5">
      <w:pPr>
        <w:spacing w:before="200"/>
      </w:pPr>
      <w:r>
        <w:rPr>
          <w:b/>
          <w:color w:val="757575"/>
          <w:sz w:val="24"/>
        </w:rPr>
        <w:t xml:space="preserve">  Bir Sonraki Dersle Köprü</w:t>
      </w:r>
    </w:p>
    <w:p w:rsidR="00492520" w:rsidRDefault="000447F5">
      <w:r>
        <w:rPr>
          <w:sz w:val="20"/>
        </w:rPr>
        <w:t>Veriyi hazirladik; bir sonraki derste siniflandirma kavrami ve denetimli ogrenmeye geciyoruz.</w:t>
      </w:r>
    </w:p>
    <w:p w:rsidR="00492520" w:rsidRDefault="000447F5">
      <w:pPr>
        <w:spacing w:before="200"/>
      </w:pPr>
      <w:r>
        <w:rPr>
          <w:b/>
          <w:color w:val="757575"/>
          <w:sz w:val="24"/>
        </w:rPr>
        <w:t xml:space="preserve">  Ev Ödevi / Hazırlık</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555555"/>
              <w:left w:val="single" w:sz="8" w:space="0" w:color="555555"/>
              <w:bottom w:val="single" w:sz="8" w:space="0" w:color="555555"/>
              <w:right w:val="single" w:sz="8" w:space="0" w:color="555555"/>
            </w:tcBorders>
            <w:shd w:val="clear" w:color="auto" w:fill="F5F5F5"/>
          </w:tcPr>
          <w:p w:rsidR="00492520" w:rsidRDefault="000447F5">
            <w:r>
              <w:rPr>
                <w:sz w:val="20"/>
              </w:rPr>
              <w:t xml:space="preserve">Gorev: Iris veri setinin 4 ozelligini kutu </w:t>
            </w:r>
            <w:r>
              <w:rPr>
                <w:sz w:val="20"/>
              </w:rPr>
              <w:t>grafigi (boxplot) ile gorsellesstirin.</w:t>
            </w:r>
            <w:r>
              <w:rPr>
                <w:sz w:val="20"/>
              </w:rPr>
              <w:br/>
              <w:t>Teslim: Sonraki ders.</w:t>
            </w:r>
            <w:r>
              <w:rPr>
                <w:sz w:val="20"/>
              </w:rPr>
              <w:br/>
              <w:t>Kriter: Her ozellik icin ayri boxplot ve sinif bazli renklendirme.</w:t>
            </w:r>
          </w:p>
        </w:tc>
      </w:tr>
    </w:tbl>
    <w:p w:rsidR="00492520" w:rsidRDefault="00492520"/>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492520" w:rsidRDefault="000447F5">
            <w:r>
              <w:rPr>
                <w:b/>
                <w:color w:val="FFFFFF"/>
                <w:sz w:val="28"/>
              </w:rPr>
              <w:t xml:space="preserve">  NOTLAR  |  Öğretmen Notları</w:t>
            </w:r>
          </w:p>
        </w:tc>
      </w:tr>
    </w:tbl>
    <w:p w:rsidR="00492520" w:rsidRDefault="00492520"/>
    <w:p w:rsidR="00492520" w:rsidRDefault="000447F5">
      <w:pPr>
        <w:spacing w:before="200"/>
      </w:pPr>
      <w:r>
        <w:rPr>
          <w:b/>
          <w:color w:val="1B2A4A"/>
          <w:sz w:val="24"/>
        </w:rPr>
        <w:t xml:space="preserve">  Dersten Önc</w:t>
      </w:r>
      <w:r>
        <w:rPr>
          <w:b/>
          <w:color w:val="1B2A4A"/>
          <w:sz w:val="24"/>
        </w:rPr>
        <w:t>e Yapılacaklar</w:t>
      </w:r>
    </w:p>
    <w:p w:rsidR="00492520" w:rsidRDefault="000447F5">
      <w:pPr>
        <w:pStyle w:val="ListeMaddemi"/>
      </w:pPr>
      <w:r>
        <w:rPr>
          <w:sz w:val="20"/>
        </w:rPr>
        <w:t>Iris cicegi gorselllerini hazirlaayin.</w:t>
      </w:r>
    </w:p>
    <w:p w:rsidR="00492520" w:rsidRDefault="000447F5">
      <w:pPr>
        <w:pStyle w:val="ListeMaddemi"/>
      </w:pPr>
      <w:r>
        <w:rPr>
          <w:sz w:val="20"/>
        </w:rPr>
        <w:t>Scikit-learn dokumantasyonunu acin.</w:t>
      </w:r>
    </w:p>
    <w:p w:rsidR="00492520" w:rsidRDefault="000447F5">
      <w:pPr>
        <w:pStyle w:val="ListeMaddemi"/>
      </w:pPr>
      <w:r>
        <w:rPr>
          <w:sz w:val="20"/>
        </w:rPr>
        <w:t>Ornek on isleme kodu hazirlaayin.</w:t>
      </w:r>
    </w:p>
    <w:p w:rsidR="00492520" w:rsidRDefault="000447F5">
      <w:pPr>
        <w:spacing w:before="200"/>
      </w:pPr>
      <w:r>
        <w:rPr>
          <w:b/>
          <w:color w:val="1B2A4A"/>
          <w:sz w:val="24"/>
        </w:rPr>
        <w:t xml:space="preserve">  Olası Zorluklar ve Çözümler</w:t>
      </w:r>
    </w:p>
    <w:tbl>
      <w:tblPr>
        <w:tblStyle w:val="TabloKlavuzu"/>
        <w:tblW w:w="0" w:type="auto"/>
        <w:jc w:val="center"/>
        <w:tblLook w:val="04A0" w:firstRow="1" w:lastRow="0" w:firstColumn="1" w:lastColumn="0" w:noHBand="0" w:noVBand="1"/>
      </w:tblPr>
      <w:tblGrid>
        <w:gridCol w:w="4819"/>
        <w:gridCol w:w="4819"/>
      </w:tblGrid>
      <w:tr w:rsidR="00492520">
        <w:trPr>
          <w:jc w:val="center"/>
        </w:trPr>
        <w:tc>
          <w:tcPr>
            <w:tcW w:w="4819" w:type="dxa"/>
            <w:shd w:val="clear" w:color="auto" w:fill="1B2A4A"/>
          </w:tcPr>
          <w:p w:rsidR="00492520" w:rsidRDefault="000447F5">
            <w:pPr>
              <w:jc w:val="center"/>
            </w:pPr>
            <w:r>
              <w:rPr>
                <w:b/>
                <w:color w:val="FFFFFF"/>
                <w:sz w:val="18"/>
              </w:rPr>
              <w:t>Zorluk</w:t>
            </w:r>
          </w:p>
        </w:tc>
        <w:tc>
          <w:tcPr>
            <w:tcW w:w="4819" w:type="dxa"/>
            <w:shd w:val="clear" w:color="auto" w:fill="1B2A4A"/>
          </w:tcPr>
          <w:p w:rsidR="00492520" w:rsidRDefault="000447F5">
            <w:pPr>
              <w:jc w:val="center"/>
            </w:pPr>
            <w:r>
              <w:rPr>
                <w:b/>
                <w:color w:val="FFFFFF"/>
                <w:sz w:val="18"/>
              </w:rPr>
              <w:t>Çözüm</w:t>
            </w:r>
          </w:p>
        </w:tc>
      </w:tr>
      <w:tr w:rsidR="00492520">
        <w:trPr>
          <w:jc w:val="center"/>
        </w:trPr>
        <w:tc>
          <w:tcPr>
            <w:tcW w:w="4819" w:type="dxa"/>
          </w:tcPr>
          <w:p w:rsidR="00492520" w:rsidRDefault="000447F5">
            <w:r>
              <w:rPr>
                <w:sz w:val="18"/>
              </w:rPr>
              <w:t>Veri seti kavrami soyut</w:t>
            </w:r>
          </w:p>
        </w:tc>
        <w:tc>
          <w:tcPr>
            <w:tcW w:w="4819" w:type="dxa"/>
          </w:tcPr>
          <w:p w:rsidR="00492520" w:rsidRDefault="000447F5">
            <w:r>
              <w:rPr>
                <w:sz w:val="18"/>
              </w:rPr>
              <w:t>Gercek cicek gorselleri ile somutlastirin</w:t>
            </w:r>
          </w:p>
        </w:tc>
      </w:tr>
      <w:tr w:rsidR="00492520">
        <w:trPr>
          <w:jc w:val="center"/>
        </w:trPr>
        <w:tc>
          <w:tcPr>
            <w:tcW w:w="4819" w:type="dxa"/>
          </w:tcPr>
          <w:p w:rsidR="00492520" w:rsidRDefault="000447F5">
            <w:r>
              <w:rPr>
                <w:sz w:val="18"/>
              </w:rPr>
              <w:t xml:space="preserve">Train/Test mantigi </w:t>
            </w:r>
            <w:r>
              <w:rPr>
                <w:sz w:val="18"/>
              </w:rPr>
              <w:t>anlasilmiyor</w:t>
            </w:r>
          </w:p>
        </w:tc>
        <w:tc>
          <w:tcPr>
            <w:tcW w:w="4819" w:type="dxa"/>
          </w:tcPr>
          <w:p w:rsidR="00492520" w:rsidRDefault="000447F5">
            <w:r>
              <w:rPr>
                <w:sz w:val="18"/>
              </w:rPr>
              <w:t>Sinav benzetmesi: once calis, sonra sinava gir</w:t>
            </w:r>
          </w:p>
        </w:tc>
      </w:tr>
      <w:tr w:rsidR="00492520">
        <w:trPr>
          <w:jc w:val="center"/>
        </w:trPr>
        <w:tc>
          <w:tcPr>
            <w:tcW w:w="4819" w:type="dxa"/>
          </w:tcPr>
          <w:p w:rsidR="00492520" w:rsidRDefault="000447F5">
            <w:r>
              <w:rPr>
                <w:sz w:val="18"/>
              </w:rPr>
              <w:t>Standardizasyon kafa karistirici</w:t>
            </w:r>
          </w:p>
        </w:tc>
        <w:tc>
          <w:tcPr>
            <w:tcW w:w="4819" w:type="dxa"/>
          </w:tcPr>
          <w:p w:rsidR="00492520" w:rsidRDefault="000447F5">
            <w:r>
              <w:rPr>
                <w:sz w:val="18"/>
              </w:rPr>
              <w:t>Oncesi/sonrasi istatistiklerle gosterin</w:t>
            </w:r>
          </w:p>
        </w:tc>
      </w:tr>
    </w:tbl>
    <w:p w:rsidR="00492520" w:rsidRDefault="00492520"/>
    <w:p w:rsidR="00492520" w:rsidRDefault="000447F5">
      <w:r>
        <w:rPr>
          <w:b/>
          <w:color w:val="1B2A4A"/>
          <w:sz w:val="20"/>
        </w:rPr>
        <w:t xml:space="preserve">Zaman Yönetimi: </w:t>
      </w:r>
      <w:r>
        <w:rPr>
          <w:sz w:val="20"/>
        </w:rPr>
        <w:t>Teori %35, Uygulama %65.</w:t>
      </w:r>
    </w:p>
    <w:p w:rsidR="00492520" w:rsidRDefault="000447F5">
      <w:pPr>
        <w:spacing w:before="200"/>
      </w:pPr>
      <w:r>
        <w:rPr>
          <w:b/>
          <w:color w:val="1B2A4A"/>
          <w:sz w:val="24"/>
        </w:rPr>
        <w:t xml:space="preserve">  Alternatif Plan (B Planı)</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F9A825"/>
              <w:left w:val="single" w:sz="8" w:space="0" w:color="F9A825"/>
              <w:bottom w:val="single" w:sz="8" w:space="0" w:color="F9A825"/>
              <w:right w:val="single" w:sz="8" w:space="0" w:color="F9A825"/>
            </w:tcBorders>
            <w:shd w:val="clear" w:color="auto" w:fill="FFF8E1"/>
          </w:tcPr>
          <w:p w:rsidR="00492520" w:rsidRDefault="000447F5">
            <w:r>
              <w:rPr>
                <w:sz w:val="20"/>
              </w:rPr>
              <w:t xml:space="preserve">Scikit-learn kurulamiiyorsa veri setini CSV olarak </w:t>
            </w:r>
            <w:r>
              <w:rPr>
                <w:sz w:val="20"/>
              </w:rPr>
              <w:t>indirip NumPy ile yukleyin.</w:t>
            </w:r>
          </w:p>
        </w:tc>
      </w:tr>
    </w:tbl>
    <w:p w:rsidR="00492520" w:rsidRDefault="00492520"/>
    <w:p w:rsidR="00492520" w:rsidRDefault="000447F5">
      <w:r>
        <w:br w:type="page"/>
      </w:r>
    </w:p>
    <w:p w:rsidR="00492520" w:rsidRDefault="000447F5">
      <w:pPr>
        <w:jc w:val="center"/>
      </w:pPr>
      <w:r>
        <w:rPr>
          <w:b/>
          <w:color w:val="1B2A4A"/>
          <w:sz w:val="36"/>
        </w:rPr>
        <w:lastRenderedPageBreak/>
        <w:t>━━━  10. SAAT  ━━━</w:t>
      </w:r>
    </w:p>
    <w:p w:rsidR="00492520" w:rsidRDefault="000447F5">
      <w:pPr>
        <w:jc w:val="center"/>
      </w:pPr>
      <w:r>
        <w:rPr>
          <w:color w:val="2C6FAD"/>
          <w:sz w:val="32"/>
        </w:rPr>
        <w:t>Siniflandirma Kavrami ve Denetimli Ogrenme</w:t>
      </w:r>
    </w:p>
    <w:p w:rsidR="00492520" w:rsidRDefault="00492520"/>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492520" w:rsidRDefault="000447F5">
            <w:r>
              <w:rPr>
                <w:b/>
                <w:color w:val="FFFFFF"/>
                <w:sz w:val="28"/>
              </w:rPr>
              <w:t xml:space="preserve">  KAZANIMLAR  |  Öğrenme Kazanımları</w:t>
            </w:r>
          </w:p>
        </w:tc>
      </w:tr>
    </w:tbl>
    <w:p w:rsidR="00492520" w:rsidRDefault="00492520"/>
    <w:p w:rsidR="00492520" w:rsidRDefault="000447F5">
      <w:r>
        <w:rPr>
          <w:b/>
          <w:color w:val="1B2A4A"/>
          <w:sz w:val="20"/>
        </w:rPr>
        <w:t xml:space="preserve">Genel Kazanım: </w:t>
      </w:r>
      <w:r>
        <w:rPr>
          <w:sz w:val="20"/>
        </w:rPr>
        <w:t>Siniflandirma ve denetimli ogrenme kavramlarini anlar ve siniflandirma uygulama surecini aciklar.</w:t>
      </w:r>
    </w:p>
    <w:p w:rsidR="00492520" w:rsidRDefault="00492520"/>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1B2A4A"/>
          </w:tcPr>
          <w:p w:rsidR="00492520" w:rsidRDefault="000447F5">
            <w:pPr>
              <w:jc w:val="center"/>
            </w:pPr>
            <w:r>
              <w:rPr>
                <w:b/>
                <w:color w:val="FFFFFF"/>
                <w:sz w:val="18"/>
              </w:rPr>
              <w:t>Kod</w:t>
            </w:r>
          </w:p>
        </w:tc>
        <w:tc>
          <w:tcPr>
            <w:tcW w:w="3213" w:type="dxa"/>
            <w:shd w:val="clear" w:color="auto" w:fill="1B2A4A"/>
          </w:tcPr>
          <w:p w:rsidR="00492520" w:rsidRDefault="000447F5">
            <w:pPr>
              <w:jc w:val="center"/>
            </w:pPr>
            <w:r>
              <w:rPr>
                <w:b/>
                <w:color w:val="FFFFFF"/>
                <w:sz w:val="18"/>
              </w:rPr>
              <w:t>Kaza</w:t>
            </w:r>
            <w:r>
              <w:rPr>
                <w:b/>
                <w:color w:val="FFFFFF"/>
                <w:sz w:val="18"/>
              </w:rPr>
              <w:t>nım</w:t>
            </w:r>
          </w:p>
        </w:tc>
        <w:tc>
          <w:tcPr>
            <w:tcW w:w="3213" w:type="dxa"/>
            <w:shd w:val="clear" w:color="auto" w:fill="1B2A4A"/>
          </w:tcPr>
          <w:p w:rsidR="00492520" w:rsidRDefault="000447F5">
            <w:pPr>
              <w:jc w:val="center"/>
            </w:pPr>
            <w:r>
              <w:rPr>
                <w:b/>
                <w:color w:val="FFFFFF"/>
                <w:sz w:val="18"/>
              </w:rPr>
              <w:t>Bilişsel Düzey</w:t>
            </w:r>
          </w:p>
        </w:tc>
      </w:tr>
      <w:tr w:rsidR="00492520">
        <w:trPr>
          <w:jc w:val="center"/>
        </w:trPr>
        <w:tc>
          <w:tcPr>
            <w:tcW w:w="3213" w:type="dxa"/>
          </w:tcPr>
          <w:p w:rsidR="00492520" w:rsidRDefault="000447F5">
            <w:r>
              <w:rPr>
                <w:sz w:val="18"/>
              </w:rPr>
              <w:t>2.3.4</w:t>
            </w:r>
          </w:p>
        </w:tc>
        <w:tc>
          <w:tcPr>
            <w:tcW w:w="3213" w:type="dxa"/>
          </w:tcPr>
          <w:p w:rsidR="00492520" w:rsidRDefault="000447F5">
            <w:r>
              <w:rPr>
                <w:sz w:val="18"/>
              </w:rPr>
              <w:t>Siniflandirma kavramini tanimlar.</w:t>
            </w:r>
          </w:p>
        </w:tc>
        <w:tc>
          <w:tcPr>
            <w:tcW w:w="3213" w:type="dxa"/>
          </w:tcPr>
          <w:p w:rsidR="00492520" w:rsidRDefault="000447F5">
            <w:r>
              <w:rPr>
                <w:sz w:val="18"/>
              </w:rPr>
              <w:t>Bilgi</w:t>
            </w:r>
          </w:p>
        </w:tc>
      </w:tr>
      <w:tr w:rsidR="00492520">
        <w:trPr>
          <w:jc w:val="center"/>
        </w:trPr>
        <w:tc>
          <w:tcPr>
            <w:tcW w:w="3213" w:type="dxa"/>
          </w:tcPr>
          <w:p w:rsidR="00492520" w:rsidRDefault="000447F5">
            <w:r>
              <w:rPr>
                <w:sz w:val="18"/>
              </w:rPr>
              <w:t>2.3.5</w:t>
            </w:r>
          </w:p>
        </w:tc>
        <w:tc>
          <w:tcPr>
            <w:tcW w:w="3213" w:type="dxa"/>
          </w:tcPr>
          <w:p w:rsidR="00492520" w:rsidRDefault="000447F5">
            <w:r>
              <w:rPr>
                <w:sz w:val="18"/>
              </w:rPr>
              <w:t>Denetimli ogrenme surecini aciklar.</w:t>
            </w:r>
          </w:p>
        </w:tc>
        <w:tc>
          <w:tcPr>
            <w:tcW w:w="3213" w:type="dxa"/>
          </w:tcPr>
          <w:p w:rsidR="00492520" w:rsidRDefault="000447F5">
            <w:r>
              <w:rPr>
                <w:sz w:val="18"/>
              </w:rPr>
              <w:t>Bilgi</w:t>
            </w:r>
          </w:p>
        </w:tc>
      </w:tr>
      <w:tr w:rsidR="00492520">
        <w:trPr>
          <w:jc w:val="center"/>
        </w:trPr>
        <w:tc>
          <w:tcPr>
            <w:tcW w:w="3213" w:type="dxa"/>
          </w:tcPr>
          <w:p w:rsidR="00492520" w:rsidRDefault="000447F5">
            <w:r>
              <w:rPr>
                <w:sz w:val="18"/>
              </w:rPr>
              <w:t>2.3.6</w:t>
            </w:r>
          </w:p>
        </w:tc>
        <w:tc>
          <w:tcPr>
            <w:tcW w:w="3213" w:type="dxa"/>
          </w:tcPr>
          <w:p w:rsidR="00492520" w:rsidRDefault="000447F5">
            <w:r>
              <w:rPr>
                <w:sz w:val="18"/>
              </w:rPr>
              <w:t>Siniflandirma uygulamasi olusturma sureclerini siralar.</w:t>
            </w:r>
          </w:p>
        </w:tc>
        <w:tc>
          <w:tcPr>
            <w:tcW w:w="3213" w:type="dxa"/>
          </w:tcPr>
          <w:p w:rsidR="00492520" w:rsidRDefault="000447F5">
            <w:r>
              <w:rPr>
                <w:sz w:val="18"/>
              </w:rPr>
              <w:t>Bilgi</w:t>
            </w:r>
          </w:p>
        </w:tc>
      </w:tr>
    </w:tbl>
    <w:p w:rsidR="00492520" w:rsidRDefault="00492520"/>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492520" w:rsidRDefault="000447F5">
            <w:r>
              <w:rPr>
                <w:b/>
                <w:color w:val="FFFFFF"/>
                <w:sz w:val="28"/>
              </w:rPr>
              <w:t xml:space="preserve">  ÖN BİLGİ  |  Ön Bilgi ve Hazırlık</w:t>
            </w:r>
          </w:p>
        </w:tc>
      </w:tr>
    </w:tbl>
    <w:p w:rsidR="00492520" w:rsidRDefault="00492520"/>
    <w:p w:rsidR="00492520" w:rsidRDefault="000447F5">
      <w:r>
        <w:rPr>
          <w:b/>
          <w:color w:val="1B2A4A"/>
          <w:sz w:val="20"/>
        </w:rPr>
        <w:t xml:space="preserve">Ön Koşul Bilgiler: </w:t>
      </w:r>
      <w:r>
        <w:rPr>
          <w:sz w:val="20"/>
        </w:rPr>
        <w:t xml:space="preserve">Iris veri </w:t>
      </w:r>
      <w:r>
        <w:rPr>
          <w:sz w:val="20"/>
        </w:rPr>
        <w:t>setini ve veri on islemeyi bilmek.</w:t>
      </w:r>
    </w:p>
    <w:p w:rsidR="00492520" w:rsidRDefault="000447F5">
      <w:pPr>
        <w:spacing w:before="200"/>
      </w:pPr>
      <w:r>
        <w:rPr>
          <w:b/>
          <w:color w:val="757575"/>
          <w:sz w:val="24"/>
        </w:rPr>
        <w:t xml:space="preserve">  Öğrencinin Bilmesi Gerekenler</w:t>
      </w:r>
    </w:p>
    <w:p w:rsidR="00492520" w:rsidRDefault="000447F5">
      <w:pPr>
        <w:pStyle w:val="ListeMaddemi"/>
      </w:pPr>
      <w:r>
        <w:rPr>
          <w:sz w:val="20"/>
        </w:rPr>
        <w:t>Iris veri setinin yapisini.</w:t>
      </w:r>
    </w:p>
    <w:p w:rsidR="00492520" w:rsidRDefault="000447F5">
      <w:pPr>
        <w:pStyle w:val="ListeMaddemi"/>
      </w:pPr>
      <w:r>
        <w:rPr>
          <w:sz w:val="20"/>
        </w:rPr>
        <w:t>Ozellik ve sinif kavramlarini.</w:t>
      </w:r>
    </w:p>
    <w:p w:rsidR="00492520" w:rsidRDefault="000447F5">
      <w:pPr>
        <w:pStyle w:val="ListeMaddemi"/>
      </w:pPr>
      <w:r>
        <w:rPr>
          <w:sz w:val="20"/>
        </w:rPr>
        <w:t>Train/Test bolmesini.</w:t>
      </w:r>
    </w:p>
    <w:p w:rsidR="00492520" w:rsidRDefault="000447F5">
      <w:pPr>
        <w:spacing w:before="200"/>
      </w:pPr>
      <w:r>
        <w:rPr>
          <w:b/>
          <w:color w:val="757575"/>
          <w:sz w:val="24"/>
        </w:rPr>
        <w:t xml:space="preserve">  Olası Kavram Yanılgıları</w:t>
      </w:r>
    </w:p>
    <w:p w:rsidR="00492520" w:rsidRDefault="000447F5">
      <w:pPr>
        <w:pStyle w:val="ListeMaddemi"/>
      </w:pPr>
      <w:r>
        <w:rPr>
          <w:sz w:val="20"/>
        </w:rPr>
        <w:t>Makine ogrrenmesinin insan gibi dusundugu sanilmasi.</w:t>
      </w:r>
    </w:p>
    <w:p w:rsidR="00492520" w:rsidRDefault="000447F5">
      <w:pPr>
        <w:pStyle w:val="ListeMaddemi"/>
      </w:pPr>
      <w:r>
        <w:rPr>
          <w:sz w:val="20"/>
        </w:rPr>
        <w:t>Siniflandirmanin sadece cice</w:t>
      </w:r>
      <w:r>
        <w:rPr>
          <w:sz w:val="20"/>
        </w:rPr>
        <w:t>kler icin oldugu dusuncesi.</w:t>
      </w:r>
    </w:p>
    <w:p w:rsidR="00492520" w:rsidRDefault="000447F5">
      <w:pPr>
        <w:pStyle w:val="ListeMaddemi"/>
      </w:pPr>
      <w:r>
        <w:rPr>
          <w:sz w:val="20"/>
        </w:rPr>
        <w:t>Denetimli ogrenmenin karmasik oldugu yanilgisi.</w:t>
      </w:r>
    </w:p>
    <w:p w:rsidR="00492520" w:rsidRDefault="000447F5">
      <w:pPr>
        <w:spacing w:before="200"/>
      </w:pPr>
      <w:r>
        <w:rPr>
          <w:b/>
          <w:color w:val="757575"/>
          <w:sz w:val="24"/>
        </w:rPr>
        <w:t xml:space="preserve">  Hazırlık Materyalleri</w:t>
      </w:r>
    </w:p>
    <w:p w:rsidR="00492520" w:rsidRDefault="000447F5">
      <w:pPr>
        <w:pStyle w:val="ListeMaddemi"/>
      </w:pPr>
      <w:r>
        <w:rPr>
          <w:sz w:val="20"/>
        </w:rPr>
        <w:t>Bilgisayar</w:t>
      </w:r>
    </w:p>
    <w:p w:rsidR="00492520" w:rsidRDefault="000447F5">
      <w:pPr>
        <w:pStyle w:val="ListeMaddemi"/>
      </w:pPr>
      <w:r>
        <w:rPr>
          <w:sz w:val="20"/>
        </w:rPr>
        <w:t>PyCharm</w:t>
      </w:r>
    </w:p>
    <w:p w:rsidR="00492520" w:rsidRDefault="000447F5">
      <w:pPr>
        <w:pStyle w:val="ListeMaddemi"/>
      </w:pPr>
      <w:r>
        <w:rPr>
          <w:sz w:val="20"/>
        </w:rPr>
        <w:t>Tahta/Projeksiyon</w:t>
      </w:r>
    </w:p>
    <w:p w:rsidR="00492520" w:rsidRDefault="000447F5">
      <w:pPr>
        <w:pStyle w:val="ListeMaddemi"/>
      </w:pPr>
      <w:r>
        <w:rPr>
          <w:sz w:val="20"/>
        </w:rPr>
        <w:t>Siniflandirma ornekleri</w:t>
      </w:r>
    </w:p>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2C6FAD"/>
              <w:left w:val="single" w:sz="10" w:space="0" w:color="2C6FAD"/>
              <w:bottom w:val="single" w:sz="10" w:space="0" w:color="2C6FAD"/>
              <w:right w:val="single" w:sz="10" w:space="0" w:color="2C6FAD"/>
            </w:tcBorders>
            <w:shd w:val="clear" w:color="auto" w:fill="2C6FAD"/>
          </w:tcPr>
          <w:p w:rsidR="00492520" w:rsidRDefault="000447F5">
            <w:r>
              <w:rPr>
                <w:b/>
                <w:color w:val="FFFFFF"/>
                <w:sz w:val="28"/>
              </w:rPr>
              <w:t xml:space="preserve">  E1  |  GİRME (ENGAGE)  —  Dikkat Çekme &amp; Merak Uyandırma</w:t>
            </w:r>
          </w:p>
        </w:tc>
      </w:tr>
    </w:tbl>
    <w:p w:rsidR="00492520" w:rsidRDefault="00492520"/>
    <w:p w:rsidR="00492520" w:rsidRDefault="000447F5">
      <w:r>
        <w:rPr>
          <w:i/>
          <w:color w:val="2C6FAD"/>
          <w:sz w:val="20"/>
        </w:rPr>
        <w:t xml:space="preserve">  Süre: 5 dakika</w:t>
      </w:r>
    </w:p>
    <w:p w:rsidR="00492520" w:rsidRDefault="000447F5">
      <w:r>
        <w:rPr>
          <w:b/>
          <w:color w:val="1B2A4A"/>
          <w:sz w:val="20"/>
        </w:rPr>
        <w:t xml:space="preserve">Dikkat Çekici Soru: </w:t>
      </w:r>
      <w:r>
        <w:rPr>
          <w:sz w:val="20"/>
        </w:rPr>
        <w:t>"E-posta kutunuz spam lari nasil ayriiyor? Banka sahte islemleri nasil tespit ediyor? Siniflandirma algoritmmalari sayesinde!"</w:t>
      </w:r>
    </w:p>
    <w:p w:rsidR="00492520" w:rsidRDefault="000447F5">
      <w:r>
        <w:rPr>
          <w:b/>
          <w:color w:val="1B2A4A"/>
          <w:sz w:val="20"/>
        </w:rPr>
        <w:t xml:space="preserve">Günlük Hayat Bağlantısı: </w:t>
      </w:r>
      <w:r>
        <w:rPr>
          <w:sz w:val="20"/>
        </w:rPr>
        <w:t>Postacinin mektuplari adresine gore ayirmasi gibi: makine de verileri kategorilere ayirir.</w:t>
      </w:r>
    </w:p>
    <w:p w:rsidR="00492520" w:rsidRDefault="000447F5">
      <w:pPr>
        <w:spacing w:before="200"/>
      </w:pPr>
      <w:r>
        <w:rPr>
          <w:b/>
          <w:color w:val="2C6FAD"/>
          <w:sz w:val="24"/>
        </w:rPr>
        <w:t xml:space="preserve">  Ön Bilgi Yoklama Soruları</w:t>
      </w:r>
    </w:p>
    <w:p w:rsidR="00492520" w:rsidRDefault="000447F5">
      <w:r>
        <w:rPr>
          <w:b/>
          <w:color w:val="2C6FAD"/>
          <w:sz w:val="20"/>
        </w:rPr>
        <w:t xml:space="preserve">  1. </w:t>
      </w:r>
      <w:r>
        <w:rPr>
          <w:sz w:val="20"/>
        </w:rPr>
        <w:t>Siniflandirma ne demektir?</w:t>
      </w:r>
    </w:p>
    <w:p w:rsidR="00492520" w:rsidRDefault="000447F5">
      <w:r>
        <w:rPr>
          <w:b/>
          <w:color w:val="2C6FAD"/>
          <w:sz w:val="20"/>
        </w:rPr>
        <w:lastRenderedPageBreak/>
        <w:t xml:space="preserve">  2. </w:t>
      </w:r>
      <w:r>
        <w:rPr>
          <w:sz w:val="20"/>
        </w:rPr>
        <w:t>Denetimli ogrenme ne demektir?</w:t>
      </w:r>
    </w:p>
    <w:p w:rsidR="00492520" w:rsidRDefault="000447F5">
      <w:r>
        <w:rPr>
          <w:b/>
          <w:color w:val="2C6FAD"/>
          <w:sz w:val="20"/>
        </w:rPr>
        <w:t xml:space="preserve">  3. </w:t>
      </w:r>
      <w:r>
        <w:rPr>
          <w:sz w:val="20"/>
        </w:rPr>
        <w:t>Egitim verisi neden lazim?</w:t>
      </w:r>
    </w:p>
    <w:p w:rsidR="00492520" w:rsidRDefault="000447F5">
      <w:pPr>
        <w:spacing w:before="200"/>
      </w:pPr>
      <w:r>
        <w:rPr>
          <w:b/>
          <w:color w:val="2C6FAD"/>
          <w:sz w:val="24"/>
        </w:rPr>
        <w:t xml:space="preserve">  Motivasyon Etkinliği: "Siniflandirm</w:t>
      </w:r>
      <w:r>
        <w:rPr>
          <w:b/>
          <w:color w:val="2C6FAD"/>
          <w:sz w:val="24"/>
        </w:rPr>
        <w:t>a Ornekleri"</w:t>
      </w:r>
    </w:p>
    <w:p w:rsidR="00492520" w:rsidRDefault="000447F5">
      <w:r>
        <w:rPr>
          <w:b/>
          <w:color w:val="1B2A4A"/>
          <w:sz w:val="20"/>
        </w:rPr>
        <w:t xml:space="preserve">Açıklama: </w:t>
      </w:r>
      <w:r>
        <w:rPr>
          <w:sz w:val="20"/>
        </w:rPr>
        <w:t>Gunluk hayattaki siniflandirma uygulamalarini bulma.</w:t>
      </w:r>
    </w:p>
    <w:p w:rsidR="00492520" w:rsidRDefault="000447F5">
      <w:r>
        <w:rPr>
          <w:b/>
          <w:color w:val="1B2A4A"/>
          <w:sz w:val="20"/>
        </w:rPr>
        <w:t xml:space="preserve">Yönerge: </w:t>
      </w:r>
      <w:r>
        <w:rPr>
          <w:sz w:val="20"/>
        </w:rPr>
        <w:t>Ogrenciler gunluk hayatta karsilastiklari siniflandirma orneklerini listeler: spam filtresi, yuz tanima, hastalik teshisi, kredi onay.</w:t>
      </w:r>
    </w:p>
    <w:p w:rsidR="00492520" w:rsidRDefault="000447F5">
      <w:pPr>
        <w:spacing w:before="200"/>
      </w:pPr>
      <w:r>
        <w:rPr>
          <w:b/>
          <w:color w:val="2C6FAD"/>
          <w:sz w:val="24"/>
        </w:rPr>
        <w:t xml:space="preserve">  Senaryo / Problem Durumu</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2C6FAD"/>
              <w:left w:val="single" w:sz="8" w:space="0" w:color="2C6FAD"/>
              <w:bottom w:val="single" w:sz="8" w:space="0" w:color="2C6FAD"/>
              <w:right w:val="single" w:sz="8" w:space="0" w:color="2C6FAD"/>
            </w:tcBorders>
            <w:shd w:val="clear" w:color="auto" w:fill="E3F2FD"/>
          </w:tcPr>
          <w:p w:rsidR="00492520" w:rsidRDefault="000447F5">
            <w:r>
              <w:rPr>
                <w:sz w:val="20"/>
              </w:rPr>
              <w:t>Bir hasta</w:t>
            </w:r>
            <w:r>
              <w:rPr>
                <w:sz w:val="20"/>
              </w:rPr>
              <w:t>neede doktor hasta verilerine bakarak hastalik teshisi koyuyor. Bu bir siniflandirma problemi midir?</w:t>
            </w:r>
          </w:p>
        </w:tc>
      </w:tr>
    </w:tbl>
    <w:p w:rsidR="00492520" w:rsidRDefault="00492520"/>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007A7A"/>
              <w:left w:val="single" w:sz="10" w:space="0" w:color="007A7A"/>
              <w:bottom w:val="single" w:sz="10" w:space="0" w:color="007A7A"/>
              <w:right w:val="single" w:sz="10" w:space="0" w:color="007A7A"/>
            </w:tcBorders>
            <w:shd w:val="clear" w:color="auto" w:fill="007A7A"/>
          </w:tcPr>
          <w:p w:rsidR="00492520" w:rsidRDefault="000447F5">
            <w:r>
              <w:rPr>
                <w:b/>
                <w:color w:val="FFFFFF"/>
                <w:sz w:val="28"/>
              </w:rPr>
              <w:t xml:space="preserve">  E2  |  KEŞİF (EXPLORE)  —  Aktif Keşif &amp; Deneyimleme</w:t>
            </w:r>
          </w:p>
        </w:tc>
      </w:tr>
    </w:tbl>
    <w:p w:rsidR="00492520" w:rsidRDefault="00492520"/>
    <w:p w:rsidR="00492520" w:rsidRDefault="000447F5">
      <w:r>
        <w:rPr>
          <w:i/>
          <w:color w:val="007A7A"/>
          <w:sz w:val="20"/>
        </w:rPr>
        <w:t xml:space="preserve">  Süre: 10 dakika</w:t>
      </w:r>
    </w:p>
    <w:p w:rsidR="00492520" w:rsidRDefault="000447F5">
      <w:pPr>
        <w:spacing w:before="200"/>
      </w:pPr>
      <w:r>
        <w:rPr>
          <w:b/>
          <w:color w:val="007A7A"/>
          <w:sz w:val="24"/>
        </w:rPr>
        <w:t xml:space="preserve">  Keşif Etkinliği: "Siniflandirma Sureci Analizi"</w:t>
      </w:r>
    </w:p>
    <w:p w:rsidR="00492520" w:rsidRDefault="000447F5">
      <w:r>
        <w:rPr>
          <w:b/>
          <w:color w:val="1B2A4A"/>
          <w:sz w:val="20"/>
        </w:rPr>
        <w:t xml:space="preserve">Türü: </w:t>
      </w:r>
      <w:r>
        <w:rPr>
          <w:sz w:val="20"/>
        </w:rPr>
        <w:t>Grup Calismasi</w:t>
      </w:r>
    </w:p>
    <w:p w:rsidR="00492520" w:rsidRDefault="000447F5">
      <w:r>
        <w:rPr>
          <w:b/>
          <w:color w:val="1B2A4A"/>
          <w:sz w:val="20"/>
        </w:rPr>
        <w:t xml:space="preserve">Amacı: </w:t>
      </w:r>
      <w:r>
        <w:rPr>
          <w:sz w:val="20"/>
        </w:rPr>
        <w:t>Siniflandirma uygulamasi surecini adim adim planlamak.</w:t>
      </w:r>
    </w:p>
    <w:p w:rsidR="00492520" w:rsidRDefault="000447F5">
      <w:r>
        <w:rPr>
          <w:b/>
          <w:color w:val="1B2A4A"/>
          <w:sz w:val="20"/>
        </w:rPr>
        <w:t xml:space="preserve">Malzemeler: </w:t>
      </w:r>
      <w:r>
        <w:rPr>
          <w:sz w:val="20"/>
        </w:rPr>
        <w:t>Tahta, kalem, siniflandirma surec sablonu</w:t>
      </w:r>
    </w:p>
    <w:p w:rsidR="00492520" w:rsidRDefault="000447F5">
      <w:pPr>
        <w:spacing w:before="200"/>
      </w:pPr>
      <w:r>
        <w:rPr>
          <w:b/>
          <w:color w:val="007A7A"/>
          <w:sz w:val="24"/>
        </w:rPr>
        <w:t xml:space="preserve">  Yönerge Adımları</w:t>
      </w:r>
    </w:p>
    <w:p w:rsidR="00492520" w:rsidRDefault="000447F5">
      <w:r>
        <w:rPr>
          <w:b/>
          <w:color w:val="007A7A"/>
          <w:sz w:val="20"/>
        </w:rPr>
        <w:t xml:space="preserve">  1. </w:t>
      </w:r>
      <w:r>
        <w:rPr>
          <w:sz w:val="20"/>
        </w:rPr>
        <w:t xml:space="preserve">Bir siniflandirma problemi </w:t>
      </w:r>
      <w:r>
        <w:rPr>
          <w:sz w:val="20"/>
        </w:rPr>
        <w:t>tanimlayin (ornegin meyve siniflandirma).</w:t>
      </w:r>
    </w:p>
    <w:p w:rsidR="00492520" w:rsidRDefault="000447F5">
      <w:r>
        <w:rPr>
          <w:b/>
          <w:color w:val="007A7A"/>
          <w:sz w:val="20"/>
        </w:rPr>
        <w:t xml:space="preserve">  2. </w:t>
      </w:r>
      <w:r>
        <w:rPr>
          <w:sz w:val="20"/>
        </w:rPr>
        <w:t>Hangi verilerin gerekli oldugunu belirleyin (ozellikler).</w:t>
      </w:r>
    </w:p>
    <w:p w:rsidR="00492520" w:rsidRDefault="000447F5">
      <w:r>
        <w:rPr>
          <w:b/>
          <w:color w:val="007A7A"/>
          <w:sz w:val="20"/>
        </w:rPr>
        <w:t xml:space="preserve">  3. </w:t>
      </w:r>
      <w:r>
        <w:rPr>
          <w:sz w:val="20"/>
        </w:rPr>
        <w:t>Veri toplama, on isleme adimlarini planlaayin.</w:t>
      </w:r>
    </w:p>
    <w:p w:rsidR="00492520" w:rsidRDefault="000447F5">
      <w:r>
        <w:rPr>
          <w:b/>
          <w:color w:val="007A7A"/>
          <w:sz w:val="20"/>
        </w:rPr>
        <w:t xml:space="preserve">  4. </w:t>
      </w:r>
      <w:r>
        <w:rPr>
          <w:sz w:val="20"/>
        </w:rPr>
        <w:t>Model secimi ve egitim surecini aciklaayin.</w:t>
      </w:r>
    </w:p>
    <w:p w:rsidR="00492520" w:rsidRDefault="000447F5">
      <w:r>
        <w:rPr>
          <w:b/>
          <w:color w:val="007A7A"/>
          <w:sz w:val="20"/>
        </w:rPr>
        <w:t xml:space="preserve">  5. </w:t>
      </w:r>
      <w:r>
        <w:rPr>
          <w:sz w:val="20"/>
        </w:rPr>
        <w:t>Model degerlendirme yontemlerini tarthsiin.</w:t>
      </w:r>
    </w:p>
    <w:p w:rsidR="00492520" w:rsidRDefault="000447F5">
      <w:r>
        <w:rPr>
          <w:b/>
          <w:color w:val="1B2A4A"/>
          <w:sz w:val="20"/>
        </w:rPr>
        <w:t xml:space="preserve">Öğrenci Rolü: </w:t>
      </w:r>
      <w:r>
        <w:rPr>
          <w:sz w:val="20"/>
        </w:rPr>
        <w:t>Proje yoneticisi: siniflandirma projesi planlayan</w:t>
      </w:r>
    </w:p>
    <w:p w:rsidR="00492520" w:rsidRDefault="000447F5">
      <w:r>
        <w:rPr>
          <w:b/>
          <w:color w:val="1B2A4A"/>
          <w:sz w:val="20"/>
        </w:rPr>
        <w:t xml:space="preserve">Öğretmen Rolü: </w:t>
      </w:r>
      <w:r>
        <w:rPr>
          <w:sz w:val="20"/>
        </w:rPr>
        <w:t>Surec anlayisini ve mantiksal dusunmeeyi degerlendirir</w:t>
      </w:r>
    </w:p>
    <w:p w:rsidR="00492520" w:rsidRDefault="000447F5">
      <w:r>
        <w:rPr>
          <w:b/>
          <w:color w:val="1B2A4A"/>
          <w:sz w:val="20"/>
        </w:rPr>
        <w:t xml:space="preserve">Beklenen Ürün: </w:t>
      </w:r>
      <w:r>
        <w:rPr>
          <w:sz w:val="20"/>
        </w:rPr>
        <w:t>Siniflandirma Projesi Plani</w:t>
      </w:r>
    </w:p>
    <w:p w:rsidR="00492520" w:rsidRDefault="000447F5">
      <w:pPr>
        <w:spacing w:before="200"/>
      </w:pPr>
      <w:r>
        <w:rPr>
          <w:b/>
          <w:color w:val="007A7A"/>
          <w:sz w:val="24"/>
        </w:rPr>
        <w:t xml:space="preserve">  Araştırma Soruları</w:t>
      </w:r>
    </w:p>
    <w:p w:rsidR="00492520" w:rsidRDefault="000447F5">
      <w:r>
        <w:rPr>
          <w:b/>
          <w:color w:val="007A7A"/>
          <w:sz w:val="20"/>
        </w:rPr>
        <w:t xml:space="preserve">  1. </w:t>
      </w:r>
      <w:r>
        <w:rPr>
          <w:sz w:val="20"/>
        </w:rPr>
        <w:t>Denetimsiz ogrenme nedir?</w:t>
      </w:r>
    </w:p>
    <w:p w:rsidR="00492520" w:rsidRDefault="000447F5">
      <w:r>
        <w:rPr>
          <w:b/>
          <w:color w:val="007A7A"/>
          <w:sz w:val="20"/>
        </w:rPr>
        <w:t xml:space="preserve">  2. </w:t>
      </w:r>
      <w:r>
        <w:rPr>
          <w:sz w:val="20"/>
        </w:rPr>
        <w:t>Pekistirmeli ogrenme n</w:t>
      </w:r>
      <w:r>
        <w:rPr>
          <w:sz w:val="20"/>
        </w:rPr>
        <w:t>edir?</w:t>
      </w:r>
    </w:p>
    <w:p w:rsidR="00492520" w:rsidRDefault="000447F5">
      <w:r>
        <w:rPr>
          <w:b/>
          <w:color w:val="007A7A"/>
          <w:sz w:val="20"/>
        </w:rPr>
        <w:t xml:space="preserve">  3. </w:t>
      </w:r>
      <w:r>
        <w:rPr>
          <w:sz w:val="20"/>
        </w:rPr>
        <w:t>Siniflandirma vs Regresyon farki?</w:t>
      </w:r>
    </w:p>
    <w:p w:rsidR="00492520" w:rsidRDefault="000447F5">
      <w:r>
        <w:rPr>
          <w:b/>
          <w:color w:val="1B2A4A"/>
          <w:sz w:val="20"/>
        </w:rPr>
        <w:t xml:space="preserve">Grupla Çalışma Kuralları: </w:t>
      </w:r>
      <w:r>
        <w:rPr>
          <w:sz w:val="20"/>
        </w:rPr>
        <w:t>Model seciminden ONCE veriyi anlayin!</w:t>
      </w:r>
    </w:p>
    <w:p w:rsidR="00492520" w:rsidRDefault="000447F5">
      <w:pPr>
        <w:jc w:val="center"/>
      </w:pPr>
      <w:r>
        <w:rPr>
          <w:color w:val="BDBDBD"/>
          <w:sz w:val="12"/>
        </w:rPr>
        <w:t>________________________________________________________________________________</w:t>
      </w:r>
    </w:p>
    <w:p w:rsidR="00492520" w:rsidRDefault="000447F5">
      <w:r>
        <w:br w:type="page"/>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E65C00"/>
              <w:left w:val="single" w:sz="10" w:space="0" w:color="E65C00"/>
              <w:bottom w:val="single" w:sz="10" w:space="0" w:color="E65C00"/>
              <w:right w:val="single" w:sz="10" w:space="0" w:color="E65C00"/>
            </w:tcBorders>
            <w:shd w:val="clear" w:color="auto" w:fill="E65C00"/>
          </w:tcPr>
          <w:p w:rsidR="00492520" w:rsidRDefault="000447F5">
            <w:r>
              <w:rPr>
                <w:b/>
                <w:color w:val="FFFFFF"/>
                <w:sz w:val="28"/>
              </w:rPr>
              <w:lastRenderedPageBreak/>
              <w:t xml:space="preserve">  E3  |  AÇIKLAMA (EXPLAIN)  —  Kavramları Yapılandırma</w:t>
            </w:r>
          </w:p>
        </w:tc>
      </w:tr>
    </w:tbl>
    <w:p w:rsidR="00492520" w:rsidRDefault="00492520"/>
    <w:p w:rsidR="00492520" w:rsidRDefault="000447F5">
      <w:r>
        <w:rPr>
          <w:i/>
          <w:color w:val="E65C00"/>
          <w:sz w:val="20"/>
        </w:rPr>
        <w:t xml:space="preserve">  Süre: 12 dakika</w:t>
      </w:r>
    </w:p>
    <w:p w:rsidR="00492520" w:rsidRDefault="000447F5">
      <w:pPr>
        <w:spacing w:before="200"/>
      </w:pPr>
      <w:r>
        <w:rPr>
          <w:b/>
          <w:color w:val="E65C00"/>
          <w:sz w:val="24"/>
        </w:rPr>
        <w:t xml:space="preserve">  Temel Kavramlar</w:t>
      </w:r>
    </w:p>
    <w:tbl>
      <w:tblPr>
        <w:tblStyle w:val="TabloKlavuzu"/>
        <w:tblW w:w="0" w:type="auto"/>
        <w:jc w:val="center"/>
        <w:tblLook w:val="04A0" w:firstRow="1" w:lastRow="0" w:firstColumn="1" w:lastColumn="0" w:noHBand="0" w:noVBand="1"/>
      </w:tblPr>
      <w:tblGrid>
        <w:gridCol w:w="2409"/>
        <w:gridCol w:w="2409"/>
        <w:gridCol w:w="2409"/>
        <w:gridCol w:w="2409"/>
      </w:tblGrid>
      <w:tr w:rsidR="00492520">
        <w:trPr>
          <w:jc w:val="center"/>
        </w:trPr>
        <w:tc>
          <w:tcPr>
            <w:tcW w:w="2409" w:type="dxa"/>
            <w:shd w:val="clear" w:color="auto" w:fill="E65C00"/>
          </w:tcPr>
          <w:p w:rsidR="00492520" w:rsidRDefault="000447F5">
            <w:pPr>
              <w:jc w:val="center"/>
            </w:pPr>
            <w:r>
              <w:rPr>
                <w:b/>
                <w:color w:val="FFFFFF"/>
                <w:sz w:val="18"/>
              </w:rPr>
              <w:t>Kavram</w:t>
            </w:r>
          </w:p>
        </w:tc>
        <w:tc>
          <w:tcPr>
            <w:tcW w:w="2409" w:type="dxa"/>
            <w:shd w:val="clear" w:color="auto" w:fill="E65C00"/>
          </w:tcPr>
          <w:p w:rsidR="00492520" w:rsidRDefault="000447F5">
            <w:pPr>
              <w:jc w:val="center"/>
            </w:pPr>
            <w:r>
              <w:rPr>
                <w:b/>
                <w:color w:val="FFFFFF"/>
                <w:sz w:val="18"/>
              </w:rPr>
              <w:t>Tanım</w:t>
            </w:r>
          </w:p>
        </w:tc>
        <w:tc>
          <w:tcPr>
            <w:tcW w:w="2409" w:type="dxa"/>
            <w:shd w:val="clear" w:color="auto" w:fill="E65C00"/>
          </w:tcPr>
          <w:p w:rsidR="00492520" w:rsidRDefault="000447F5">
            <w:pPr>
              <w:jc w:val="center"/>
            </w:pPr>
            <w:r>
              <w:rPr>
                <w:b/>
                <w:color w:val="FFFFFF"/>
                <w:sz w:val="18"/>
              </w:rPr>
              <w:t>Örnek</w:t>
            </w:r>
          </w:p>
        </w:tc>
        <w:tc>
          <w:tcPr>
            <w:tcW w:w="2409" w:type="dxa"/>
            <w:shd w:val="clear" w:color="auto" w:fill="E65C00"/>
          </w:tcPr>
          <w:p w:rsidR="00492520" w:rsidRDefault="000447F5">
            <w:pPr>
              <w:jc w:val="center"/>
            </w:pPr>
            <w:r>
              <w:rPr>
                <w:b/>
                <w:color w:val="FFFFFF"/>
                <w:sz w:val="18"/>
              </w:rPr>
              <w:t>Görsel Açıklama</w:t>
            </w:r>
          </w:p>
        </w:tc>
      </w:tr>
      <w:tr w:rsidR="00492520">
        <w:trPr>
          <w:jc w:val="center"/>
        </w:trPr>
        <w:tc>
          <w:tcPr>
            <w:tcW w:w="2409" w:type="dxa"/>
          </w:tcPr>
          <w:p w:rsidR="00492520" w:rsidRDefault="000447F5">
            <w:r>
              <w:rPr>
                <w:sz w:val="18"/>
              </w:rPr>
              <w:t>Siniflandirma</w:t>
            </w:r>
          </w:p>
        </w:tc>
        <w:tc>
          <w:tcPr>
            <w:tcW w:w="2409" w:type="dxa"/>
          </w:tcPr>
          <w:p w:rsidR="00492520" w:rsidRDefault="000447F5">
            <w:r>
              <w:rPr>
                <w:sz w:val="18"/>
              </w:rPr>
              <w:t>Veriyi onceden tanimli kategorilere ayirma</w:t>
            </w:r>
          </w:p>
        </w:tc>
        <w:tc>
          <w:tcPr>
            <w:tcW w:w="2409" w:type="dxa"/>
          </w:tcPr>
          <w:p w:rsidR="00492520" w:rsidRDefault="000447F5">
            <w:r>
              <w:rPr>
                <w:sz w:val="18"/>
              </w:rPr>
              <w:t>Spam/Spam degil, Kedi/Kopek, Hasta/Saglikli</w:t>
            </w:r>
          </w:p>
        </w:tc>
        <w:tc>
          <w:tcPr>
            <w:tcW w:w="2409" w:type="dxa"/>
          </w:tcPr>
          <w:p w:rsidR="00492520" w:rsidRDefault="000447F5">
            <w:r>
              <w:rPr>
                <w:sz w:val="18"/>
              </w:rPr>
              <w:t>Siniflandirma ornekleri</w:t>
            </w:r>
          </w:p>
        </w:tc>
      </w:tr>
      <w:tr w:rsidR="00492520">
        <w:trPr>
          <w:jc w:val="center"/>
        </w:trPr>
        <w:tc>
          <w:tcPr>
            <w:tcW w:w="2409" w:type="dxa"/>
          </w:tcPr>
          <w:p w:rsidR="00492520" w:rsidRDefault="000447F5">
            <w:r>
              <w:rPr>
                <w:sz w:val="18"/>
              </w:rPr>
              <w:t>Denetimli Ogrenme</w:t>
            </w:r>
          </w:p>
        </w:tc>
        <w:tc>
          <w:tcPr>
            <w:tcW w:w="2409" w:type="dxa"/>
          </w:tcPr>
          <w:p w:rsidR="00492520" w:rsidRDefault="000447F5">
            <w:r>
              <w:rPr>
                <w:sz w:val="18"/>
              </w:rPr>
              <w:t>Etiketli veri ile modelin egitilmesi</w:t>
            </w:r>
          </w:p>
        </w:tc>
        <w:tc>
          <w:tcPr>
            <w:tcW w:w="2409" w:type="dxa"/>
          </w:tcPr>
          <w:p w:rsidR="00492520" w:rsidRDefault="000447F5">
            <w:r>
              <w:rPr>
                <w:sz w:val="18"/>
              </w:rPr>
              <w:t>Girdi-cikti ciftleri ile ogrenme</w:t>
            </w:r>
          </w:p>
        </w:tc>
        <w:tc>
          <w:tcPr>
            <w:tcW w:w="2409" w:type="dxa"/>
          </w:tcPr>
          <w:p w:rsidR="00492520" w:rsidRDefault="000447F5">
            <w:r>
              <w:rPr>
                <w:sz w:val="18"/>
              </w:rPr>
              <w:t>Denetimli ogrenme semasi</w:t>
            </w:r>
          </w:p>
        </w:tc>
      </w:tr>
      <w:tr w:rsidR="00492520">
        <w:trPr>
          <w:jc w:val="center"/>
        </w:trPr>
        <w:tc>
          <w:tcPr>
            <w:tcW w:w="2409" w:type="dxa"/>
          </w:tcPr>
          <w:p w:rsidR="00492520" w:rsidRDefault="000447F5">
            <w:r>
              <w:rPr>
                <w:sz w:val="18"/>
              </w:rPr>
              <w:t>Model</w:t>
            </w:r>
          </w:p>
        </w:tc>
        <w:tc>
          <w:tcPr>
            <w:tcW w:w="2409" w:type="dxa"/>
          </w:tcPr>
          <w:p w:rsidR="00492520" w:rsidRDefault="000447F5">
            <w:r>
              <w:rPr>
                <w:sz w:val="18"/>
              </w:rPr>
              <w:t>Veriden ogrenen matematiksel yapi</w:t>
            </w:r>
          </w:p>
        </w:tc>
        <w:tc>
          <w:tcPr>
            <w:tcW w:w="2409" w:type="dxa"/>
          </w:tcPr>
          <w:p w:rsidR="00492520" w:rsidRDefault="000447F5">
            <w:r>
              <w:rPr>
                <w:sz w:val="18"/>
              </w:rPr>
              <w:t>Egitim verisinden oruntuleri cikarir</w:t>
            </w:r>
          </w:p>
        </w:tc>
        <w:tc>
          <w:tcPr>
            <w:tcW w:w="2409" w:type="dxa"/>
          </w:tcPr>
          <w:p w:rsidR="00492520" w:rsidRDefault="000447F5">
            <w:r>
              <w:rPr>
                <w:sz w:val="18"/>
              </w:rPr>
              <w:t>Model semasi</w:t>
            </w:r>
          </w:p>
        </w:tc>
      </w:tr>
      <w:tr w:rsidR="00492520">
        <w:trPr>
          <w:jc w:val="center"/>
        </w:trPr>
        <w:tc>
          <w:tcPr>
            <w:tcW w:w="2409" w:type="dxa"/>
          </w:tcPr>
          <w:p w:rsidR="00492520" w:rsidRDefault="000447F5">
            <w:r>
              <w:rPr>
                <w:sz w:val="18"/>
              </w:rPr>
              <w:t>Egitim (Training)</w:t>
            </w:r>
          </w:p>
        </w:tc>
        <w:tc>
          <w:tcPr>
            <w:tcW w:w="2409" w:type="dxa"/>
          </w:tcPr>
          <w:p w:rsidR="00492520" w:rsidRDefault="000447F5">
            <w:r>
              <w:rPr>
                <w:sz w:val="18"/>
              </w:rPr>
              <w:t>Modelin veriden ogrenme sureci</w:t>
            </w:r>
          </w:p>
        </w:tc>
        <w:tc>
          <w:tcPr>
            <w:tcW w:w="2409" w:type="dxa"/>
          </w:tcPr>
          <w:p w:rsidR="00492520" w:rsidRDefault="000447F5">
            <w:r>
              <w:rPr>
                <w:sz w:val="18"/>
              </w:rPr>
              <w:t>Egitim verisi ile parametre optimizasyonu</w:t>
            </w:r>
          </w:p>
        </w:tc>
        <w:tc>
          <w:tcPr>
            <w:tcW w:w="2409" w:type="dxa"/>
          </w:tcPr>
          <w:p w:rsidR="00492520" w:rsidRDefault="000447F5">
            <w:r>
              <w:rPr>
                <w:sz w:val="18"/>
              </w:rPr>
              <w:t>Egitim akisi</w:t>
            </w:r>
          </w:p>
        </w:tc>
      </w:tr>
      <w:tr w:rsidR="00492520">
        <w:trPr>
          <w:jc w:val="center"/>
        </w:trPr>
        <w:tc>
          <w:tcPr>
            <w:tcW w:w="2409" w:type="dxa"/>
          </w:tcPr>
          <w:p w:rsidR="00492520" w:rsidRDefault="000447F5">
            <w:r>
              <w:rPr>
                <w:sz w:val="18"/>
              </w:rPr>
              <w:t>Tahmin (Prediction)</w:t>
            </w:r>
          </w:p>
        </w:tc>
        <w:tc>
          <w:tcPr>
            <w:tcW w:w="2409" w:type="dxa"/>
          </w:tcPr>
          <w:p w:rsidR="00492520" w:rsidRDefault="000447F5">
            <w:r>
              <w:rPr>
                <w:sz w:val="18"/>
              </w:rPr>
              <w:t>Egitilmis modelin yeni veriye sinif atamasi</w:t>
            </w:r>
          </w:p>
        </w:tc>
        <w:tc>
          <w:tcPr>
            <w:tcW w:w="2409" w:type="dxa"/>
          </w:tcPr>
          <w:p w:rsidR="00492520" w:rsidRDefault="000447F5">
            <w:r>
              <w:rPr>
                <w:sz w:val="18"/>
              </w:rPr>
              <w:t>model.predict(yeni_veri)</w:t>
            </w:r>
          </w:p>
        </w:tc>
        <w:tc>
          <w:tcPr>
            <w:tcW w:w="2409" w:type="dxa"/>
          </w:tcPr>
          <w:p w:rsidR="00492520" w:rsidRDefault="000447F5">
            <w:r>
              <w:rPr>
                <w:sz w:val="18"/>
              </w:rPr>
              <w:t>Tahmin ornegi</w:t>
            </w:r>
          </w:p>
        </w:tc>
      </w:tr>
    </w:tbl>
    <w:p w:rsidR="00492520" w:rsidRDefault="00492520"/>
    <w:p w:rsidR="00492520" w:rsidRDefault="000447F5">
      <w:pPr>
        <w:spacing w:before="200"/>
      </w:pPr>
      <w:r>
        <w:rPr>
          <w:b/>
          <w:color w:val="E65C00"/>
          <w:sz w:val="24"/>
        </w:rPr>
        <w:t xml:space="preserve">  Konu Anlatımı</w:t>
      </w:r>
    </w:p>
    <w:p w:rsidR="00492520" w:rsidRDefault="000447F5">
      <w:r>
        <w:rPr>
          <w:sz w:val="20"/>
        </w:rPr>
        <w:t>Siniflandirma, makine ogrenmesinin en temel gorevlerinden biridir: verileri onceden tanimlanmis kategorilere (siniflara) ayirma. Ornekl</w:t>
      </w:r>
      <w:r>
        <w:rPr>
          <w:sz w:val="20"/>
        </w:rPr>
        <w:t>er: e-posta -&gt; spam/normal, goruntu -&gt; kedi/kopek, hasta verisi -&gt; hastalik turu.</w:t>
      </w:r>
    </w:p>
    <w:p w:rsidR="00492520" w:rsidRDefault="000447F5">
      <w:r>
        <w:rPr>
          <w:sz w:val="20"/>
        </w:rPr>
        <w:t>Denetimli ogrenme (supervised learning), modelin etiketli verilerle egitildigi yaklaasimdir. Her ornegin hem ozellikleri (X) hem de dogru sinifi (y) bilinir. Model bu oruntul</w:t>
      </w:r>
      <w:r>
        <w:rPr>
          <w:sz w:val="20"/>
        </w:rPr>
        <w:t>eri ogrenir ve yeni, gormeedigi verilere sinif atar.</w:t>
      </w:r>
    </w:p>
    <w:p w:rsidR="00492520" w:rsidRDefault="000447F5">
      <w:r>
        <w:rPr>
          <w:sz w:val="20"/>
        </w:rPr>
        <w:t>Siniflandirma sureci: 1) Problem tanimi, 2) Veri toplama, 3) Veri on isleme, 4) Model secimi, 5) Egitim (fit), 6) Tahmin (predict), 7) Degerlendirme (score). Bu surec tum makine ogrenmesi projelerinde ay</w:t>
      </w:r>
      <w:r>
        <w:rPr>
          <w:sz w:val="20"/>
        </w:rPr>
        <w:t>nidir.</w:t>
      </w:r>
    </w:p>
    <w:p w:rsidR="00492520" w:rsidRDefault="000447F5">
      <w:pPr>
        <w:spacing w:before="200"/>
      </w:pPr>
      <w:r>
        <w:rPr>
          <w:b/>
          <w:color w:val="E65C00"/>
          <w:sz w:val="24"/>
        </w:rPr>
        <w:t xml:space="preserve">  Somut Örnekler</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E65C00"/>
          </w:tcPr>
          <w:p w:rsidR="00492520" w:rsidRDefault="000447F5">
            <w:pPr>
              <w:jc w:val="center"/>
            </w:pPr>
            <w:r>
              <w:rPr>
                <w:b/>
                <w:color w:val="FFFFFF"/>
                <w:sz w:val="18"/>
              </w:rPr>
              <w:t>Örnek</w:t>
            </w:r>
          </w:p>
        </w:tc>
        <w:tc>
          <w:tcPr>
            <w:tcW w:w="3213" w:type="dxa"/>
            <w:shd w:val="clear" w:color="auto" w:fill="E65C00"/>
          </w:tcPr>
          <w:p w:rsidR="00492520" w:rsidRDefault="000447F5">
            <w:pPr>
              <w:jc w:val="center"/>
            </w:pPr>
            <w:r>
              <w:rPr>
                <w:b/>
                <w:color w:val="FFFFFF"/>
                <w:sz w:val="18"/>
              </w:rPr>
              <w:t>Açıklama</w:t>
            </w:r>
          </w:p>
        </w:tc>
        <w:tc>
          <w:tcPr>
            <w:tcW w:w="3213" w:type="dxa"/>
            <w:shd w:val="clear" w:color="auto" w:fill="E65C00"/>
          </w:tcPr>
          <w:p w:rsidR="00492520" w:rsidRDefault="000447F5">
            <w:pPr>
              <w:jc w:val="center"/>
            </w:pPr>
            <w:r>
              <w:rPr>
                <w:b/>
                <w:color w:val="FFFFFF"/>
                <w:sz w:val="18"/>
              </w:rPr>
              <w:t>Günlük Hayat Bağlantısı</w:t>
            </w:r>
          </w:p>
        </w:tc>
      </w:tr>
      <w:tr w:rsidR="00492520">
        <w:trPr>
          <w:jc w:val="center"/>
        </w:trPr>
        <w:tc>
          <w:tcPr>
            <w:tcW w:w="3213" w:type="dxa"/>
          </w:tcPr>
          <w:p w:rsidR="00492520" w:rsidRDefault="000447F5">
            <w:r>
              <w:rPr>
                <w:sz w:val="18"/>
              </w:rPr>
              <w:t>Spam</w:t>
            </w:r>
          </w:p>
        </w:tc>
        <w:tc>
          <w:tcPr>
            <w:tcW w:w="3213" w:type="dxa"/>
          </w:tcPr>
          <w:p w:rsidR="00492520" w:rsidRDefault="000447F5">
            <w:r>
              <w:rPr>
                <w:sz w:val="18"/>
              </w:rPr>
              <w:t>E-posta ozellikleri -&gt; Spam/Normal</w:t>
            </w:r>
          </w:p>
        </w:tc>
        <w:tc>
          <w:tcPr>
            <w:tcW w:w="3213" w:type="dxa"/>
          </w:tcPr>
          <w:p w:rsidR="00492520" w:rsidRDefault="000447F5">
            <w:r>
              <w:rPr>
                <w:sz w:val="18"/>
              </w:rPr>
              <w:t>Ikiili siniflandirma</w:t>
            </w:r>
          </w:p>
        </w:tc>
      </w:tr>
      <w:tr w:rsidR="00492520">
        <w:trPr>
          <w:jc w:val="center"/>
        </w:trPr>
        <w:tc>
          <w:tcPr>
            <w:tcW w:w="3213" w:type="dxa"/>
          </w:tcPr>
          <w:p w:rsidR="00492520" w:rsidRDefault="000447F5">
            <w:r>
              <w:rPr>
                <w:sz w:val="18"/>
              </w:rPr>
              <w:t>Iris</w:t>
            </w:r>
          </w:p>
        </w:tc>
        <w:tc>
          <w:tcPr>
            <w:tcW w:w="3213" w:type="dxa"/>
          </w:tcPr>
          <w:p w:rsidR="00492520" w:rsidRDefault="000447F5">
            <w:r>
              <w:rPr>
                <w:sz w:val="18"/>
              </w:rPr>
              <w:t>Cicek olculeri -&gt; Setosa/Versicolor/Virginica</w:t>
            </w:r>
          </w:p>
        </w:tc>
        <w:tc>
          <w:tcPr>
            <w:tcW w:w="3213" w:type="dxa"/>
          </w:tcPr>
          <w:p w:rsidR="00492520" w:rsidRDefault="000447F5">
            <w:r>
              <w:rPr>
                <w:sz w:val="18"/>
              </w:rPr>
              <w:t>Coklu siniflandirma</w:t>
            </w:r>
          </w:p>
        </w:tc>
      </w:tr>
      <w:tr w:rsidR="00492520">
        <w:trPr>
          <w:jc w:val="center"/>
        </w:trPr>
        <w:tc>
          <w:tcPr>
            <w:tcW w:w="3213" w:type="dxa"/>
          </w:tcPr>
          <w:p w:rsidR="00492520" w:rsidRDefault="000447F5">
            <w:r>
              <w:rPr>
                <w:sz w:val="18"/>
              </w:rPr>
              <w:t>Tip</w:t>
            </w:r>
          </w:p>
        </w:tc>
        <w:tc>
          <w:tcPr>
            <w:tcW w:w="3213" w:type="dxa"/>
          </w:tcPr>
          <w:p w:rsidR="00492520" w:rsidRDefault="000447F5">
            <w:r>
              <w:rPr>
                <w:sz w:val="18"/>
              </w:rPr>
              <w:t>Hasta verileri -&gt; Hastalik turu</w:t>
            </w:r>
          </w:p>
        </w:tc>
        <w:tc>
          <w:tcPr>
            <w:tcW w:w="3213" w:type="dxa"/>
          </w:tcPr>
          <w:p w:rsidR="00492520" w:rsidRDefault="000447F5">
            <w:r>
              <w:rPr>
                <w:sz w:val="18"/>
              </w:rPr>
              <w:t>Tibbi teshis</w:t>
            </w:r>
          </w:p>
        </w:tc>
      </w:tr>
      <w:tr w:rsidR="00492520">
        <w:trPr>
          <w:jc w:val="center"/>
        </w:trPr>
        <w:tc>
          <w:tcPr>
            <w:tcW w:w="3213" w:type="dxa"/>
          </w:tcPr>
          <w:p w:rsidR="00492520" w:rsidRDefault="000447F5">
            <w:r>
              <w:rPr>
                <w:sz w:val="18"/>
              </w:rPr>
              <w:t>Banka</w:t>
            </w:r>
          </w:p>
        </w:tc>
        <w:tc>
          <w:tcPr>
            <w:tcW w:w="3213" w:type="dxa"/>
          </w:tcPr>
          <w:p w:rsidR="00492520" w:rsidRDefault="000447F5">
            <w:r>
              <w:rPr>
                <w:sz w:val="18"/>
              </w:rPr>
              <w:t>Islem verileri -&gt; Normal/Sahte</w:t>
            </w:r>
          </w:p>
        </w:tc>
        <w:tc>
          <w:tcPr>
            <w:tcW w:w="3213" w:type="dxa"/>
          </w:tcPr>
          <w:p w:rsidR="00492520" w:rsidRDefault="000447F5">
            <w:r>
              <w:rPr>
                <w:sz w:val="18"/>
              </w:rPr>
              <w:t>Dolandiricilik tespiti</w:t>
            </w:r>
          </w:p>
        </w:tc>
      </w:tr>
    </w:tbl>
    <w:p w:rsidR="00492520" w:rsidRDefault="00492520"/>
    <w:p w:rsidR="00492520" w:rsidRDefault="000447F5">
      <w:pPr>
        <w:spacing w:before="200"/>
      </w:pPr>
      <w:r>
        <w:rPr>
          <w:b/>
          <w:color w:val="E65C00"/>
          <w:sz w:val="24"/>
        </w:rPr>
        <w:t xml:space="preserve">  Görseller ve Tablolar</w:t>
      </w:r>
    </w:p>
    <w:p w:rsidR="00492520" w:rsidRDefault="000447F5">
      <w:pPr>
        <w:pStyle w:val="ListeMaddemi"/>
      </w:pPr>
      <w:r>
        <w:rPr>
          <w:sz w:val="20"/>
        </w:rPr>
        <w:t>Denetimli ogrenme akis semasi</w:t>
      </w:r>
    </w:p>
    <w:p w:rsidR="00492520" w:rsidRDefault="000447F5">
      <w:pPr>
        <w:pStyle w:val="ListeMaddemi"/>
      </w:pPr>
      <w:r>
        <w:rPr>
          <w:sz w:val="20"/>
        </w:rPr>
        <w:t>Siniflandirma sureci adimlari</w:t>
      </w:r>
    </w:p>
    <w:p w:rsidR="00492520" w:rsidRDefault="000447F5">
      <w:pPr>
        <w:pStyle w:val="ListeMaddemi"/>
      </w:pPr>
      <w:r>
        <w:rPr>
          <w:sz w:val="20"/>
        </w:rPr>
        <w:t>Siniflandirma vs Regresyon</w:t>
      </w:r>
    </w:p>
    <w:p w:rsidR="00492520" w:rsidRDefault="000447F5">
      <w:pPr>
        <w:spacing w:before="200"/>
      </w:pPr>
      <w:r>
        <w:rPr>
          <w:b/>
          <w:color w:val="E65C00"/>
          <w:sz w:val="24"/>
        </w:rPr>
        <w:t xml:space="preserve">  Analoji ve Benzetmeler</w:t>
      </w:r>
    </w:p>
    <w:p w:rsidR="00492520" w:rsidRDefault="000447F5">
      <w:r>
        <w:rPr>
          <w:b/>
          <w:color w:val="E65C00"/>
          <w:sz w:val="20"/>
        </w:rPr>
        <w:t xml:space="preserve">  1. </w:t>
      </w:r>
      <w:r>
        <w:rPr>
          <w:sz w:val="20"/>
        </w:rPr>
        <w:t>Siniflandirma = Posta ayirma: her mektubu dogru kutuya</w:t>
      </w:r>
    </w:p>
    <w:p w:rsidR="00492520" w:rsidRDefault="000447F5">
      <w:r>
        <w:rPr>
          <w:b/>
          <w:color w:val="E65C00"/>
          <w:sz w:val="20"/>
        </w:rPr>
        <w:t xml:space="preserve">  2. </w:t>
      </w:r>
      <w:r>
        <w:rPr>
          <w:sz w:val="20"/>
        </w:rPr>
        <w:t>Denetimli ogrenme = Ogretmenli egitim: dogru cevaplar verilir</w:t>
      </w:r>
    </w:p>
    <w:p w:rsidR="00492520" w:rsidRDefault="000447F5">
      <w:r>
        <w:rPr>
          <w:b/>
          <w:color w:val="E65C00"/>
          <w:sz w:val="20"/>
        </w:rPr>
        <w:t xml:space="preserve">  3. </w:t>
      </w:r>
      <w:r>
        <w:rPr>
          <w:sz w:val="20"/>
        </w:rPr>
        <w:t>Model = Ogrenci beyni: orneklerden ogrenir</w:t>
      </w:r>
    </w:p>
    <w:p w:rsidR="00492520" w:rsidRDefault="000447F5">
      <w:r>
        <w:rPr>
          <w:b/>
          <w:color w:val="E65C00"/>
          <w:sz w:val="20"/>
        </w:rPr>
        <w:t xml:space="preserve">  4. </w:t>
      </w:r>
      <w:r>
        <w:rPr>
          <w:sz w:val="20"/>
        </w:rPr>
        <w:t>Tahmin = Sinav: ogrenilenin uygulanmasi</w:t>
      </w:r>
    </w:p>
    <w:p w:rsidR="00492520" w:rsidRDefault="000447F5">
      <w:pPr>
        <w:spacing w:before="200"/>
      </w:pPr>
      <w:r>
        <w:rPr>
          <w:b/>
          <w:color w:val="E65C00"/>
          <w:sz w:val="24"/>
        </w:rPr>
        <w:lastRenderedPageBreak/>
        <w:t xml:space="preserve">  Öğrenci Soru-Cevap</w:t>
      </w:r>
    </w:p>
    <w:p w:rsidR="00492520" w:rsidRDefault="000447F5">
      <w:pPr>
        <w:pStyle w:val="ListeMaddemi"/>
      </w:pPr>
      <w:r>
        <w:rPr>
          <w:sz w:val="20"/>
        </w:rPr>
        <w:t xml:space="preserve">Siniflandirma ile regresyon farki? - Siniflandirma kategori tahmin eder, </w:t>
      </w:r>
      <w:r>
        <w:rPr>
          <w:sz w:val="20"/>
        </w:rPr>
        <w:t>regresyon sayi tahmin eder.</w:t>
      </w:r>
    </w:p>
    <w:p w:rsidR="00492520" w:rsidRDefault="000447F5">
      <w:pPr>
        <w:pStyle w:val="ListeMaddemi"/>
      </w:pPr>
      <w:r>
        <w:rPr>
          <w:sz w:val="20"/>
        </w:rPr>
        <w:t>Neden denetimli? - Modele dogru cevaplar (etiketler) verildigi icin.</w:t>
      </w:r>
    </w:p>
    <w:p w:rsidR="00492520" w:rsidRDefault="000447F5">
      <w:pPr>
        <w:pStyle w:val="ListeMaddemi"/>
      </w:pPr>
      <w:r>
        <w:rPr>
          <w:sz w:val="20"/>
        </w:rPr>
        <w:t>Model nasil ogreniyor? - Egitim verisindeki oruntuleri matematiksel olarak cikarir.</w:t>
      </w:r>
    </w:p>
    <w:p w:rsidR="00492520" w:rsidRDefault="000447F5">
      <w:pPr>
        <w:jc w:val="center"/>
      </w:pPr>
      <w:r>
        <w:rPr>
          <w:color w:val="BDBDBD"/>
          <w:sz w:val="12"/>
        </w:rPr>
        <w:t>___________________________________________________________________________</w:t>
      </w:r>
      <w:r>
        <w:rPr>
          <w:color w:val="BDBDBD"/>
          <w:sz w:val="12"/>
        </w:rPr>
        <w:t>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6A1B9A"/>
              <w:left w:val="single" w:sz="10" w:space="0" w:color="6A1B9A"/>
              <w:bottom w:val="single" w:sz="10" w:space="0" w:color="6A1B9A"/>
              <w:right w:val="single" w:sz="10" w:space="0" w:color="6A1B9A"/>
            </w:tcBorders>
            <w:shd w:val="clear" w:color="auto" w:fill="6A1B9A"/>
          </w:tcPr>
          <w:p w:rsidR="00492520" w:rsidRDefault="000447F5">
            <w:r>
              <w:rPr>
                <w:b/>
                <w:color w:val="FFFFFF"/>
                <w:sz w:val="28"/>
              </w:rPr>
              <w:t xml:space="preserve">  E4  |  DERİNLEŞTİRME (ELABORATE)  —  Transfer &amp; Pekiştirme</w:t>
            </w:r>
          </w:p>
        </w:tc>
      </w:tr>
    </w:tbl>
    <w:p w:rsidR="00492520" w:rsidRDefault="00492520"/>
    <w:p w:rsidR="00492520" w:rsidRDefault="000447F5">
      <w:r>
        <w:rPr>
          <w:i/>
          <w:color w:val="6A1B9A"/>
          <w:sz w:val="20"/>
        </w:rPr>
        <w:t xml:space="preserve">  Süre: 10 dakika</w:t>
      </w:r>
    </w:p>
    <w:p w:rsidR="00492520" w:rsidRDefault="000447F5">
      <w:pPr>
        <w:spacing w:before="200"/>
      </w:pPr>
      <w:r>
        <w:rPr>
          <w:b/>
          <w:color w:val="6A1B9A"/>
          <w:sz w:val="24"/>
        </w:rPr>
        <w:t xml:space="preserve">  Uygulama Etkinliği: "Siniflandirma Sureci Tasarimi"</w:t>
      </w:r>
    </w:p>
    <w:p w:rsidR="00492520" w:rsidRDefault="000447F5">
      <w:r>
        <w:rPr>
          <w:b/>
          <w:color w:val="1B2A4A"/>
          <w:sz w:val="20"/>
        </w:rPr>
        <w:t xml:space="preserve">Türü: </w:t>
      </w:r>
      <w:r>
        <w:rPr>
          <w:sz w:val="20"/>
        </w:rPr>
        <w:t>Bireysel Uygulama</w:t>
      </w:r>
    </w:p>
    <w:p w:rsidR="00492520" w:rsidRDefault="000447F5">
      <w:r>
        <w:rPr>
          <w:b/>
          <w:color w:val="1B2A4A"/>
          <w:sz w:val="20"/>
        </w:rPr>
        <w:t xml:space="preserve">Amacı: </w:t>
      </w:r>
      <w:r>
        <w:rPr>
          <w:sz w:val="20"/>
        </w:rPr>
        <w:t>Bir siniflandirma problemi icin tam sureci tasarlamak.</w:t>
      </w:r>
    </w:p>
    <w:p w:rsidR="00492520" w:rsidRDefault="000447F5">
      <w:pPr>
        <w:spacing w:before="200"/>
      </w:pPr>
      <w:r>
        <w:rPr>
          <w:b/>
          <w:color w:val="6A1B9A"/>
          <w:sz w:val="24"/>
        </w:rPr>
        <w:t xml:space="preserve">  Yönerge Adımları</w:t>
      </w:r>
    </w:p>
    <w:p w:rsidR="00492520" w:rsidRDefault="000447F5">
      <w:r>
        <w:rPr>
          <w:b/>
          <w:color w:val="6A1B9A"/>
          <w:sz w:val="20"/>
        </w:rPr>
        <w:t xml:space="preserve">  1. </w:t>
      </w:r>
      <w:r>
        <w:rPr>
          <w:sz w:val="20"/>
        </w:rPr>
        <w:t xml:space="preserve">Bir </w:t>
      </w:r>
      <w:r>
        <w:rPr>
          <w:sz w:val="20"/>
        </w:rPr>
        <w:t>siniflandirma problemi secin (meyve, hayvan, hastalik vb.).</w:t>
      </w:r>
    </w:p>
    <w:p w:rsidR="00492520" w:rsidRDefault="000447F5">
      <w:r>
        <w:rPr>
          <w:b/>
          <w:color w:val="6A1B9A"/>
          <w:sz w:val="20"/>
        </w:rPr>
        <w:t xml:space="preserve">  2. </w:t>
      </w:r>
      <w:r>
        <w:rPr>
          <w:sz w:val="20"/>
        </w:rPr>
        <w:t>Hangi ozellikleri kullanacaginizi belirleyin.</w:t>
      </w:r>
    </w:p>
    <w:p w:rsidR="00492520" w:rsidRDefault="000447F5">
      <w:r>
        <w:rPr>
          <w:b/>
          <w:color w:val="6A1B9A"/>
          <w:sz w:val="20"/>
        </w:rPr>
        <w:t xml:space="preserve">  3. </w:t>
      </w:r>
      <w:r>
        <w:rPr>
          <w:sz w:val="20"/>
        </w:rPr>
        <w:t>Veri toplama stratejisi olusturun.</w:t>
      </w:r>
    </w:p>
    <w:p w:rsidR="00492520" w:rsidRDefault="000447F5">
      <w:r>
        <w:rPr>
          <w:b/>
          <w:color w:val="6A1B9A"/>
          <w:sz w:val="20"/>
        </w:rPr>
        <w:t xml:space="preserve">  4. </w:t>
      </w:r>
      <w:r>
        <w:rPr>
          <w:sz w:val="20"/>
        </w:rPr>
        <w:t>Egitim/Test bolme stratejisini aciklaayin.</w:t>
      </w:r>
    </w:p>
    <w:p w:rsidR="00492520" w:rsidRDefault="000447F5">
      <w:r>
        <w:rPr>
          <w:b/>
          <w:color w:val="6A1B9A"/>
          <w:sz w:val="20"/>
        </w:rPr>
        <w:t xml:space="preserve">  5. </w:t>
      </w:r>
      <w:r>
        <w:rPr>
          <w:sz w:val="20"/>
        </w:rPr>
        <w:t>Modelin basarisini nasil olceceeginizi tanimlayin.</w:t>
      </w:r>
    </w:p>
    <w:p w:rsidR="00492520" w:rsidRDefault="000447F5">
      <w:r>
        <w:rPr>
          <w:b/>
          <w:color w:val="1B2A4A"/>
          <w:sz w:val="20"/>
        </w:rPr>
        <w:t>B</w:t>
      </w:r>
      <w:r>
        <w:rPr>
          <w:b/>
          <w:color w:val="1B2A4A"/>
          <w:sz w:val="20"/>
        </w:rPr>
        <w:t xml:space="preserve">eklenen Ürün: </w:t>
      </w:r>
      <w:r>
        <w:rPr>
          <w:sz w:val="20"/>
        </w:rPr>
        <w:t>Siniflandirma Sureci Tasarim Belgesi</w:t>
      </w:r>
    </w:p>
    <w:p w:rsidR="00492520" w:rsidRDefault="000447F5">
      <w:pPr>
        <w:spacing w:before="200"/>
      </w:pPr>
      <w:r>
        <w:rPr>
          <w:b/>
          <w:color w:val="6A1B9A"/>
          <w:sz w:val="24"/>
        </w:rPr>
        <w:t xml:space="preserve">  Transfer Soruları</w:t>
      </w:r>
    </w:p>
    <w:p w:rsidR="00492520" w:rsidRDefault="000447F5">
      <w:r>
        <w:rPr>
          <w:b/>
          <w:color w:val="6A1B9A"/>
          <w:sz w:val="20"/>
        </w:rPr>
        <w:t xml:space="preserve">  1. </w:t>
      </w:r>
      <w:r>
        <w:rPr>
          <w:sz w:val="20"/>
        </w:rPr>
        <w:t>Otonom araclar siniflandirma kullaniyor mu?</w:t>
      </w:r>
    </w:p>
    <w:p w:rsidR="00492520" w:rsidRDefault="000447F5">
      <w:r>
        <w:rPr>
          <w:b/>
          <w:color w:val="6A1B9A"/>
          <w:sz w:val="20"/>
        </w:rPr>
        <w:t xml:space="preserve">  2. </w:t>
      </w:r>
      <w:r>
        <w:rPr>
          <w:sz w:val="20"/>
        </w:rPr>
        <w:t>Yuz tanima nasil calisir?</w:t>
      </w:r>
    </w:p>
    <w:p w:rsidR="00492520" w:rsidRDefault="000447F5">
      <w:r>
        <w:rPr>
          <w:b/>
          <w:color w:val="6A1B9A"/>
          <w:sz w:val="20"/>
        </w:rPr>
        <w:t xml:space="preserve">  3. </w:t>
      </w:r>
      <w:r>
        <w:rPr>
          <w:sz w:val="20"/>
        </w:rPr>
        <w:t>Dolandiricilik tespiti nasil yapilir?</w:t>
      </w:r>
    </w:p>
    <w:p w:rsidR="00492520" w:rsidRDefault="000447F5">
      <w:r>
        <w:rPr>
          <w:b/>
          <w:color w:val="1B2A4A"/>
          <w:sz w:val="20"/>
        </w:rPr>
        <w:t xml:space="preserve">İlişkili Disiplinler: </w:t>
      </w:r>
      <w:r>
        <w:rPr>
          <w:sz w:val="20"/>
        </w:rPr>
        <w:t>Yapay Zeka, Istatistik, Problem Cozme</w:t>
      </w:r>
    </w:p>
    <w:p w:rsidR="00492520" w:rsidRDefault="000447F5">
      <w:pPr>
        <w:spacing w:before="200"/>
      </w:pPr>
      <w:r>
        <w:rPr>
          <w:b/>
          <w:color w:val="6A1B9A"/>
          <w:sz w:val="24"/>
        </w:rPr>
        <w:t xml:space="preserve">  </w:t>
      </w:r>
      <w:r>
        <w:rPr>
          <w:b/>
          <w:color w:val="6A1B9A"/>
          <w:sz w:val="24"/>
        </w:rPr>
        <w:t>Gerçek Yaşam Problemi</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6A1B9A"/>
              <w:left w:val="single" w:sz="8" w:space="0" w:color="6A1B9A"/>
              <w:bottom w:val="single" w:sz="8" w:space="0" w:color="6A1B9A"/>
              <w:right w:val="single" w:sz="8" w:space="0" w:color="6A1B9A"/>
            </w:tcBorders>
            <w:shd w:val="clear" w:color="auto" w:fill="F3E5F5"/>
          </w:tcPr>
          <w:p w:rsidR="00492520" w:rsidRDefault="000447F5">
            <w:r>
              <w:rPr>
                <w:sz w:val="20"/>
              </w:rPr>
              <w:t>Model egitim verisinde %99 basarili ama test verisinde %60. Neden?</w:t>
            </w:r>
            <w:r>
              <w:rPr>
                <w:sz w:val="20"/>
              </w:rPr>
              <w:br/>
            </w:r>
            <w:r>
              <w:rPr>
                <w:sz w:val="20"/>
              </w:rPr>
              <w:br/>
              <w:t>Cozum: Overfitting (asiri ogrenme): model egitim verisini ezberlemis. Cozum: daha fazla veri, model basitlestirme, regularizasyon veya cross-validation.</w:t>
            </w:r>
          </w:p>
        </w:tc>
      </w:tr>
    </w:tbl>
    <w:p w:rsidR="00492520" w:rsidRDefault="00492520"/>
    <w:p w:rsidR="00492520" w:rsidRDefault="000447F5">
      <w:r>
        <w:rPr>
          <w:b/>
          <w:color w:val="1B2A4A"/>
          <w:sz w:val="20"/>
        </w:rPr>
        <w:t>Yaratıcı Gö</w:t>
      </w:r>
      <w:r>
        <w:rPr>
          <w:b/>
          <w:color w:val="1B2A4A"/>
          <w:sz w:val="20"/>
        </w:rPr>
        <w:t xml:space="preserve">rev: </w:t>
      </w:r>
      <w:r>
        <w:rPr>
          <w:sz w:val="20"/>
        </w:rPr>
        <w:t>Gunluk hayattan 5 siniflandirma ornegi bulun ve her biri icin ozellik-sinif tablosu olusturun.</w:t>
      </w:r>
    </w:p>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2E7D32"/>
              <w:left w:val="single" w:sz="10" w:space="0" w:color="2E7D32"/>
              <w:bottom w:val="single" w:sz="10" w:space="0" w:color="2E7D32"/>
              <w:right w:val="single" w:sz="10" w:space="0" w:color="2E7D32"/>
            </w:tcBorders>
            <w:shd w:val="clear" w:color="auto" w:fill="2E7D32"/>
          </w:tcPr>
          <w:p w:rsidR="00492520" w:rsidRDefault="000447F5">
            <w:r>
              <w:rPr>
                <w:b/>
                <w:color w:val="FFFFFF"/>
                <w:sz w:val="28"/>
              </w:rPr>
              <w:t xml:space="preserve">  E5  |  DEĞERLENDİRME (EVALUATE)  —  Öğrenmeyi Ölçme</w:t>
            </w:r>
          </w:p>
        </w:tc>
      </w:tr>
    </w:tbl>
    <w:p w:rsidR="00492520" w:rsidRDefault="00492520"/>
    <w:p w:rsidR="00492520" w:rsidRDefault="000447F5">
      <w:r>
        <w:rPr>
          <w:i/>
          <w:color w:val="2E7D32"/>
          <w:sz w:val="20"/>
        </w:rPr>
        <w:t xml:space="preserve">  Süre: 8 dakika</w:t>
      </w:r>
    </w:p>
    <w:p w:rsidR="00492520" w:rsidRDefault="000447F5">
      <w:pPr>
        <w:spacing w:before="200"/>
      </w:pPr>
      <w:r>
        <w:rPr>
          <w:b/>
          <w:color w:val="2E7D32"/>
          <w:sz w:val="24"/>
        </w:rPr>
        <w:t xml:space="preserve">  Öz Değerlendirme Kontrol Listesi</w:t>
      </w:r>
    </w:p>
    <w:p w:rsidR="00492520" w:rsidRDefault="000447F5">
      <w:r>
        <w:rPr>
          <w:sz w:val="20"/>
        </w:rPr>
        <w:t xml:space="preserve">  ☐  Siniflandirma kavramini aciklayabiliyorum.</w:t>
      </w:r>
    </w:p>
    <w:p w:rsidR="00492520" w:rsidRDefault="000447F5">
      <w:r>
        <w:rPr>
          <w:sz w:val="20"/>
        </w:rPr>
        <w:t xml:space="preserve">  ☐  Denetimli ogrenme surecini biliyorum.</w:t>
      </w:r>
    </w:p>
    <w:p w:rsidR="00492520" w:rsidRDefault="000447F5">
      <w:r>
        <w:rPr>
          <w:sz w:val="20"/>
        </w:rPr>
        <w:t xml:space="preserve">  ☐  Siniflandirma sureci adimlarini siralayabiliyorum.</w:t>
      </w:r>
    </w:p>
    <w:p w:rsidR="00492520" w:rsidRDefault="000447F5">
      <w:r>
        <w:rPr>
          <w:sz w:val="20"/>
        </w:rPr>
        <w:lastRenderedPageBreak/>
        <w:t xml:space="preserve">  ☐  Overfitting kavramini anliyorum.</w:t>
      </w:r>
    </w:p>
    <w:p w:rsidR="00492520" w:rsidRDefault="000447F5">
      <w:r>
        <w:rPr>
          <w:sz w:val="20"/>
        </w:rPr>
        <w:t xml:space="preserve">  ☐  Gercek hayat siniflandirma orne</w:t>
      </w:r>
      <w:r>
        <w:rPr>
          <w:sz w:val="20"/>
        </w:rPr>
        <w:t>kleri verebiliyorum.</w:t>
      </w:r>
    </w:p>
    <w:p w:rsidR="00492520" w:rsidRDefault="000447F5">
      <w:pPr>
        <w:spacing w:before="200"/>
      </w:pPr>
      <w:r>
        <w:rPr>
          <w:b/>
          <w:color w:val="2E7D32"/>
          <w:sz w:val="24"/>
        </w:rPr>
        <w:t xml:space="preserve">  Öz Değerlendirme Soruları</w:t>
      </w:r>
    </w:p>
    <w:p w:rsidR="00492520" w:rsidRDefault="000447F5">
      <w:r>
        <w:rPr>
          <w:b/>
          <w:color w:val="2E7D32"/>
          <w:sz w:val="20"/>
        </w:rPr>
        <w:t xml:space="preserve">  1. </w:t>
      </w:r>
      <w:r>
        <w:rPr>
          <w:sz w:val="20"/>
        </w:rPr>
        <w:t>Siniflandirma ile regresyon farkini biliiyor muyum?</w:t>
      </w:r>
    </w:p>
    <w:p w:rsidR="00492520" w:rsidRDefault="000447F5">
      <w:r>
        <w:rPr>
          <w:b/>
          <w:color w:val="2E7D32"/>
          <w:sz w:val="20"/>
        </w:rPr>
        <w:t xml:space="preserve">  2. </w:t>
      </w:r>
      <w:r>
        <w:rPr>
          <w:sz w:val="20"/>
        </w:rPr>
        <w:t>Denetimli ogrenme surecini aciklayabiliiyor muyum?</w:t>
      </w:r>
    </w:p>
    <w:p w:rsidR="00492520" w:rsidRDefault="000447F5">
      <w:r>
        <w:rPr>
          <w:b/>
          <w:color w:val="2E7D32"/>
          <w:sz w:val="20"/>
        </w:rPr>
        <w:t xml:space="preserve">  3. </w:t>
      </w:r>
      <w:r>
        <w:rPr>
          <w:sz w:val="20"/>
        </w:rPr>
        <w:t>Bir siniflandirma projesi planlaayabilir miyim?</w:t>
      </w:r>
    </w:p>
    <w:p w:rsidR="00492520" w:rsidRDefault="000447F5">
      <w:pPr>
        <w:spacing w:before="200"/>
      </w:pPr>
      <w:r>
        <w:rPr>
          <w:b/>
          <w:color w:val="2E7D32"/>
          <w:sz w:val="24"/>
        </w:rPr>
        <w:t xml:space="preserve">  Biçimlendirici Değerlendirme (Kısa Quiz</w:t>
      </w:r>
      <w:r>
        <w:rPr>
          <w:b/>
          <w:color w:val="2E7D32"/>
          <w:sz w:val="24"/>
        </w:rPr>
        <w:t>)</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2E7D32"/>
          </w:tcPr>
          <w:p w:rsidR="00492520" w:rsidRDefault="000447F5">
            <w:pPr>
              <w:jc w:val="center"/>
            </w:pPr>
            <w:r>
              <w:rPr>
                <w:b/>
                <w:color w:val="FFFFFF"/>
                <w:sz w:val="18"/>
              </w:rPr>
              <w:t>No</w:t>
            </w:r>
          </w:p>
        </w:tc>
        <w:tc>
          <w:tcPr>
            <w:tcW w:w="3213" w:type="dxa"/>
            <w:shd w:val="clear" w:color="auto" w:fill="2E7D32"/>
          </w:tcPr>
          <w:p w:rsidR="00492520" w:rsidRDefault="000447F5">
            <w:pPr>
              <w:jc w:val="center"/>
            </w:pPr>
            <w:r>
              <w:rPr>
                <w:b/>
                <w:color w:val="FFFFFF"/>
                <w:sz w:val="18"/>
              </w:rPr>
              <w:t>Soru</w:t>
            </w:r>
          </w:p>
        </w:tc>
        <w:tc>
          <w:tcPr>
            <w:tcW w:w="3213" w:type="dxa"/>
            <w:shd w:val="clear" w:color="auto" w:fill="2E7D32"/>
          </w:tcPr>
          <w:p w:rsidR="00492520" w:rsidRDefault="000447F5">
            <w:pPr>
              <w:jc w:val="center"/>
            </w:pPr>
            <w:r>
              <w:rPr>
                <w:b/>
                <w:color w:val="FFFFFF"/>
                <w:sz w:val="18"/>
              </w:rPr>
              <w:t>Cevap</w:t>
            </w:r>
          </w:p>
        </w:tc>
      </w:tr>
      <w:tr w:rsidR="00492520">
        <w:trPr>
          <w:jc w:val="center"/>
        </w:trPr>
        <w:tc>
          <w:tcPr>
            <w:tcW w:w="3213" w:type="dxa"/>
          </w:tcPr>
          <w:p w:rsidR="00492520" w:rsidRDefault="000447F5">
            <w:r>
              <w:rPr>
                <w:sz w:val="18"/>
              </w:rPr>
              <w:t>1</w:t>
            </w:r>
          </w:p>
        </w:tc>
        <w:tc>
          <w:tcPr>
            <w:tcW w:w="3213" w:type="dxa"/>
          </w:tcPr>
          <w:p w:rsidR="00492520" w:rsidRDefault="000447F5">
            <w:r>
              <w:rPr>
                <w:sz w:val="18"/>
              </w:rPr>
              <w:t>Siniflandirma ne yapar?</w:t>
            </w:r>
          </w:p>
        </w:tc>
        <w:tc>
          <w:tcPr>
            <w:tcW w:w="3213" w:type="dxa"/>
          </w:tcPr>
          <w:p w:rsidR="00492520" w:rsidRDefault="000447F5">
            <w:r>
              <w:rPr>
                <w:sz w:val="18"/>
              </w:rPr>
              <w:t>Veriyi kategorilere ayirir</w:t>
            </w:r>
          </w:p>
        </w:tc>
      </w:tr>
      <w:tr w:rsidR="00492520">
        <w:trPr>
          <w:jc w:val="center"/>
        </w:trPr>
        <w:tc>
          <w:tcPr>
            <w:tcW w:w="3213" w:type="dxa"/>
          </w:tcPr>
          <w:p w:rsidR="00492520" w:rsidRDefault="000447F5">
            <w:r>
              <w:rPr>
                <w:sz w:val="18"/>
              </w:rPr>
              <w:t>2</w:t>
            </w:r>
          </w:p>
        </w:tc>
        <w:tc>
          <w:tcPr>
            <w:tcW w:w="3213" w:type="dxa"/>
          </w:tcPr>
          <w:p w:rsidR="00492520" w:rsidRDefault="000447F5">
            <w:r>
              <w:rPr>
                <w:sz w:val="18"/>
              </w:rPr>
              <w:t>Denetimli ogrenmede ne gerekli?</w:t>
            </w:r>
          </w:p>
        </w:tc>
        <w:tc>
          <w:tcPr>
            <w:tcW w:w="3213" w:type="dxa"/>
          </w:tcPr>
          <w:p w:rsidR="00492520" w:rsidRDefault="000447F5">
            <w:r>
              <w:rPr>
                <w:sz w:val="18"/>
              </w:rPr>
              <w:t>Etiketli veri</w:t>
            </w:r>
          </w:p>
        </w:tc>
      </w:tr>
      <w:tr w:rsidR="00492520">
        <w:trPr>
          <w:jc w:val="center"/>
        </w:trPr>
        <w:tc>
          <w:tcPr>
            <w:tcW w:w="3213" w:type="dxa"/>
          </w:tcPr>
          <w:p w:rsidR="00492520" w:rsidRDefault="000447F5">
            <w:r>
              <w:rPr>
                <w:sz w:val="18"/>
              </w:rPr>
              <w:t>3</w:t>
            </w:r>
          </w:p>
        </w:tc>
        <w:tc>
          <w:tcPr>
            <w:tcW w:w="3213" w:type="dxa"/>
          </w:tcPr>
          <w:p w:rsidR="00492520" w:rsidRDefault="000447F5">
            <w:r>
              <w:rPr>
                <w:sz w:val="18"/>
              </w:rPr>
              <w:t>model.fit() ne yapar?</w:t>
            </w:r>
          </w:p>
        </w:tc>
        <w:tc>
          <w:tcPr>
            <w:tcW w:w="3213" w:type="dxa"/>
          </w:tcPr>
          <w:p w:rsidR="00492520" w:rsidRDefault="000447F5">
            <w:r>
              <w:rPr>
                <w:sz w:val="18"/>
              </w:rPr>
              <w:t>Modeli egitir</w:t>
            </w:r>
          </w:p>
        </w:tc>
      </w:tr>
      <w:tr w:rsidR="00492520">
        <w:trPr>
          <w:jc w:val="center"/>
        </w:trPr>
        <w:tc>
          <w:tcPr>
            <w:tcW w:w="3213" w:type="dxa"/>
          </w:tcPr>
          <w:p w:rsidR="00492520" w:rsidRDefault="000447F5">
            <w:r>
              <w:rPr>
                <w:sz w:val="18"/>
              </w:rPr>
              <w:t>4</w:t>
            </w:r>
          </w:p>
        </w:tc>
        <w:tc>
          <w:tcPr>
            <w:tcW w:w="3213" w:type="dxa"/>
          </w:tcPr>
          <w:p w:rsidR="00492520" w:rsidRDefault="000447F5">
            <w:r>
              <w:rPr>
                <w:sz w:val="18"/>
              </w:rPr>
              <w:t>model.predict() ne yapar?</w:t>
            </w:r>
          </w:p>
        </w:tc>
        <w:tc>
          <w:tcPr>
            <w:tcW w:w="3213" w:type="dxa"/>
          </w:tcPr>
          <w:p w:rsidR="00492520" w:rsidRDefault="000447F5">
            <w:r>
              <w:rPr>
                <w:sz w:val="18"/>
              </w:rPr>
              <w:t>Yeni veriye tahmin yapar</w:t>
            </w:r>
          </w:p>
        </w:tc>
      </w:tr>
      <w:tr w:rsidR="00492520">
        <w:trPr>
          <w:jc w:val="center"/>
        </w:trPr>
        <w:tc>
          <w:tcPr>
            <w:tcW w:w="3213" w:type="dxa"/>
          </w:tcPr>
          <w:p w:rsidR="00492520" w:rsidRDefault="000447F5">
            <w:r>
              <w:rPr>
                <w:sz w:val="18"/>
              </w:rPr>
              <w:t>5</w:t>
            </w:r>
          </w:p>
        </w:tc>
        <w:tc>
          <w:tcPr>
            <w:tcW w:w="3213" w:type="dxa"/>
          </w:tcPr>
          <w:p w:rsidR="00492520" w:rsidRDefault="000447F5">
            <w:r>
              <w:rPr>
                <w:sz w:val="18"/>
              </w:rPr>
              <w:t>Overfitting nedir?</w:t>
            </w:r>
          </w:p>
        </w:tc>
        <w:tc>
          <w:tcPr>
            <w:tcW w:w="3213" w:type="dxa"/>
          </w:tcPr>
          <w:p w:rsidR="00492520" w:rsidRDefault="000447F5">
            <w:r>
              <w:rPr>
                <w:sz w:val="18"/>
              </w:rPr>
              <w:t xml:space="preserve">Modelin egitim </w:t>
            </w:r>
            <w:r>
              <w:rPr>
                <w:sz w:val="18"/>
              </w:rPr>
              <w:t>verisini ezberlemesi</w:t>
            </w:r>
          </w:p>
        </w:tc>
      </w:tr>
    </w:tbl>
    <w:p w:rsidR="00492520" w:rsidRDefault="00492520"/>
    <w:p w:rsidR="00492520" w:rsidRDefault="000447F5">
      <w:pPr>
        <w:spacing w:before="200"/>
      </w:pPr>
      <w:r>
        <w:rPr>
          <w:b/>
          <w:color w:val="2E7D32"/>
          <w:sz w:val="24"/>
        </w:rPr>
        <w:t xml:space="preserve">  Tartışma Soruları</w:t>
      </w:r>
    </w:p>
    <w:p w:rsidR="00492520" w:rsidRDefault="000447F5">
      <w:r>
        <w:rPr>
          <w:b/>
          <w:color w:val="2E7D32"/>
          <w:sz w:val="20"/>
        </w:rPr>
        <w:t>Açık Uçlu:</w:t>
      </w:r>
    </w:p>
    <w:p w:rsidR="00492520" w:rsidRDefault="000447F5">
      <w:r>
        <w:rPr>
          <w:b/>
          <w:color w:val="2E7D32"/>
          <w:sz w:val="20"/>
        </w:rPr>
        <w:t xml:space="preserve">  1. </w:t>
      </w:r>
      <w:r>
        <w:rPr>
          <w:sz w:val="20"/>
        </w:rPr>
        <w:t>Yapay zeka insan gibi dusunebilir mi?</w:t>
      </w:r>
    </w:p>
    <w:p w:rsidR="00492520" w:rsidRDefault="000447F5">
      <w:r>
        <w:rPr>
          <w:b/>
          <w:color w:val="2E7D32"/>
          <w:sz w:val="20"/>
        </w:rPr>
        <w:t xml:space="preserve">  2. </w:t>
      </w:r>
      <w:r>
        <w:rPr>
          <w:sz w:val="20"/>
        </w:rPr>
        <w:t>Siniflandirma hatalari ne sonuc dogurur?</w:t>
      </w:r>
    </w:p>
    <w:p w:rsidR="00492520" w:rsidRDefault="000447F5">
      <w:r>
        <w:rPr>
          <w:b/>
          <w:color w:val="2E7D32"/>
          <w:sz w:val="20"/>
        </w:rPr>
        <w:t xml:space="preserve">  3. </w:t>
      </w:r>
      <w:r>
        <w:rPr>
          <w:sz w:val="20"/>
        </w:rPr>
        <w:t>En iyi siniflandirma algoritmasi hangisi?</w:t>
      </w:r>
    </w:p>
    <w:p w:rsidR="00492520" w:rsidRDefault="000447F5">
      <w:r>
        <w:rPr>
          <w:b/>
          <w:color w:val="2E7D32"/>
          <w:sz w:val="20"/>
        </w:rPr>
        <w:t>Eleştirel Düşünme:</w:t>
      </w:r>
    </w:p>
    <w:p w:rsidR="00492520" w:rsidRDefault="000447F5">
      <w:r>
        <w:rPr>
          <w:b/>
          <w:color w:val="2E7D32"/>
          <w:sz w:val="20"/>
        </w:rPr>
        <w:t xml:space="preserve">  1. </w:t>
      </w:r>
      <w:r>
        <w:rPr>
          <w:sz w:val="20"/>
        </w:rPr>
        <w:t>Model her zaman dogru mu?</w:t>
      </w:r>
    </w:p>
    <w:p w:rsidR="00492520" w:rsidRDefault="000447F5">
      <w:r>
        <w:rPr>
          <w:b/>
          <w:color w:val="2E7D32"/>
          <w:sz w:val="20"/>
        </w:rPr>
        <w:t xml:space="preserve">  2. </w:t>
      </w:r>
      <w:r>
        <w:rPr>
          <w:sz w:val="20"/>
        </w:rPr>
        <w:t xml:space="preserve">Yapay zeka </w:t>
      </w:r>
      <w:r>
        <w:rPr>
          <w:sz w:val="20"/>
        </w:rPr>
        <w:t>karar verici olabilir mi?</w:t>
      </w:r>
    </w:p>
    <w:p w:rsidR="00492520" w:rsidRDefault="000447F5">
      <w:r>
        <w:rPr>
          <w:b/>
          <w:color w:val="2E7D32"/>
          <w:sz w:val="20"/>
        </w:rPr>
        <w:t xml:space="preserve">  3. </w:t>
      </w:r>
      <w:r>
        <w:rPr>
          <w:sz w:val="20"/>
        </w:rPr>
        <w:t>Siniflandirma etik sorunlar yaratir mi (orn. yuz tanima)?</w:t>
      </w:r>
    </w:p>
    <w:p w:rsidR="00492520" w:rsidRDefault="000447F5">
      <w:pPr>
        <w:jc w:val="center"/>
      </w:pPr>
      <w:r>
        <w:rPr>
          <w:color w:val="BDBDBD"/>
          <w:sz w:val="12"/>
        </w:rPr>
        <w:t>________________________________________________________________________________</w:t>
      </w:r>
    </w:p>
    <w:p w:rsidR="00492520" w:rsidRDefault="000447F5">
      <w:r>
        <w:br w:type="page"/>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C62828"/>
              <w:left w:val="single" w:sz="10" w:space="0" w:color="C62828"/>
              <w:bottom w:val="single" w:sz="10" w:space="0" w:color="C62828"/>
              <w:right w:val="single" w:sz="10" w:space="0" w:color="C62828"/>
            </w:tcBorders>
            <w:shd w:val="clear" w:color="auto" w:fill="C62828"/>
          </w:tcPr>
          <w:p w:rsidR="00492520" w:rsidRDefault="000447F5">
            <w:r>
              <w:rPr>
                <w:b/>
                <w:color w:val="FFFFFF"/>
                <w:sz w:val="28"/>
              </w:rPr>
              <w:lastRenderedPageBreak/>
              <w:t xml:space="preserve">  UYGULAMALAR  |  Hands-On Uygulama Etkinlikleri</w:t>
            </w:r>
          </w:p>
        </w:tc>
      </w:tr>
    </w:tbl>
    <w:p w:rsidR="00492520" w:rsidRDefault="00492520"/>
    <w:p w:rsidR="00492520" w:rsidRDefault="000447F5">
      <w:pPr>
        <w:spacing w:before="200"/>
      </w:pPr>
      <w:r>
        <w:rPr>
          <w:b/>
          <w:color w:val="C62828"/>
          <w:sz w:val="24"/>
        </w:rPr>
        <w:t xml:space="preserve">  Adım Adım Uygulama: "Siniflandirma Kavrami Uygulamasi"</w:t>
      </w:r>
    </w:p>
    <w:p w:rsidR="00492520" w:rsidRDefault="000447F5">
      <w:r>
        <w:rPr>
          <w:b/>
          <w:color w:val="1B2A4A"/>
          <w:sz w:val="20"/>
        </w:rPr>
        <w:t xml:space="preserve">Hedef: </w:t>
      </w:r>
      <w:r>
        <w:rPr>
          <w:sz w:val="20"/>
        </w:rPr>
        <w:t>Siniflandirma surecini anlamak ve planlamak.</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C62828"/>
          </w:tcPr>
          <w:p w:rsidR="00492520" w:rsidRDefault="000447F5">
            <w:pPr>
              <w:jc w:val="center"/>
            </w:pPr>
            <w:r>
              <w:rPr>
                <w:b/>
                <w:color w:val="FFFFFF"/>
                <w:sz w:val="18"/>
              </w:rPr>
              <w:t>Adım</w:t>
            </w:r>
          </w:p>
        </w:tc>
        <w:tc>
          <w:tcPr>
            <w:tcW w:w="3213" w:type="dxa"/>
            <w:shd w:val="clear" w:color="auto" w:fill="C62828"/>
          </w:tcPr>
          <w:p w:rsidR="00492520" w:rsidRDefault="000447F5">
            <w:pPr>
              <w:jc w:val="center"/>
            </w:pPr>
            <w:r>
              <w:rPr>
                <w:b/>
                <w:color w:val="FFFFFF"/>
                <w:sz w:val="18"/>
              </w:rPr>
              <w:t>İşlem</w:t>
            </w:r>
          </w:p>
        </w:tc>
        <w:tc>
          <w:tcPr>
            <w:tcW w:w="3213" w:type="dxa"/>
            <w:shd w:val="clear" w:color="auto" w:fill="C62828"/>
          </w:tcPr>
          <w:p w:rsidR="00492520" w:rsidRDefault="000447F5">
            <w:pPr>
              <w:jc w:val="center"/>
            </w:pPr>
            <w:r>
              <w:rPr>
                <w:b/>
                <w:color w:val="FFFFFF"/>
                <w:sz w:val="18"/>
              </w:rPr>
              <w:t>Beklenen Sonuç</w:t>
            </w:r>
          </w:p>
        </w:tc>
      </w:tr>
      <w:tr w:rsidR="00492520">
        <w:trPr>
          <w:jc w:val="center"/>
        </w:trPr>
        <w:tc>
          <w:tcPr>
            <w:tcW w:w="3213" w:type="dxa"/>
          </w:tcPr>
          <w:p w:rsidR="00492520" w:rsidRDefault="000447F5">
            <w:r>
              <w:rPr>
                <w:sz w:val="18"/>
              </w:rPr>
              <w:t>1. Tanim</w:t>
            </w:r>
          </w:p>
        </w:tc>
        <w:tc>
          <w:tcPr>
            <w:tcW w:w="3213" w:type="dxa"/>
          </w:tcPr>
          <w:p w:rsidR="00492520" w:rsidRDefault="000447F5">
            <w:r>
              <w:rPr>
                <w:sz w:val="18"/>
              </w:rPr>
              <w:t>Siniflandirma problemini tanimlayin</w:t>
            </w:r>
          </w:p>
        </w:tc>
        <w:tc>
          <w:tcPr>
            <w:tcW w:w="3213" w:type="dxa"/>
          </w:tcPr>
          <w:p w:rsidR="00492520" w:rsidRDefault="000447F5">
            <w:r>
              <w:rPr>
                <w:sz w:val="18"/>
              </w:rPr>
              <w:t>Problem tanimi</w:t>
            </w:r>
          </w:p>
        </w:tc>
      </w:tr>
      <w:tr w:rsidR="00492520">
        <w:trPr>
          <w:jc w:val="center"/>
        </w:trPr>
        <w:tc>
          <w:tcPr>
            <w:tcW w:w="3213" w:type="dxa"/>
          </w:tcPr>
          <w:p w:rsidR="00492520" w:rsidRDefault="000447F5">
            <w:r>
              <w:rPr>
                <w:sz w:val="18"/>
              </w:rPr>
              <w:t>2. Ozellik</w:t>
            </w:r>
          </w:p>
        </w:tc>
        <w:tc>
          <w:tcPr>
            <w:tcW w:w="3213" w:type="dxa"/>
          </w:tcPr>
          <w:p w:rsidR="00492520" w:rsidRDefault="000447F5">
            <w:r>
              <w:rPr>
                <w:sz w:val="18"/>
              </w:rPr>
              <w:t>Ozellikleri ve siniflari belirleyin</w:t>
            </w:r>
          </w:p>
        </w:tc>
        <w:tc>
          <w:tcPr>
            <w:tcW w:w="3213" w:type="dxa"/>
          </w:tcPr>
          <w:p w:rsidR="00492520" w:rsidRDefault="000447F5">
            <w:r>
              <w:rPr>
                <w:sz w:val="18"/>
              </w:rPr>
              <w:t>Veri tanimi</w:t>
            </w:r>
          </w:p>
        </w:tc>
      </w:tr>
      <w:tr w:rsidR="00492520">
        <w:trPr>
          <w:jc w:val="center"/>
        </w:trPr>
        <w:tc>
          <w:tcPr>
            <w:tcW w:w="3213" w:type="dxa"/>
          </w:tcPr>
          <w:p w:rsidR="00492520" w:rsidRDefault="000447F5">
            <w:r>
              <w:rPr>
                <w:sz w:val="18"/>
              </w:rPr>
              <w:t>3. Surec</w:t>
            </w:r>
          </w:p>
        </w:tc>
        <w:tc>
          <w:tcPr>
            <w:tcW w:w="3213" w:type="dxa"/>
          </w:tcPr>
          <w:p w:rsidR="00492520" w:rsidRDefault="000447F5">
            <w:r>
              <w:rPr>
                <w:sz w:val="18"/>
              </w:rPr>
              <w:t>Egitim surecini planlaayin</w:t>
            </w:r>
          </w:p>
        </w:tc>
        <w:tc>
          <w:tcPr>
            <w:tcW w:w="3213" w:type="dxa"/>
          </w:tcPr>
          <w:p w:rsidR="00492520" w:rsidRDefault="000447F5">
            <w:r>
              <w:rPr>
                <w:sz w:val="18"/>
              </w:rPr>
              <w:t>Surec tasarimi</w:t>
            </w:r>
          </w:p>
        </w:tc>
      </w:tr>
      <w:tr w:rsidR="00492520">
        <w:trPr>
          <w:jc w:val="center"/>
        </w:trPr>
        <w:tc>
          <w:tcPr>
            <w:tcW w:w="3213" w:type="dxa"/>
          </w:tcPr>
          <w:p w:rsidR="00492520" w:rsidRDefault="000447F5">
            <w:r>
              <w:rPr>
                <w:sz w:val="18"/>
              </w:rPr>
              <w:t>4. Degerlendirme</w:t>
            </w:r>
          </w:p>
        </w:tc>
        <w:tc>
          <w:tcPr>
            <w:tcW w:w="3213" w:type="dxa"/>
          </w:tcPr>
          <w:p w:rsidR="00492520" w:rsidRDefault="000447F5">
            <w:r>
              <w:rPr>
                <w:sz w:val="18"/>
              </w:rPr>
              <w:t>Basari olcutunu belirleyin</w:t>
            </w:r>
          </w:p>
        </w:tc>
        <w:tc>
          <w:tcPr>
            <w:tcW w:w="3213" w:type="dxa"/>
          </w:tcPr>
          <w:p w:rsidR="00492520" w:rsidRDefault="000447F5">
            <w:r>
              <w:rPr>
                <w:sz w:val="18"/>
              </w:rPr>
              <w:t>Metrik secimi</w:t>
            </w:r>
          </w:p>
        </w:tc>
      </w:tr>
      <w:tr w:rsidR="00492520">
        <w:trPr>
          <w:jc w:val="center"/>
        </w:trPr>
        <w:tc>
          <w:tcPr>
            <w:tcW w:w="3213" w:type="dxa"/>
          </w:tcPr>
          <w:p w:rsidR="00492520" w:rsidRDefault="000447F5">
            <w:r>
              <w:rPr>
                <w:sz w:val="18"/>
              </w:rPr>
              <w:t>5. Ornek</w:t>
            </w:r>
          </w:p>
        </w:tc>
        <w:tc>
          <w:tcPr>
            <w:tcW w:w="3213" w:type="dxa"/>
          </w:tcPr>
          <w:p w:rsidR="00492520" w:rsidRDefault="000447F5">
            <w:r>
              <w:rPr>
                <w:sz w:val="18"/>
              </w:rPr>
              <w:t>Gercek hayat ornekleri listeleyin</w:t>
            </w:r>
          </w:p>
        </w:tc>
        <w:tc>
          <w:tcPr>
            <w:tcW w:w="3213" w:type="dxa"/>
          </w:tcPr>
          <w:p w:rsidR="00492520" w:rsidRDefault="000447F5">
            <w:r>
              <w:rPr>
                <w:sz w:val="18"/>
              </w:rPr>
              <w:t>Transfer</w:t>
            </w:r>
          </w:p>
        </w:tc>
      </w:tr>
    </w:tbl>
    <w:p w:rsidR="00492520" w:rsidRDefault="00492520"/>
    <w:p w:rsidR="00492520" w:rsidRDefault="000447F5">
      <w:r>
        <w:rPr>
          <w:b/>
          <w:color w:val="1B2A4A"/>
          <w:sz w:val="20"/>
        </w:rPr>
        <w:t xml:space="preserve">Tamamlanma Kriteri: </w:t>
      </w:r>
      <w:r>
        <w:rPr>
          <w:sz w:val="20"/>
        </w:rPr>
        <w:t>Siniflandirma sureci anlasilmis ve bir proje plani olusturulmus.</w:t>
      </w:r>
    </w:p>
    <w:p w:rsidR="00492520" w:rsidRDefault="000447F5">
      <w:pPr>
        <w:jc w:val="center"/>
      </w:pPr>
      <w:r>
        <w:rPr>
          <w:color w:val="BDBDBD"/>
          <w:sz w:val="12"/>
        </w:rPr>
        <w:t>_____</w:t>
      </w:r>
      <w:r>
        <w:rPr>
          <w:color w:val="BDBDBD"/>
          <w:sz w:val="12"/>
        </w:rPr>
        <w:t>___________________________________________________________________________</w:t>
      </w:r>
    </w:p>
    <w:p w:rsidR="00492520" w:rsidRDefault="000447F5">
      <w:pPr>
        <w:spacing w:before="200"/>
      </w:pPr>
      <w:r>
        <w:rPr>
          <w:b/>
          <w:color w:val="C62828"/>
          <w:sz w:val="24"/>
        </w:rPr>
        <w:t xml:space="preserve">  Canlı Demo: "Siniflandirma Sureci Gosterisi"</w:t>
      </w:r>
    </w:p>
    <w:p w:rsidR="00492520" w:rsidRDefault="000447F5">
      <w:r>
        <w:rPr>
          <w:b/>
          <w:color w:val="1B2A4A"/>
          <w:sz w:val="20"/>
        </w:rPr>
        <w:t xml:space="preserve">Eğitmenin Gösterdiği: </w:t>
      </w:r>
      <w:r>
        <w:rPr>
          <w:sz w:val="20"/>
        </w:rPr>
        <w:t>Iris ornegi uzerinde siniflandirma surecini anlatir.</w:t>
      </w:r>
    </w:p>
    <w:p w:rsidR="00492520" w:rsidRDefault="000447F5">
      <w:r>
        <w:rPr>
          <w:b/>
          <w:color w:val="1B2A4A"/>
          <w:sz w:val="20"/>
        </w:rPr>
        <w:t xml:space="preserve">Öğrencinin Tekrarladığı: </w:t>
      </w:r>
      <w:r>
        <w:rPr>
          <w:sz w:val="20"/>
        </w:rPr>
        <w:t>Kendi siniflandirma projesi plani</w:t>
      </w:r>
      <w:r>
        <w:rPr>
          <w:sz w:val="20"/>
        </w:rPr>
        <w:t>ni olusturur.</w:t>
      </w:r>
    </w:p>
    <w:p w:rsidR="00492520" w:rsidRDefault="000447F5">
      <w:r>
        <w:rPr>
          <w:b/>
          <w:color w:val="1B2A4A"/>
          <w:sz w:val="20"/>
        </w:rPr>
        <w:t xml:space="preserve">Dikkat Noktaları: </w:t>
      </w:r>
      <w:r>
        <w:rPr>
          <w:sz w:val="20"/>
        </w:rPr>
        <w:t>Once veriyi anla, sonra model sec!</w:t>
      </w:r>
    </w:p>
    <w:p w:rsidR="00492520" w:rsidRDefault="000447F5">
      <w:pPr>
        <w:jc w:val="center"/>
      </w:pPr>
      <w:r>
        <w:rPr>
          <w:color w:val="BDBDBD"/>
          <w:sz w:val="12"/>
        </w:rPr>
        <w:t>________________________________________________________________________________</w:t>
      </w:r>
    </w:p>
    <w:p w:rsidR="00492520" w:rsidRDefault="000447F5">
      <w:pPr>
        <w:spacing w:before="200"/>
      </w:pPr>
      <w:r>
        <w:rPr>
          <w:b/>
          <w:color w:val="C62828"/>
          <w:sz w:val="24"/>
        </w:rPr>
        <w:t xml:space="preserve">  Pratik Alıştırmalar</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C62828"/>
          </w:tcPr>
          <w:p w:rsidR="00492520" w:rsidRDefault="000447F5">
            <w:pPr>
              <w:jc w:val="center"/>
            </w:pPr>
            <w:r>
              <w:rPr>
                <w:b/>
                <w:color w:val="FFFFFF"/>
                <w:sz w:val="18"/>
              </w:rPr>
              <w:t>No</w:t>
            </w:r>
          </w:p>
        </w:tc>
        <w:tc>
          <w:tcPr>
            <w:tcW w:w="3213" w:type="dxa"/>
            <w:shd w:val="clear" w:color="auto" w:fill="C62828"/>
          </w:tcPr>
          <w:p w:rsidR="00492520" w:rsidRDefault="000447F5">
            <w:pPr>
              <w:jc w:val="center"/>
            </w:pPr>
            <w:r>
              <w:rPr>
                <w:b/>
                <w:color w:val="FFFFFF"/>
                <w:sz w:val="18"/>
              </w:rPr>
              <w:t>Zorluk</w:t>
            </w:r>
          </w:p>
        </w:tc>
        <w:tc>
          <w:tcPr>
            <w:tcW w:w="3213" w:type="dxa"/>
            <w:shd w:val="clear" w:color="auto" w:fill="C62828"/>
          </w:tcPr>
          <w:p w:rsidR="00492520" w:rsidRDefault="000447F5">
            <w:pPr>
              <w:jc w:val="center"/>
            </w:pPr>
            <w:r>
              <w:rPr>
                <w:b/>
                <w:color w:val="FFFFFF"/>
                <w:sz w:val="18"/>
              </w:rPr>
              <w:t>Görev</w:t>
            </w:r>
          </w:p>
        </w:tc>
      </w:tr>
      <w:tr w:rsidR="00492520">
        <w:trPr>
          <w:jc w:val="center"/>
        </w:trPr>
        <w:tc>
          <w:tcPr>
            <w:tcW w:w="3213" w:type="dxa"/>
          </w:tcPr>
          <w:p w:rsidR="00492520" w:rsidRDefault="000447F5">
            <w:r>
              <w:rPr>
                <w:sz w:val="18"/>
              </w:rPr>
              <w:t>1</w:t>
            </w:r>
          </w:p>
        </w:tc>
        <w:tc>
          <w:tcPr>
            <w:tcW w:w="3213" w:type="dxa"/>
          </w:tcPr>
          <w:p w:rsidR="00492520" w:rsidRDefault="000447F5">
            <w:r>
              <w:rPr>
                <w:sz w:val="18"/>
              </w:rPr>
              <w:t>Baslangic</w:t>
            </w:r>
          </w:p>
        </w:tc>
        <w:tc>
          <w:tcPr>
            <w:tcW w:w="3213" w:type="dxa"/>
          </w:tcPr>
          <w:p w:rsidR="00492520" w:rsidRDefault="000447F5">
            <w:r>
              <w:rPr>
                <w:sz w:val="18"/>
              </w:rPr>
              <w:t>5 siniflandirma ornegi yazin</w:t>
            </w:r>
          </w:p>
        </w:tc>
      </w:tr>
      <w:tr w:rsidR="00492520">
        <w:trPr>
          <w:jc w:val="center"/>
        </w:trPr>
        <w:tc>
          <w:tcPr>
            <w:tcW w:w="3213" w:type="dxa"/>
          </w:tcPr>
          <w:p w:rsidR="00492520" w:rsidRDefault="000447F5">
            <w:r>
              <w:rPr>
                <w:sz w:val="18"/>
              </w:rPr>
              <w:t>2</w:t>
            </w:r>
          </w:p>
        </w:tc>
        <w:tc>
          <w:tcPr>
            <w:tcW w:w="3213" w:type="dxa"/>
          </w:tcPr>
          <w:p w:rsidR="00492520" w:rsidRDefault="000447F5">
            <w:r>
              <w:rPr>
                <w:sz w:val="18"/>
              </w:rPr>
              <w:t>Orta</w:t>
            </w:r>
          </w:p>
        </w:tc>
        <w:tc>
          <w:tcPr>
            <w:tcW w:w="3213" w:type="dxa"/>
          </w:tcPr>
          <w:p w:rsidR="00492520" w:rsidRDefault="000447F5">
            <w:r>
              <w:rPr>
                <w:sz w:val="18"/>
              </w:rPr>
              <w:t xml:space="preserve">Bir problem icin </w:t>
            </w:r>
            <w:r>
              <w:rPr>
                <w:sz w:val="18"/>
              </w:rPr>
              <w:t>ozellik-sinif tablosu olusturun</w:t>
            </w:r>
          </w:p>
        </w:tc>
      </w:tr>
      <w:tr w:rsidR="00492520">
        <w:trPr>
          <w:jc w:val="center"/>
        </w:trPr>
        <w:tc>
          <w:tcPr>
            <w:tcW w:w="3213" w:type="dxa"/>
          </w:tcPr>
          <w:p w:rsidR="00492520" w:rsidRDefault="000447F5">
            <w:r>
              <w:rPr>
                <w:sz w:val="18"/>
              </w:rPr>
              <w:t>3</w:t>
            </w:r>
          </w:p>
        </w:tc>
        <w:tc>
          <w:tcPr>
            <w:tcW w:w="3213" w:type="dxa"/>
          </w:tcPr>
          <w:p w:rsidR="00492520" w:rsidRDefault="000447F5">
            <w:r>
              <w:rPr>
                <w:sz w:val="18"/>
              </w:rPr>
              <w:t>Ileri</w:t>
            </w:r>
          </w:p>
        </w:tc>
        <w:tc>
          <w:tcPr>
            <w:tcW w:w="3213" w:type="dxa"/>
          </w:tcPr>
          <w:p w:rsidR="00492520" w:rsidRDefault="000447F5">
            <w:r>
              <w:rPr>
                <w:sz w:val="18"/>
              </w:rPr>
              <w:t>Tam siniflandirma sureci (7 adim) dokumanini hazirlaayin</w:t>
            </w:r>
          </w:p>
        </w:tc>
      </w:tr>
    </w:tbl>
    <w:p w:rsidR="00492520" w:rsidRDefault="00492520"/>
    <w:p w:rsidR="00492520" w:rsidRDefault="000447F5">
      <w:pPr>
        <w:jc w:val="center"/>
      </w:pPr>
      <w:r>
        <w:rPr>
          <w:color w:val="BDBDBD"/>
          <w:sz w:val="12"/>
        </w:rPr>
        <w:t>________________________________________________________________________________</w:t>
      </w:r>
    </w:p>
    <w:p w:rsidR="00492520" w:rsidRDefault="000447F5">
      <w:pPr>
        <w:spacing w:before="200"/>
      </w:pPr>
      <w:r>
        <w:rPr>
          <w:b/>
          <w:color w:val="C62828"/>
          <w:sz w:val="24"/>
        </w:rPr>
        <w:t xml:space="preserve">  Vaka Çalışması: "Yanlis Problem Tanimi"</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C62828"/>
              <w:left w:val="single" w:sz="8" w:space="0" w:color="C62828"/>
              <w:bottom w:val="single" w:sz="8" w:space="0" w:color="C62828"/>
              <w:right w:val="single" w:sz="8" w:space="0" w:color="C62828"/>
            </w:tcBorders>
            <w:shd w:val="clear" w:color="auto" w:fill="FFF3E0"/>
          </w:tcPr>
          <w:p w:rsidR="00492520" w:rsidRDefault="000447F5">
            <w:r>
              <w:rPr>
                <w:sz w:val="20"/>
              </w:rPr>
              <w:t xml:space="preserve">Ekip ev fiyat tahimini </w:t>
            </w:r>
            <w:r>
              <w:rPr>
                <w:sz w:val="20"/>
              </w:rPr>
              <w:t>siniflandirma olarak modelledi (ucuz/orta/pahali). Sonuclar cok kotuu. Neden?</w:t>
            </w:r>
          </w:p>
        </w:tc>
      </w:tr>
    </w:tbl>
    <w:p w:rsidR="00492520" w:rsidRDefault="00492520"/>
    <w:p w:rsidR="00492520" w:rsidRDefault="000447F5">
      <w:r>
        <w:rPr>
          <w:b/>
          <w:color w:val="1B2A4A"/>
          <w:sz w:val="20"/>
        </w:rPr>
        <w:t xml:space="preserve">Beklenen Çıktı: </w:t>
      </w:r>
      <w:r>
        <w:rPr>
          <w:sz w:val="20"/>
        </w:rPr>
        <w:t>Problem turu hatasi: Ev fiyati surekli bir deger, regresyon problemi olmali. Siniflandirma degil regresyon kullanilmali.</w:t>
      </w:r>
    </w:p>
    <w:p w:rsidR="00492520" w:rsidRDefault="000447F5">
      <w:pPr>
        <w:jc w:val="center"/>
      </w:pPr>
      <w:r>
        <w:rPr>
          <w:color w:val="BDBDBD"/>
          <w:sz w:val="12"/>
        </w:rPr>
        <w:t>_______________________________________</w:t>
      </w:r>
      <w:r>
        <w:rPr>
          <w:color w:val="BDBDBD"/>
          <w:sz w:val="12"/>
        </w:rPr>
        <w:t>_________________________________________</w:t>
      </w:r>
    </w:p>
    <w:p w:rsidR="00492520" w:rsidRDefault="000447F5">
      <w:r>
        <w:br w:type="page"/>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492520" w:rsidRDefault="000447F5">
            <w:r>
              <w:rPr>
                <w:b/>
                <w:color w:val="FFFFFF"/>
                <w:sz w:val="28"/>
              </w:rPr>
              <w:lastRenderedPageBreak/>
              <w:t xml:space="preserve">  DERS SONU  |  Özet, Kapanış ve Köprü</w:t>
            </w:r>
          </w:p>
        </w:tc>
      </w:tr>
    </w:tbl>
    <w:p w:rsidR="00492520" w:rsidRDefault="00492520"/>
    <w:p w:rsidR="00492520" w:rsidRDefault="000447F5">
      <w:pPr>
        <w:spacing w:before="200"/>
      </w:pPr>
      <w:r>
        <w:rPr>
          <w:b/>
          <w:color w:val="757575"/>
          <w:sz w:val="24"/>
        </w:rPr>
        <w:t xml:space="preserve">  Özet</w:t>
      </w:r>
    </w:p>
    <w:p w:rsidR="00492520" w:rsidRDefault="000447F5">
      <w:r>
        <w:rPr>
          <w:sz w:val="20"/>
        </w:rPr>
        <w:t>Siniflandirma kavraamini, denetimli ogrenme surecini ve siniflandirma uygulamasi adimlarini ogrendik.</w:t>
      </w:r>
    </w:p>
    <w:p w:rsidR="00492520" w:rsidRDefault="000447F5">
      <w:pPr>
        <w:spacing w:before="200"/>
      </w:pPr>
      <w:r>
        <w:rPr>
          <w:b/>
          <w:color w:val="757575"/>
          <w:sz w:val="24"/>
        </w:rPr>
        <w:t xml:space="preserve">  Anahtar Kavramlar</w:t>
      </w:r>
    </w:p>
    <w:tbl>
      <w:tblPr>
        <w:tblStyle w:val="TabloKlavuzu"/>
        <w:tblW w:w="0" w:type="auto"/>
        <w:jc w:val="center"/>
        <w:tblLook w:val="04A0" w:firstRow="1" w:lastRow="0" w:firstColumn="1" w:lastColumn="0" w:noHBand="0" w:noVBand="1"/>
      </w:tblPr>
      <w:tblGrid>
        <w:gridCol w:w="4819"/>
        <w:gridCol w:w="4819"/>
      </w:tblGrid>
      <w:tr w:rsidR="00492520">
        <w:trPr>
          <w:jc w:val="center"/>
        </w:trPr>
        <w:tc>
          <w:tcPr>
            <w:tcW w:w="4819" w:type="dxa"/>
            <w:shd w:val="clear" w:color="auto" w:fill="F5F5F5"/>
          </w:tcPr>
          <w:p w:rsidR="00492520" w:rsidRDefault="000447F5">
            <w:r>
              <w:rPr>
                <w:b/>
                <w:color w:val="1B2A4A"/>
                <w:sz w:val="20"/>
              </w:rPr>
              <w:t xml:space="preserve">  Siniflandirma</w:t>
            </w:r>
          </w:p>
        </w:tc>
        <w:tc>
          <w:tcPr>
            <w:tcW w:w="4819" w:type="dxa"/>
            <w:shd w:val="clear" w:color="auto" w:fill="F5F5F5"/>
          </w:tcPr>
          <w:p w:rsidR="00492520" w:rsidRDefault="000447F5">
            <w:r>
              <w:rPr>
                <w:b/>
                <w:color w:val="1B2A4A"/>
                <w:sz w:val="20"/>
              </w:rPr>
              <w:t xml:space="preserve">  Denetimli Ogrenme</w:t>
            </w:r>
          </w:p>
        </w:tc>
      </w:tr>
      <w:tr w:rsidR="00492520">
        <w:trPr>
          <w:jc w:val="center"/>
        </w:trPr>
        <w:tc>
          <w:tcPr>
            <w:tcW w:w="4819" w:type="dxa"/>
            <w:shd w:val="clear" w:color="auto" w:fill="F5F5F5"/>
          </w:tcPr>
          <w:p w:rsidR="00492520" w:rsidRDefault="000447F5">
            <w:r>
              <w:rPr>
                <w:b/>
                <w:color w:val="1B2A4A"/>
                <w:sz w:val="20"/>
              </w:rPr>
              <w:t xml:space="preserve">  Model</w:t>
            </w:r>
          </w:p>
        </w:tc>
        <w:tc>
          <w:tcPr>
            <w:tcW w:w="4819" w:type="dxa"/>
            <w:shd w:val="clear" w:color="auto" w:fill="F5F5F5"/>
          </w:tcPr>
          <w:p w:rsidR="00492520" w:rsidRDefault="000447F5">
            <w:r>
              <w:rPr>
                <w:b/>
                <w:color w:val="1B2A4A"/>
                <w:sz w:val="20"/>
              </w:rPr>
              <w:t xml:space="preserve">  Egitim</w:t>
            </w:r>
          </w:p>
        </w:tc>
      </w:tr>
      <w:tr w:rsidR="00492520">
        <w:trPr>
          <w:jc w:val="center"/>
        </w:trPr>
        <w:tc>
          <w:tcPr>
            <w:tcW w:w="4819" w:type="dxa"/>
            <w:shd w:val="clear" w:color="auto" w:fill="F5F5F5"/>
          </w:tcPr>
          <w:p w:rsidR="00492520" w:rsidRDefault="000447F5">
            <w:r>
              <w:rPr>
                <w:b/>
                <w:color w:val="1B2A4A"/>
                <w:sz w:val="20"/>
              </w:rPr>
              <w:t xml:space="preserve">  Tahmin</w:t>
            </w:r>
          </w:p>
        </w:tc>
        <w:tc>
          <w:tcPr>
            <w:tcW w:w="4819" w:type="dxa"/>
            <w:shd w:val="clear" w:color="auto" w:fill="F5F5F5"/>
          </w:tcPr>
          <w:p w:rsidR="00492520" w:rsidRDefault="000447F5">
            <w:r>
              <w:rPr>
                <w:b/>
                <w:color w:val="1B2A4A"/>
                <w:sz w:val="20"/>
              </w:rPr>
              <w:t xml:space="preserve">  Overfitting</w:t>
            </w:r>
          </w:p>
        </w:tc>
      </w:tr>
      <w:tr w:rsidR="00492520">
        <w:trPr>
          <w:jc w:val="center"/>
        </w:trPr>
        <w:tc>
          <w:tcPr>
            <w:tcW w:w="4819" w:type="dxa"/>
            <w:shd w:val="clear" w:color="auto" w:fill="F5F5F5"/>
          </w:tcPr>
          <w:p w:rsidR="00492520" w:rsidRDefault="000447F5">
            <w:r>
              <w:rPr>
                <w:b/>
                <w:color w:val="1B2A4A"/>
                <w:sz w:val="20"/>
              </w:rPr>
              <w:t xml:space="preserve">  Feature</w:t>
            </w:r>
          </w:p>
        </w:tc>
        <w:tc>
          <w:tcPr>
            <w:tcW w:w="4819" w:type="dxa"/>
            <w:shd w:val="clear" w:color="auto" w:fill="F5F5F5"/>
          </w:tcPr>
          <w:p w:rsidR="00492520" w:rsidRDefault="000447F5">
            <w:r>
              <w:rPr>
                <w:b/>
                <w:color w:val="1B2A4A"/>
                <w:sz w:val="20"/>
              </w:rPr>
              <w:t xml:space="preserve">  Label</w:t>
            </w:r>
          </w:p>
        </w:tc>
      </w:tr>
    </w:tbl>
    <w:p w:rsidR="00492520" w:rsidRDefault="00492520"/>
    <w:p w:rsidR="00492520" w:rsidRDefault="000447F5">
      <w:pPr>
        <w:spacing w:before="200"/>
      </w:pPr>
      <w:r>
        <w:rPr>
          <w:b/>
          <w:color w:val="757575"/>
          <w:sz w:val="24"/>
        </w:rPr>
        <w:t xml:space="preserve">  Bir Sonraki Dersle Köprü</w:t>
      </w:r>
    </w:p>
    <w:p w:rsidR="00492520" w:rsidRDefault="000447F5">
      <w:r>
        <w:rPr>
          <w:sz w:val="20"/>
        </w:rPr>
        <w:t>Siniflandirma temellerini ogrendik; bir sonraki derste ilk algoritmamiz KNN e geciyoruz!</w:t>
      </w:r>
    </w:p>
    <w:p w:rsidR="00492520" w:rsidRDefault="000447F5">
      <w:pPr>
        <w:spacing w:before="200"/>
      </w:pPr>
      <w:r>
        <w:rPr>
          <w:b/>
          <w:color w:val="757575"/>
          <w:sz w:val="24"/>
        </w:rPr>
        <w:t xml:space="preserve">  Ev Ödevi / Hazırlık</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555555"/>
              <w:left w:val="single" w:sz="8" w:space="0" w:color="555555"/>
              <w:bottom w:val="single" w:sz="8" w:space="0" w:color="555555"/>
              <w:right w:val="single" w:sz="8" w:space="0" w:color="555555"/>
            </w:tcBorders>
            <w:shd w:val="clear" w:color="auto" w:fill="F5F5F5"/>
          </w:tcPr>
          <w:p w:rsidR="00492520" w:rsidRDefault="000447F5">
            <w:r>
              <w:rPr>
                <w:sz w:val="20"/>
              </w:rPr>
              <w:t xml:space="preserve">Gorev: 3 gercek hayat siniflandirma problemi icin </w:t>
            </w:r>
            <w:r>
              <w:rPr>
                <w:sz w:val="20"/>
              </w:rPr>
              <w:t>ozellik-sinif tablosu hazirlaayin.</w:t>
            </w:r>
            <w:r>
              <w:rPr>
                <w:sz w:val="20"/>
              </w:rPr>
              <w:br/>
              <w:t>Teslim: Sonraki ders.</w:t>
            </w:r>
            <w:r>
              <w:rPr>
                <w:sz w:val="20"/>
              </w:rPr>
              <w:br/>
              <w:t>Kriter: Her problem icin en az 4 ozellik ve 2+ sinif belirlenmis olmali.</w:t>
            </w:r>
          </w:p>
        </w:tc>
      </w:tr>
    </w:tbl>
    <w:p w:rsidR="00492520" w:rsidRDefault="00492520"/>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492520" w:rsidRDefault="000447F5">
            <w:r>
              <w:rPr>
                <w:b/>
                <w:color w:val="FFFFFF"/>
                <w:sz w:val="28"/>
              </w:rPr>
              <w:t xml:space="preserve">  NOTLAR  |  Öğretmen Notları</w:t>
            </w:r>
          </w:p>
        </w:tc>
      </w:tr>
    </w:tbl>
    <w:p w:rsidR="00492520" w:rsidRDefault="00492520"/>
    <w:p w:rsidR="00492520" w:rsidRDefault="000447F5">
      <w:pPr>
        <w:spacing w:before="200"/>
      </w:pPr>
      <w:r>
        <w:rPr>
          <w:b/>
          <w:color w:val="1B2A4A"/>
          <w:sz w:val="24"/>
        </w:rPr>
        <w:t xml:space="preserve">  Dersten Ö</w:t>
      </w:r>
      <w:r>
        <w:rPr>
          <w:b/>
          <w:color w:val="1B2A4A"/>
          <w:sz w:val="24"/>
        </w:rPr>
        <w:t>nce Yapılacaklar</w:t>
      </w:r>
    </w:p>
    <w:p w:rsidR="00492520" w:rsidRDefault="000447F5">
      <w:pPr>
        <w:pStyle w:val="ListeMaddemi"/>
      </w:pPr>
      <w:r>
        <w:rPr>
          <w:sz w:val="20"/>
        </w:rPr>
        <w:t>Siniflandirma orneklerini hazirlaayin.</w:t>
      </w:r>
    </w:p>
    <w:p w:rsidR="00492520" w:rsidRDefault="000447F5">
      <w:pPr>
        <w:pStyle w:val="ListeMaddemi"/>
      </w:pPr>
      <w:r>
        <w:rPr>
          <w:sz w:val="20"/>
        </w:rPr>
        <w:t>Denetimli ogrenme akis semasini tahtaya cizin.</w:t>
      </w:r>
    </w:p>
    <w:p w:rsidR="00492520" w:rsidRDefault="000447F5">
      <w:pPr>
        <w:pStyle w:val="ListeMaddemi"/>
      </w:pPr>
      <w:r>
        <w:rPr>
          <w:sz w:val="20"/>
        </w:rPr>
        <w:t>Gercek hayat vaka calismalari hazirlaayin.</w:t>
      </w:r>
    </w:p>
    <w:p w:rsidR="00492520" w:rsidRDefault="000447F5">
      <w:pPr>
        <w:spacing w:before="200"/>
      </w:pPr>
      <w:r>
        <w:rPr>
          <w:b/>
          <w:color w:val="1B2A4A"/>
          <w:sz w:val="24"/>
        </w:rPr>
        <w:t xml:space="preserve">  Olası Zorluklar ve Çözümler</w:t>
      </w:r>
    </w:p>
    <w:tbl>
      <w:tblPr>
        <w:tblStyle w:val="TabloKlavuzu"/>
        <w:tblW w:w="0" w:type="auto"/>
        <w:jc w:val="center"/>
        <w:tblLook w:val="04A0" w:firstRow="1" w:lastRow="0" w:firstColumn="1" w:lastColumn="0" w:noHBand="0" w:noVBand="1"/>
      </w:tblPr>
      <w:tblGrid>
        <w:gridCol w:w="4819"/>
        <w:gridCol w:w="4819"/>
      </w:tblGrid>
      <w:tr w:rsidR="00492520">
        <w:trPr>
          <w:jc w:val="center"/>
        </w:trPr>
        <w:tc>
          <w:tcPr>
            <w:tcW w:w="4819" w:type="dxa"/>
            <w:shd w:val="clear" w:color="auto" w:fill="1B2A4A"/>
          </w:tcPr>
          <w:p w:rsidR="00492520" w:rsidRDefault="000447F5">
            <w:pPr>
              <w:jc w:val="center"/>
            </w:pPr>
            <w:r>
              <w:rPr>
                <w:b/>
                <w:color w:val="FFFFFF"/>
                <w:sz w:val="18"/>
              </w:rPr>
              <w:t>Zorluk</w:t>
            </w:r>
          </w:p>
        </w:tc>
        <w:tc>
          <w:tcPr>
            <w:tcW w:w="4819" w:type="dxa"/>
            <w:shd w:val="clear" w:color="auto" w:fill="1B2A4A"/>
          </w:tcPr>
          <w:p w:rsidR="00492520" w:rsidRDefault="000447F5">
            <w:pPr>
              <w:jc w:val="center"/>
            </w:pPr>
            <w:r>
              <w:rPr>
                <w:b/>
                <w:color w:val="FFFFFF"/>
                <w:sz w:val="18"/>
              </w:rPr>
              <w:t>Çözüm</w:t>
            </w:r>
          </w:p>
        </w:tc>
      </w:tr>
      <w:tr w:rsidR="00492520">
        <w:trPr>
          <w:jc w:val="center"/>
        </w:trPr>
        <w:tc>
          <w:tcPr>
            <w:tcW w:w="4819" w:type="dxa"/>
          </w:tcPr>
          <w:p w:rsidR="00492520" w:rsidRDefault="000447F5">
            <w:r>
              <w:rPr>
                <w:sz w:val="18"/>
              </w:rPr>
              <w:t>Kavramlar soyut</w:t>
            </w:r>
          </w:p>
        </w:tc>
        <w:tc>
          <w:tcPr>
            <w:tcW w:w="4819" w:type="dxa"/>
          </w:tcPr>
          <w:p w:rsidR="00492520" w:rsidRDefault="000447F5">
            <w:r>
              <w:rPr>
                <w:sz w:val="18"/>
              </w:rPr>
              <w:t>Bol gorsel ve gercek hayat ornekleri kullanin</w:t>
            </w:r>
          </w:p>
        </w:tc>
      </w:tr>
      <w:tr w:rsidR="00492520">
        <w:trPr>
          <w:jc w:val="center"/>
        </w:trPr>
        <w:tc>
          <w:tcPr>
            <w:tcW w:w="4819" w:type="dxa"/>
          </w:tcPr>
          <w:p w:rsidR="00492520" w:rsidRDefault="000447F5">
            <w:r>
              <w:rPr>
                <w:sz w:val="18"/>
              </w:rPr>
              <w:t>Siniflandirma/Regresyon karisiyor</w:t>
            </w:r>
          </w:p>
        </w:tc>
        <w:tc>
          <w:tcPr>
            <w:tcW w:w="4819" w:type="dxa"/>
          </w:tcPr>
          <w:p w:rsidR="00492520" w:rsidRDefault="000447F5">
            <w:r>
              <w:rPr>
                <w:sz w:val="18"/>
              </w:rPr>
              <w:t>Karsilastirma tablosu ile netlesstirin</w:t>
            </w:r>
          </w:p>
        </w:tc>
      </w:tr>
      <w:tr w:rsidR="00492520">
        <w:trPr>
          <w:jc w:val="center"/>
        </w:trPr>
        <w:tc>
          <w:tcPr>
            <w:tcW w:w="4819" w:type="dxa"/>
          </w:tcPr>
          <w:p w:rsidR="00492520" w:rsidRDefault="000447F5">
            <w:r>
              <w:rPr>
                <w:sz w:val="18"/>
              </w:rPr>
              <w:t>Overfitting anlasilmiyor</w:t>
            </w:r>
          </w:p>
        </w:tc>
        <w:tc>
          <w:tcPr>
            <w:tcW w:w="4819" w:type="dxa"/>
          </w:tcPr>
          <w:p w:rsidR="00492520" w:rsidRDefault="000447F5">
            <w:r>
              <w:rPr>
                <w:sz w:val="18"/>
              </w:rPr>
              <w:t>Sinav ezbeeri benzetmesi kullanin</w:t>
            </w:r>
          </w:p>
        </w:tc>
      </w:tr>
    </w:tbl>
    <w:p w:rsidR="00492520" w:rsidRDefault="00492520"/>
    <w:p w:rsidR="00492520" w:rsidRDefault="000447F5">
      <w:r>
        <w:rPr>
          <w:b/>
          <w:color w:val="1B2A4A"/>
          <w:sz w:val="20"/>
        </w:rPr>
        <w:t xml:space="preserve">Zaman Yönetimi: </w:t>
      </w:r>
      <w:r>
        <w:rPr>
          <w:sz w:val="20"/>
        </w:rPr>
        <w:t>Teori %50, Uygulama %50.</w:t>
      </w:r>
    </w:p>
    <w:p w:rsidR="00492520" w:rsidRDefault="000447F5">
      <w:pPr>
        <w:spacing w:before="200"/>
      </w:pPr>
      <w:r>
        <w:rPr>
          <w:b/>
          <w:color w:val="1B2A4A"/>
          <w:sz w:val="24"/>
        </w:rPr>
        <w:t xml:space="preserve">  Alternatif Plan (B Planı)</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F9A825"/>
              <w:left w:val="single" w:sz="8" w:space="0" w:color="F9A825"/>
              <w:bottom w:val="single" w:sz="8" w:space="0" w:color="F9A825"/>
              <w:right w:val="single" w:sz="8" w:space="0" w:color="F9A825"/>
            </w:tcBorders>
            <w:shd w:val="clear" w:color="auto" w:fill="FFF8E1"/>
          </w:tcPr>
          <w:p w:rsidR="00492520" w:rsidRDefault="000447F5">
            <w:r>
              <w:rPr>
                <w:sz w:val="20"/>
              </w:rPr>
              <w:t xml:space="preserve">Kavramlar anlasilmadiiysa daha fazla gorsel ve </w:t>
            </w:r>
            <w:r>
              <w:rPr>
                <w:sz w:val="20"/>
              </w:rPr>
              <w:t>interaktif ornek kullanin.</w:t>
            </w:r>
          </w:p>
        </w:tc>
      </w:tr>
    </w:tbl>
    <w:p w:rsidR="00492520" w:rsidRDefault="00492520"/>
    <w:p w:rsidR="00492520" w:rsidRDefault="000447F5">
      <w:r>
        <w:br w:type="page"/>
      </w:r>
    </w:p>
    <w:p w:rsidR="00492520" w:rsidRDefault="000447F5">
      <w:pPr>
        <w:jc w:val="center"/>
      </w:pPr>
      <w:r>
        <w:rPr>
          <w:b/>
          <w:color w:val="1B2A4A"/>
          <w:sz w:val="36"/>
        </w:rPr>
        <w:lastRenderedPageBreak/>
        <w:t>━━━  11. SAAT  ━━━</w:t>
      </w:r>
    </w:p>
    <w:p w:rsidR="00492520" w:rsidRDefault="000447F5">
      <w:pPr>
        <w:jc w:val="center"/>
      </w:pPr>
      <w:r>
        <w:rPr>
          <w:color w:val="2C6FAD"/>
          <w:sz w:val="32"/>
        </w:rPr>
        <w:t>K-En Yakin Komsu (KNN) Algoritmasi</w:t>
      </w:r>
    </w:p>
    <w:p w:rsidR="00492520" w:rsidRDefault="00492520"/>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492520" w:rsidRDefault="000447F5">
            <w:r>
              <w:rPr>
                <w:b/>
                <w:color w:val="FFFFFF"/>
                <w:sz w:val="28"/>
              </w:rPr>
              <w:t xml:space="preserve">  KAZANIMLAR  |  Öğrenme Kazanımları</w:t>
            </w:r>
          </w:p>
        </w:tc>
      </w:tr>
    </w:tbl>
    <w:p w:rsidR="00492520" w:rsidRDefault="00492520"/>
    <w:p w:rsidR="00492520" w:rsidRDefault="000447F5">
      <w:r>
        <w:rPr>
          <w:b/>
          <w:color w:val="1B2A4A"/>
          <w:sz w:val="20"/>
        </w:rPr>
        <w:t xml:space="preserve">Genel Kazanım: </w:t>
      </w:r>
      <w:r>
        <w:rPr>
          <w:sz w:val="20"/>
        </w:rPr>
        <w:t>KNN algoritmasinin calisma mantigini anlar ve uygular.</w:t>
      </w:r>
    </w:p>
    <w:p w:rsidR="00492520" w:rsidRDefault="00492520"/>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1B2A4A"/>
          </w:tcPr>
          <w:p w:rsidR="00492520" w:rsidRDefault="000447F5">
            <w:pPr>
              <w:jc w:val="center"/>
            </w:pPr>
            <w:r>
              <w:rPr>
                <w:b/>
                <w:color w:val="FFFFFF"/>
                <w:sz w:val="18"/>
              </w:rPr>
              <w:t>Kod</w:t>
            </w:r>
          </w:p>
        </w:tc>
        <w:tc>
          <w:tcPr>
            <w:tcW w:w="3213" w:type="dxa"/>
            <w:shd w:val="clear" w:color="auto" w:fill="1B2A4A"/>
          </w:tcPr>
          <w:p w:rsidR="00492520" w:rsidRDefault="000447F5">
            <w:pPr>
              <w:jc w:val="center"/>
            </w:pPr>
            <w:r>
              <w:rPr>
                <w:b/>
                <w:color w:val="FFFFFF"/>
                <w:sz w:val="18"/>
              </w:rPr>
              <w:t>Kazanım</w:t>
            </w:r>
          </w:p>
        </w:tc>
        <w:tc>
          <w:tcPr>
            <w:tcW w:w="3213" w:type="dxa"/>
            <w:shd w:val="clear" w:color="auto" w:fill="1B2A4A"/>
          </w:tcPr>
          <w:p w:rsidR="00492520" w:rsidRDefault="000447F5">
            <w:pPr>
              <w:jc w:val="center"/>
            </w:pPr>
            <w:r>
              <w:rPr>
                <w:b/>
                <w:color w:val="FFFFFF"/>
                <w:sz w:val="18"/>
              </w:rPr>
              <w:t>Bilişsel Düzey</w:t>
            </w:r>
          </w:p>
        </w:tc>
      </w:tr>
      <w:tr w:rsidR="00492520">
        <w:trPr>
          <w:jc w:val="center"/>
        </w:trPr>
        <w:tc>
          <w:tcPr>
            <w:tcW w:w="3213" w:type="dxa"/>
          </w:tcPr>
          <w:p w:rsidR="00492520" w:rsidRDefault="000447F5">
            <w:r>
              <w:rPr>
                <w:sz w:val="18"/>
              </w:rPr>
              <w:t>2.3.7</w:t>
            </w:r>
          </w:p>
        </w:tc>
        <w:tc>
          <w:tcPr>
            <w:tcW w:w="3213" w:type="dxa"/>
          </w:tcPr>
          <w:p w:rsidR="00492520" w:rsidRDefault="000447F5">
            <w:r>
              <w:rPr>
                <w:sz w:val="18"/>
              </w:rPr>
              <w:t xml:space="preserve">KNN algoritmasinin </w:t>
            </w:r>
            <w:r>
              <w:rPr>
                <w:sz w:val="18"/>
              </w:rPr>
              <w:t>teorisini aciklar.</w:t>
            </w:r>
          </w:p>
        </w:tc>
        <w:tc>
          <w:tcPr>
            <w:tcW w:w="3213" w:type="dxa"/>
          </w:tcPr>
          <w:p w:rsidR="00492520" w:rsidRDefault="000447F5">
            <w:r>
              <w:rPr>
                <w:sz w:val="18"/>
              </w:rPr>
              <w:t>Bilgi</w:t>
            </w:r>
          </w:p>
        </w:tc>
      </w:tr>
      <w:tr w:rsidR="00492520">
        <w:trPr>
          <w:jc w:val="center"/>
        </w:trPr>
        <w:tc>
          <w:tcPr>
            <w:tcW w:w="3213" w:type="dxa"/>
          </w:tcPr>
          <w:p w:rsidR="00492520" w:rsidRDefault="000447F5">
            <w:r>
              <w:rPr>
                <w:sz w:val="18"/>
              </w:rPr>
              <w:t>2.3.8</w:t>
            </w:r>
          </w:p>
        </w:tc>
        <w:tc>
          <w:tcPr>
            <w:tcW w:w="3213" w:type="dxa"/>
          </w:tcPr>
          <w:p w:rsidR="00492520" w:rsidRDefault="000447F5">
            <w:r>
              <w:rPr>
                <w:sz w:val="18"/>
              </w:rPr>
              <w:t>KNN algoritmasini Scikit-learn ile uygular.</w:t>
            </w:r>
          </w:p>
        </w:tc>
        <w:tc>
          <w:tcPr>
            <w:tcW w:w="3213" w:type="dxa"/>
          </w:tcPr>
          <w:p w:rsidR="00492520" w:rsidRDefault="000447F5">
            <w:r>
              <w:rPr>
                <w:sz w:val="18"/>
              </w:rPr>
              <w:t>Uygulama</w:t>
            </w:r>
          </w:p>
        </w:tc>
      </w:tr>
      <w:tr w:rsidR="00492520">
        <w:trPr>
          <w:jc w:val="center"/>
        </w:trPr>
        <w:tc>
          <w:tcPr>
            <w:tcW w:w="3213" w:type="dxa"/>
          </w:tcPr>
          <w:p w:rsidR="00492520" w:rsidRDefault="000447F5">
            <w:r>
              <w:rPr>
                <w:sz w:val="18"/>
              </w:rPr>
              <w:t>2.3.9</w:t>
            </w:r>
          </w:p>
        </w:tc>
        <w:tc>
          <w:tcPr>
            <w:tcW w:w="3213" w:type="dxa"/>
          </w:tcPr>
          <w:p w:rsidR="00492520" w:rsidRDefault="000447F5">
            <w:r>
              <w:rPr>
                <w:sz w:val="18"/>
              </w:rPr>
              <w:t>K degerinin model performansina etkisini analiz eder.</w:t>
            </w:r>
          </w:p>
        </w:tc>
        <w:tc>
          <w:tcPr>
            <w:tcW w:w="3213" w:type="dxa"/>
          </w:tcPr>
          <w:p w:rsidR="00492520" w:rsidRDefault="000447F5">
            <w:r>
              <w:rPr>
                <w:sz w:val="18"/>
              </w:rPr>
              <w:t>Analiz</w:t>
            </w:r>
          </w:p>
        </w:tc>
      </w:tr>
    </w:tbl>
    <w:p w:rsidR="00492520" w:rsidRDefault="00492520"/>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492520" w:rsidRDefault="000447F5">
            <w:r>
              <w:rPr>
                <w:b/>
                <w:color w:val="FFFFFF"/>
                <w:sz w:val="28"/>
              </w:rPr>
              <w:t xml:space="preserve">  ÖN BİLGİ  |  Ön Bilgi ve Hazırlık</w:t>
            </w:r>
          </w:p>
        </w:tc>
      </w:tr>
    </w:tbl>
    <w:p w:rsidR="00492520" w:rsidRDefault="00492520"/>
    <w:p w:rsidR="00492520" w:rsidRDefault="000447F5">
      <w:r>
        <w:rPr>
          <w:b/>
          <w:color w:val="1B2A4A"/>
          <w:sz w:val="20"/>
        </w:rPr>
        <w:t xml:space="preserve">Ön Koşul Bilgiler: </w:t>
      </w:r>
      <w:r>
        <w:rPr>
          <w:sz w:val="20"/>
        </w:rPr>
        <w:t xml:space="preserve">Siniflandirma kavrami ve Iris veri setini </w:t>
      </w:r>
      <w:r>
        <w:rPr>
          <w:sz w:val="20"/>
        </w:rPr>
        <w:t>bilmek.</w:t>
      </w:r>
    </w:p>
    <w:p w:rsidR="00492520" w:rsidRDefault="000447F5">
      <w:pPr>
        <w:spacing w:before="200"/>
      </w:pPr>
      <w:r>
        <w:rPr>
          <w:b/>
          <w:color w:val="757575"/>
          <w:sz w:val="24"/>
        </w:rPr>
        <w:t xml:space="preserve">  Öğrencinin Bilmesi Gerekenler</w:t>
      </w:r>
    </w:p>
    <w:p w:rsidR="00492520" w:rsidRDefault="000447F5">
      <w:pPr>
        <w:pStyle w:val="ListeMaddemi"/>
      </w:pPr>
      <w:r>
        <w:rPr>
          <w:sz w:val="20"/>
        </w:rPr>
        <w:t>Siniflandirma surecini.</w:t>
      </w:r>
    </w:p>
    <w:p w:rsidR="00492520" w:rsidRDefault="000447F5">
      <w:pPr>
        <w:pStyle w:val="ListeMaddemi"/>
      </w:pPr>
      <w:r>
        <w:rPr>
          <w:sz w:val="20"/>
        </w:rPr>
        <w:t>Train/Test bolmesini.</w:t>
      </w:r>
    </w:p>
    <w:p w:rsidR="00492520" w:rsidRDefault="000447F5">
      <w:pPr>
        <w:pStyle w:val="ListeMaddemi"/>
      </w:pPr>
      <w:r>
        <w:rPr>
          <w:sz w:val="20"/>
        </w:rPr>
        <w:t>Uzaklik kavramini (Oklid uzakligi).</w:t>
      </w:r>
    </w:p>
    <w:p w:rsidR="00492520" w:rsidRDefault="000447F5">
      <w:pPr>
        <w:spacing w:before="200"/>
      </w:pPr>
      <w:r>
        <w:rPr>
          <w:b/>
          <w:color w:val="757575"/>
          <w:sz w:val="24"/>
        </w:rPr>
        <w:t xml:space="preserve">  Olası Kavram Yanılgıları</w:t>
      </w:r>
    </w:p>
    <w:p w:rsidR="00492520" w:rsidRDefault="000447F5">
      <w:pPr>
        <w:pStyle w:val="ListeMaddemi"/>
      </w:pPr>
      <w:r>
        <w:rPr>
          <w:sz w:val="20"/>
        </w:rPr>
        <w:t>KNN in karmasik bir algoritma oldugu sanilmasi (aslinda en basitlerinden).</w:t>
      </w:r>
    </w:p>
    <w:p w:rsidR="00492520" w:rsidRDefault="000447F5">
      <w:pPr>
        <w:pStyle w:val="ListeMaddemi"/>
      </w:pPr>
      <w:r>
        <w:rPr>
          <w:sz w:val="20"/>
        </w:rPr>
        <w:t xml:space="preserve">K=1 in her zaman en iyi oldugu </w:t>
      </w:r>
      <w:r>
        <w:rPr>
          <w:sz w:val="20"/>
        </w:rPr>
        <w:t>dusuncesi.</w:t>
      </w:r>
    </w:p>
    <w:p w:rsidR="00492520" w:rsidRDefault="000447F5">
      <w:pPr>
        <w:pStyle w:val="ListeMaddemi"/>
      </w:pPr>
      <w:r>
        <w:rPr>
          <w:sz w:val="20"/>
        </w:rPr>
        <w:t>KNN in her problem icin uygun oldugu yanilgisi.</w:t>
      </w:r>
    </w:p>
    <w:p w:rsidR="00492520" w:rsidRDefault="000447F5">
      <w:pPr>
        <w:spacing w:before="200"/>
      </w:pPr>
      <w:r>
        <w:rPr>
          <w:b/>
          <w:color w:val="757575"/>
          <w:sz w:val="24"/>
        </w:rPr>
        <w:t xml:space="preserve">  Hazırlık Materyalleri</w:t>
      </w:r>
    </w:p>
    <w:p w:rsidR="00492520" w:rsidRDefault="000447F5">
      <w:pPr>
        <w:pStyle w:val="ListeMaddemi"/>
      </w:pPr>
      <w:r>
        <w:rPr>
          <w:sz w:val="20"/>
        </w:rPr>
        <w:t>Bilgisayar (Python + Scikit-learn kurulu)</w:t>
      </w:r>
    </w:p>
    <w:p w:rsidR="00492520" w:rsidRDefault="000447F5">
      <w:pPr>
        <w:pStyle w:val="ListeMaddemi"/>
      </w:pPr>
      <w:r>
        <w:rPr>
          <w:sz w:val="20"/>
        </w:rPr>
        <w:t>PyCharm</w:t>
      </w:r>
    </w:p>
    <w:p w:rsidR="00492520" w:rsidRDefault="000447F5">
      <w:pPr>
        <w:pStyle w:val="ListeMaddemi"/>
      </w:pPr>
      <w:r>
        <w:rPr>
          <w:sz w:val="20"/>
        </w:rPr>
        <w:t>Iris veri seti</w:t>
      </w:r>
    </w:p>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2C6FAD"/>
              <w:left w:val="single" w:sz="10" w:space="0" w:color="2C6FAD"/>
              <w:bottom w:val="single" w:sz="10" w:space="0" w:color="2C6FAD"/>
              <w:right w:val="single" w:sz="10" w:space="0" w:color="2C6FAD"/>
            </w:tcBorders>
            <w:shd w:val="clear" w:color="auto" w:fill="2C6FAD"/>
          </w:tcPr>
          <w:p w:rsidR="00492520" w:rsidRDefault="000447F5">
            <w:r>
              <w:rPr>
                <w:b/>
                <w:color w:val="FFFFFF"/>
                <w:sz w:val="28"/>
              </w:rPr>
              <w:t xml:space="preserve">  E1  |  GİRME (ENGAGE)  — </w:t>
            </w:r>
            <w:r>
              <w:rPr>
                <w:b/>
                <w:color w:val="FFFFFF"/>
                <w:sz w:val="28"/>
              </w:rPr>
              <w:t xml:space="preserve"> Dikkat Çekme &amp; Merak Uyandırma</w:t>
            </w:r>
          </w:p>
        </w:tc>
      </w:tr>
    </w:tbl>
    <w:p w:rsidR="00492520" w:rsidRDefault="00492520"/>
    <w:p w:rsidR="00492520" w:rsidRDefault="000447F5">
      <w:r>
        <w:rPr>
          <w:i/>
          <w:color w:val="2C6FAD"/>
          <w:sz w:val="20"/>
        </w:rPr>
        <w:t xml:space="preserve">  Süre: 5 dakika</w:t>
      </w:r>
    </w:p>
    <w:p w:rsidR="00492520" w:rsidRDefault="000447F5">
      <w:r>
        <w:rPr>
          <w:b/>
          <w:color w:val="1B2A4A"/>
          <w:sz w:val="20"/>
        </w:rPr>
        <w:t xml:space="preserve">Dikkat Çekici Soru: </w:t>
      </w:r>
      <w:r>
        <w:rPr>
          <w:sz w:val="20"/>
        </w:rPr>
        <w:t>"Yeni bir mahalleye tasindiniz. Komsulariniz genellikle hangi takimi tutuyor? Siz de muhtemelen o takimi tutuyorsunuzdurr! KNN tam boyle calisir: en yakin komsuulara bak!"</w:t>
      </w:r>
    </w:p>
    <w:p w:rsidR="00492520" w:rsidRDefault="000447F5">
      <w:r>
        <w:rPr>
          <w:b/>
          <w:color w:val="1B2A4A"/>
          <w:sz w:val="20"/>
        </w:rPr>
        <w:t xml:space="preserve">Günlük Hayat Bağlantısı: </w:t>
      </w:r>
      <w:r>
        <w:rPr>
          <w:sz w:val="20"/>
        </w:rPr>
        <w:t>Arkadaslarinizin cogunlugu futbol seviyorsa, siz de muhtemelen futbol seversiniz. KNN ayni mantikla: bir noktanin sinifini en yakin komsularinin sinifina gore belirler.</w:t>
      </w:r>
    </w:p>
    <w:p w:rsidR="00492520" w:rsidRDefault="000447F5">
      <w:pPr>
        <w:spacing w:before="200"/>
      </w:pPr>
      <w:r>
        <w:rPr>
          <w:b/>
          <w:color w:val="2C6FAD"/>
          <w:sz w:val="24"/>
        </w:rPr>
        <w:t xml:space="preserve">  Ön Bilgi Yoklama Soruları</w:t>
      </w:r>
    </w:p>
    <w:p w:rsidR="00492520" w:rsidRDefault="000447F5">
      <w:r>
        <w:rPr>
          <w:b/>
          <w:color w:val="2C6FAD"/>
          <w:sz w:val="20"/>
        </w:rPr>
        <w:lastRenderedPageBreak/>
        <w:t xml:space="preserve">  1. </w:t>
      </w:r>
      <w:r>
        <w:rPr>
          <w:sz w:val="20"/>
        </w:rPr>
        <w:t>KNN ne demektir?</w:t>
      </w:r>
    </w:p>
    <w:p w:rsidR="00492520" w:rsidRDefault="000447F5">
      <w:r>
        <w:rPr>
          <w:b/>
          <w:color w:val="2C6FAD"/>
          <w:sz w:val="20"/>
        </w:rPr>
        <w:t xml:space="preserve">  2. </w:t>
      </w:r>
      <w:r>
        <w:rPr>
          <w:sz w:val="20"/>
        </w:rPr>
        <w:t>K ne an</w:t>
      </w:r>
      <w:r>
        <w:rPr>
          <w:sz w:val="20"/>
        </w:rPr>
        <w:t>lama geliyor?</w:t>
      </w:r>
    </w:p>
    <w:p w:rsidR="00492520" w:rsidRDefault="000447F5">
      <w:r>
        <w:rPr>
          <w:b/>
          <w:color w:val="2C6FAD"/>
          <w:sz w:val="20"/>
        </w:rPr>
        <w:t xml:space="preserve">  3. </w:t>
      </w:r>
      <w:r>
        <w:rPr>
          <w:sz w:val="20"/>
        </w:rPr>
        <w:t>Komsuluk nasil belirlenir?</w:t>
      </w:r>
    </w:p>
    <w:p w:rsidR="00492520" w:rsidRDefault="000447F5">
      <w:pPr>
        <w:spacing w:before="200"/>
      </w:pPr>
      <w:r>
        <w:rPr>
          <w:b/>
          <w:color w:val="2C6FAD"/>
          <w:sz w:val="24"/>
        </w:rPr>
        <w:t xml:space="preserve">  Motivasyon Etkinliği: "KNN Simullasyonu"</w:t>
      </w:r>
    </w:p>
    <w:p w:rsidR="00492520" w:rsidRDefault="000447F5">
      <w:r>
        <w:rPr>
          <w:b/>
          <w:color w:val="1B2A4A"/>
          <w:sz w:val="20"/>
        </w:rPr>
        <w:t xml:space="preserve">Açıklama: </w:t>
      </w:r>
      <w:r>
        <w:rPr>
          <w:sz w:val="20"/>
        </w:rPr>
        <w:t>Kagit uzerinde KNN algoritmasini simule etme.</w:t>
      </w:r>
    </w:p>
    <w:p w:rsidR="00492520" w:rsidRDefault="000447F5">
      <w:r>
        <w:rPr>
          <w:b/>
          <w:color w:val="1B2A4A"/>
          <w:sz w:val="20"/>
        </w:rPr>
        <w:t xml:space="preserve">Yönerge: </w:t>
      </w:r>
      <w:r>
        <w:rPr>
          <w:sz w:val="20"/>
        </w:rPr>
        <w:t>Egitmen tahtaya 2D noktalar (2 sinif) cizerr. Yeni bir nokta eklenir. Ogrenciler K=3 icin en yakin 3 k</w:t>
      </w:r>
      <w:r>
        <w:rPr>
          <w:sz w:val="20"/>
        </w:rPr>
        <w:t>omssuyu bulur ve cogunluk oyu ile sinif belirler.</w:t>
      </w:r>
    </w:p>
    <w:p w:rsidR="00492520" w:rsidRDefault="000447F5">
      <w:pPr>
        <w:spacing w:before="200"/>
      </w:pPr>
      <w:r>
        <w:rPr>
          <w:b/>
          <w:color w:val="2C6FAD"/>
          <w:sz w:val="24"/>
        </w:rPr>
        <w:t xml:space="preserve">  Senaryo / Problem Durumu</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2C6FAD"/>
              <w:left w:val="single" w:sz="8" w:space="0" w:color="2C6FAD"/>
              <w:bottom w:val="single" w:sz="8" w:space="0" w:color="2C6FAD"/>
              <w:right w:val="single" w:sz="8" w:space="0" w:color="2C6FAD"/>
            </w:tcBorders>
            <w:shd w:val="clear" w:color="auto" w:fill="E3F2FD"/>
          </w:tcPr>
          <w:p w:rsidR="00492520" w:rsidRDefault="000447F5">
            <w:r>
              <w:rPr>
                <w:sz w:val="20"/>
              </w:rPr>
              <w:t>K=3 ile en yakin 3 komsu: 2 kirmizi, 1 mavi. Yeni nokta hangi sinifa atanir?</w:t>
            </w:r>
          </w:p>
        </w:tc>
      </w:tr>
    </w:tbl>
    <w:p w:rsidR="00492520" w:rsidRDefault="00492520"/>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007A7A"/>
              <w:left w:val="single" w:sz="10" w:space="0" w:color="007A7A"/>
              <w:bottom w:val="single" w:sz="10" w:space="0" w:color="007A7A"/>
              <w:right w:val="single" w:sz="10" w:space="0" w:color="007A7A"/>
            </w:tcBorders>
            <w:shd w:val="clear" w:color="auto" w:fill="007A7A"/>
          </w:tcPr>
          <w:p w:rsidR="00492520" w:rsidRDefault="000447F5">
            <w:r>
              <w:rPr>
                <w:b/>
                <w:color w:val="FFFFFF"/>
                <w:sz w:val="28"/>
              </w:rPr>
              <w:t xml:space="preserve">  E2  |  KEŞİF (EXPLORE)  —  Aktif Keşif &amp; Deneyimleme</w:t>
            </w:r>
          </w:p>
        </w:tc>
      </w:tr>
    </w:tbl>
    <w:p w:rsidR="00492520" w:rsidRDefault="00492520"/>
    <w:p w:rsidR="00492520" w:rsidRDefault="000447F5">
      <w:r>
        <w:rPr>
          <w:i/>
          <w:color w:val="007A7A"/>
          <w:sz w:val="20"/>
        </w:rPr>
        <w:t xml:space="preserve">  Süre: 10 dakika</w:t>
      </w:r>
    </w:p>
    <w:p w:rsidR="00492520" w:rsidRDefault="000447F5">
      <w:pPr>
        <w:spacing w:before="200"/>
      </w:pPr>
      <w:r>
        <w:rPr>
          <w:b/>
          <w:color w:val="007A7A"/>
          <w:sz w:val="24"/>
        </w:rPr>
        <w:t xml:space="preserve">  Keşif Etkinliği: "KNN Uygulama Calismasi"</w:t>
      </w:r>
    </w:p>
    <w:p w:rsidR="00492520" w:rsidRDefault="000447F5">
      <w:r>
        <w:rPr>
          <w:b/>
          <w:color w:val="1B2A4A"/>
          <w:sz w:val="20"/>
        </w:rPr>
        <w:t xml:space="preserve">Türü: </w:t>
      </w:r>
      <w:r>
        <w:rPr>
          <w:sz w:val="20"/>
        </w:rPr>
        <w:t>Bireysel Uygulamali Calisma</w:t>
      </w:r>
    </w:p>
    <w:p w:rsidR="00492520" w:rsidRDefault="000447F5">
      <w:r>
        <w:rPr>
          <w:b/>
          <w:color w:val="1B2A4A"/>
          <w:sz w:val="20"/>
        </w:rPr>
        <w:t xml:space="preserve">Amacı: </w:t>
      </w:r>
      <w:r>
        <w:rPr>
          <w:sz w:val="20"/>
        </w:rPr>
        <w:t>KNN algoritmasini Iris veri seti uzerinde uygulamak.</w:t>
      </w:r>
    </w:p>
    <w:p w:rsidR="00492520" w:rsidRDefault="000447F5">
      <w:r>
        <w:rPr>
          <w:b/>
          <w:color w:val="1B2A4A"/>
          <w:sz w:val="20"/>
        </w:rPr>
        <w:t xml:space="preserve">Malzemeler: </w:t>
      </w:r>
      <w:r>
        <w:rPr>
          <w:sz w:val="20"/>
        </w:rPr>
        <w:t xml:space="preserve">Bilgisayar, PyCharm, </w:t>
      </w:r>
      <w:r>
        <w:rPr>
          <w:sz w:val="20"/>
        </w:rPr>
        <w:t>Scikit-learn, Iris veri seti</w:t>
      </w:r>
    </w:p>
    <w:p w:rsidR="00492520" w:rsidRDefault="000447F5">
      <w:pPr>
        <w:spacing w:before="200"/>
      </w:pPr>
      <w:r>
        <w:rPr>
          <w:b/>
          <w:color w:val="007A7A"/>
          <w:sz w:val="24"/>
        </w:rPr>
        <w:t xml:space="preserve">  Yönerge Adımları</w:t>
      </w:r>
    </w:p>
    <w:p w:rsidR="00492520" w:rsidRDefault="000447F5">
      <w:r>
        <w:rPr>
          <w:b/>
          <w:color w:val="007A7A"/>
          <w:sz w:val="20"/>
        </w:rPr>
        <w:t xml:space="preserve">  1. </w:t>
      </w:r>
      <w:r>
        <w:rPr>
          <w:sz w:val="20"/>
        </w:rPr>
        <w:t>from sklearn.neighbors import KNeighborsClassifier ile KNN i import edin.</w:t>
      </w:r>
    </w:p>
    <w:p w:rsidR="00492520" w:rsidRDefault="000447F5">
      <w:r>
        <w:rPr>
          <w:b/>
          <w:color w:val="007A7A"/>
          <w:sz w:val="20"/>
        </w:rPr>
        <w:t xml:space="preserve">  2. </w:t>
      </w:r>
      <w:r>
        <w:rPr>
          <w:sz w:val="20"/>
        </w:rPr>
        <w:t>knn = KNeighborsClassifier(n_neighbors=3) ile model olusturun.</w:t>
      </w:r>
    </w:p>
    <w:p w:rsidR="00492520" w:rsidRDefault="000447F5">
      <w:r>
        <w:rPr>
          <w:b/>
          <w:color w:val="007A7A"/>
          <w:sz w:val="20"/>
        </w:rPr>
        <w:t xml:space="preserve">  3. </w:t>
      </w:r>
      <w:r>
        <w:rPr>
          <w:sz w:val="20"/>
        </w:rPr>
        <w:t>knn.fit(X_train, y_train) ile modeli egitin.</w:t>
      </w:r>
    </w:p>
    <w:p w:rsidR="00492520" w:rsidRDefault="000447F5">
      <w:r>
        <w:rPr>
          <w:b/>
          <w:color w:val="007A7A"/>
          <w:sz w:val="20"/>
        </w:rPr>
        <w:t xml:space="preserve">  4. </w:t>
      </w:r>
      <w:r>
        <w:rPr>
          <w:sz w:val="20"/>
        </w:rPr>
        <w:t>knn.pr</w:t>
      </w:r>
      <w:r>
        <w:rPr>
          <w:sz w:val="20"/>
        </w:rPr>
        <w:t>edict(X_test) ile tahmin yapin.</w:t>
      </w:r>
    </w:p>
    <w:p w:rsidR="00492520" w:rsidRDefault="000447F5">
      <w:r>
        <w:rPr>
          <w:b/>
          <w:color w:val="007A7A"/>
          <w:sz w:val="20"/>
        </w:rPr>
        <w:t xml:space="preserve">  5. </w:t>
      </w:r>
      <w:r>
        <w:rPr>
          <w:sz w:val="20"/>
        </w:rPr>
        <w:t>knn.score(X_test, y_test) ile dogruluugu hesaplayin.</w:t>
      </w:r>
    </w:p>
    <w:p w:rsidR="00492520" w:rsidRDefault="000447F5">
      <w:r>
        <w:rPr>
          <w:b/>
          <w:color w:val="1B2A4A"/>
          <w:sz w:val="20"/>
        </w:rPr>
        <w:t xml:space="preserve">Öğrenci Rolü: </w:t>
      </w:r>
      <w:r>
        <w:rPr>
          <w:sz w:val="20"/>
        </w:rPr>
        <w:t>Makine ogrenmesi muhendisi: ilk modeli kuran</w:t>
      </w:r>
    </w:p>
    <w:p w:rsidR="00492520" w:rsidRDefault="000447F5">
      <w:r>
        <w:rPr>
          <w:b/>
          <w:color w:val="1B2A4A"/>
          <w:sz w:val="20"/>
        </w:rPr>
        <w:t xml:space="preserve">Öğretmen Rolü: </w:t>
      </w:r>
      <w:r>
        <w:rPr>
          <w:sz w:val="20"/>
        </w:rPr>
        <w:t>Kod dogrrulugunu ve sonuclari degerlendirir</w:t>
      </w:r>
    </w:p>
    <w:p w:rsidR="00492520" w:rsidRDefault="000447F5">
      <w:r>
        <w:rPr>
          <w:b/>
          <w:color w:val="1B2A4A"/>
          <w:sz w:val="20"/>
        </w:rPr>
        <w:t xml:space="preserve">Beklenen Ürün: </w:t>
      </w:r>
      <w:r>
        <w:rPr>
          <w:sz w:val="20"/>
        </w:rPr>
        <w:t>Calisan KNN Modeli</w:t>
      </w:r>
    </w:p>
    <w:p w:rsidR="00492520" w:rsidRDefault="000447F5">
      <w:pPr>
        <w:spacing w:before="200"/>
      </w:pPr>
      <w:r>
        <w:rPr>
          <w:b/>
          <w:color w:val="007A7A"/>
          <w:sz w:val="24"/>
        </w:rPr>
        <w:t xml:space="preserve">  Araştırma So</w:t>
      </w:r>
      <w:r>
        <w:rPr>
          <w:b/>
          <w:color w:val="007A7A"/>
          <w:sz w:val="24"/>
        </w:rPr>
        <w:t>ruları</w:t>
      </w:r>
    </w:p>
    <w:p w:rsidR="00492520" w:rsidRDefault="000447F5">
      <w:r>
        <w:rPr>
          <w:b/>
          <w:color w:val="007A7A"/>
          <w:sz w:val="20"/>
        </w:rPr>
        <w:t xml:space="preserve">  1. </w:t>
      </w:r>
      <w:r>
        <w:rPr>
          <w:sz w:val="20"/>
        </w:rPr>
        <w:t>Farkli uzaklik olculeri (Manhattan, Minkowski) nelerdir?</w:t>
      </w:r>
    </w:p>
    <w:p w:rsidR="00492520" w:rsidRDefault="000447F5">
      <w:r>
        <w:rPr>
          <w:b/>
          <w:color w:val="007A7A"/>
          <w:sz w:val="20"/>
        </w:rPr>
        <w:t xml:space="preserve">  2. </w:t>
      </w:r>
      <w:r>
        <w:rPr>
          <w:sz w:val="20"/>
        </w:rPr>
        <w:t>Weighted KNN nedir?</w:t>
      </w:r>
    </w:p>
    <w:p w:rsidR="00492520" w:rsidRDefault="000447F5">
      <w:r>
        <w:rPr>
          <w:b/>
          <w:color w:val="007A7A"/>
          <w:sz w:val="20"/>
        </w:rPr>
        <w:t xml:space="preserve">  3. </w:t>
      </w:r>
      <w:r>
        <w:rPr>
          <w:sz w:val="20"/>
        </w:rPr>
        <w:t>KNN regresyon icin kullanilabilir mi?</w:t>
      </w:r>
    </w:p>
    <w:p w:rsidR="00492520" w:rsidRDefault="000447F5">
      <w:r>
        <w:rPr>
          <w:b/>
          <w:color w:val="1B2A4A"/>
          <w:sz w:val="20"/>
        </w:rPr>
        <w:t xml:space="preserve">Grupla Çalışma Kuralları: </w:t>
      </w:r>
      <w:r>
        <w:rPr>
          <w:sz w:val="20"/>
        </w:rPr>
        <w:t xml:space="preserve">K degeri cift sayi olmamali (esllik durumunda karar verilemez)! K=3, 5, 7 gibi tek sayilar </w:t>
      </w:r>
      <w:r>
        <w:rPr>
          <w:sz w:val="20"/>
        </w:rPr>
        <w:t>kullanin.</w:t>
      </w:r>
    </w:p>
    <w:p w:rsidR="00492520" w:rsidRDefault="000447F5">
      <w:pPr>
        <w:jc w:val="center"/>
      </w:pPr>
      <w:r>
        <w:rPr>
          <w:color w:val="BDBDBD"/>
          <w:sz w:val="12"/>
        </w:rPr>
        <w:t>________________________________________________________________________________</w:t>
      </w:r>
    </w:p>
    <w:p w:rsidR="00492520" w:rsidRDefault="000447F5">
      <w:r>
        <w:br w:type="page"/>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E65C00"/>
              <w:left w:val="single" w:sz="10" w:space="0" w:color="E65C00"/>
              <w:bottom w:val="single" w:sz="10" w:space="0" w:color="E65C00"/>
              <w:right w:val="single" w:sz="10" w:space="0" w:color="E65C00"/>
            </w:tcBorders>
            <w:shd w:val="clear" w:color="auto" w:fill="E65C00"/>
          </w:tcPr>
          <w:p w:rsidR="00492520" w:rsidRDefault="000447F5">
            <w:r>
              <w:rPr>
                <w:b/>
                <w:color w:val="FFFFFF"/>
                <w:sz w:val="28"/>
              </w:rPr>
              <w:lastRenderedPageBreak/>
              <w:t xml:space="preserve">  E3  |  AÇIKLAMA (EXPLAIN)  —  Kavramları Yapılandırma</w:t>
            </w:r>
          </w:p>
        </w:tc>
      </w:tr>
    </w:tbl>
    <w:p w:rsidR="00492520" w:rsidRDefault="00492520"/>
    <w:p w:rsidR="00492520" w:rsidRDefault="000447F5">
      <w:r>
        <w:rPr>
          <w:i/>
          <w:color w:val="E65C00"/>
          <w:sz w:val="20"/>
        </w:rPr>
        <w:t xml:space="preserve">  Süre: 12 dakika</w:t>
      </w:r>
    </w:p>
    <w:p w:rsidR="00492520" w:rsidRDefault="000447F5">
      <w:pPr>
        <w:spacing w:before="200"/>
      </w:pPr>
      <w:r>
        <w:rPr>
          <w:b/>
          <w:color w:val="E65C00"/>
          <w:sz w:val="24"/>
        </w:rPr>
        <w:t xml:space="preserve">  Temel Kavramlar</w:t>
      </w:r>
    </w:p>
    <w:tbl>
      <w:tblPr>
        <w:tblStyle w:val="TabloKlavuzu"/>
        <w:tblW w:w="0" w:type="auto"/>
        <w:jc w:val="center"/>
        <w:tblLook w:val="04A0" w:firstRow="1" w:lastRow="0" w:firstColumn="1" w:lastColumn="0" w:noHBand="0" w:noVBand="1"/>
      </w:tblPr>
      <w:tblGrid>
        <w:gridCol w:w="2409"/>
        <w:gridCol w:w="2409"/>
        <w:gridCol w:w="2409"/>
        <w:gridCol w:w="2409"/>
      </w:tblGrid>
      <w:tr w:rsidR="00492520">
        <w:trPr>
          <w:jc w:val="center"/>
        </w:trPr>
        <w:tc>
          <w:tcPr>
            <w:tcW w:w="2409" w:type="dxa"/>
            <w:shd w:val="clear" w:color="auto" w:fill="E65C00"/>
          </w:tcPr>
          <w:p w:rsidR="00492520" w:rsidRDefault="000447F5">
            <w:pPr>
              <w:jc w:val="center"/>
            </w:pPr>
            <w:r>
              <w:rPr>
                <w:b/>
                <w:color w:val="FFFFFF"/>
                <w:sz w:val="18"/>
              </w:rPr>
              <w:t>Kavram</w:t>
            </w:r>
          </w:p>
        </w:tc>
        <w:tc>
          <w:tcPr>
            <w:tcW w:w="2409" w:type="dxa"/>
            <w:shd w:val="clear" w:color="auto" w:fill="E65C00"/>
          </w:tcPr>
          <w:p w:rsidR="00492520" w:rsidRDefault="000447F5">
            <w:pPr>
              <w:jc w:val="center"/>
            </w:pPr>
            <w:r>
              <w:rPr>
                <w:b/>
                <w:color w:val="FFFFFF"/>
                <w:sz w:val="18"/>
              </w:rPr>
              <w:t>Tanım</w:t>
            </w:r>
          </w:p>
        </w:tc>
        <w:tc>
          <w:tcPr>
            <w:tcW w:w="2409" w:type="dxa"/>
            <w:shd w:val="clear" w:color="auto" w:fill="E65C00"/>
          </w:tcPr>
          <w:p w:rsidR="00492520" w:rsidRDefault="000447F5">
            <w:pPr>
              <w:jc w:val="center"/>
            </w:pPr>
            <w:r>
              <w:rPr>
                <w:b/>
                <w:color w:val="FFFFFF"/>
                <w:sz w:val="18"/>
              </w:rPr>
              <w:t>Örnek</w:t>
            </w:r>
          </w:p>
        </w:tc>
        <w:tc>
          <w:tcPr>
            <w:tcW w:w="2409" w:type="dxa"/>
            <w:shd w:val="clear" w:color="auto" w:fill="E65C00"/>
          </w:tcPr>
          <w:p w:rsidR="00492520" w:rsidRDefault="000447F5">
            <w:pPr>
              <w:jc w:val="center"/>
            </w:pPr>
            <w:r>
              <w:rPr>
                <w:b/>
                <w:color w:val="FFFFFF"/>
                <w:sz w:val="18"/>
              </w:rPr>
              <w:t>Görsel Açıklama</w:t>
            </w:r>
          </w:p>
        </w:tc>
      </w:tr>
      <w:tr w:rsidR="00492520">
        <w:trPr>
          <w:jc w:val="center"/>
        </w:trPr>
        <w:tc>
          <w:tcPr>
            <w:tcW w:w="2409" w:type="dxa"/>
          </w:tcPr>
          <w:p w:rsidR="00492520" w:rsidRDefault="000447F5">
            <w:r>
              <w:rPr>
                <w:sz w:val="18"/>
              </w:rPr>
              <w:t>KNN</w:t>
            </w:r>
          </w:p>
        </w:tc>
        <w:tc>
          <w:tcPr>
            <w:tcW w:w="2409" w:type="dxa"/>
          </w:tcPr>
          <w:p w:rsidR="00492520" w:rsidRDefault="000447F5">
            <w:r>
              <w:rPr>
                <w:sz w:val="18"/>
              </w:rPr>
              <w:t xml:space="preserve">K-Nearest Neighbors: K en </w:t>
            </w:r>
            <w:r>
              <w:rPr>
                <w:sz w:val="18"/>
              </w:rPr>
              <w:t>yakin komsuluk algoritmasi</w:t>
            </w:r>
          </w:p>
        </w:tc>
        <w:tc>
          <w:tcPr>
            <w:tcW w:w="2409" w:type="dxa"/>
          </w:tcPr>
          <w:p w:rsidR="00492520" w:rsidRDefault="000447F5">
            <w:r>
              <w:rPr>
                <w:sz w:val="18"/>
              </w:rPr>
              <w:t>Yeni noktanin sinifini en yakin K komsunun cogunluguna gore belirler</w:t>
            </w:r>
          </w:p>
        </w:tc>
        <w:tc>
          <w:tcPr>
            <w:tcW w:w="2409" w:type="dxa"/>
          </w:tcPr>
          <w:p w:rsidR="00492520" w:rsidRDefault="000447F5">
            <w:r>
              <w:rPr>
                <w:sz w:val="18"/>
              </w:rPr>
              <w:t>KNN semasi</w:t>
            </w:r>
          </w:p>
        </w:tc>
      </w:tr>
      <w:tr w:rsidR="00492520">
        <w:trPr>
          <w:jc w:val="center"/>
        </w:trPr>
        <w:tc>
          <w:tcPr>
            <w:tcW w:w="2409" w:type="dxa"/>
          </w:tcPr>
          <w:p w:rsidR="00492520" w:rsidRDefault="000447F5">
            <w:r>
              <w:rPr>
                <w:sz w:val="18"/>
              </w:rPr>
              <w:t>K Degeri</w:t>
            </w:r>
          </w:p>
        </w:tc>
        <w:tc>
          <w:tcPr>
            <w:tcW w:w="2409" w:type="dxa"/>
          </w:tcPr>
          <w:p w:rsidR="00492520" w:rsidRDefault="000447F5">
            <w:r>
              <w:rPr>
                <w:sz w:val="18"/>
              </w:rPr>
              <w:t>Bakilacak komsu sayisi</w:t>
            </w:r>
          </w:p>
        </w:tc>
        <w:tc>
          <w:tcPr>
            <w:tcW w:w="2409" w:type="dxa"/>
          </w:tcPr>
          <w:p w:rsidR="00492520" w:rsidRDefault="000447F5">
            <w:r>
              <w:rPr>
                <w:sz w:val="18"/>
              </w:rPr>
              <w:t>K=3: en yakin 3 komsuya bak</w:t>
            </w:r>
          </w:p>
        </w:tc>
        <w:tc>
          <w:tcPr>
            <w:tcW w:w="2409" w:type="dxa"/>
          </w:tcPr>
          <w:p w:rsidR="00492520" w:rsidRDefault="000447F5">
            <w:r>
              <w:rPr>
                <w:sz w:val="18"/>
              </w:rPr>
              <w:t>K degeri karsilastirma</w:t>
            </w:r>
          </w:p>
        </w:tc>
      </w:tr>
      <w:tr w:rsidR="00492520">
        <w:trPr>
          <w:jc w:val="center"/>
        </w:trPr>
        <w:tc>
          <w:tcPr>
            <w:tcW w:w="2409" w:type="dxa"/>
          </w:tcPr>
          <w:p w:rsidR="00492520" w:rsidRDefault="000447F5">
            <w:r>
              <w:rPr>
                <w:sz w:val="18"/>
              </w:rPr>
              <w:t>Oklid Uzakligi</w:t>
            </w:r>
          </w:p>
        </w:tc>
        <w:tc>
          <w:tcPr>
            <w:tcW w:w="2409" w:type="dxa"/>
          </w:tcPr>
          <w:p w:rsidR="00492520" w:rsidRDefault="000447F5">
            <w:r>
              <w:rPr>
                <w:sz w:val="18"/>
              </w:rPr>
              <w:t>Iki nokta arasi dogusal uzaklik</w:t>
            </w:r>
          </w:p>
        </w:tc>
        <w:tc>
          <w:tcPr>
            <w:tcW w:w="2409" w:type="dxa"/>
          </w:tcPr>
          <w:p w:rsidR="00492520" w:rsidRDefault="000447F5">
            <w:r>
              <w:rPr>
                <w:sz w:val="18"/>
              </w:rPr>
              <w:t xml:space="preserve">sqrt((x1-x2)^2 + </w:t>
            </w:r>
            <w:r>
              <w:rPr>
                <w:sz w:val="18"/>
              </w:rPr>
              <w:t>(y1-y2)^2)</w:t>
            </w:r>
          </w:p>
        </w:tc>
        <w:tc>
          <w:tcPr>
            <w:tcW w:w="2409" w:type="dxa"/>
          </w:tcPr>
          <w:p w:rsidR="00492520" w:rsidRDefault="000447F5">
            <w:r>
              <w:rPr>
                <w:sz w:val="18"/>
              </w:rPr>
              <w:t>Uzaklik formulu</w:t>
            </w:r>
          </w:p>
        </w:tc>
      </w:tr>
      <w:tr w:rsidR="00492520">
        <w:trPr>
          <w:jc w:val="center"/>
        </w:trPr>
        <w:tc>
          <w:tcPr>
            <w:tcW w:w="2409" w:type="dxa"/>
          </w:tcPr>
          <w:p w:rsidR="00492520" w:rsidRDefault="000447F5">
            <w:r>
              <w:rPr>
                <w:sz w:val="18"/>
              </w:rPr>
              <w:t>Cogunluk Oyu</w:t>
            </w:r>
          </w:p>
        </w:tc>
        <w:tc>
          <w:tcPr>
            <w:tcW w:w="2409" w:type="dxa"/>
          </w:tcPr>
          <w:p w:rsidR="00492520" w:rsidRDefault="000447F5">
            <w:r>
              <w:rPr>
                <w:sz w:val="18"/>
              </w:rPr>
              <w:t>En cok olan sinifin secilmesi</w:t>
            </w:r>
          </w:p>
        </w:tc>
        <w:tc>
          <w:tcPr>
            <w:tcW w:w="2409" w:type="dxa"/>
          </w:tcPr>
          <w:p w:rsidR="00492520" w:rsidRDefault="000447F5">
            <w:r>
              <w:rPr>
                <w:sz w:val="18"/>
              </w:rPr>
              <w:t>3 komsunun 2 si A, 1 i B -&gt; sinif A</w:t>
            </w:r>
          </w:p>
        </w:tc>
        <w:tc>
          <w:tcPr>
            <w:tcW w:w="2409" w:type="dxa"/>
          </w:tcPr>
          <w:p w:rsidR="00492520" w:rsidRDefault="000447F5">
            <w:r>
              <w:rPr>
                <w:sz w:val="18"/>
              </w:rPr>
              <w:t>Oylama ornegi</w:t>
            </w:r>
          </w:p>
        </w:tc>
      </w:tr>
      <w:tr w:rsidR="00492520">
        <w:trPr>
          <w:jc w:val="center"/>
        </w:trPr>
        <w:tc>
          <w:tcPr>
            <w:tcW w:w="2409" w:type="dxa"/>
          </w:tcPr>
          <w:p w:rsidR="00492520" w:rsidRDefault="000447F5">
            <w:r>
              <w:rPr>
                <w:sz w:val="18"/>
              </w:rPr>
              <w:t>Dogruluk (Accuracy)</w:t>
            </w:r>
          </w:p>
        </w:tc>
        <w:tc>
          <w:tcPr>
            <w:tcW w:w="2409" w:type="dxa"/>
          </w:tcPr>
          <w:p w:rsidR="00492520" w:rsidRDefault="000447F5">
            <w:r>
              <w:rPr>
                <w:sz w:val="18"/>
              </w:rPr>
              <w:t>Dogru tahminlerin tum tahminlere orani</w:t>
            </w:r>
          </w:p>
        </w:tc>
        <w:tc>
          <w:tcPr>
            <w:tcW w:w="2409" w:type="dxa"/>
          </w:tcPr>
          <w:p w:rsidR="00492520" w:rsidRDefault="000447F5">
            <w:r>
              <w:rPr>
                <w:sz w:val="18"/>
              </w:rPr>
              <w:t>Dogru / Toplam * 100</w:t>
            </w:r>
          </w:p>
        </w:tc>
        <w:tc>
          <w:tcPr>
            <w:tcW w:w="2409" w:type="dxa"/>
          </w:tcPr>
          <w:p w:rsidR="00492520" w:rsidRDefault="000447F5">
            <w:r>
              <w:rPr>
                <w:sz w:val="18"/>
              </w:rPr>
              <w:t>Accuracy formulu</w:t>
            </w:r>
          </w:p>
        </w:tc>
      </w:tr>
    </w:tbl>
    <w:p w:rsidR="00492520" w:rsidRDefault="00492520"/>
    <w:p w:rsidR="00492520" w:rsidRDefault="000447F5">
      <w:pPr>
        <w:spacing w:before="200"/>
      </w:pPr>
      <w:r>
        <w:rPr>
          <w:b/>
          <w:color w:val="E65C00"/>
          <w:sz w:val="24"/>
        </w:rPr>
        <w:t xml:space="preserve">  Konu Anlatımı</w:t>
      </w:r>
    </w:p>
    <w:p w:rsidR="00492520" w:rsidRDefault="000447F5">
      <w:r>
        <w:rPr>
          <w:sz w:val="20"/>
        </w:rPr>
        <w:t xml:space="preserve">KNN (K-Nearest </w:t>
      </w:r>
      <w:r>
        <w:rPr>
          <w:sz w:val="20"/>
        </w:rPr>
        <w:t>Neighbors), en basit ve sezgisel makine ogrenmesi algoritmalarindan biridir. Calissma mantigi: yeni bir veri noktasi geldiginde, egitim verisindeki en yakin K komssuyu bulunur ve cogunluk oyu ile sinif belirlenir.</w:t>
      </w:r>
    </w:p>
    <w:p w:rsidR="00492520" w:rsidRDefault="000447F5">
      <w:r>
        <w:rPr>
          <w:sz w:val="20"/>
        </w:rPr>
        <w:t>K degeri kritik bir hiperparametredir. K c</w:t>
      </w:r>
      <w:r>
        <w:rPr>
          <w:sz w:val="20"/>
        </w:rPr>
        <w:t>ok kucukse (1) gurultulu veriye hassas olur, K cok buyukse (150) butun siniflar karisir. Genellikle K=3, 5 veya 7 ile baslanir. Cross-validation ile en iyi K bulunabilir.</w:t>
      </w:r>
    </w:p>
    <w:p w:rsidR="00492520" w:rsidRDefault="000447F5">
      <w:r>
        <w:rPr>
          <w:sz w:val="20"/>
        </w:rPr>
        <w:t>KNN 'lazy learner' (tembel ogrenici) olarak bilinir: egitim asamasinda hic bir sey og</w:t>
      </w:r>
      <w:r>
        <w:rPr>
          <w:sz w:val="20"/>
        </w:rPr>
        <w:t>renmez, sadece veriyi saklar. Tahmin asamasinda tum hesaplama yapilir. Bu buyuk veri setlerinde yavasliga neden olabilir.</w:t>
      </w:r>
    </w:p>
    <w:p w:rsidR="00492520" w:rsidRDefault="000447F5">
      <w:pPr>
        <w:spacing w:before="200"/>
      </w:pPr>
      <w:r>
        <w:rPr>
          <w:b/>
          <w:color w:val="E65C00"/>
          <w:sz w:val="24"/>
        </w:rPr>
        <w:t xml:space="preserve">  Somut Örnekler</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E65C00"/>
          </w:tcPr>
          <w:p w:rsidR="00492520" w:rsidRDefault="000447F5">
            <w:pPr>
              <w:jc w:val="center"/>
            </w:pPr>
            <w:r>
              <w:rPr>
                <w:b/>
                <w:color w:val="FFFFFF"/>
                <w:sz w:val="18"/>
              </w:rPr>
              <w:t>Örnek</w:t>
            </w:r>
          </w:p>
        </w:tc>
        <w:tc>
          <w:tcPr>
            <w:tcW w:w="3213" w:type="dxa"/>
            <w:shd w:val="clear" w:color="auto" w:fill="E65C00"/>
          </w:tcPr>
          <w:p w:rsidR="00492520" w:rsidRDefault="000447F5">
            <w:pPr>
              <w:jc w:val="center"/>
            </w:pPr>
            <w:r>
              <w:rPr>
                <w:b/>
                <w:color w:val="FFFFFF"/>
                <w:sz w:val="18"/>
              </w:rPr>
              <w:t>Açıklama</w:t>
            </w:r>
          </w:p>
        </w:tc>
        <w:tc>
          <w:tcPr>
            <w:tcW w:w="3213" w:type="dxa"/>
            <w:shd w:val="clear" w:color="auto" w:fill="E65C00"/>
          </w:tcPr>
          <w:p w:rsidR="00492520" w:rsidRDefault="000447F5">
            <w:pPr>
              <w:jc w:val="center"/>
            </w:pPr>
            <w:r>
              <w:rPr>
                <w:b/>
                <w:color w:val="FFFFFF"/>
                <w:sz w:val="18"/>
              </w:rPr>
              <w:t>Günlük Hayat Bağlantısı</w:t>
            </w:r>
          </w:p>
        </w:tc>
      </w:tr>
      <w:tr w:rsidR="00492520">
        <w:trPr>
          <w:jc w:val="center"/>
        </w:trPr>
        <w:tc>
          <w:tcPr>
            <w:tcW w:w="3213" w:type="dxa"/>
          </w:tcPr>
          <w:p w:rsidR="00492520" w:rsidRDefault="000447F5">
            <w:r>
              <w:rPr>
                <w:sz w:val="18"/>
              </w:rPr>
              <w:t>K=1</w:t>
            </w:r>
          </w:p>
        </w:tc>
        <w:tc>
          <w:tcPr>
            <w:tcW w:w="3213" w:type="dxa"/>
          </w:tcPr>
          <w:p w:rsidR="00492520" w:rsidRDefault="000447F5">
            <w:r>
              <w:rPr>
                <w:sz w:val="18"/>
              </w:rPr>
              <w:t>En yakin 1 komsunun sinifi</w:t>
            </w:r>
          </w:p>
        </w:tc>
        <w:tc>
          <w:tcPr>
            <w:tcW w:w="3213" w:type="dxa"/>
          </w:tcPr>
          <w:p w:rsidR="00492520" w:rsidRDefault="000447F5">
            <w:r>
              <w:rPr>
                <w:sz w:val="18"/>
              </w:rPr>
              <w:t>Hassas ama gurultueye acik</w:t>
            </w:r>
          </w:p>
        </w:tc>
      </w:tr>
      <w:tr w:rsidR="00492520">
        <w:trPr>
          <w:jc w:val="center"/>
        </w:trPr>
        <w:tc>
          <w:tcPr>
            <w:tcW w:w="3213" w:type="dxa"/>
          </w:tcPr>
          <w:p w:rsidR="00492520" w:rsidRDefault="000447F5">
            <w:r>
              <w:rPr>
                <w:sz w:val="18"/>
              </w:rPr>
              <w:t>K=3</w:t>
            </w:r>
          </w:p>
        </w:tc>
        <w:tc>
          <w:tcPr>
            <w:tcW w:w="3213" w:type="dxa"/>
          </w:tcPr>
          <w:p w:rsidR="00492520" w:rsidRDefault="000447F5">
            <w:r>
              <w:rPr>
                <w:sz w:val="18"/>
              </w:rPr>
              <w:t xml:space="preserve">En yakin 3 </w:t>
            </w:r>
            <w:r>
              <w:rPr>
                <w:sz w:val="18"/>
              </w:rPr>
              <w:t>komsunun cogunlugu</w:t>
            </w:r>
          </w:p>
        </w:tc>
        <w:tc>
          <w:tcPr>
            <w:tcW w:w="3213" w:type="dxa"/>
          </w:tcPr>
          <w:p w:rsidR="00492520" w:rsidRDefault="000447F5">
            <w:r>
              <w:rPr>
                <w:sz w:val="18"/>
              </w:rPr>
              <w:t>Dengeli ve stabil</w:t>
            </w:r>
          </w:p>
        </w:tc>
      </w:tr>
      <w:tr w:rsidR="00492520">
        <w:trPr>
          <w:jc w:val="center"/>
        </w:trPr>
        <w:tc>
          <w:tcPr>
            <w:tcW w:w="3213" w:type="dxa"/>
          </w:tcPr>
          <w:p w:rsidR="00492520" w:rsidRDefault="000447F5">
            <w:r>
              <w:rPr>
                <w:sz w:val="18"/>
              </w:rPr>
              <w:t>K=5</w:t>
            </w:r>
          </w:p>
        </w:tc>
        <w:tc>
          <w:tcPr>
            <w:tcW w:w="3213" w:type="dxa"/>
          </w:tcPr>
          <w:p w:rsidR="00492520" w:rsidRDefault="000447F5">
            <w:r>
              <w:rPr>
                <w:sz w:val="18"/>
              </w:rPr>
              <w:t>En yakin 5 komsunun cogunlugu</w:t>
            </w:r>
          </w:p>
        </w:tc>
        <w:tc>
          <w:tcPr>
            <w:tcW w:w="3213" w:type="dxa"/>
          </w:tcPr>
          <w:p w:rsidR="00492520" w:rsidRDefault="000447F5">
            <w:r>
              <w:rPr>
                <w:sz w:val="18"/>
              </w:rPr>
              <w:t>Daha yumusak sinirlar</w:t>
            </w:r>
          </w:p>
        </w:tc>
      </w:tr>
      <w:tr w:rsidR="00492520">
        <w:trPr>
          <w:jc w:val="center"/>
        </w:trPr>
        <w:tc>
          <w:tcPr>
            <w:tcW w:w="3213" w:type="dxa"/>
          </w:tcPr>
          <w:p w:rsidR="00492520" w:rsidRDefault="000447F5">
            <w:r>
              <w:rPr>
                <w:sz w:val="18"/>
              </w:rPr>
              <w:t>K=150</w:t>
            </w:r>
          </w:p>
        </w:tc>
        <w:tc>
          <w:tcPr>
            <w:tcW w:w="3213" w:type="dxa"/>
          </w:tcPr>
          <w:p w:rsidR="00492520" w:rsidRDefault="000447F5">
            <w:r>
              <w:rPr>
                <w:sz w:val="18"/>
              </w:rPr>
              <w:t>Tum veri setinin cogunlugu</w:t>
            </w:r>
          </w:p>
        </w:tc>
        <w:tc>
          <w:tcPr>
            <w:tcW w:w="3213" w:type="dxa"/>
          </w:tcPr>
          <w:p w:rsidR="00492520" w:rsidRDefault="000447F5">
            <w:r>
              <w:rPr>
                <w:sz w:val="18"/>
              </w:rPr>
              <w:t>Her zaman ayni sinif: anlamsiz</w:t>
            </w:r>
          </w:p>
        </w:tc>
      </w:tr>
    </w:tbl>
    <w:p w:rsidR="00492520" w:rsidRDefault="00492520"/>
    <w:p w:rsidR="00492520" w:rsidRDefault="000447F5">
      <w:pPr>
        <w:spacing w:before="200"/>
      </w:pPr>
      <w:r>
        <w:rPr>
          <w:b/>
          <w:color w:val="E65C00"/>
          <w:sz w:val="24"/>
        </w:rPr>
        <w:t xml:space="preserve">  Görseller ve Tablolar</w:t>
      </w:r>
    </w:p>
    <w:p w:rsidR="00492520" w:rsidRDefault="000447F5">
      <w:pPr>
        <w:pStyle w:val="ListeMaddemi"/>
      </w:pPr>
      <w:r>
        <w:rPr>
          <w:sz w:val="20"/>
        </w:rPr>
        <w:t>KNN karar siniri gorseli (K=1, 3, 7)</w:t>
      </w:r>
    </w:p>
    <w:p w:rsidR="00492520" w:rsidRDefault="000447F5">
      <w:pPr>
        <w:pStyle w:val="ListeMaddemi"/>
      </w:pPr>
      <w:r>
        <w:rPr>
          <w:sz w:val="20"/>
        </w:rPr>
        <w:t>Oklid uzakligi gorseli</w:t>
      </w:r>
    </w:p>
    <w:p w:rsidR="00492520" w:rsidRDefault="000447F5">
      <w:pPr>
        <w:pStyle w:val="ListeMaddemi"/>
      </w:pPr>
      <w:r>
        <w:rPr>
          <w:sz w:val="20"/>
        </w:rPr>
        <w:t>K degeri vs</w:t>
      </w:r>
      <w:r>
        <w:rPr>
          <w:sz w:val="20"/>
        </w:rPr>
        <w:t xml:space="preserve"> dogruluk grafigi</w:t>
      </w:r>
    </w:p>
    <w:p w:rsidR="00492520" w:rsidRDefault="000447F5">
      <w:pPr>
        <w:spacing w:before="200"/>
      </w:pPr>
      <w:r>
        <w:rPr>
          <w:b/>
          <w:color w:val="E65C00"/>
          <w:sz w:val="24"/>
        </w:rPr>
        <w:t xml:space="preserve">  Analoji ve Benzetmeler</w:t>
      </w:r>
    </w:p>
    <w:p w:rsidR="00492520" w:rsidRDefault="000447F5">
      <w:r>
        <w:rPr>
          <w:b/>
          <w:color w:val="E65C00"/>
          <w:sz w:val="20"/>
        </w:rPr>
        <w:t xml:space="preserve">  1. </w:t>
      </w:r>
      <w:r>
        <w:rPr>
          <w:sz w:val="20"/>
        </w:rPr>
        <w:t>KNN = Mahalle anketi: komsularina sor</w:t>
      </w:r>
    </w:p>
    <w:p w:rsidR="00492520" w:rsidRDefault="000447F5">
      <w:r>
        <w:rPr>
          <w:b/>
          <w:color w:val="E65C00"/>
          <w:sz w:val="20"/>
        </w:rPr>
        <w:t xml:space="preserve">  2. </w:t>
      </w:r>
      <w:r>
        <w:rPr>
          <w:sz w:val="20"/>
        </w:rPr>
        <w:t>K = Anket katilimci sayisi: kac kisiye sor</w:t>
      </w:r>
    </w:p>
    <w:p w:rsidR="00492520" w:rsidRDefault="000447F5">
      <w:r>
        <w:rPr>
          <w:b/>
          <w:color w:val="E65C00"/>
          <w:sz w:val="20"/>
        </w:rPr>
        <w:t xml:space="preserve">  3. </w:t>
      </w:r>
      <w:r>
        <w:rPr>
          <w:sz w:val="20"/>
        </w:rPr>
        <w:t>Oklid uzakligi = Kus ucusu mesafe</w:t>
      </w:r>
    </w:p>
    <w:p w:rsidR="00492520" w:rsidRDefault="000447F5">
      <w:r>
        <w:rPr>
          <w:b/>
          <w:color w:val="E65C00"/>
          <w:sz w:val="20"/>
        </w:rPr>
        <w:t xml:space="preserve">  4. </w:t>
      </w:r>
      <w:r>
        <w:rPr>
          <w:sz w:val="20"/>
        </w:rPr>
        <w:t>Cogunluk oyu = Demokrasi: cok olan kazanir</w:t>
      </w:r>
    </w:p>
    <w:p w:rsidR="00492520" w:rsidRDefault="000447F5">
      <w:pPr>
        <w:spacing w:before="200"/>
      </w:pPr>
      <w:r>
        <w:rPr>
          <w:b/>
          <w:color w:val="E65C00"/>
          <w:sz w:val="24"/>
        </w:rPr>
        <w:t xml:space="preserve">  Öğrenci Soru-Cevap</w:t>
      </w:r>
    </w:p>
    <w:p w:rsidR="00492520" w:rsidRDefault="000447F5">
      <w:pPr>
        <w:pStyle w:val="ListeMaddemi"/>
      </w:pPr>
      <w:r>
        <w:rPr>
          <w:sz w:val="20"/>
        </w:rPr>
        <w:t xml:space="preserve">K=1 neden </w:t>
      </w:r>
      <w:r>
        <w:rPr>
          <w:sz w:val="20"/>
        </w:rPr>
        <w:t>riskli? - Tek bir gurultulu noktadan etkilenir.</w:t>
      </w:r>
    </w:p>
    <w:p w:rsidR="00492520" w:rsidRDefault="000447F5">
      <w:pPr>
        <w:pStyle w:val="ListeMaddemi"/>
      </w:pPr>
      <w:r>
        <w:rPr>
          <w:sz w:val="20"/>
        </w:rPr>
        <w:lastRenderedPageBreak/>
        <w:t>K neden tek sayi? - Cift sayida esitlik olursa karar verilemeez.</w:t>
      </w:r>
    </w:p>
    <w:p w:rsidR="00492520" w:rsidRDefault="000447F5">
      <w:pPr>
        <w:pStyle w:val="ListeMaddemi"/>
      </w:pPr>
      <w:r>
        <w:rPr>
          <w:sz w:val="20"/>
        </w:rPr>
        <w:t>KNN neden yavas? - Lazy learner: her tahmin icin tum veriyi tarar.</w:t>
      </w:r>
    </w:p>
    <w:p w:rsidR="00492520" w:rsidRDefault="000447F5">
      <w:pPr>
        <w:jc w:val="center"/>
      </w:pPr>
      <w:r>
        <w:rPr>
          <w:color w:val="BDBDBD"/>
          <w:sz w:val="12"/>
        </w:rPr>
        <w:t>____________________________________________________________________________</w:t>
      </w:r>
      <w:r>
        <w:rPr>
          <w:color w:val="BDBDBD"/>
          <w:sz w:val="12"/>
        </w:rPr>
        <w:t>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6A1B9A"/>
              <w:left w:val="single" w:sz="10" w:space="0" w:color="6A1B9A"/>
              <w:bottom w:val="single" w:sz="10" w:space="0" w:color="6A1B9A"/>
              <w:right w:val="single" w:sz="10" w:space="0" w:color="6A1B9A"/>
            </w:tcBorders>
            <w:shd w:val="clear" w:color="auto" w:fill="6A1B9A"/>
          </w:tcPr>
          <w:p w:rsidR="00492520" w:rsidRDefault="000447F5">
            <w:r>
              <w:rPr>
                <w:b/>
                <w:color w:val="FFFFFF"/>
                <w:sz w:val="28"/>
              </w:rPr>
              <w:t xml:space="preserve">  E4  |  DERİNLEŞTİRME (ELABORATE)  —  Transfer &amp; Pekiştirme</w:t>
            </w:r>
          </w:p>
        </w:tc>
      </w:tr>
    </w:tbl>
    <w:p w:rsidR="00492520" w:rsidRDefault="00492520"/>
    <w:p w:rsidR="00492520" w:rsidRDefault="000447F5">
      <w:r>
        <w:rPr>
          <w:i/>
          <w:color w:val="6A1B9A"/>
          <w:sz w:val="20"/>
        </w:rPr>
        <w:t xml:space="preserve">  Süre: 10 dakika</w:t>
      </w:r>
    </w:p>
    <w:p w:rsidR="00492520" w:rsidRDefault="000447F5">
      <w:pPr>
        <w:spacing w:before="200"/>
      </w:pPr>
      <w:r>
        <w:rPr>
          <w:b/>
          <w:color w:val="6A1B9A"/>
          <w:sz w:val="24"/>
        </w:rPr>
        <w:t xml:space="preserve">  Uygulama Etkinliği: "K Degeri Analizi"</w:t>
      </w:r>
    </w:p>
    <w:p w:rsidR="00492520" w:rsidRDefault="000447F5">
      <w:r>
        <w:rPr>
          <w:b/>
          <w:color w:val="1B2A4A"/>
          <w:sz w:val="20"/>
        </w:rPr>
        <w:t xml:space="preserve">Türü: </w:t>
      </w:r>
      <w:r>
        <w:rPr>
          <w:sz w:val="20"/>
        </w:rPr>
        <w:t>Bireysel Uygulama</w:t>
      </w:r>
    </w:p>
    <w:p w:rsidR="00492520" w:rsidRDefault="000447F5">
      <w:r>
        <w:rPr>
          <w:b/>
          <w:color w:val="1B2A4A"/>
          <w:sz w:val="20"/>
        </w:rPr>
        <w:t xml:space="preserve">Amacı: </w:t>
      </w:r>
      <w:r>
        <w:rPr>
          <w:sz w:val="20"/>
        </w:rPr>
        <w:t>Farkli K degerlerinin model performansina etkisini analiz etmek.</w:t>
      </w:r>
    </w:p>
    <w:p w:rsidR="00492520" w:rsidRDefault="000447F5">
      <w:pPr>
        <w:spacing w:before="200"/>
      </w:pPr>
      <w:r>
        <w:rPr>
          <w:b/>
          <w:color w:val="6A1B9A"/>
          <w:sz w:val="24"/>
        </w:rPr>
        <w:t xml:space="preserve">  Yönerge Adımları</w:t>
      </w:r>
    </w:p>
    <w:p w:rsidR="00492520" w:rsidRDefault="000447F5">
      <w:r>
        <w:rPr>
          <w:b/>
          <w:color w:val="6A1B9A"/>
          <w:sz w:val="20"/>
        </w:rPr>
        <w:t xml:space="preserve">  1. </w:t>
      </w:r>
      <w:r>
        <w:rPr>
          <w:sz w:val="20"/>
        </w:rPr>
        <w:t xml:space="preserve">K=1, 3, </w:t>
      </w:r>
      <w:r>
        <w:rPr>
          <w:sz w:val="20"/>
        </w:rPr>
        <w:t>5, 7, 9, 11 icin ayri modeller olusturun.</w:t>
      </w:r>
    </w:p>
    <w:p w:rsidR="00492520" w:rsidRDefault="000447F5">
      <w:r>
        <w:rPr>
          <w:b/>
          <w:color w:val="6A1B9A"/>
          <w:sz w:val="20"/>
        </w:rPr>
        <w:t xml:space="preserve">  2. </w:t>
      </w:r>
      <w:r>
        <w:rPr>
          <w:sz w:val="20"/>
        </w:rPr>
        <w:t>Her model icin test dogruluugunu hesaplayin.</w:t>
      </w:r>
    </w:p>
    <w:p w:rsidR="00492520" w:rsidRDefault="000447F5">
      <w:r>
        <w:rPr>
          <w:b/>
          <w:color w:val="6A1B9A"/>
          <w:sz w:val="20"/>
        </w:rPr>
        <w:t xml:space="preserve">  3. </w:t>
      </w:r>
      <w:r>
        <w:rPr>
          <w:sz w:val="20"/>
        </w:rPr>
        <w:t>K vs Dogruluk grafigi cizin.</w:t>
      </w:r>
    </w:p>
    <w:p w:rsidR="00492520" w:rsidRDefault="000447F5">
      <w:r>
        <w:rPr>
          <w:b/>
          <w:color w:val="6A1B9A"/>
          <w:sz w:val="20"/>
        </w:rPr>
        <w:t xml:space="preserve">  4. </w:t>
      </w:r>
      <w:r>
        <w:rPr>
          <w:sz w:val="20"/>
        </w:rPr>
        <w:t>En iyi K degerini belirleyin.</w:t>
      </w:r>
    </w:p>
    <w:p w:rsidR="00492520" w:rsidRDefault="000447F5">
      <w:r>
        <w:rPr>
          <w:b/>
          <w:color w:val="6A1B9A"/>
          <w:sz w:val="20"/>
        </w:rPr>
        <w:t xml:space="preserve">  5. </w:t>
      </w:r>
      <w:r>
        <w:rPr>
          <w:sz w:val="20"/>
        </w:rPr>
        <w:t>Sonuclari yorumlaayin.</w:t>
      </w:r>
    </w:p>
    <w:p w:rsidR="00492520" w:rsidRDefault="000447F5">
      <w:r>
        <w:rPr>
          <w:b/>
          <w:color w:val="1B2A4A"/>
          <w:sz w:val="20"/>
        </w:rPr>
        <w:t xml:space="preserve">Beklenen Ürün: </w:t>
      </w:r>
      <w:r>
        <w:rPr>
          <w:sz w:val="20"/>
        </w:rPr>
        <w:t>K Degeri Analiz Raporu</w:t>
      </w:r>
    </w:p>
    <w:p w:rsidR="00492520" w:rsidRDefault="000447F5">
      <w:pPr>
        <w:spacing w:before="200"/>
      </w:pPr>
      <w:r>
        <w:rPr>
          <w:b/>
          <w:color w:val="6A1B9A"/>
          <w:sz w:val="24"/>
        </w:rPr>
        <w:t xml:space="preserve">  Transfer Soruları</w:t>
      </w:r>
    </w:p>
    <w:p w:rsidR="00492520" w:rsidRDefault="000447F5">
      <w:r>
        <w:rPr>
          <w:b/>
          <w:color w:val="6A1B9A"/>
          <w:sz w:val="20"/>
        </w:rPr>
        <w:t xml:space="preserve">  1. </w:t>
      </w:r>
      <w:r>
        <w:rPr>
          <w:sz w:val="20"/>
        </w:rPr>
        <w:t>Hipe</w:t>
      </w:r>
      <w:r>
        <w:rPr>
          <w:sz w:val="20"/>
        </w:rPr>
        <w:t>rparametre optimizasyonu nedir?</w:t>
      </w:r>
    </w:p>
    <w:p w:rsidR="00492520" w:rsidRDefault="000447F5">
      <w:r>
        <w:rPr>
          <w:b/>
          <w:color w:val="6A1B9A"/>
          <w:sz w:val="20"/>
        </w:rPr>
        <w:t xml:space="preserve">  2. </w:t>
      </w:r>
      <w:r>
        <w:rPr>
          <w:sz w:val="20"/>
        </w:rPr>
        <w:t>Grid Search nedir?</w:t>
      </w:r>
    </w:p>
    <w:p w:rsidR="00492520" w:rsidRDefault="000447F5">
      <w:r>
        <w:rPr>
          <w:b/>
          <w:color w:val="6A1B9A"/>
          <w:sz w:val="20"/>
        </w:rPr>
        <w:t xml:space="preserve">  3. </w:t>
      </w:r>
      <w:r>
        <w:rPr>
          <w:sz w:val="20"/>
        </w:rPr>
        <w:t>Cross-validation nasil calisir?</w:t>
      </w:r>
    </w:p>
    <w:p w:rsidR="00492520" w:rsidRDefault="000447F5">
      <w:r>
        <w:rPr>
          <w:b/>
          <w:color w:val="1B2A4A"/>
          <w:sz w:val="20"/>
        </w:rPr>
        <w:t xml:space="preserve">İlişkili Disiplinler: </w:t>
      </w:r>
      <w:r>
        <w:rPr>
          <w:sz w:val="20"/>
        </w:rPr>
        <w:t>Istatistik, Optimizasyon, Makine Ogrenmesi</w:t>
      </w:r>
    </w:p>
    <w:p w:rsidR="00492520" w:rsidRDefault="000447F5">
      <w:pPr>
        <w:spacing w:before="200"/>
      </w:pPr>
      <w:r>
        <w:rPr>
          <w:b/>
          <w:color w:val="6A1B9A"/>
          <w:sz w:val="24"/>
        </w:rPr>
        <w:t xml:space="preserve">  Gerçek Yaşam Problemi</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6A1B9A"/>
              <w:left w:val="single" w:sz="8" w:space="0" w:color="6A1B9A"/>
              <w:bottom w:val="single" w:sz="8" w:space="0" w:color="6A1B9A"/>
              <w:right w:val="single" w:sz="8" w:space="0" w:color="6A1B9A"/>
            </w:tcBorders>
            <w:shd w:val="clear" w:color="auto" w:fill="F3E5F5"/>
          </w:tcPr>
          <w:p w:rsidR="00492520" w:rsidRDefault="000447F5">
            <w:r>
              <w:rPr>
                <w:sz w:val="20"/>
              </w:rPr>
              <w:t>K=1 ile egitim dogruluugu %100 ama test dogruluugu %85. K=5 ile egitim %95</w:t>
            </w:r>
            <w:r>
              <w:rPr>
                <w:sz w:val="20"/>
              </w:rPr>
              <w:t>, test %93. Hangisi daha iyi?</w:t>
            </w:r>
            <w:r>
              <w:rPr>
                <w:sz w:val="20"/>
              </w:rPr>
              <w:br/>
            </w:r>
            <w:r>
              <w:rPr>
                <w:sz w:val="20"/>
              </w:rPr>
              <w:br/>
              <w:t>Cozum: K=5 daha iyi! K=1 overfitting yapiyor (egitim verisini ezberlemis). Test dogruluugu daha onemli.</w:t>
            </w:r>
          </w:p>
        </w:tc>
      </w:tr>
    </w:tbl>
    <w:p w:rsidR="00492520" w:rsidRDefault="00492520"/>
    <w:p w:rsidR="00492520" w:rsidRDefault="000447F5">
      <w:r>
        <w:rPr>
          <w:b/>
          <w:color w:val="1B2A4A"/>
          <w:sz w:val="20"/>
        </w:rPr>
        <w:t xml:space="preserve">Yaratıcı Görev: </w:t>
      </w:r>
      <w:r>
        <w:rPr>
          <w:sz w:val="20"/>
        </w:rPr>
        <w:t>K=1 den K=15 e kadar dogruluk grafigi cizin ve ideal K araligini belirleyin.</w:t>
      </w:r>
    </w:p>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2E7D32"/>
              <w:left w:val="single" w:sz="10" w:space="0" w:color="2E7D32"/>
              <w:bottom w:val="single" w:sz="10" w:space="0" w:color="2E7D32"/>
              <w:right w:val="single" w:sz="10" w:space="0" w:color="2E7D32"/>
            </w:tcBorders>
            <w:shd w:val="clear" w:color="auto" w:fill="2E7D32"/>
          </w:tcPr>
          <w:p w:rsidR="00492520" w:rsidRDefault="000447F5">
            <w:r>
              <w:rPr>
                <w:b/>
                <w:color w:val="FFFFFF"/>
                <w:sz w:val="28"/>
              </w:rPr>
              <w:t xml:space="preserve">  E5  |  DEĞERLENDİRME (EVALUATE)  —  Öğrenmeyi Ölçme</w:t>
            </w:r>
          </w:p>
        </w:tc>
      </w:tr>
    </w:tbl>
    <w:p w:rsidR="00492520" w:rsidRDefault="00492520"/>
    <w:p w:rsidR="00492520" w:rsidRDefault="000447F5">
      <w:r>
        <w:rPr>
          <w:i/>
          <w:color w:val="2E7D32"/>
          <w:sz w:val="20"/>
        </w:rPr>
        <w:t xml:space="preserve">  Süre: 8 dakika</w:t>
      </w:r>
    </w:p>
    <w:p w:rsidR="00492520" w:rsidRDefault="000447F5">
      <w:pPr>
        <w:spacing w:before="200"/>
      </w:pPr>
      <w:r>
        <w:rPr>
          <w:b/>
          <w:color w:val="2E7D32"/>
          <w:sz w:val="24"/>
        </w:rPr>
        <w:t xml:space="preserve">  Öz Değerlendirme Kontrol Listesi</w:t>
      </w:r>
    </w:p>
    <w:p w:rsidR="00492520" w:rsidRDefault="000447F5">
      <w:r>
        <w:rPr>
          <w:sz w:val="20"/>
        </w:rPr>
        <w:t xml:space="preserve">  ☐  KNN algoritmasini aciklayabiliyorum.</w:t>
      </w:r>
    </w:p>
    <w:p w:rsidR="00492520" w:rsidRDefault="000447F5">
      <w:r>
        <w:rPr>
          <w:sz w:val="20"/>
        </w:rPr>
        <w:t xml:space="preserve">  ☐  KNN modeli olusturabiliyorum.</w:t>
      </w:r>
    </w:p>
    <w:p w:rsidR="00492520" w:rsidRDefault="000447F5">
      <w:r>
        <w:rPr>
          <w:sz w:val="20"/>
        </w:rPr>
        <w:t xml:space="preserve">  ☐  fit ve predict kullanabiliyorum.</w:t>
      </w:r>
    </w:p>
    <w:p w:rsidR="00492520" w:rsidRDefault="000447F5">
      <w:r>
        <w:rPr>
          <w:sz w:val="20"/>
        </w:rPr>
        <w:t xml:space="preserve">  ☐  K degerinin etkisini analiz edebiliyorum.</w:t>
      </w:r>
    </w:p>
    <w:p w:rsidR="00492520" w:rsidRDefault="000447F5">
      <w:r>
        <w:rPr>
          <w:sz w:val="20"/>
        </w:rPr>
        <w:t xml:space="preserve">  ☐  Model dogruluugunu hesaplayabiliyorum.</w:t>
      </w:r>
    </w:p>
    <w:p w:rsidR="00492520" w:rsidRDefault="000447F5">
      <w:pPr>
        <w:spacing w:before="200"/>
      </w:pPr>
      <w:r>
        <w:rPr>
          <w:b/>
          <w:color w:val="2E7D32"/>
          <w:sz w:val="24"/>
        </w:rPr>
        <w:t xml:space="preserve">  Öz Değerlendirme Soruları</w:t>
      </w:r>
    </w:p>
    <w:p w:rsidR="00492520" w:rsidRDefault="000447F5">
      <w:r>
        <w:rPr>
          <w:b/>
          <w:color w:val="2E7D32"/>
          <w:sz w:val="20"/>
        </w:rPr>
        <w:lastRenderedPageBreak/>
        <w:t xml:space="preserve">  1. </w:t>
      </w:r>
      <w:r>
        <w:rPr>
          <w:sz w:val="20"/>
        </w:rPr>
        <w:t>KNN in calisma mantigini anliiyor muyum?</w:t>
      </w:r>
    </w:p>
    <w:p w:rsidR="00492520" w:rsidRDefault="000447F5">
      <w:r>
        <w:rPr>
          <w:b/>
          <w:color w:val="2E7D32"/>
          <w:sz w:val="20"/>
        </w:rPr>
        <w:t xml:space="preserve">  2. </w:t>
      </w:r>
      <w:r>
        <w:rPr>
          <w:sz w:val="20"/>
        </w:rPr>
        <w:t>Kod olarak KN</w:t>
      </w:r>
      <w:r>
        <w:rPr>
          <w:sz w:val="20"/>
        </w:rPr>
        <w:t>N modeli kurabiliiiyor muyum?</w:t>
      </w:r>
    </w:p>
    <w:p w:rsidR="00492520" w:rsidRDefault="000447F5">
      <w:r>
        <w:rPr>
          <w:b/>
          <w:color w:val="2E7D32"/>
          <w:sz w:val="20"/>
        </w:rPr>
        <w:t xml:space="preserve">  3. </w:t>
      </w:r>
      <w:r>
        <w:rPr>
          <w:sz w:val="20"/>
        </w:rPr>
        <w:t>K degeri secimini biliiyor muyum?</w:t>
      </w:r>
    </w:p>
    <w:p w:rsidR="00492520" w:rsidRDefault="000447F5">
      <w:pPr>
        <w:spacing w:before="200"/>
      </w:pPr>
      <w:r>
        <w:rPr>
          <w:b/>
          <w:color w:val="2E7D32"/>
          <w:sz w:val="24"/>
        </w:rPr>
        <w:t xml:space="preserve">  Biçimlendirici Değerlendirme (Kısa Quiz)</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2E7D32"/>
          </w:tcPr>
          <w:p w:rsidR="00492520" w:rsidRDefault="000447F5">
            <w:pPr>
              <w:jc w:val="center"/>
            </w:pPr>
            <w:r>
              <w:rPr>
                <w:b/>
                <w:color w:val="FFFFFF"/>
                <w:sz w:val="18"/>
              </w:rPr>
              <w:t>No</w:t>
            </w:r>
          </w:p>
        </w:tc>
        <w:tc>
          <w:tcPr>
            <w:tcW w:w="3213" w:type="dxa"/>
            <w:shd w:val="clear" w:color="auto" w:fill="2E7D32"/>
          </w:tcPr>
          <w:p w:rsidR="00492520" w:rsidRDefault="000447F5">
            <w:pPr>
              <w:jc w:val="center"/>
            </w:pPr>
            <w:r>
              <w:rPr>
                <w:b/>
                <w:color w:val="FFFFFF"/>
                <w:sz w:val="18"/>
              </w:rPr>
              <w:t>Soru</w:t>
            </w:r>
          </w:p>
        </w:tc>
        <w:tc>
          <w:tcPr>
            <w:tcW w:w="3213" w:type="dxa"/>
            <w:shd w:val="clear" w:color="auto" w:fill="2E7D32"/>
          </w:tcPr>
          <w:p w:rsidR="00492520" w:rsidRDefault="000447F5">
            <w:pPr>
              <w:jc w:val="center"/>
            </w:pPr>
            <w:r>
              <w:rPr>
                <w:b/>
                <w:color w:val="FFFFFF"/>
                <w:sz w:val="18"/>
              </w:rPr>
              <w:t>Cevap</w:t>
            </w:r>
          </w:p>
        </w:tc>
      </w:tr>
      <w:tr w:rsidR="00492520">
        <w:trPr>
          <w:jc w:val="center"/>
        </w:trPr>
        <w:tc>
          <w:tcPr>
            <w:tcW w:w="3213" w:type="dxa"/>
          </w:tcPr>
          <w:p w:rsidR="00492520" w:rsidRDefault="000447F5">
            <w:r>
              <w:rPr>
                <w:sz w:val="18"/>
              </w:rPr>
              <w:t>1</w:t>
            </w:r>
          </w:p>
        </w:tc>
        <w:tc>
          <w:tcPr>
            <w:tcW w:w="3213" w:type="dxa"/>
          </w:tcPr>
          <w:p w:rsidR="00492520" w:rsidRDefault="000447F5">
            <w:r>
              <w:rPr>
                <w:sz w:val="18"/>
              </w:rPr>
              <w:t>KNN ne demektir?</w:t>
            </w:r>
          </w:p>
        </w:tc>
        <w:tc>
          <w:tcPr>
            <w:tcW w:w="3213" w:type="dxa"/>
          </w:tcPr>
          <w:p w:rsidR="00492520" w:rsidRDefault="000447F5">
            <w:r>
              <w:rPr>
                <w:sz w:val="18"/>
              </w:rPr>
              <w:t>K-Nearest Neighbors</w:t>
            </w:r>
          </w:p>
        </w:tc>
      </w:tr>
      <w:tr w:rsidR="00492520">
        <w:trPr>
          <w:jc w:val="center"/>
        </w:trPr>
        <w:tc>
          <w:tcPr>
            <w:tcW w:w="3213" w:type="dxa"/>
          </w:tcPr>
          <w:p w:rsidR="00492520" w:rsidRDefault="000447F5">
            <w:r>
              <w:rPr>
                <w:sz w:val="18"/>
              </w:rPr>
              <w:t>2</w:t>
            </w:r>
          </w:p>
        </w:tc>
        <w:tc>
          <w:tcPr>
            <w:tcW w:w="3213" w:type="dxa"/>
          </w:tcPr>
          <w:p w:rsidR="00492520" w:rsidRDefault="000447F5">
            <w:r>
              <w:rPr>
                <w:sz w:val="18"/>
              </w:rPr>
              <w:t>K=3 de kac komsuya bakilir?</w:t>
            </w:r>
          </w:p>
        </w:tc>
        <w:tc>
          <w:tcPr>
            <w:tcW w:w="3213" w:type="dxa"/>
          </w:tcPr>
          <w:p w:rsidR="00492520" w:rsidRDefault="000447F5">
            <w:r>
              <w:rPr>
                <w:sz w:val="18"/>
              </w:rPr>
              <w:t>3</w:t>
            </w:r>
          </w:p>
        </w:tc>
      </w:tr>
      <w:tr w:rsidR="00492520">
        <w:trPr>
          <w:jc w:val="center"/>
        </w:trPr>
        <w:tc>
          <w:tcPr>
            <w:tcW w:w="3213" w:type="dxa"/>
          </w:tcPr>
          <w:p w:rsidR="00492520" w:rsidRDefault="000447F5">
            <w:r>
              <w:rPr>
                <w:sz w:val="18"/>
              </w:rPr>
              <w:t>3</w:t>
            </w:r>
          </w:p>
        </w:tc>
        <w:tc>
          <w:tcPr>
            <w:tcW w:w="3213" w:type="dxa"/>
          </w:tcPr>
          <w:p w:rsidR="00492520" w:rsidRDefault="000447F5">
            <w:r>
              <w:rPr>
                <w:sz w:val="18"/>
              </w:rPr>
              <w:t>Cogunluk oyu nasil calisir?</w:t>
            </w:r>
          </w:p>
        </w:tc>
        <w:tc>
          <w:tcPr>
            <w:tcW w:w="3213" w:type="dxa"/>
          </w:tcPr>
          <w:p w:rsidR="00492520" w:rsidRDefault="000447F5">
            <w:r>
              <w:rPr>
                <w:sz w:val="18"/>
              </w:rPr>
              <w:t>En cok olan sinif secilir</w:t>
            </w:r>
          </w:p>
        </w:tc>
      </w:tr>
      <w:tr w:rsidR="00492520">
        <w:trPr>
          <w:jc w:val="center"/>
        </w:trPr>
        <w:tc>
          <w:tcPr>
            <w:tcW w:w="3213" w:type="dxa"/>
          </w:tcPr>
          <w:p w:rsidR="00492520" w:rsidRDefault="000447F5">
            <w:r>
              <w:rPr>
                <w:sz w:val="18"/>
              </w:rPr>
              <w:t>4</w:t>
            </w:r>
          </w:p>
        </w:tc>
        <w:tc>
          <w:tcPr>
            <w:tcW w:w="3213" w:type="dxa"/>
          </w:tcPr>
          <w:p w:rsidR="00492520" w:rsidRDefault="000447F5">
            <w:r>
              <w:rPr>
                <w:sz w:val="18"/>
              </w:rPr>
              <w:t>KNN neden lazy learner?</w:t>
            </w:r>
          </w:p>
        </w:tc>
        <w:tc>
          <w:tcPr>
            <w:tcW w:w="3213" w:type="dxa"/>
          </w:tcPr>
          <w:p w:rsidR="00492520" w:rsidRDefault="000447F5">
            <w:r>
              <w:rPr>
                <w:sz w:val="18"/>
              </w:rPr>
              <w:t>Egitimde bir sey ogrenmmez, veriyi saklar</w:t>
            </w:r>
          </w:p>
        </w:tc>
      </w:tr>
      <w:tr w:rsidR="00492520">
        <w:trPr>
          <w:jc w:val="center"/>
        </w:trPr>
        <w:tc>
          <w:tcPr>
            <w:tcW w:w="3213" w:type="dxa"/>
          </w:tcPr>
          <w:p w:rsidR="00492520" w:rsidRDefault="000447F5">
            <w:r>
              <w:rPr>
                <w:sz w:val="18"/>
              </w:rPr>
              <w:t>5</w:t>
            </w:r>
          </w:p>
        </w:tc>
        <w:tc>
          <w:tcPr>
            <w:tcW w:w="3213" w:type="dxa"/>
          </w:tcPr>
          <w:p w:rsidR="00492520" w:rsidRDefault="000447F5">
            <w:r>
              <w:rPr>
                <w:sz w:val="18"/>
              </w:rPr>
              <w:t>K cift sayi olabilir mi?</w:t>
            </w:r>
          </w:p>
        </w:tc>
        <w:tc>
          <w:tcPr>
            <w:tcW w:w="3213" w:type="dxa"/>
          </w:tcPr>
          <w:p w:rsidR="00492520" w:rsidRDefault="000447F5">
            <w:r>
              <w:rPr>
                <w:sz w:val="18"/>
              </w:rPr>
              <w:t>Olmasamali (esitlik riski)</w:t>
            </w:r>
          </w:p>
        </w:tc>
      </w:tr>
    </w:tbl>
    <w:p w:rsidR="00492520" w:rsidRDefault="00492520"/>
    <w:p w:rsidR="00492520" w:rsidRDefault="000447F5">
      <w:pPr>
        <w:spacing w:before="200"/>
      </w:pPr>
      <w:r>
        <w:rPr>
          <w:b/>
          <w:color w:val="2E7D32"/>
          <w:sz w:val="24"/>
        </w:rPr>
        <w:t xml:space="preserve">  Tartışma Soruları</w:t>
      </w:r>
    </w:p>
    <w:p w:rsidR="00492520" w:rsidRDefault="000447F5">
      <w:r>
        <w:rPr>
          <w:b/>
          <w:color w:val="2E7D32"/>
          <w:sz w:val="20"/>
        </w:rPr>
        <w:t>Açık Uçlu:</w:t>
      </w:r>
    </w:p>
    <w:p w:rsidR="00492520" w:rsidRDefault="000447F5">
      <w:r>
        <w:rPr>
          <w:b/>
          <w:color w:val="2E7D32"/>
          <w:sz w:val="20"/>
        </w:rPr>
        <w:t xml:space="preserve">  1. </w:t>
      </w:r>
      <w:r>
        <w:rPr>
          <w:sz w:val="20"/>
        </w:rPr>
        <w:t>KNN basit ama etkili mi?</w:t>
      </w:r>
    </w:p>
    <w:p w:rsidR="00492520" w:rsidRDefault="000447F5">
      <w:r>
        <w:rPr>
          <w:b/>
          <w:color w:val="2E7D32"/>
          <w:sz w:val="20"/>
        </w:rPr>
        <w:t xml:space="preserve">  2. </w:t>
      </w:r>
      <w:r>
        <w:rPr>
          <w:sz w:val="20"/>
        </w:rPr>
        <w:t>Hangi durumlarda KNN uygun degildir?</w:t>
      </w:r>
    </w:p>
    <w:p w:rsidR="00492520" w:rsidRDefault="000447F5">
      <w:r>
        <w:rPr>
          <w:b/>
          <w:color w:val="2E7D32"/>
          <w:sz w:val="20"/>
        </w:rPr>
        <w:t xml:space="preserve">  3. </w:t>
      </w:r>
      <w:r>
        <w:rPr>
          <w:sz w:val="20"/>
        </w:rPr>
        <w:t xml:space="preserve">Uzaklik olcusu sonucu </w:t>
      </w:r>
      <w:r>
        <w:rPr>
          <w:sz w:val="20"/>
        </w:rPr>
        <w:t>nasil etkiler?</w:t>
      </w:r>
    </w:p>
    <w:p w:rsidR="00492520" w:rsidRDefault="000447F5">
      <w:r>
        <w:rPr>
          <w:b/>
          <w:color w:val="2E7D32"/>
          <w:sz w:val="20"/>
        </w:rPr>
        <w:t>Eleştirel Düşünme:</w:t>
      </w:r>
    </w:p>
    <w:p w:rsidR="00492520" w:rsidRDefault="000447F5">
      <w:r>
        <w:rPr>
          <w:b/>
          <w:color w:val="2E7D32"/>
          <w:sz w:val="20"/>
        </w:rPr>
        <w:t xml:space="preserve">  1. </w:t>
      </w:r>
      <w:r>
        <w:rPr>
          <w:sz w:val="20"/>
        </w:rPr>
        <w:t>Basit algoritmalar her zaman kotuu mu?</w:t>
      </w:r>
    </w:p>
    <w:p w:rsidR="00492520" w:rsidRDefault="000447F5">
      <w:r>
        <w:rPr>
          <w:b/>
          <w:color w:val="2E7D32"/>
          <w:sz w:val="20"/>
        </w:rPr>
        <w:t xml:space="preserve">  2. </w:t>
      </w:r>
      <w:r>
        <w:rPr>
          <w:sz w:val="20"/>
        </w:rPr>
        <w:t>K degeri sonucu ne kadar degistirir?</w:t>
      </w:r>
    </w:p>
    <w:p w:rsidR="00492520" w:rsidRDefault="000447F5">
      <w:r>
        <w:rPr>
          <w:b/>
          <w:color w:val="2E7D32"/>
          <w:sz w:val="20"/>
        </w:rPr>
        <w:t xml:space="preserve">  3. </w:t>
      </w:r>
      <w:r>
        <w:rPr>
          <w:sz w:val="20"/>
        </w:rPr>
        <w:t>KNN buyuk veride kullanilabilir mi?</w:t>
      </w:r>
    </w:p>
    <w:p w:rsidR="00492520" w:rsidRDefault="000447F5">
      <w:pPr>
        <w:jc w:val="center"/>
      </w:pPr>
      <w:r>
        <w:rPr>
          <w:color w:val="BDBDBD"/>
          <w:sz w:val="12"/>
        </w:rPr>
        <w:t>________________________________________________________________________________</w:t>
      </w:r>
    </w:p>
    <w:p w:rsidR="00492520" w:rsidRDefault="000447F5">
      <w:r>
        <w:br w:type="page"/>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C62828"/>
              <w:left w:val="single" w:sz="10" w:space="0" w:color="C62828"/>
              <w:bottom w:val="single" w:sz="10" w:space="0" w:color="C62828"/>
              <w:right w:val="single" w:sz="10" w:space="0" w:color="C62828"/>
            </w:tcBorders>
            <w:shd w:val="clear" w:color="auto" w:fill="C62828"/>
          </w:tcPr>
          <w:p w:rsidR="00492520" w:rsidRDefault="000447F5">
            <w:r>
              <w:rPr>
                <w:b/>
                <w:color w:val="FFFFFF"/>
                <w:sz w:val="28"/>
              </w:rPr>
              <w:lastRenderedPageBreak/>
              <w:t xml:space="preserve">  UYGULAMALA</w:t>
            </w:r>
            <w:r>
              <w:rPr>
                <w:b/>
                <w:color w:val="FFFFFF"/>
                <w:sz w:val="28"/>
              </w:rPr>
              <w:t>R  |  Hands-On Uygulama Etkinlikleri</w:t>
            </w:r>
          </w:p>
        </w:tc>
      </w:tr>
    </w:tbl>
    <w:p w:rsidR="00492520" w:rsidRDefault="00492520"/>
    <w:p w:rsidR="00492520" w:rsidRDefault="000447F5">
      <w:pPr>
        <w:spacing w:before="200"/>
      </w:pPr>
      <w:r>
        <w:rPr>
          <w:b/>
          <w:color w:val="C62828"/>
          <w:sz w:val="24"/>
        </w:rPr>
        <w:t xml:space="preserve">  Adım Adım Uygulama: "KNN Uygulama"</w:t>
      </w:r>
    </w:p>
    <w:p w:rsidR="00492520" w:rsidRDefault="000447F5">
      <w:r>
        <w:rPr>
          <w:b/>
          <w:color w:val="1B2A4A"/>
          <w:sz w:val="20"/>
        </w:rPr>
        <w:t xml:space="preserve">Hedef: </w:t>
      </w:r>
      <w:r>
        <w:rPr>
          <w:sz w:val="20"/>
        </w:rPr>
        <w:t>KNN modeli kurmak ve K degeri analizi yapmak.</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C62828"/>
          </w:tcPr>
          <w:p w:rsidR="00492520" w:rsidRDefault="000447F5">
            <w:pPr>
              <w:jc w:val="center"/>
            </w:pPr>
            <w:r>
              <w:rPr>
                <w:b/>
                <w:color w:val="FFFFFF"/>
                <w:sz w:val="18"/>
              </w:rPr>
              <w:t>Adım</w:t>
            </w:r>
          </w:p>
        </w:tc>
        <w:tc>
          <w:tcPr>
            <w:tcW w:w="3213" w:type="dxa"/>
            <w:shd w:val="clear" w:color="auto" w:fill="C62828"/>
          </w:tcPr>
          <w:p w:rsidR="00492520" w:rsidRDefault="000447F5">
            <w:pPr>
              <w:jc w:val="center"/>
            </w:pPr>
            <w:r>
              <w:rPr>
                <w:b/>
                <w:color w:val="FFFFFF"/>
                <w:sz w:val="18"/>
              </w:rPr>
              <w:t>İşlem</w:t>
            </w:r>
          </w:p>
        </w:tc>
        <w:tc>
          <w:tcPr>
            <w:tcW w:w="3213" w:type="dxa"/>
            <w:shd w:val="clear" w:color="auto" w:fill="C62828"/>
          </w:tcPr>
          <w:p w:rsidR="00492520" w:rsidRDefault="000447F5">
            <w:pPr>
              <w:jc w:val="center"/>
            </w:pPr>
            <w:r>
              <w:rPr>
                <w:b/>
                <w:color w:val="FFFFFF"/>
                <w:sz w:val="18"/>
              </w:rPr>
              <w:t>Beklenen Sonuç</w:t>
            </w:r>
          </w:p>
        </w:tc>
      </w:tr>
      <w:tr w:rsidR="00492520">
        <w:trPr>
          <w:jc w:val="center"/>
        </w:trPr>
        <w:tc>
          <w:tcPr>
            <w:tcW w:w="3213" w:type="dxa"/>
          </w:tcPr>
          <w:p w:rsidR="00492520" w:rsidRDefault="000447F5">
            <w:r>
              <w:rPr>
                <w:sz w:val="18"/>
              </w:rPr>
              <w:t>1. Import</w:t>
            </w:r>
          </w:p>
        </w:tc>
        <w:tc>
          <w:tcPr>
            <w:tcW w:w="3213" w:type="dxa"/>
          </w:tcPr>
          <w:p w:rsidR="00492520" w:rsidRDefault="000447F5">
            <w:r>
              <w:rPr>
                <w:sz w:val="18"/>
              </w:rPr>
              <w:t>KNeighborsClassifier import edin</w:t>
            </w:r>
          </w:p>
        </w:tc>
        <w:tc>
          <w:tcPr>
            <w:tcW w:w="3213" w:type="dxa"/>
          </w:tcPr>
          <w:p w:rsidR="00492520" w:rsidRDefault="000447F5">
            <w:r>
              <w:rPr>
                <w:sz w:val="18"/>
              </w:rPr>
              <w:t>Hazirlik</w:t>
            </w:r>
          </w:p>
        </w:tc>
      </w:tr>
      <w:tr w:rsidR="00492520">
        <w:trPr>
          <w:jc w:val="center"/>
        </w:trPr>
        <w:tc>
          <w:tcPr>
            <w:tcW w:w="3213" w:type="dxa"/>
          </w:tcPr>
          <w:p w:rsidR="00492520" w:rsidRDefault="000447F5">
            <w:r>
              <w:rPr>
                <w:sz w:val="18"/>
              </w:rPr>
              <w:t>2. Model</w:t>
            </w:r>
          </w:p>
        </w:tc>
        <w:tc>
          <w:tcPr>
            <w:tcW w:w="3213" w:type="dxa"/>
          </w:tcPr>
          <w:p w:rsidR="00492520" w:rsidRDefault="000447F5">
            <w:r>
              <w:rPr>
                <w:sz w:val="18"/>
              </w:rPr>
              <w:t>K=3 ile model olusturun</w:t>
            </w:r>
          </w:p>
        </w:tc>
        <w:tc>
          <w:tcPr>
            <w:tcW w:w="3213" w:type="dxa"/>
          </w:tcPr>
          <w:p w:rsidR="00492520" w:rsidRDefault="000447F5">
            <w:r>
              <w:rPr>
                <w:sz w:val="18"/>
              </w:rPr>
              <w:t>Model tanimi</w:t>
            </w:r>
          </w:p>
        </w:tc>
      </w:tr>
      <w:tr w:rsidR="00492520">
        <w:trPr>
          <w:jc w:val="center"/>
        </w:trPr>
        <w:tc>
          <w:tcPr>
            <w:tcW w:w="3213" w:type="dxa"/>
          </w:tcPr>
          <w:p w:rsidR="00492520" w:rsidRDefault="000447F5">
            <w:r>
              <w:rPr>
                <w:sz w:val="18"/>
              </w:rPr>
              <w:t>3. Egitim</w:t>
            </w:r>
          </w:p>
        </w:tc>
        <w:tc>
          <w:tcPr>
            <w:tcW w:w="3213" w:type="dxa"/>
          </w:tcPr>
          <w:p w:rsidR="00492520" w:rsidRDefault="000447F5">
            <w:r>
              <w:rPr>
                <w:sz w:val="18"/>
              </w:rPr>
              <w:t>fit(X_train, y_train)</w:t>
            </w:r>
          </w:p>
        </w:tc>
        <w:tc>
          <w:tcPr>
            <w:tcW w:w="3213" w:type="dxa"/>
          </w:tcPr>
          <w:p w:rsidR="00492520" w:rsidRDefault="000447F5">
            <w:r>
              <w:rPr>
                <w:sz w:val="18"/>
              </w:rPr>
              <w:t>Ogrenme</w:t>
            </w:r>
          </w:p>
        </w:tc>
      </w:tr>
      <w:tr w:rsidR="00492520">
        <w:trPr>
          <w:jc w:val="center"/>
        </w:trPr>
        <w:tc>
          <w:tcPr>
            <w:tcW w:w="3213" w:type="dxa"/>
          </w:tcPr>
          <w:p w:rsidR="00492520" w:rsidRDefault="000447F5">
            <w:r>
              <w:rPr>
                <w:sz w:val="18"/>
              </w:rPr>
              <w:t>4. Tahmin</w:t>
            </w:r>
          </w:p>
        </w:tc>
        <w:tc>
          <w:tcPr>
            <w:tcW w:w="3213" w:type="dxa"/>
          </w:tcPr>
          <w:p w:rsidR="00492520" w:rsidRDefault="000447F5">
            <w:r>
              <w:rPr>
                <w:sz w:val="18"/>
              </w:rPr>
              <w:t>predict(X_test)</w:t>
            </w:r>
          </w:p>
        </w:tc>
        <w:tc>
          <w:tcPr>
            <w:tcW w:w="3213" w:type="dxa"/>
          </w:tcPr>
          <w:p w:rsidR="00492520" w:rsidRDefault="000447F5">
            <w:r>
              <w:rPr>
                <w:sz w:val="18"/>
              </w:rPr>
              <w:t>Siniflandirma</w:t>
            </w:r>
          </w:p>
        </w:tc>
      </w:tr>
      <w:tr w:rsidR="00492520">
        <w:trPr>
          <w:jc w:val="center"/>
        </w:trPr>
        <w:tc>
          <w:tcPr>
            <w:tcW w:w="3213" w:type="dxa"/>
          </w:tcPr>
          <w:p w:rsidR="00492520" w:rsidRDefault="000447F5">
            <w:r>
              <w:rPr>
                <w:sz w:val="18"/>
              </w:rPr>
              <w:t>5. Analiz</w:t>
            </w:r>
          </w:p>
        </w:tc>
        <w:tc>
          <w:tcPr>
            <w:tcW w:w="3213" w:type="dxa"/>
          </w:tcPr>
          <w:p w:rsidR="00492520" w:rsidRDefault="000447F5">
            <w:r>
              <w:rPr>
                <w:sz w:val="18"/>
              </w:rPr>
              <w:t>Farkli K degerlerini deneyin</w:t>
            </w:r>
          </w:p>
        </w:tc>
        <w:tc>
          <w:tcPr>
            <w:tcW w:w="3213" w:type="dxa"/>
          </w:tcPr>
          <w:p w:rsidR="00492520" w:rsidRDefault="000447F5">
            <w:r>
              <w:rPr>
                <w:sz w:val="18"/>
              </w:rPr>
              <w:t>Optimizasyon</w:t>
            </w:r>
          </w:p>
        </w:tc>
      </w:tr>
    </w:tbl>
    <w:p w:rsidR="00492520" w:rsidRDefault="00492520"/>
    <w:p w:rsidR="00492520" w:rsidRDefault="000447F5">
      <w:r>
        <w:rPr>
          <w:b/>
          <w:color w:val="1B2A4A"/>
          <w:sz w:val="20"/>
        </w:rPr>
        <w:t xml:space="preserve">Tamamlanma Kriteri: </w:t>
      </w:r>
      <w:r>
        <w:rPr>
          <w:sz w:val="20"/>
        </w:rPr>
        <w:t>KNN modeli calisiyor ve en az 3 farkli K degeri denenmmis.</w:t>
      </w:r>
    </w:p>
    <w:p w:rsidR="00492520" w:rsidRDefault="000447F5">
      <w:pPr>
        <w:jc w:val="center"/>
      </w:pPr>
      <w:r>
        <w:rPr>
          <w:color w:val="BDBDBD"/>
          <w:sz w:val="12"/>
        </w:rPr>
        <w:t>________________________________________________________________________________</w:t>
      </w:r>
    </w:p>
    <w:p w:rsidR="00492520" w:rsidRDefault="000447F5">
      <w:pPr>
        <w:spacing w:before="200"/>
      </w:pPr>
      <w:r>
        <w:rPr>
          <w:b/>
          <w:color w:val="C62828"/>
          <w:sz w:val="24"/>
        </w:rPr>
        <w:t xml:space="preserve">  Canlı Demo: "Canli KNN Kodlama"</w:t>
      </w:r>
    </w:p>
    <w:p w:rsidR="00492520" w:rsidRDefault="000447F5">
      <w:r>
        <w:rPr>
          <w:b/>
          <w:color w:val="1B2A4A"/>
          <w:sz w:val="20"/>
        </w:rPr>
        <w:t xml:space="preserve">Eğitmenin Gösterdiği: </w:t>
      </w:r>
      <w:r>
        <w:rPr>
          <w:sz w:val="20"/>
        </w:rPr>
        <w:t>KNN modelini canli olarak kodlar ve calistirir.</w:t>
      </w:r>
    </w:p>
    <w:p w:rsidR="00492520" w:rsidRDefault="000447F5">
      <w:r>
        <w:rPr>
          <w:b/>
          <w:color w:val="1B2A4A"/>
          <w:sz w:val="20"/>
        </w:rPr>
        <w:t xml:space="preserve">Öğrencinin Tekrarladığı: </w:t>
      </w:r>
      <w:r>
        <w:rPr>
          <w:sz w:val="20"/>
        </w:rPr>
        <w:t>Kendi KNN modelini kurar.</w:t>
      </w:r>
    </w:p>
    <w:p w:rsidR="00492520" w:rsidRDefault="000447F5">
      <w:r>
        <w:rPr>
          <w:b/>
          <w:color w:val="1B2A4A"/>
          <w:sz w:val="20"/>
        </w:rPr>
        <w:t xml:space="preserve">Dikkat Noktaları: </w:t>
      </w:r>
      <w:r>
        <w:rPr>
          <w:sz w:val="20"/>
        </w:rPr>
        <w:t xml:space="preserve">K </w:t>
      </w:r>
      <w:r>
        <w:rPr>
          <w:sz w:val="20"/>
        </w:rPr>
        <w:t>degerini tek sayi secin!</w:t>
      </w:r>
    </w:p>
    <w:p w:rsidR="00492520" w:rsidRDefault="000447F5">
      <w:pPr>
        <w:jc w:val="center"/>
      </w:pPr>
      <w:r>
        <w:rPr>
          <w:color w:val="BDBDBD"/>
          <w:sz w:val="12"/>
        </w:rPr>
        <w:t>________________________________________________________________________________</w:t>
      </w:r>
    </w:p>
    <w:p w:rsidR="00492520" w:rsidRDefault="000447F5">
      <w:pPr>
        <w:spacing w:before="200"/>
      </w:pPr>
      <w:r>
        <w:rPr>
          <w:b/>
          <w:color w:val="C62828"/>
          <w:sz w:val="24"/>
        </w:rPr>
        <w:t xml:space="preserve">  Pratik Alıştırmalar</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C62828"/>
          </w:tcPr>
          <w:p w:rsidR="00492520" w:rsidRDefault="000447F5">
            <w:pPr>
              <w:jc w:val="center"/>
            </w:pPr>
            <w:r>
              <w:rPr>
                <w:b/>
                <w:color w:val="FFFFFF"/>
                <w:sz w:val="18"/>
              </w:rPr>
              <w:t>No</w:t>
            </w:r>
          </w:p>
        </w:tc>
        <w:tc>
          <w:tcPr>
            <w:tcW w:w="3213" w:type="dxa"/>
            <w:shd w:val="clear" w:color="auto" w:fill="C62828"/>
          </w:tcPr>
          <w:p w:rsidR="00492520" w:rsidRDefault="000447F5">
            <w:pPr>
              <w:jc w:val="center"/>
            </w:pPr>
            <w:r>
              <w:rPr>
                <w:b/>
                <w:color w:val="FFFFFF"/>
                <w:sz w:val="18"/>
              </w:rPr>
              <w:t>Zorluk</w:t>
            </w:r>
          </w:p>
        </w:tc>
        <w:tc>
          <w:tcPr>
            <w:tcW w:w="3213" w:type="dxa"/>
            <w:shd w:val="clear" w:color="auto" w:fill="C62828"/>
          </w:tcPr>
          <w:p w:rsidR="00492520" w:rsidRDefault="000447F5">
            <w:pPr>
              <w:jc w:val="center"/>
            </w:pPr>
            <w:r>
              <w:rPr>
                <w:b/>
                <w:color w:val="FFFFFF"/>
                <w:sz w:val="18"/>
              </w:rPr>
              <w:t>Görev</w:t>
            </w:r>
          </w:p>
        </w:tc>
      </w:tr>
      <w:tr w:rsidR="00492520">
        <w:trPr>
          <w:jc w:val="center"/>
        </w:trPr>
        <w:tc>
          <w:tcPr>
            <w:tcW w:w="3213" w:type="dxa"/>
          </w:tcPr>
          <w:p w:rsidR="00492520" w:rsidRDefault="000447F5">
            <w:r>
              <w:rPr>
                <w:sz w:val="18"/>
              </w:rPr>
              <w:t>1</w:t>
            </w:r>
          </w:p>
        </w:tc>
        <w:tc>
          <w:tcPr>
            <w:tcW w:w="3213" w:type="dxa"/>
          </w:tcPr>
          <w:p w:rsidR="00492520" w:rsidRDefault="000447F5">
            <w:r>
              <w:rPr>
                <w:sz w:val="18"/>
              </w:rPr>
              <w:t>Baslangic</w:t>
            </w:r>
          </w:p>
        </w:tc>
        <w:tc>
          <w:tcPr>
            <w:tcW w:w="3213" w:type="dxa"/>
          </w:tcPr>
          <w:p w:rsidR="00492520" w:rsidRDefault="000447F5">
            <w:r>
              <w:rPr>
                <w:sz w:val="18"/>
              </w:rPr>
              <w:t>K=3 ile KNN modeli kurun ve dogruluugu yazdirin</w:t>
            </w:r>
          </w:p>
        </w:tc>
      </w:tr>
      <w:tr w:rsidR="00492520">
        <w:trPr>
          <w:jc w:val="center"/>
        </w:trPr>
        <w:tc>
          <w:tcPr>
            <w:tcW w:w="3213" w:type="dxa"/>
          </w:tcPr>
          <w:p w:rsidR="00492520" w:rsidRDefault="000447F5">
            <w:r>
              <w:rPr>
                <w:sz w:val="18"/>
              </w:rPr>
              <w:t>2</w:t>
            </w:r>
          </w:p>
        </w:tc>
        <w:tc>
          <w:tcPr>
            <w:tcW w:w="3213" w:type="dxa"/>
          </w:tcPr>
          <w:p w:rsidR="00492520" w:rsidRDefault="000447F5">
            <w:r>
              <w:rPr>
                <w:sz w:val="18"/>
              </w:rPr>
              <w:t>Orta</w:t>
            </w:r>
          </w:p>
        </w:tc>
        <w:tc>
          <w:tcPr>
            <w:tcW w:w="3213" w:type="dxa"/>
          </w:tcPr>
          <w:p w:rsidR="00492520" w:rsidRDefault="000447F5">
            <w:r>
              <w:rPr>
                <w:sz w:val="18"/>
              </w:rPr>
              <w:t>K=1,3,5,7,9 icin dogruluk karsilastirma tab</w:t>
            </w:r>
            <w:r>
              <w:rPr>
                <w:sz w:val="18"/>
              </w:rPr>
              <w:t>losu olusturun</w:t>
            </w:r>
          </w:p>
        </w:tc>
      </w:tr>
      <w:tr w:rsidR="00492520">
        <w:trPr>
          <w:jc w:val="center"/>
        </w:trPr>
        <w:tc>
          <w:tcPr>
            <w:tcW w:w="3213" w:type="dxa"/>
          </w:tcPr>
          <w:p w:rsidR="00492520" w:rsidRDefault="000447F5">
            <w:r>
              <w:rPr>
                <w:sz w:val="18"/>
              </w:rPr>
              <w:t>3</w:t>
            </w:r>
          </w:p>
        </w:tc>
        <w:tc>
          <w:tcPr>
            <w:tcW w:w="3213" w:type="dxa"/>
          </w:tcPr>
          <w:p w:rsidR="00492520" w:rsidRDefault="000447F5">
            <w:r>
              <w:rPr>
                <w:sz w:val="18"/>
              </w:rPr>
              <w:t>Ileri</w:t>
            </w:r>
          </w:p>
        </w:tc>
        <w:tc>
          <w:tcPr>
            <w:tcW w:w="3213" w:type="dxa"/>
          </w:tcPr>
          <w:p w:rsidR="00492520" w:rsidRDefault="000447F5">
            <w:r>
              <w:rPr>
                <w:sz w:val="18"/>
              </w:rPr>
              <w:t>K vs Dogruluk grafigi cizin ve en iyi K yi belirleyin</w:t>
            </w:r>
          </w:p>
        </w:tc>
      </w:tr>
    </w:tbl>
    <w:p w:rsidR="00492520" w:rsidRDefault="00492520"/>
    <w:p w:rsidR="00492520" w:rsidRDefault="000447F5">
      <w:pPr>
        <w:jc w:val="center"/>
      </w:pPr>
      <w:r>
        <w:rPr>
          <w:color w:val="BDBDBD"/>
          <w:sz w:val="12"/>
        </w:rPr>
        <w:t>________________________________________________________________________________</w:t>
      </w:r>
    </w:p>
    <w:p w:rsidR="00492520" w:rsidRDefault="000447F5">
      <w:pPr>
        <w:spacing w:before="200"/>
      </w:pPr>
      <w:r>
        <w:rPr>
          <w:b/>
          <w:color w:val="C62828"/>
          <w:sz w:val="24"/>
        </w:rPr>
        <w:t xml:space="preserve">  Vaka Çalışması: "K Secimi Hatasi"</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C62828"/>
              <w:left w:val="single" w:sz="8" w:space="0" w:color="C62828"/>
              <w:bottom w:val="single" w:sz="8" w:space="0" w:color="C62828"/>
              <w:right w:val="single" w:sz="8" w:space="0" w:color="C62828"/>
            </w:tcBorders>
            <w:shd w:val="clear" w:color="auto" w:fill="FFF3E0"/>
          </w:tcPr>
          <w:p w:rsidR="00492520" w:rsidRDefault="000447F5">
            <w:r>
              <w:rPr>
                <w:sz w:val="20"/>
              </w:rPr>
              <w:t xml:space="preserve">Muhendis K=1 ile model kurdu, egitim dogruluugu %100 cikti </w:t>
            </w:r>
            <w:r>
              <w:rPr>
                <w:sz w:val="20"/>
              </w:rPr>
              <w:t>ve modeli uretiime aldi. Gercek dunyada model cok kotuu performans gosterdi. Neden?</w:t>
            </w:r>
          </w:p>
        </w:tc>
      </w:tr>
    </w:tbl>
    <w:p w:rsidR="00492520" w:rsidRDefault="00492520"/>
    <w:p w:rsidR="00492520" w:rsidRDefault="000447F5">
      <w:r>
        <w:rPr>
          <w:b/>
          <w:color w:val="1B2A4A"/>
          <w:sz w:val="20"/>
        </w:rPr>
        <w:t xml:space="preserve">Beklenen Çıktı: </w:t>
      </w:r>
      <w:r>
        <w:rPr>
          <w:sz w:val="20"/>
        </w:rPr>
        <w:t>Overfitting: K=1 egitim verisini ezberleer. Uretim oncesi mutlaka test verisi ve cross-validation ile degerlendirin.</w:t>
      </w:r>
    </w:p>
    <w:p w:rsidR="00492520" w:rsidRDefault="000447F5">
      <w:pPr>
        <w:jc w:val="center"/>
      </w:pPr>
      <w:r>
        <w:rPr>
          <w:color w:val="BDBDBD"/>
          <w:sz w:val="12"/>
        </w:rPr>
        <w:t>_____________________________________</w:t>
      </w:r>
      <w:r>
        <w:rPr>
          <w:color w:val="BDBDBD"/>
          <w:sz w:val="12"/>
        </w:rPr>
        <w:t>___________________________________________</w:t>
      </w:r>
    </w:p>
    <w:p w:rsidR="00492520" w:rsidRDefault="000447F5">
      <w:r>
        <w:br w:type="page"/>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492520" w:rsidRDefault="000447F5">
            <w:r>
              <w:rPr>
                <w:b/>
                <w:color w:val="FFFFFF"/>
                <w:sz w:val="28"/>
              </w:rPr>
              <w:lastRenderedPageBreak/>
              <w:t xml:space="preserve">  DERS SONU  |  Özet, Kapanış ve Köprü</w:t>
            </w:r>
          </w:p>
        </w:tc>
      </w:tr>
    </w:tbl>
    <w:p w:rsidR="00492520" w:rsidRDefault="00492520"/>
    <w:p w:rsidR="00492520" w:rsidRDefault="000447F5">
      <w:pPr>
        <w:spacing w:before="200"/>
      </w:pPr>
      <w:r>
        <w:rPr>
          <w:b/>
          <w:color w:val="757575"/>
          <w:sz w:val="24"/>
        </w:rPr>
        <w:t xml:space="preserve">  Özet</w:t>
      </w:r>
    </w:p>
    <w:p w:rsidR="00492520" w:rsidRDefault="000447F5">
      <w:r>
        <w:rPr>
          <w:sz w:val="20"/>
        </w:rPr>
        <w:t>KNN algoritmasinin calisma mantigini ogrendik, Iris veri setinde uyguladik ve K degeri analizini gerceklestirdik.</w:t>
      </w:r>
    </w:p>
    <w:p w:rsidR="00492520" w:rsidRDefault="000447F5">
      <w:pPr>
        <w:spacing w:before="200"/>
      </w:pPr>
      <w:r>
        <w:rPr>
          <w:b/>
          <w:color w:val="757575"/>
          <w:sz w:val="24"/>
        </w:rPr>
        <w:t xml:space="preserve">  Anahtar Kavramlar</w:t>
      </w:r>
    </w:p>
    <w:tbl>
      <w:tblPr>
        <w:tblStyle w:val="TabloKlavuzu"/>
        <w:tblW w:w="0" w:type="auto"/>
        <w:jc w:val="center"/>
        <w:tblLook w:val="04A0" w:firstRow="1" w:lastRow="0" w:firstColumn="1" w:lastColumn="0" w:noHBand="0" w:noVBand="1"/>
      </w:tblPr>
      <w:tblGrid>
        <w:gridCol w:w="4819"/>
        <w:gridCol w:w="4819"/>
      </w:tblGrid>
      <w:tr w:rsidR="00492520">
        <w:trPr>
          <w:jc w:val="center"/>
        </w:trPr>
        <w:tc>
          <w:tcPr>
            <w:tcW w:w="4819" w:type="dxa"/>
            <w:shd w:val="clear" w:color="auto" w:fill="F5F5F5"/>
          </w:tcPr>
          <w:p w:rsidR="00492520" w:rsidRDefault="000447F5">
            <w:r>
              <w:rPr>
                <w:b/>
                <w:color w:val="1B2A4A"/>
                <w:sz w:val="20"/>
              </w:rPr>
              <w:t xml:space="preserve">  KNN</w:t>
            </w:r>
          </w:p>
        </w:tc>
        <w:tc>
          <w:tcPr>
            <w:tcW w:w="4819" w:type="dxa"/>
            <w:shd w:val="clear" w:color="auto" w:fill="F5F5F5"/>
          </w:tcPr>
          <w:p w:rsidR="00492520" w:rsidRDefault="000447F5">
            <w:r>
              <w:rPr>
                <w:b/>
                <w:color w:val="1B2A4A"/>
                <w:sz w:val="20"/>
              </w:rPr>
              <w:t xml:space="preserve">  K Degeri</w:t>
            </w:r>
          </w:p>
        </w:tc>
      </w:tr>
      <w:tr w:rsidR="00492520">
        <w:trPr>
          <w:jc w:val="center"/>
        </w:trPr>
        <w:tc>
          <w:tcPr>
            <w:tcW w:w="4819" w:type="dxa"/>
            <w:shd w:val="clear" w:color="auto" w:fill="F5F5F5"/>
          </w:tcPr>
          <w:p w:rsidR="00492520" w:rsidRDefault="000447F5">
            <w:r>
              <w:rPr>
                <w:b/>
                <w:color w:val="1B2A4A"/>
                <w:sz w:val="20"/>
              </w:rPr>
              <w:t xml:space="preserve">  Oklid Uzakligi</w:t>
            </w:r>
          </w:p>
        </w:tc>
        <w:tc>
          <w:tcPr>
            <w:tcW w:w="4819" w:type="dxa"/>
            <w:shd w:val="clear" w:color="auto" w:fill="F5F5F5"/>
          </w:tcPr>
          <w:p w:rsidR="00492520" w:rsidRDefault="000447F5">
            <w:r>
              <w:rPr>
                <w:b/>
                <w:color w:val="1B2A4A"/>
                <w:sz w:val="20"/>
              </w:rPr>
              <w:t xml:space="preserve">  Cogunluk Oyu</w:t>
            </w:r>
          </w:p>
        </w:tc>
      </w:tr>
      <w:tr w:rsidR="00492520">
        <w:trPr>
          <w:jc w:val="center"/>
        </w:trPr>
        <w:tc>
          <w:tcPr>
            <w:tcW w:w="4819" w:type="dxa"/>
            <w:shd w:val="clear" w:color="auto" w:fill="F5F5F5"/>
          </w:tcPr>
          <w:p w:rsidR="00492520" w:rsidRDefault="000447F5">
            <w:r>
              <w:rPr>
                <w:b/>
                <w:color w:val="1B2A4A"/>
                <w:sz w:val="20"/>
              </w:rPr>
              <w:t xml:space="preserve">  Lazy Learner</w:t>
            </w:r>
          </w:p>
        </w:tc>
        <w:tc>
          <w:tcPr>
            <w:tcW w:w="4819" w:type="dxa"/>
            <w:shd w:val="clear" w:color="auto" w:fill="F5F5F5"/>
          </w:tcPr>
          <w:p w:rsidR="00492520" w:rsidRDefault="000447F5">
            <w:r>
              <w:rPr>
                <w:b/>
                <w:color w:val="1B2A4A"/>
                <w:sz w:val="20"/>
              </w:rPr>
              <w:t xml:space="preserve">  Accuracy</w:t>
            </w:r>
          </w:p>
        </w:tc>
      </w:tr>
      <w:tr w:rsidR="00492520">
        <w:trPr>
          <w:jc w:val="center"/>
        </w:trPr>
        <w:tc>
          <w:tcPr>
            <w:tcW w:w="4819" w:type="dxa"/>
            <w:shd w:val="clear" w:color="auto" w:fill="F5F5F5"/>
          </w:tcPr>
          <w:p w:rsidR="00492520" w:rsidRDefault="000447F5">
            <w:r>
              <w:rPr>
                <w:b/>
                <w:color w:val="1B2A4A"/>
                <w:sz w:val="20"/>
              </w:rPr>
              <w:t xml:space="preserve">  Hiperparametre</w:t>
            </w:r>
          </w:p>
        </w:tc>
        <w:tc>
          <w:tcPr>
            <w:tcW w:w="4819" w:type="dxa"/>
            <w:shd w:val="clear" w:color="auto" w:fill="F5F5F5"/>
          </w:tcPr>
          <w:p w:rsidR="00492520" w:rsidRDefault="000447F5">
            <w:r>
              <w:rPr>
                <w:b/>
                <w:color w:val="1B2A4A"/>
                <w:sz w:val="20"/>
              </w:rPr>
              <w:t xml:space="preserve">  Overfitting</w:t>
            </w:r>
          </w:p>
        </w:tc>
      </w:tr>
    </w:tbl>
    <w:p w:rsidR="00492520" w:rsidRDefault="00492520"/>
    <w:p w:rsidR="00492520" w:rsidRDefault="000447F5">
      <w:pPr>
        <w:spacing w:before="200"/>
      </w:pPr>
      <w:r>
        <w:rPr>
          <w:b/>
          <w:color w:val="757575"/>
          <w:sz w:val="24"/>
        </w:rPr>
        <w:t xml:space="preserve">  Bir Sonraki Dersle Köprü</w:t>
      </w:r>
    </w:p>
    <w:p w:rsidR="00492520" w:rsidRDefault="000447F5">
      <w:r>
        <w:rPr>
          <w:sz w:val="20"/>
        </w:rPr>
        <w:t>Ilk algoritmamiz KNN i ogrendik; bir sonraki derste model degerlendirme metriklerini detaylandiracagiz.</w:t>
      </w:r>
    </w:p>
    <w:p w:rsidR="00492520" w:rsidRDefault="000447F5">
      <w:pPr>
        <w:spacing w:before="200"/>
      </w:pPr>
      <w:r>
        <w:rPr>
          <w:b/>
          <w:color w:val="757575"/>
          <w:sz w:val="24"/>
        </w:rPr>
        <w:t xml:space="preserve">  Ev Ödevi / Hazırlık</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555555"/>
              <w:left w:val="single" w:sz="8" w:space="0" w:color="555555"/>
              <w:bottom w:val="single" w:sz="8" w:space="0" w:color="555555"/>
              <w:right w:val="single" w:sz="8" w:space="0" w:color="555555"/>
            </w:tcBorders>
            <w:shd w:val="clear" w:color="auto" w:fill="F5F5F5"/>
          </w:tcPr>
          <w:p w:rsidR="00492520" w:rsidRDefault="000447F5">
            <w:r>
              <w:rPr>
                <w:sz w:val="20"/>
              </w:rPr>
              <w:t>Gorev: K=1</w:t>
            </w:r>
            <w:r>
              <w:rPr>
                <w:sz w:val="20"/>
              </w:rPr>
              <w:t xml:space="preserve"> den K=21 e kadar dogruluk grafigi cizin ve en iyi 3 K degerini gerekcelendirin.</w:t>
            </w:r>
            <w:r>
              <w:rPr>
                <w:sz w:val="20"/>
              </w:rPr>
              <w:br/>
              <w:t>Teslim: Sonraki ders.</w:t>
            </w:r>
            <w:r>
              <w:rPr>
                <w:sz w:val="20"/>
              </w:rPr>
              <w:br/>
              <w:t>Kriter: Grafik, tablo ve yorum olmali.</w:t>
            </w:r>
          </w:p>
        </w:tc>
      </w:tr>
    </w:tbl>
    <w:p w:rsidR="00492520" w:rsidRDefault="00492520"/>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492520" w:rsidRDefault="000447F5">
            <w:r>
              <w:rPr>
                <w:b/>
                <w:color w:val="FFFFFF"/>
                <w:sz w:val="28"/>
              </w:rPr>
              <w:t xml:space="preserve">  NOTLAR  |  Öğretmen Notları</w:t>
            </w:r>
          </w:p>
        </w:tc>
      </w:tr>
    </w:tbl>
    <w:p w:rsidR="00492520" w:rsidRDefault="00492520"/>
    <w:p w:rsidR="00492520" w:rsidRDefault="000447F5">
      <w:pPr>
        <w:spacing w:before="200"/>
      </w:pPr>
      <w:r>
        <w:rPr>
          <w:b/>
          <w:color w:val="1B2A4A"/>
          <w:sz w:val="24"/>
        </w:rPr>
        <w:t xml:space="preserve">  Dersten Önce Yapılacaklar</w:t>
      </w:r>
    </w:p>
    <w:p w:rsidR="00492520" w:rsidRDefault="000447F5">
      <w:pPr>
        <w:pStyle w:val="ListeMaddemi"/>
      </w:pPr>
      <w:r>
        <w:rPr>
          <w:sz w:val="20"/>
        </w:rPr>
        <w:t>KNN gorsel simulasyonu hazirlaayin.</w:t>
      </w:r>
    </w:p>
    <w:p w:rsidR="00492520" w:rsidRDefault="000447F5">
      <w:pPr>
        <w:pStyle w:val="ListeMaddemi"/>
      </w:pPr>
      <w:r>
        <w:rPr>
          <w:sz w:val="20"/>
        </w:rPr>
        <w:t>Tahtaya 2D nokta dagilimi cizin.</w:t>
      </w:r>
    </w:p>
    <w:p w:rsidR="00492520" w:rsidRDefault="000447F5">
      <w:pPr>
        <w:pStyle w:val="ListeMaddemi"/>
      </w:pPr>
      <w:r>
        <w:rPr>
          <w:sz w:val="20"/>
        </w:rPr>
        <w:t>Scikit-learn KNN dokumantasyonunu acin.</w:t>
      </w:r>
    </w:p>
    <w:p w:rsidR="00492520" w:rsidRDefault="000447F5">
      <w:pPr>
        <w:spacing w:before="200"/>
      </w:pPr>
      <w:r>
        <w:rPr>
          <w:b/>
          <w:color w:val="1B2A4A"/>
          <w:sz w:val="24"/>
        </w:rPr>
        <w:t xml:space="preserve">  Olası Zorluklar ve Çözümler</w:t>
      </w:r>
    </w:p>
    <w:tbl>
      <w:tblPr>
        <w:tblStyle w:val="TabloKlavuzu"/>
        <w:tblW w:w="0" w:type="auto"/>
        <w:jc w:val="center"/>
        <w:tblLook w:val="04A0" w:firstRow="1" w:lastRow="0" w:firstColumn="1" w:lastColumn="0" w:noHBand="0" w:noVBand="1"/>
      </w:tblPr>
      <w:tblGrid>
        <w:gridCol w:w="4819"/>
        <w:gridCol w:w="4819"/>
      </w:tblGrid>
      <w:tr w:rsidR="00492520">
        <w:trPr>
          <w:jc w:val="center"/>
        </w:trPr>
        <w:tc>
          <w:tcPr>
            <w:tcW w:w="4819" w:type="dxa"/>
            <w:shd w:val="clear" w:color="auto" w:fill="1B2A4A"/>
          </w:tcPr>
          <w:p w:rsidR="00492520" w:rsidRDefault="000447F5">
            <w:pPr>
              <w:jc w:val="center"/>
            </w:pPr>
            <w:r>
              <w:rPr>
                <w:b/>
                <w:color w:val="FFFFFF"/>
                <w:sz w:val="18"/>
              </w:rPr>
              <w:t>Zorluk</w:t>
            </w:r>
          </w:p>
        </w:tc>
        <w:tc>
          <w:tcPr>
            <w:tcW w:w="4819" w:type="dxa"/>
            <w:shd w:val="clear" w:color="auto" w:fill="1B2A4A"/>
          </w:tcPr>
          <w:p w:rsidR="00492520" w:rsidRDefault="000447F5">
            <w:pPr>
              <w:jc w:val="center"/>
            </w:pPr>
            <w:r>
              <w:rPr>
                <w:b/>
                <w:color w:val="FFFFFF"/>
                <w:sz w:val="18"/>
              </w:rPr>
              <w:t>Çözüm</w:t>
            </w:r>
          </w:p>
        </w:tc>
      </w:tr>
      <w:tr w:rsidR="00492520">
        <w:trPr>
          <w:jc w:val="center"/>
        </w:trPr>
        <w:tc>
          <w:tcPr>
            <w:tcW w:w="4819" w:type="dxa"/>
          </w:tcPr>
          <w:p w:rsidR="00492520" w:rsidRDefault="000447F5">
            <w:r>
              <w:rPr>
                <w:sz w:val="18"/>
              </w:rPr>
              <w:t>Uzaklik kavrami soyut</w:t>
            </w:r>
          </w:p>
        </w:tc>
        <w:tc>
          <w:tcPr>
            <w:tcW w:w="4819" w:type="dxa"/>
          </w:tcPr>
          <w:p w:rsidR="00492520" w:rsidRDefault="000447F5">
            <w:r>
              <w:rPr>
                <w:sz w:val="18"/>
              </w:rPr>
              <w:t>2D grafik uzerinde mesafe olcumuu gosterin</w:t>
            </w:r>
          </w:p>
        </w:tc>
      </w:tr>
      <w:tr w:rsidR="00492520">
        <w:trPr>
          <w:jc w:val="center"/>
        </w:trPr>
        <w:tc>
          <w:tcPr>
            <w:tcW w:w="4819" w:type="dxa"/>
          </w:tcPr>
          <w:p w:rsidR="00492520" w:rsidRDefault="000447F5">
            <w:r>
              <w:rPr>
                <w:sz w:val="18"/>
              </w:rPr>
              <w:t>K degeri</w:t>
            </w:r>
            <w:r>
              <w:rPr>
                <w:sz w:val="18"/>
              </w:rPr>
              <w:t xml:space="preserve"> karari zor</w:t>
            </w:r>
          </w:p>
        </w:tc>
        <w:tc>
          <w:tcPr>
            <w:tcW w:w="4819" w:type="dxa"/>
          </w:tcPr>
          <w:p w:rsidR="00492520" w:rsidRDefault="000447F5">
            <w:r>
              <w:rPr>
                <w:sz w:val="18"/>
              </w:rPr>
              <w:t>K vs Accuracy grafigi ile sezgisel anlama saglaayin</w:t>
            </w:r>
          </w:p>
        </w:tc>
      </w:tr>
      <w:tr w:rsidR="00492520">
        <w:trPr>
          <w:jc w:val="center"/>
        </w:trPr>
        <w:tc>
          <w:tcPr>
            <w:tcW w:w="4819" w:type="dxa"/>
          </w:tcPr>
          <w:p w:rsidR="00492520" w:rsidRDefault="000447F5">
            <w:r>
              <w:rPr>
                <w:sz w:val="18"/>
              </w:rPr>
              <w:t>Kod uzun geliyor</w:t>
            </w:r>
          </w:p>
        </w:tc>
        <w:tc>
          <w:tcPr>
            <w:tcW w:w="4819" w:type="dxa"/>
          </w:tcPr>
          <w:p w:rsidR="00492520" w:rsidRDefault="000447F5">
            <w:r>
              <w:rPr>
                <w:sz w:val="18"/>
              </w:rPr>
              <w:t>Adim adim canli kodlama yapin</w:t>
            </w:r>
          </w:p>
        </w:tc>
      </w:tr>
    </w:tbl>
    <w:p w:rsidR="00492520" w:rsidRDefault="00492520"/>
    <w:p w:rsidR="00492520" w:rsidRDefault="000447F5">
      <w:r>
        <w:rPr>
          <w:b/>
          <w:color w:val="1B2A4A"/>
          <w:sz w:val="20"/>
        </w:rPr>
        <w:t xml:space="preserve">Zaman Yönetimi: </w:t>
      </w:r>
      <w:r>
        <w:rPr>
          <w:sz w:val="20"/>
        </w:rPr>
        <w:t>Teori %35, Uygulama %65.</w:t>
      </w:r>
    </w:p>
    <w:p w:rsidR="00492520" w:rsidRDefault="000447F5">
      <w:pPr>
        <w:spacing w:before="200"/>
      </w:pPr>
      <w:r>
        <w:rPr>
          <w:b/>
          <w:color w:val="1B2A4A"/>
          <w:sz w:val="24"/>
        </w:rPr>
        <w:t xml:space="preserve">  Alternatif Plan (B Planı)</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F9A825"/>
              <w:left w:val="single" w:sz="8" w:space="0" w:color="F9A825"/>
              <w:bottom w:val="single" w:sz="8" w:space="0" w:color="F9A825"/>
              <w:right w:val="single" w:sz="8" w:space="0" w:color="F9A825"/>
            </w:tcBorders>
            <w:shd w:val="clear" w:color="auto" w:fill="FFF8E1"/>
          </w:tcPr>
          <w:p w:rsidR="00492520" w:rsidRDefault="000447F5">
            <w:r>
              <w:rPr>
                <w:sz w:val="20"/>
              </w:rPr>
              <w:t>Kod calismiiyorsa kagit uzerinde KNN simullasyonu yapin.</w:t>
            </w:r>
          </w:p>
        </w:tc>
      </w:tr>
    </w:tbl>
    <w:p w:rsidR="00492520" w:rsidRDefault="00492520"/>
    <w:p w:rsidR="00492520" w:rsidRDefault="000447F5">
      <w:r>
        <w:br w:type="page"/>
      </w:r>
    </w:p>
    <w:p w:rsidR="00492520" w:rsidRDefault="000447F5">
      <w:pPr>
        <w:jc w:val="center"/>
      </w:pPr>
      <w:r>
        <w:rPr>
          <w:b/>
          <w:color w:val="1B2A4A"/>
          <w:sz w:val="36"/>
        </w:rPr>
        <w:lastRenderedPageBreak/>
        <w:t xml:space="preserve">━━━  12. </w:t>
      </w:r>
      <w:r>
        <w:rPr>
          <w:b/>
          <w:color w:val="1B2A4A"/>
          <w:sz w:val="36"/>
        </w:rPr>
        <w:t>SAAT  ━━━</w:t>
      </w:r>
    </w:p>
    <w:p w:rsidR="00492520" w:rsidRDefault="000447F5">
      <w:pPr>
        <w:jc w:val="center"/>
      </w:pPr>
      <w:r>
        <w:rPr>
          <w:color w:val="2C6FAD"/>
          <w:sz w:val="32"/>
        </w:rPr>
        <w:t>KNN Uygulama ve Model Degerlendirme</w:t>
      </w:r>
    </w:p>
    <w:p w:rsidR="00492520" w:rsidRDefault="00492520"/>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492520" w:rsidRDefault="000447F5">
            <w:r>
              <w:rPr>
                <w:b/>
                <w:color w:val="FFFFFF"/>
                <w:sz w:val="28"/>
              </w:rPr>
              <w:t xml:space="preserve">  KAZANIMLAR  |  Öğrenme Kazanımları</w:t>
            </w:r>
          </w:p>
        </w:tc>
      </w:tr>
    </w:tbl>
    <w:p w:rsidR="00492520" w:rsidRDefault="00492520"/>
    <w:p w:rsidR="00492520" w:rsidRDefault="000447F5">
      <w:r>
        <w:rPr>
          <w:b/>
          <w:color w:val="1B2A4A"/>
          <w:sz w:val="20"/>
        </w:rPr>
        <w:t xml:space="preserve">Genel Kazanım: </w:t>
      </w:r>
      <w:r>
        <w:rPr>
          <w:sz w:val="20"/>
        </w:rPr>
        <w:t>KNN modelini tam bir pipeline ile uygular ve model degerlendirme metriklerini kullanir.</w:t>
      </w:r>
    </w:p>
    <w:p w:rsidR="00492520" w:rsidRDefault="00492520"/>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1B2A4A"/>
          </w:tcPr>
          <w:p w:rsidR="00492520" w:rsidRDefault="000447F5">
            <w:pPr>
              <w:jc w:val="center"/>
            </w:pPr>
            <w:r>
              <w:rPr>
                <w:b/>
                <w:color w:val="FFFFFF"/>
                <w:sz w:val="18"/>
              </w:rPr>
              <w:t>Kod</w:t>
            </w:r>
          </w:p>
        </w:tc>
        <w:tc>
          <w:tcPr>
            <w:tcW w:w="3213" w:type="dxa"/>
            <w:shd w:val="clear" w:color="auto" w:fill="1B2A4A"/>
          </w:tcPr>
          <w:p w:rsidR="00492520" w:rsidRDefault="000447F5">
            <w:pPr>
              <w:jc w:val="center"/>
            </w:pPr>
            <w:r>
              <w:rPr>
                <w:b/>
                <w:color w:val="FFFFFF"/>
                <w:sz w:val="18"/>
              </w:rPr>
              <w:t>Kazanım</w:t>
            </w:r>
          </w:p>
        </w:tc>
        <w:tc>
          <w:tcPr>
            <w:tcW w:w="3213" w:type="dxa"/>
            <w:shd w:val="clear" w:color="auto" w:fill="1B2A4A"/>
          </w:tcPr>
          <w:p w:rsidR="00492520" w:rsidRDefault="000447F5">
            <w:pPr>
              <w:jc w:val="center"/>
            </w:pPr>
            <w:r>
              <w:rPr>
                <w:b/>
                <w:color w:val="FFFFFF"/>
                <w:sz w:val="18"/>
              </w:rPr>
              <w:t>Bilişsel Düzey</w:t>
            </w:r>
          </w:p>
        </w:tc>
      </w:tr>
      <w:tr w:rsidR="00492520">
        <w:trPr>
          <w:jc w:val="center"/>
        </w:trPr>
        <w:tc>
          <w:tcPr>
            <w:tcW w:w="3213" w:type="dxa"/>
          </w:tcPr>
          <w:p w:rsidR="00492520" w:rsidRDefault="000447F5">
            <w:r>
              <w:rPr>
                <w:sz w:val="18"/>
              </w:rPr>
              <w:t>2.3.10</w:t>
            </w:r>
          </w:p>
        </w:tc>
        <w:tc>
          <w:tcPr>
            <w:tcW w:w="3213" w:type="dxa"/>
          </w:tcPr>
          <w:p w:rsidR="00492520" w:rsidRDefault="000447F5">
            <w:r>
              <w:rPr>
                <w:sz w:val="18"/>
              </w:rPr>
              <w:t>Tam bir KNN pipeline (on isleme</w:t>
            </w:r>
            <w:r>
              <w:rPr>
                <w:sz w:val="18"/>
              </w:rPr>
              <w:t xml:space="preserve"> -&gt; egitim -&gt; tahmin -&gt; degerlendirme) olusturur.</w:t>
            </w:r>
          </w:p>
        </w:tc>
        <w:tc>
          <w:tcPr>
            <w:tcW w:w="3213" w:type="dxa"/>
          </w:tcPr>
          <w:p w:rsidR="00492520" w:rsidRDefault="000447F5">
            <w:r>
              <w:rPr>
                <w:sz w:val="18"/>
              </w:rPr>
              <w:t>Uygulama</w:t>
            </w:r>
          </w:p>
        </w:tc>
      </w:tr>
      <w:tr w:rsidR="00492520">
        <w:trPr>
          <w:jc w:val="center"/>
        </w:trPr>
        <w:tc>
          <w:tcPr>
            <w:tcW w:w="3213" w:type="dxa"/>
          </w:tcPr>
          <w:p w:rsidR="00492520" w:rsidRDefault="000447F5">
            <w:r>
              <w:rPr>
                <w:sz w:val="18"/>
              </w:rPr>
              <w:t>2.3.11</w:t>
            </w:r>
          </w:p>
        </w:tc>
        <w:tc>
          <w:tcPr>
            <w:tcW w:w="3213" w:type="dxa"/>
          </w:tcPr>
          <w:p w:rsidR="00492520" w:rsidRDefault="000447F5">
            <w:r>
              <w:rPr>
                <w:sz w:val="18"/>
              </w:rPr>
              <w:t>Confusion matrix ve classification report kullanir.</w:t>
            </w:r>
          </w:p>
        </w:tc>
        <w:tc>
          <w:tcPr>
            <w:tcW w:w="3213" w:type="dxa"/>
          </w:tcPr>
          <w:p w:rsidR="00492520" w:rsidRDefault="000447F5">
            <w:r>
              <w:rPr>
                <w:sz w:val="18"/>
              </w:rPr>
              <w:t>Uygulama</w:t>
            </w:r>
          </w:p>
        </w:tc>
      </w:tr>
      <w:tr w:rsidR="00492520">
        <w:trPr>
          <w:jc w:val="center"/>
        </w:trPr>
        <w:tc>
          <w:tcPr>
            <w:tcW w:w="3213" w:type="dxa"/>
          </w:tcPr>
          <w:p w:rsidR="00492520" w:rsidRDefault="000447F5">
            <w:r>
              <w:rPr>
                <w:sz w:val="18"/>
              </w:rPr>
              <w:t>2.3.12</w:t>
            </w:r>
          </w:p>
        </w:tc>
        <w:tc>
          <w:tcPr>
            <w:tcW w:w="3213" w:type="dxa"/>
          </w:tcPr>
          <w:p w:rsidR="00492520" w:rsidRDefault="000447F5">
            <w:r>
              <w:rPr>
                <w:sz w:val="18"/>
              </w:rPr>
              <w:t>Model sonuclarini yorumlar ve raporlar.</w:t>
            </w:r>
          </w:p>
        </w:tc>
        <w:tc>
          <w:tcPr>
            <w:tcW w:w="3213" w:type="dxa"/>
          </w:tcPr>
          <w:p w:rsidR="00492520" w:rsidRDefault="000447F5">
            <w:r>
              <w:rPr>
                <w:sz w:val="18"/>
              </w:rPr>
              <w:t>Degerlendirme</w:t>
            </w:r>
          </w:p>
        </w:tc>
      </w:tr>
    </w:tbl>
    <w:p w:rsidR="00492520" w:rsidRDefault="00492520"/>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492520" w:rsidRDefault="000447F5">
            <w:r>
              <w:rPr>
                <w:b/>
                <w:color w:val="FFFFFF"/>
                <w:sz w:val="28"/>
              </w:rPr>
              <w:t xml:space="preserve">  ÖN BİLGİ  |  Ön Bilgi ve Hazırlık</w:t>
            </w:r>
          </w:p>
        </w:tc>
      </w:tr>
    </w:tbl>
    <w:p w:rsidR="00492520" w:rsidRDefault="00492520"/>
    <w:p w:rsidR="00492520" w:rsidRDefault="000447F5">
      <w:r>
        <w:rPr>
          <w:b/>
          <w:color w:val="1B2A4A"/>
          <w:sz w:val="20"/>
        </w:rPr>
        <w:t xml:space="preserve">Ön Koşul Bilgiler: </w:t>
      </w:r>
      <w:r>
        <w:rPr>
          <w:sz w:val="20"/>
        </w:rPr>
        <w:t xml:space="preserve">KNN </w:t>
      </w:r>
      <w:r>
        <w:rPr>
          <w:sz w:val="20"/>
        </w:rPr>
        <w:t>algoritmasini ve temel uygulama adimlarini bilmek.</w:t>
      </w:r>
    </w:p>
    <w:p w:rsidR="00492520" w:rsidRDefault="000447F5">
      <w:pPr>
        <w:spacing w:before="200"/>
      </w:pPr>
      <w:r>
        <w:rPr>
          <w:b/>
          <w:color w:val="757575"/>
          <w:sz w:val="24"/>
        </w:rPr>
        <w:t xml:space="preserve">  Öğrencinin Bilmesi Gerekenler</w:t>
      </w:r>
    </w:p>
    <w:p w:rsidR="00492520" w:rsidRDefault="000447F5">
      <w:pPr>
        <w:pStyle w:val="ListeMaddemi"/>
      </w:pPr>
      <w:r>
        <w:rPr>
          <w:sz w:val="20"/>
        </w:rPr>
        <w:t>KNN calisma mantigini.</w:t>
      </w:r>
    </w:p>
    <w:p w:rsidR="00492520" w:rsidRDefault="000447F5">
      <w:pPr>
        <w:pStyle w:val="ListeMaddemi"/>
      </w:pPr>
      <w:r>
        <w:rPr>
          <w:sz w:val="20"/>
        </w:rPr>
        <w:t>fit/predict/score kullanimi.</w:t>
      </w:r>
    </w:p>
    <w:p w:rsidR="00492520" w:rsidRDefault="000447F5">
      <w:pPr>
        <w:pStyle w:val="ListeMaddemi"/>
      </w:pPr>
      <w:r>
        <w:rPr>
          <w:sz w:val="20"/>
        </w:rPr>
        <w:t>K degeri secimini.</w:t>
      </w:r>
    </w:p>
    <w:p w:rsidR="00492520" w:rsidRDefault="000447F5">
      <w:pPr>
        <w:spacing w:before="200"/>
      </w:pPr>
      <w:r>
        <w:rPr>
          <w:b/>
          <w:color w:val="757575"/>
          <w:sz w:val="24"/>
        </w:rPr>
        <w:t xml:space="preserve">  Olası Kavram Yanılgıları</w:t>
      </w:r>
    </w:p>
    <w:p w:rsidR="00492520" w:rsidRDefault="000447F5">
      <w:pPr>
        <w:pStyle w:val="ListeMaddemi"/>
      </w:pPr>
      <w:r>
        <w:rPr>
          <w:sz w:val="20"/>
        </w:rPr>
        <w:t>Accuracy in tek basina yeterli oldugu sanilmasi.</w:t>
      </w:r>
    </w:p>
    <w:p w:rsidR="00492520" w:rsidRDefault="000447F5">
      <w:pPr>
        <w:pStyle w:val="ListeMaddemi"/>
      </w:pPr>
      <w:r>
        <w:rPr>
          <w:sz w:val="20"/>
        </w:rPr>
        <w:t>Confusion matrix in karmas</w:t>
      </w:r>
      <w:r>
        <w:rPr>
          <w:sz w:val="20"/>
        </w:rPr>
        <w:t>ik oldugu dusuncesi.</w:t>
      </w:r>
    </w:p>
    <w:p w:rsidR="00492520" w:rsidRDefault="000447F5">
      <w:pPr>
        <w:pStyle w:val="ListeMaddemi"/>
      </w:pPr>
      <w:r>
        <w:rPr>
          <w:sz w:val="20"/>
        </w:rPr>
        <w:t>Model degerlendirmenin gereksiz oldugu yanilgisi.</w:t>
      </w:r>
    </w:p>
    <w:p w:rsidR="00492520" w:rsidRDefault="000447F5">
      <w:pPr>
        <w:spacing w:before="200"/>
      </w:pPr>
      <w:r>
        <w:rPr>
          <w:b/>
          <w:color w:val="757575"/>
          <w:sz w:val="24"/>
        </w:rPr>
        <w:t xml:space="preserve">  Hazırlık Materyalleri</w:t>
      </w:r>
    </w:p>
    <w:p w:rsidR="00492520" w:rsidRDefault="000447F5">
      <w:pPr>
        <w:pStyle w:val="ListeMaddemi"/>
      </w:pPr>
      <w:r>
        <w:rPr>
          <w:sz w:val="20"/>
        </w:rPr>
        <w:t>Bilgisayar (Python + Scikit-learn kurulu)</w:t>
      </w:r>
    </w:p>
    <w:p w:rsidR="00492520" w:rsidRDefault="000447F5">
      <w:pPr>
        <w:pStyle w:val="ListeMaddemi"/>
      </w:pPr>
      <w:r>
        <w:rPr>
          <w:sz w:val="20"/>
        </w:rPr>
        <w:t>PyCharm</w:t>
      </w:r>
    </w:p>
    <w:p w:rsidR="00492520" w:rsidRDefault="000447F5">
      <w:pPr>
        <w:pStyle w:val="ListeMaddemi"/>
      </w:pPr>
      <w:r>
        <w:rPr>
          <w:sz w:val="20"/>
        </w:rPr>
        <w:t>Iris veri seti</w:t>
      </w:r>
    </w:p>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2C6FAD"/>
              <w:left w:val="single" w:sz="10" w:space="0" w:color="2C6FAD"/>
              <w:bottom w:val="single" w:sz="10" w:space="0" w:color="2C6FAD"/>
              <w:right w:val="single" w:sz="10" w:space="0" w:color="2C6FAD"/>
            </w:tcBorders>
            <w:shd w:val="clear" w:color="auto" w:fill="2C6FAD"/>
          </w:tcPr>
          <w:p w:rsidR="00492520" w:rsidRDefault="000447F5">
            <w:r>
              <w:rPr>
                <w:b/>
                <w:color w:val="FFFFFF"/>
                <w:sz w:val="28"/>
              </w:rPr>
              <w:t xml:space="preserve">  E1  |  GİRME </w:t>
            </w:r>
            <w:r>
              <w:rPr>
                <w:b/>
                <w:color w:val="FFFFFF"/>
                <w:sz w:val="28"/>
              </w:rPr>
              <w:t>(ENGAGE)  —  Dikkat Çekme &amp; Merak Uyandırma</w:t>
            </w:r>
          </w:p>
        </w:tc>
      </w:tr>
    </w:tbl>
    <w:p w:rsidR="00492520" w:rsidRDefault="00492520"/>
    <w:p w:rsidR="00492520" w:rsidRDefault="000447F5">
      <w:r>
        <w:rPr>
          <w:i/>
          <w:color w:val="2C6FAD"/>
          <w:sz w:val="20"/>
        </w:rPr>
        <w:t xml:space="preserve">  Süre: 5 dakika</w:t>
      </w:r>
    </w:p>
    <w:p w:rsidR="00492520" w:rsidRDefault="000447F5">
      <w:r>
        <w:rPr>
          <w:b/>
          <w:color w:val="1B2A4A"/>
          <w:sz w:val="20"/>
        </w:rPr>
        <w:t xml:space="preserve">Dikkat Çekici Soru: </w:t>
      </w:r>
      <w:r>
        <w:rPr>
          <w:sz w:val="20"/>
        </w:rPr>
        <w:t>"Modelimiz %95 dogruluk diyor ama gercekten iyi mi? Bazi durumlarda %95 berbat olabilir! Detayli degerlendirme sart."</w:t>
      </w:r>
    </w:p>
    <w:p w:rsidR="00492520" w:rsidRDefault="000447F5">
      <w:r>
        <w:rPr>
          <w:b/>
          <w:color w:val="1B2A4A"/>
          <w:sz w:val="20"/>
        </w:rPr>
        <w:t xml:space="preserve">Günlük Hayat Bağlantısı: </w:t>
      </w:r>
      <w:r>
        <w:rPr>
          <w:sz w:val="20"/>
        </w:rPr>
        <w:t xml:space="preserve">Doktorun sadece 'iyisiniz' </w:t>
      </w:r>
      <w:r>
        <w:rPr>
          <w:sz w:val="20"/>
        </w:rPr>
        <w:t>demesi yetmez, kan tahlili sonuclarini detayli aciklamali. Model degerlendirme de ayni: detaylar onemli!</w:t>
      </w:r>
    </w:p>
    <w:p w:rsidR="00492520" w:rsidRDefault="000447F5">
      <w:pPr>
        <w:spacing w:before="200"/>
      </w:pPr>
      <w:r>
        <w:rPr>
          <w:b/>
          <w:color w:val="2C6FAD"/>
          <w:sz w:val="24"/>
        </w:rPr>
        <w:lastRenderedPageBreak/>
        <w:t xml:space="preserve">  Ön Bilgi Yoklama Soruları</w:t>
      </w:r>
    </w:p>
    <w:p w:rsidR="00492520" w:rsidRDefault="000447F5">
      <w:r>
        <w:rPr>
          <w:b/>
          <w:color w:val="2C6FAD"/>
          <w:sz w:val="20"/>
        </w:rPr>
        <w:t xml:space="preserve">  1. </w:t>
      </w:r>
      <w:r>
        <w:rPr>
          <w:sz w:val="20"/>
        </w:rPr>
        <w:t>Accuracy yeterli mi?</w:t>
      </w:r>
    </w:p>
    <w:p w:rsidR="00492520" w:rsidRDefault="000447F5">
      <w:r>
        <w:rPr>
          <w:b/>
          <w:color w:val="2C6FAD"/>
          <w:sz w:val="20"/>
        </w:rPr>
        <w:t xml:space="preserve">  2. </w:t>
      </w:r>
      <w:r>
        <w:rPr>
          <w:sz w:val="20"/>
        </w:rPr>
        <w:t>Confusion matrix ne gosterir?</w:t>
      </w:r>
    </w:p>
    <w:p w:rsidR="00492520" w:rsidRDefault="000447F5">
      <w:r>
        <w:rPr>
          <w:b/>
          <w:color w:val="2C6FAD"/>
          <w:sz w:val="20"/>
        </w:rPr>
        <w:t xml:space="preserve">  3. </w:t>
      </w:r>
      <w:r>
        <w:rPr>
          <w:sz w:val="20"/>
        </w:rPr>
        <w:t>Precision ve Recall nedir?</w:t>
      </w:r>
    </w:p>
    <w:p w:rsidR="00492520" w:rsidRDefault="000447F5">
      <w:pPr>
        <w:spacing w:before="200"/>
      </w:pPr>
      <w:r>
        <w:rPr>
          <w:b/>
          <w:color w:val="2C6FAD"/>
          <w:sz w:val="24"/>
        </w:rPr>
        <w:t xml:space="preserve">  Motivasyon Etkinliği: "Model Performans Analizi"</w:t>
      </w:r>
    </w:p>
    <w:p w:rsidR="00492520" w:rsidRDefault="000447F5">
      <w:r>
        <w:rPr>
          <w:b/>
          <w:color w:val="1B2A4A"/>
          <w:sz w:val="20"/>
        </w:rPr>
        <w:t xml:space="preserve">Açıklama: </w:t>
      </w:r>
      <w:r>
        <w:rPr>
          <w:sz w:val="20"/>
        </w:rPr>
        <w:t>Farkli degerlendirme metriklerini inceleme.</w:t>
      </w:r>
    </w:p>
    <w:p w:rsidR="00492520" w:rsidRDefault="000447F5">
      <w:r>
        <w:rPr>
          <w:b/>
          <w:color w:val="1B2A4A"/>
          <w:sz w:val="20"/>
        </w:rPr>
        <w:t xml:space="preserve">Yönerge: </w:t>
      </w:r>
      <w:r>
        <w:rPr>
          <w:sz w:val="20"/>
        </w:rPr>
        <w:t>Egitmen %95 accuracy ile bir model gosterir. Sonra confusion matrix ile detaya iner: bir sinifta basarisizlik gorunur. Ogrenciler accuracy yan</w:t>
      </w:r>
      <w:r>
        <w:rPr>
          <w:sz w:val="20"/>
        </w:rPr>
        <w:t>ilticiligini tartisir.</w:t>
      </w:r>
    </w:p>
    <w:p w:rsidR="00492520" w:rsidRDefault="000447F5">
      <w:pPr>
        <w:spacing w:before="200"/>
      </w:pPr>
      <w:r>
        <w:rPr>
          <w:b/>
          <w:color w:val="2C6FAD"/>
          <w:sz w:val="24"/>
        </w:rPr>
        <w:t xml:space="preserve">  Senaryo / Problem Durumu</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2C6FAD"/>
              <w:left w:val="single" w:sz="8" w:space="0" w:color="2C6FAD"/>
              <w:bottom w:val="single" w:sz="8" w:space="0" w:color="2C6FAD"/>
              <w:right w:val="single" w:sz="8" w:space="0" w:color="2C6FAD"/>
            </w:tcBorders>
            <w:shd w:val="clear" w:color="auto" w:fill="E3F2FD"/>
          </w:tcPr>
          <w:p w:rsidR="00492520" w:rsidRDefault="000447F5">
            <w:r>
              <w:rPr>
                <w:sz w:val="20"/>
              </w:rPr>
              <w:t>Kanser teshis modeli %98 accuracy. Ama 100 kanser hastasinin 50 sini 'saglikli' diyor. Bu iyi bir model mi?</w:t>
            </w:r>
          </w:p>
        </w:tc>
      </w:tr>
    </w:tbl>
    <w:p w:rsidR="00492520" w:rsidRDefault="00492520"/>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007A7A"/>
              <w:left w:val="single" w:sz="10" w:space="0" w:color="007A7A"/>
              <w:bottom w:val="single" w:sz="10" w:space="0" w:color="007A7A"/>
              <w:right w:val="single" w:sz="10" w:space="0" w:color="007A7A"/>
            </w:tcBorders>
            <w:shd w:val="clear" w:color="auto" w:fill="007A7A"/>
          </w:tcPr>
          <w:p w:rsidR="00492520" w:rsidRDefault="000447F5">
            <w:r>
              <w:rPr>
                <w:b/>
                <w:color w:val="FFFFFF"/>
                <w:sz w:val="28"/>
              </w:rPr>
              <w:t xml:space="preserve">  E2  |  KEŞİF (EXPLORE)  —  Aktif Keşif &amp; Deneyimleme</w:t>
            </w:r>
          </w:p>
        </w:tc>
      </w:tr>
    </w:tbl>
    <w:p w:rsidR="00492520" w:rsidRDefault="00492520"/>
    <w:p w:rsidR="00492520" w:rsidRDefault="000447F5">
      <w:r>
        <w:rPr>
          <w:i/>
          <w:color w:val="007A7A"/>
          <w:sz w:val="20"/>
        </w:rPr>
        <w:t xml:space="preserve">  Süre: 10 dakika</w:t>
      </w:r>
    </w:p>
    <w:p w:rsidR="00492520" w:rsidRDefault="000447F5">
      <w:pPr>
        <w:spacing w:before="200"/>
      </w:pPr>
      <w:r>
        <w:rPr>
          <w:b/>
          <w:color w:val="007A7A"/>
          <w:sz w:val="24"/>
        </w:rPr>
        <w:t xml:space="preserve">  Keşif Etkinliği: "Tam KNN Pipeline ve Degerlendirme"</w:t>
      </w:r>
    </w:p>
    <w:p w:rsidR="00492520" w:rsidRDefault="000447F5">
      <w:r>
        <w:rPr>
          <w:b/>
          <w:color w:val="1B2A4A"/>
          <w:sz w:val="20"/>
        </w:rPr>
        <w:t xml:space="preserve">Türü: </w:t>
      </w:r>
      <w:r>
        <w:rPr>
          <w:sz w:val="20"/>
        </w:rPr>
        <w:t>Bireysel Uygulamali Calisma</w:t>
      </w:r>
    </w:p>
    <w:p w:rsidR="00492520" w:rsidRDefault="000447F5">
      <w:r>
        <w:rPr>
          <w:b/>
          <w:color w:val="1B2A4A"/>
          <w:sz w:val="20"/>
        </w:rPr>
        <w:t xml:space="preserve">Amacı: </w:t>
      </w:r>
      <w:r>
        <w:rPr>
          <w:sz w:val="20"/>
        </w:rPr>
        <w:t>Basindan sonuna KNN pipeline i olusturup degerlendirmek.</w:t>
      </w:r>
    </w:p>
    <w:p w:rsidR="00492520" w:rsidRDefault="000447F5">
      <w:r>
        <w:rPr>
          <w:b/>
          <w:color w:val="1B2A4A"/>
          <w:sz w:val="20"/>
        </w:rPr>
        <w:t xml:space="preserve">Malzemeler: </w:t>
      </w:r>
      <w:r>
        <w:rPr>
          <w:sz w:val="20"/>
        </w:rPr>
        <w:t>Bilgisayar, PyCh</w:t>
      </w:r>
      <w:r>
        <w:rPr>
          <w:sz w:val="20"/>
        </w:rPr>
        <w:t>arm, Scikit-learn, Iris veri seti</w:t>
      </w:r>
    </w:p>
    <w:p w:rsidR="00492520" w:rsidRDefault="000447F5">
      <w:pPr>
        <w:spacing w:before="200"/>
      </w:pPr>
      <w:r>
        <w:rPr>
          <w:b/>
          <w:color w:val="007A7A"/>
          <w:sz w:val="24"/>
        </w:rPr>
        <w:t xml:space="preserve">  Yönerge Adımları</w:t>
      </w:r>
    </w:p>
    <w:p w:rsidR="00492520" w:rsidRDefault="000447F5">
      <w:r>
        <w:rPr>
          <w:b/>
          <w:color w:val="007A7A"/>
          <w:sz w:val="20"/>
        </w:rPr>
        <w:t xml:space="preserve">  1. </w:t>
      </w:r>
      <w:r>
        <w:rPr>
          <w:sz w:val="20"/>
        </w:rPr>
        <w:t>Iris verisini yukleyin ve train/test boolun.</w:t>
      </w:r>
    </w:p>
    <w:p w:rsidR="00492520" w:rsidRDefault="000447F5">
      <w:r>
        <w:rPr>
          <w:b/>
          <w:color w:val="007A7A"/>
          <w:sz w:val="20"/>
        </w:rPr>
        <w:t xml:space="preserve">  2. </w:t>
      </w:r>
      <w:r>
        <w:rPr>
          <w:sz w:val="20"/>
        </w:rPr>
        <w:t>StandardScaler ile standardize edin.</w:t>
      </w:r>
    </w:p>
    <w:p w:rsidR="00492520" w:rsidRDefault="000447F5">
      <w:r>
        <w:rPr>
          <w:b/>
          <w:color w:val="007A7A"/>
          <w:sz w:val="20"/>
        </w:rPr>
        <w:t xml:space="preserve">  3. </w:t>
      </w:r>
      <w:r>
        <w:rPr>
          <w:sz w:val="20"/>
        </w:rPr>
        <w:t>KNN modeli olusturun (en iyi K ile) ve egitin.</w:t>
      </w:r>
    </w:p>
    <w:p w:rsidR="00492520" w:rsidRDefault="000447F5">
      <w:r>
        <w:rPr>
          <w:b/>
          <w:color w:val="007A7A"/>
          <w:sz w:val="20"/>
        </w:rPr>
        <w:t xml:space="preserve">  4. </w:t>
      </w:r>
      <w:r>
        <w:rPr>
          <w:sz w:val="20"/>
        </w:rPr>
        <w:t>Tahmin yapin ve confusion_matrix ile analiz edin.</w:t>
      </w:r>
    </w:p>
    <w:p w:rsidR="00492520" w:rsidRDefault="000447F5">
      <w:r>
        <w:rPr>
          <w:b/>
          <w:color w:val="007A7A"/>
          <w:sz w:val="20"/>
        </w:rPr>
        <w:t xml:space="preserve">  5.</w:t>
      </w:r>
      <w:r>
        <w:rPr>
          <w:b/>
          <w:color w:val="007A7A"/>
          <w:sz w:val="20"/>
        </w:rPr>
        <w:t xml:space="preserve"> </w:t>
      </w:r>
      <w:r>
        <w:rPr>
          <w:sz w:val="20"/>
        </w:rPr>
        <w:t>classification_report ile precision/recall/f1 yazdirin.</w:t>
      </w:r>
    </w:p>
    <w:p w:rsidR="00492520" w:rsidRDefault="000447F5">
      <w:r>
        <w:rPr>
          <w:b/>
          <w:color w:val="1B2A4A"/>
          <w:sz w:val="20"/>
        </w:rPr>
        <w:t xml:space="preserve">Öğrenci Rolü: </w:t>
      </w:r>
      <w:r>
        <w:rPr>
          <w:sz w:val="20"/>
        </w:rPr>
        <w:t>ML muhendisi: tam pipeline kuran</w:t>
      </w:r>
    </w:p>
    <w:p w:rsidR="00492520" w:rsidRDefault="000447F5">
      <w:r>
        <w:rPr>
          <w:b/>
          <w:color w:val="1B2A4A"/>
          <w:sz w:val="20"/>
        </w:rPr>
        <w:t xml:space="preserve">Öğretmen Rolü: </w:t>
      </w:r>
      <w:r>
        <w:rPr>
          <w:sz w:val="20"/>
        </w:rPr>
        <w:t>Pipeline dogrrulugunu ve degerlendirme beceriisini olcer</w:t>
      </w:r>
    </w:p>
    <w:p w:rsidR="00492520" w:rsidRDefault="000447F5">
      <w:r>
        <w:rPr>
          <w:b/>
          <w:color w:val="1B2A4A"/>
          <w:sz w:val="20"/>
        </w:rPr>
        <w:t xml:space="preserve">Beklenen Ürün: </w:t>
      </w:r>
      <w:r>
        <w:rPr>
          <w:sz w:val="20"/>
        </w:rPr>
        <w:t>Tam KNN Pipeline ve Degerlendirme Raporu</w:t>
      </w:r>
    </w:p>
    <w:p w:rsidR="00492520" w:rsidRDefault="000447F5">
      <w:pPr>
        <w:spacing w:before="200"/>
      </w:pPr>
      <w:r>
        <w:rPr>
          <w:b/>
          <w:color w:val="007A7A"/>
          <w:sz w:val="24"/>
        </w:rPr>
        <w:t xml:space="preserve">  Araştırma Soruları</w:t>
      </w:r>
    </w:p>
    <w:p w:rsidR="00492520" w:rsidRDefault="000447F5">
      <w:r>
        <w:rPr>
          <w:b/>
          <w:color w:val="007A7A"/>
          <w:sz w:val="20"/>
        </w:rPr>
        <w:t xml:space="preserve">  1</w:t>
      </w:r>
      <w:r>
        <w:rPr>
          <w:b/>
          <w:color w:val="007A7A"/>
          <w:sz w:val="20"/>
        </w:rPr>
        <w:t xml:space="preserve">. </w:t>
      </w:r>
      <w:r>
        <w:rPr>
          <w:sz w:val="20"/>
        </w:rPr>
        <w:t>Cross-validation nedir?</w:t>
      </w:r>
    </w:p>
    <w:p w:rsidR="00492520" w:rsidRDefault="000447F5">
      <w:r>
        <w:rPr>
          <w:b/>
          <w:color w:val="007A7A"/>
          <w:sz w:val="20"/>
        </w:rPr>
        <w:t xml:space="preserve">  2. </w:t>
      </w:r>
      <w:r>
        <w:rPr>
          <w:sz w:val="20"/>
        </w:rPr>
        <w:t>ROC egriisi nedir?</w:t>
      </w:r>
    </w:p>
    <w:p w:rsidR="00492520" w:rsidRDefault="000447F5">
      <w:r>
        <w:rPr>
          <w:b/>
          <w:color w:val="007A7A"/>
          <w:sz w:val="20"/>
        </w:rPr>
        <w:t xml:space="preserve">  3. </w:t>
      </w:r>
      <w:r>
        <w:rPr>
          <w:sz w:val="20"/>
        </w:rPr>
        <w:t>F1-score ne zaman kullanilir?</w:t>
      </w:r>
    </w:p>
    <w:p w:rsidR="00492520" w:rsidRDefault="000447F5">
      <w:r>
        <w:rPr>
          <w:b/>
          <w:color w:val="1B2A4A"/>
          <w:sz w:val="20"/>
        </w:rPr>
        <w:t xml:space="preserve">Grupla Çalışma Kuralları: </w:t>
      </w:r>
      <w:r>
        <w:rPr>
          <w:sz w:val="20"/>
        </w:rPr>
        <w:t>Sadece accuracy e BAKMAYIN! Confusion matrix ve classification report ZORUNLU!</w:t>
      </w:r>
    </w:p>
    <w:p w:rsidR="00492520" w:rsidRDefault="000447F5">
      <w:pPr>
        <w:jc w:val="center"/>
      </w:pPr>
      <w:r>
        <w:rPr>
          <w:color w:val="BDBDBD"/>
          <w:sz w:val="12"/>
        </w:rPr>
        <w:t>________________________________________________________________________________</w:t>
      </w:r>
    </w:p>
    <w:p w:rsidR="00492520" w:rsidRDefault="000447F5">
      <w:r>
        <w:br w:type="page"/>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E65C00"/>
              <w:left w:val="single" w:sz="10" w:space="0" w:color="E65C00"/>
              <w:bottom w:val="single" w:sz="10" w:space="0" w:color="E65C00"/>
              <w:right w:val="single" w:sz="10" w:space="0" w:color="E65C00"/>
            </w:tcBorders>
            <w:shd w:val="clear" w:color="auto" w:fill="E65C00"/>
          </w:tcPr>
          <w:p w:rsidR="00492520" w:rsidRDefault="000447F5">
            <w:r>
              <w:rPr>
                <w:b/>
                <w:color w:val="FFFFFF"/>
                <w:sz w:val="28"/>
              </w:rPr>
              <w:lastRenderedPageBreak/>
              <w:t xml:space="preserve">  E3  |  AÇIKLAMA (EXPLAIN)  —  Kavramları Yapılandırma</w:t>
            </w:r>
          </w:p>
        </w:tc>
      </w:tr>
    </w:tbl>
    <w:p w:rsidR="00492520" w:rsidRDefault="00492520"/>
    <w:p w:rsidR="00492520" w:rsidRDefault="000447F5">
      <w:r>
        <w:rPr>
          <w:i/>
          <w:color w:val="E65C00"/>
          <w:sz w:val="20"/>
        </w:rPr>
        <w:t xml:space="preserve">  Süre: 12 dakika</w:t>
      </w:r>
    </w:p>
    <w:p w:rsidR="00492520" w:rsidRDefault="000447F5">
      <w:pPr>
        <w:spacing w:before="200"/>
      </w:pPr>
      <w:r>
        <w:rPr>
          <w:b/>
          <w:color w:val="E65C00"/>
          <w:sz w:val="24"/>
        </w:rPr>
        <w:t xml:space="preserve">  Temel Kavramlar</w:t>
      </w:r>
    </w:p>
    <w:tbl>
      <w:tblPr>
        <w:tblStyle w:val="TabloKlavuzu"/>
        <w:tblW w:w="0" w:type="auto"/>
        <w:jc w:val="center"/>
        <w:tblLook w:val="04A0" w:firstRow="1" w:lastRow="0" w:firstColumn="1" w:lastColumn="0" w:noHBand="0" w:noVBand="1"/>
      </w:tblPr>
      <w:tblGrid>
        <w:gridCol w:w="2333"/>
        <w:gridCol w:w="2332"/>
        <w:gridCol w:w="2868"/>
        <w:gridCol w:w="2321"/>
      </w:tblGrid>
      <w:tr w:rsidR="00492520">
        <w:trPr>
          <w:jc w:val="center"/>
        </w:trPr>
        <w:tc>
          <w:tcPr>
            <w:tcW w:w="2409" w:type="dxa"/>
            <w:shd w:val="clear" w:color="auto" w:fill="E65C00"/>
          </w:tcPr>
          <w:p w:rsidR="00492520" w:rsidRDefault="000447F5">
            <w:pPr>
              <w:jc w:val="center"/>
            </w:pPr>
            <w:r>
              <w:rPr>
                <w:b/>
                <w:color w:val="FFFFFF"/>
                <w:sz w:val="18"/>
              </w:rPr>
              <w:t>Kavram</w:t>
            </w:r>
          </w:p>
        </w:tc>
        <w:tc>
          <w:tcPr>
            <w:tcW w:w="2409" w:type="dxa"/>
            <w:shd w:val="clear" w:color="auto" w:fill="E65C00"/>
          </w:tcPr>
          <w:p w:rsidR="00492520" w:rsidRDefault="000447F5">
            <w:pPr>
              <w:jc w:val="center"/>
            </w:pPr>
            <w:r>
              <w:rPr>
                <w:b/>
                <w:color w:val="FFFFFF"/>
                <w:sz w:val="18"/>
              </w:rPr>
              <w:t>Tanım</w:t>
            </w:r>
          </w:p>
        </w:tc>
        <w:tc>
          <w:tcPr>
            <w:tcW w:w="2409" w:type="dxa"/>
            <w:shd w:val="clear" w:color="auto" w:fill="E65C00"/>
          </w:tcPr>
          <w:p w:rsidR="00492520" w:rsidRDefault="000447F5">
            <w:pPr>
              <w:jc w:val="center"/>
            </w:pPr>
            <w:r>
              <w:rPr>
                <w:b/>
                <w:color w:val="FFFFFF"/>
                <w:sz w:val="18"/>
              </w:rPr>
              <w:t>Örnek</w:t>
            </w:r>
          </w:p>
        </w:tc>
        <w:tc>
          <w:tcPr>
            <w:tcW w:w="2409" w:type="dxa"/>
            <w:shd w:val="clear" w:color="auto" w:fill="E65C00"/>
          </w:tcPr>
          <w:p w:rsidR="00492520" w:rsidRDefault="000447F5">
            <w:pPr>
              <w:jc w:val="center"/>
            </w:pPr>
            <w:r>
              <w:rPr>
                <w:b/>
                <w:color w:val="FFFFFF"/>
                <w:sz w:val="18"/>
              </w:rPr>
              <w:t>Görsel Açıklama</w:t>
            </w:r>
          </w:p>
        </w:tc>
      </w:tr>
      <w:tr w:rsidR="00492520">
        <w:trPr>
          <w:jc w:val="center"/>
        </w:trPr>
        <w:tc>
          <w:tcPr>
            <w:tcW w:w="2409" w:type="dxa"/>
          </w:tcPr>
          <w:p w:rsidR="00492520" w:rsidRDefault="000447F5">
            <w:r>
              <w:rPr>
                <w:sz w:val="18"/>
              </w:rPr>
              <w:t>Confusion Matrix</w:t>
            </w:r>
          </w:p>
        </w:tc>
        <w:tc>
          <w:tcPr>
            <w:tcW w:w="2409" w:type="dxa"/>
          </w:tcPr>
          <w:p w:rsidR="00492520" w:rsidRDefault="000447F5">
            <w:r>
              <w:rPr>
                <w:sz w:val="18"/>
              </w:rPr>
              <w:t xml:space="preserve">Tahminlerin sinif bazli </w:t>
            </w:r>
            <w:r>
              <w:rPr>
                <w:sz w:val="18"/>
              </w:rPr>
              <w:t>dogru/yanlis tablosu</w:t>
            </w:r>
          </w:p>
        </w:tc>
        <w:tc>
          <w:tcPr>
            <w:tcW w:w="2409" w:type="dxa"/>
          </w:tcPr>
          <w:p w:rsidR="00492520" w:rsidRDefault="000447F5">
            <w:r>
              <w:rPr>
                <w:sz w:val="18"/>
              </w:rPr>
              <w:t>Gercek vs Tahmin matrisi</w:t>
            </w:r>
          </w:p>
        </w:tc>
        <w:tc>
          <w:tcPr>
            <w:tcW w:w="2409" w:type="dxa"/>
          </w:tcPr>
          <w:p w:rsidR="00492520" w:rsidRDefault="000447F5">
            <w:r>
              <w:rPr>
                <w:sz w:val="18"/>
              </w:rPr>
              <w:t>Confusion matrix gorseli</w:t>
            </w:r>
          </w:p>
        </w:tc>
      </w:tr>
      <w:tr w:rsidR="00492520">
        <w:trPr>
          <w:jc w:val="center"/>
        </w:trPr>
        <w:tc>
          <w:tcPr>
            <w:tcW w:w="2409" w:type="dxa"/>
          </w:tcPr>
          <w:p w:rsidR="00492520" w:rsidRDefault="000447F5">
            <w:r>
              <w:rPr>
                <w:sz w:val="18"/>
              </w:rPr>
              <w:t>Precision</w:t>
            </w:r>
          </w:p>
        </w:tc>
        <w:tc>
          <w:tcPr>
            <w:tcW w:w="2409" w:type="dxa"/>
          </w:tcPr>
          <w:p w:rsidR="00492520" w:rsidRDefault="000447F5">
            <w:r>
              <w:rPr>
                <w:sz w:val="18"/>
              </w:rPr>
              <w:t>Pozitif tahminlerin ne kadari dogru</w:t>
            </w:r>
          </w:p>
        </w:tc>
        <w:tc>
          <w:tcPr>
            <w:tcW w:w="2409" w:type="dxa"/>
          </w:tcPr>
          <w:p w:rsidR="00492520" w:rsidRDefault="000447F5">
            <w:r>
              <w:rPr>
                <w:sz w:val="18"/>
              </w:rPr>
              <w:t>Dogru Pozitif / (Dogru Pozitif + Yanlis Pozitif)</w:t>
            </w:r>
          </w:p>
        </w:tc>
        <w:tc>
          <w:tcPr>
            <w:tcW w:w="2409" w:type="dxa"/>
          </w:tcPr>
          <w:p w:rsidR="00492520" w:rsidRDefault="000447F5">
            <w:r>
              <w:rPr>
                <w:sz w:val="18"/>
              </w:rPr>
              <w:t>Precision formulu</w:t>
            </w:r>
          </w:p>
        </w:tc>
      </w:tr>
      <w:tr w:rsidR="00492520">
        <w:trPr>
          <w:jc w:val="center"/>
        </w:trPr>
        <w:tc>
          <w:tcPr>
            <w:tcW w:w="2409" w:type="dxa"/>
          </w:tcPr>
          <w:p w:rsidR="00492520" w:rsidRDefault="000447F5">
            <w:r>
              <w:rPr>
                <w:sz w:val="18"/>
              </w:rPr>
              <w:t>Recall</w:t>
            </w:r>
          </w:p>
        </w:tc>
        <w:tc>
          <w:tcPr>
            <w:tcW w:w="2409" w:type="dxa"/>
          </w:tcPr>
          <w:p w:rsidR="00492520" w:rsidRDefault="000447F5">
            <w:r>
              <w:rPr>
                <w:sz w:val="18"/>
              </w:rPr>
              <w:t>Gercek pozitiflerin ne kadari bulundu</w:t>
            </w:r>
          </w:p>
        </w:tc>
        <w:tc>
          <w:tcPr>
            <w:tcW w:w="2409" w:type="dxa"/>
          </w:tcPr>
          <w:p w:rsidR="00492520" w:rsidRDefault="000447F5">
            <w:r>
              <w:rPr>
                <w:sz w:val="18"/>
              </w:rPr>
              <w:t>Dogru Pozitif / (Dogru Po</w:t>
            </w:r>
            <w:r>
              <w:rPr>
                <w:sz w:val="18"/>
              </w:rPr>
              <w:t>zitif + Yanlis Negatif)</w:t>
            </w:r>
          </w:p>
        </w:tc>
        <w:tc>
          <w:tcPr>
            <w:tcW w:w="2409" w:type="dxa"/>
          </w:tcPr>
          <w:p w:rsidR="00492520" w:rsidRDefault="000447F5">
            <w:r>
              <w:rPr>
                <w:sz w:val="18"/>
              </w:rPr>
              <w:t>Recall formulu</w:t>
            </w:r>
          </w:p>
        </w:tc>
      </w:tr>
      <w:tr w:rsidR="00492520">
        <w:trPr>
          <w:jc w:val="center"/>
        </w:trPr>
        <w:tc>
          <w:tcPr>
            <w:tcW w:w="2409" w:type="dxa"/>
          </w:tcPr>
          <w:p w:rsidR="00492520" w:rsidRDefault="000447F5">
            <w:r>
              <w:rPr>
                <w:sz w:val="18"/>
              </w:rPr>
              <w:t>F1-Score</w:t>
            </w:r>
          </w:p>
        </w:tc>
        <w:tc>
          <w:tcPr>
            <w:tcW w:w="2409" w:type="dxa"/>
          </w:tcPr>
          <w:p w:rsidR="00492520" w:rsidRDefault="000447F5">
            <w:r>
              <w:rPr>
                <w:sz w:val="18"/>
              </w:rPr>
              <w:t>Precision ve Recall in harmonik ortalamasi</w:t>
            </w:r>
          </w:p>
        </w:tc>
        <w:tc>
          <w:tcPr>
            <w:tcW w:w="2409" w:type="dxa"/>
          </w:tcPr>
          <w:p w:rsidR="00492520" w:rsidRDefault="000447F5">
            <w:r>
              <w:rPr>
                <w:sz w:val="18"/>
              </w:rPr>
              <w:t>2 * (P*R)/(P+R)</w:t>
            </w:r>
          </w:p>
        </w:tc>
        <w:tc>
          <w:tcPr>
            <w:tcW w:w="2409" w:type="dxa"/>
          </w:tcPr>
          <w:p w:rsidR="00492520" w:rsidRDefault="000447F5">
            <w:r>
              <w:rPr>
                <w:sz w:val="18"/>
              </w:rPr>
              <w:t>F1 formulu</w:t>
            </w:r>
          </w:p>
        </w:tc>
      </w:tr>
      <w:tr w:rsidR="00492520">
        <w:trPr>
          <w:jc w:val="center"/>
        </w:trPr>
        <w:tc>
          <w:tcPr>
            <w:tcW w:w="2409" w:type="dxa"/>
          </w:tcPr>
          <w:p w:rsidR="00492520" w:rsidRDefault="000447F5">
            <w:r>
              <w:rPr>
                <w:sz w:val="18"/>
              </w:rPr>
              <w:t>Classification Report</w:t>
            </w:r>
          </w:p>
        </w:tc>
        <w:tc>
          <w:tcPr>
            <w:tcW w:w="2409" w:type="dxa"/>
          </w:tcPr>
          <w:p w:rsidR="00492520" w:rsidRDefault="000447F5">
            <w:r>
              <w:rPr>
                <w:sz w:val="18"/>
              </w:rPr>
              <w:t>Sinif bazli precision, recall, f1 raporu</w:t>
            </w:r>
          </w:p>
        </w:tc>
        <w:tc>
          <w:tcPr>
            <w:tcW w:w="2409" w:type="dxa"/>
          </w:tcPr>
          <w:p w:rsidR="00492520" w:rsidRDefault="000447F5">
            <w:r>
              <w:rPr>
                <w:sz w:val="18"/>
              </w:rPr>
              <w:t>sklearn.metrics.classification_report</w:t>
            </w:r>
          </w:p>
        </w:tc>
        <w:tc>
          <w:tcPr>
            <w:tcW w:w="2409" w:type="dxa"/>
          </w:tcPr>
          <w:p w:rsidR="00492520" w:rsidRDefault="000447F5">
            <w:r>
              <w:rPr>
                <w:sz w:val="18"/>
              </w:rPr>
              <w:t>Rapor ornegi</w:t>
            </w:r>
          </w:p>
        </w:tc>
      </w:tr>
    </w:tbl>
    <w:p w:rsidR="00492520" w:rsidRDefault="00492520"/>
    <w:p w:rsidR="00492520" w:rsidRDefault="000447F5">
      <w:pPr>
        <w:spacing w:before="200"/>
      </w:pPr>
      <w:r>
        <w:rPr>
          <w:b/>
          <w:color w:val="E65C00"/>
          <w:sz w:val="24"/>
        </w:rPr>
        <w:t xml:space="preserve">  Konu Anlatımı</w:t>
      </w:r>
    </w:p>
    <w:p w:rsidR="00492520" w:rsidRDefault="000447F5">
      <w:r>
        <w:rPr>
          <w:sz w:val="20"/>
        </w:rPr>
        <w:t>Confusion Matrix, modelin her sinif icin kac dogru ve kac yanlis tahmin yaptigini gosteren tablodur. Satiiirlar gercek siniflari, sutunlar tahmin edilen siniflari temsil eder. Kosegen uzerindeki degerler dogru tahminler, diger hucreler hatalardir.</w:t>
      </w:r>
    </w:p>
    <w:p w:rsidR="00492520" w:rsidRDefault="000447F5">
      <w:r>
        <w:rPr>
          <w:sz w:val="20"/>
        </w:rPr>
        <w:t>Precisio</w:t>
      </w:r>
      <w:r>
        <w:rPr>
          <w:sz w:val="20"/>
        </w:rPr>
        <w:t>n (kesinlik): Model bir sinif dediginde ne kadar dogru? Recall (duyarlilik): O siniftaki orneklerin ne kadari bulundu? F1-Score ikisinin dengeli bir bilesimmidir. Dengesiz veri setlerinde accuracy yaniltici olabilir, bu metrikler kritiktir.</w:t>
      </w:r>
    </w:p>
    <w:p w:rsidR="00492520" w:rsidRDefault="000447F5">
      <w:r>
        <w:rPr>
          <w:sz w:val="20"/>
        </w:rPr>
        <w:t>classification_</w:t>
      </w:r>
      <w:r>
        <w:rPr>
          <w:sz w:val="20"/>
        </w:rPr>
        <w:t>report fonksiyonu, her sinif icin precision, recall, f1-score ve support (ornek sayisi) gosterir. Bu rapor modelin guclu ve zayif yonlerini sinif bazinda ortaya koyar.</w:t>
      </w:r>
    </w:p>
    <w:p w:rsidR="00492520" w:rsidRDefault="000447F5">
      <w:pPr>
        <w:spacing w:before="200"/>
      </w:pPr>
      <w:r>
        <w:rPr>
          <w:b/>
          <w:color w:val="E65C00"/>
          <w:sz w:val="24"/>
        </w:rPr>
        <w:t xml:space="preserve">  Somut Örnekler</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E65C00"/>
          </w:tcPr>
          <w:p w:rsidR="00492520" w:rsidRDefault="000447F5">
            <w:pPr>
              <w:jc w:val="center"/>
            </w:pPr>
            <w:r>
              <w:rPr>
                <w:b/>
                <w:color w:val="FFFFFF"/>
                <w:sz w:val="18"/>
              </w:rPr>
              <w:t>Örnek</w:t>
            </w:r>
          </w:p>
        </w:tc>
        <w:tc>
          <w:tcPr>
            <w:tcW w:w="3213" w:type="dxa"/>
            <w:shd w:val="clear" w:color="auto" w:fill="E65C00"/>
          </w:tcPr>
          <w:p w:rsidR="00492520" w:rsidRDefault="000447F5">
            <w:pPr>
              <w:jc w:val="center"/>
            </w:pPr>
            <w:r>
              <w:rPr>
                <w:b/>
                <w:color w:val="FFFFFF"/>
                <w:sz w:val="18"/>
              </w:rPr>
              <w:t>Açıklama</w:t>
            </w:r>
          </w:p>
        </w:tc>
        <w:tc>
          <w:tcPr>
            <w:tcW w:w="3213" w:type="dxa"/>
            <w:shd w:val="clear" w:color="auto" w:fill="E65C00"/>
          </w:tcPr>
          <w:p w:rsidR="00492520" w:rsidRDefault="000447F5">
            <w:pPr>
              <w:jc w:val="center"/>
            </w:pPr>
            <w:r>
              <w:rPr>
                <w:b/>
                <w:color w:val="FFFFFF"/>
                <w:sz w:val="18"/>
              </w:rPr>
              <w:t>Günlük Hayat Bağlantısı</w:t>
            </w:r>
          </w:p>
        </w:tc>
      </w:tr>
      <w:tr w:rsidR="00492520">
        <w:trPr>
          <w:jc w:val="center"/>
        </w:trPr>
        <w:tc>
          <w:tcPr>
            <w:tcW w:w="3213" w:type="dxa"/>
          </w:tcPr>
          <w:p w:rsidR="00492520" w:rsidRDefault="000447F5">
            <w:r>
              <w:rPr>
                <w:sz w:val="18"/>
              </w:rPr>
              <w:t>Confusion Matrix</w:t>
            </w:r>
          </w:p>
        </w:tc>
        <w:tc>
          <w:tcPr>
            <w:tcW w:w="3213" w:type="dxa"/>
          </w:tcPr>
          <w:p w:rsidR="00492520" w:rsidRDefault="000447F5">
            <w:r>
              <w:rPr>
                <w:sz w:val="18"/>
              </w:rPr>
              <w:t>[[48,2],[1,49]] -&gt; cok az hata</w:t>
            </w:r>
          </w:p>
        </w:tc>
        <w:tc>
          <w:tcPr>
            <w:tcW w:w="3213" w:type="dxa"/>
          </w:tcPr>
          <w:p w:rsidR="00492520" w:rsidRDefault="000447F5">
            <w:r>
              <w:rPr>
                <w:sz w:val="18"/>
              </w:rPr>
              <w:t>Basarili model</w:t>
            </w:r>
          </w:p>
        </w:tc>
      </w:tr>
      <w:tr w:rsidR="00492520">
        <w:trPr>
          <w:jc w:val="center"/>
        </w:trPr>
        <w:tc>
          <w:tcPr>
            <w:tcW w:w="3213" w:type="dxa"/>
          </w:tcPr>
          <w:p w:rsidR="00492520" w:rsidRDefault="000447F5">
            <w:r>
              <w:rPr>
                <w:sz w:val="18"/>
              </w:rPr>
              <w:t>Precision=1.0</w:t>
            </w:r>
          </w:p>
        </w:tc>
        <w:tc>
          <w:tcPr>
            <w:tcW w:w="3213" w:type="dxa"/>
          </w:tcPr>
          <w:p w:rsidR="00492520" w:rsidRDefault="000447F5">
            <w:r>
              <w:rPr>
                <w:sz w:val="18"/>
              </w:rPr>
              <w:t>Model A dediginde hep dogru</w:t>
            </w:r>
          </w:p>
        </w:tc>
        <w:tc>
          <w:tcPr>
            <w:tcW w:w="3213" w:type="dxa"/>
          </w:tcPr>
          <w:p w:rsidR="00492520" w:rsidRDefault="000447F5">
            <w:r>
              <w:rPr>
                <w:sz w:val="18"/>
              </w:rPr>
              <w:t>Kesin ama eksik olabilir</w:t>
            </w:r>
          </w:p>
        </w:tc>
      </w:tr>
      <w:tr w:rsidR="00492520">
        <w:trPr>
          <w:jc w:val="center"/>
        </w:trPr>
        <w:tc>
          <w:tcPr>
            <w:tcW w:w="3213" w:type="dxa"/>
          </w:tcPr>
          <w:p w:rsidR="00492520" w:rsidRDefault="000447F5">
            <w:r>
              <w:rPr>
                <w:sz w:val="18"/>
              </w:rPr>
              <w:t>Recall=0.5</w:t>
            </w:r>
          </w:p>
        </w:tc>
        <w:tc>
          <w:tcPr>
            <w:tcW w:w="3213" w:type="dxa"/>
          </w:tcPr>
          <w:p w:rsidR="00492520" w:rsidRDefault="000447F5">
            <w:r>
              <w:rPr>
                <w:sz w:val="18"/>
              </w:rPr>
              <w:t>A sinifinin yarisi bulunaamadi</w:t>
            </w:r>
          </w:p>
        </w:tc>
        <w:tc>
          <w:tcPr>
            <w:tcW w:w="3213" w:type="dxa"/>
          </w:tcPr>
          <w:p w:rsidR="00492520" w:rsidRDefault="000447F5">
            <w:r>
              <w:rPr>
                <w:sz w:val="18"/>
              </w:rPr>
              <w:t>Duyarsiz</w:t>
            </w:r>
          </w:p>
        </w:tc>
      </w:tr>
      <w:tr w:rsidR="00492520">
        <w:trPr>
          <w:jc w:val="center"/>
        </w:trPr>
        <w:tc>
          <w:tcPr>
            <w:tcW w:w="3213" w:type="dxa"/>
          </w:tcPr>
          <w:p w:rsidR="00492520" w:rsidRDefault="000447F5">
            <w:r>
              <w:rPr>
                <w:sz w:val="18"/>
              </w:rPr>
              <w:t>F1=0.8</w:t>
            </w:r>
          </w:p>
        </w:tc>
        <w:tc>
          <w:tcPr>
            <w:tcW w:w="3213" w:type="dxa"/>
          </w:tcPr>
          <w:p w:rsidR="00492520" w:rsidRDefault="000447F5">
            <w:r>
              <w:rPr>
                <w:sz w:val="18"/>
              </w:rPr>
              <w:t>Iyi denge</w:t>
            </w:r>
          </w:p>
        </w:tc>
        <w:tc>
          <w:tcPr>
            <w:tcW w:w="3213" w:type="dxa"/>
          </w:tcPr>
          <w:p w:rsidR="00492520" w:rsidRDefault="000447F5">
            <w:r>
              <w:rPr>
                <w:sz w:val="18"/>
              </w:rPr>
              <w:t>Precision ve Recall dengeli</w:t>
            </w:r>
          </w:p>
        </w:tc>
      </w:tr>
    </w:tbl>
    <w:p w:rsidR="00492520" w:rsidRDefault="00492520"/>
    <w:p w:rsidR="00492520" w:rsidRDefault="000447F5">
      <w:pPr>
        <w:spacing w:before="200"/>
      </w:pPr>
      <w:r>
        <w:rPr>
          <w:b/>
          <w:color w:val="E65C00"/>
          <w:sz w:val="24"/>
        </w:rPr>
        <w:t xml:space="preserve">  Görseller ve Tablolar</w:t>
      </w:r>
    </w:p>
    <w:p w:rsidR="00492520" w:rsidRDefault="000447F5">
      <w:pPr>
        <w:pStyle w:val="ListeMaddemi"/>
      </w:pPr>
      <w:r>
        <w:rPr>
          <w:sz w:val="20"/>
        </w:rPr>
        <w:t xml:space="preserve">Confusion matrix </w:t>
      </w:r>
      <w:r>
        <w:rPr>
          <w:sz w:val="20"/>
        </w:rPr>
        <w:t>isi haritasi</w:t>
      </w:r>
    </w:p>
    <w:p w:rsidR="00492520" w:rsidRDefault="000447F5">
      <w:pPr>
        <w:pStyle w:val="ListeMaddemi"/>
      </w:pPr>
      <w:r>
        <w:rPr>
          <w:sz w:val="20"/>
        </w:rPr>
        <w:t>Precision vs Recall karsilastirma</w:t>
      </w:r>
    </w:p>
    <w:p w:rsidR="00492520" w:rsidRDefault="000447F5">
      <w:pPr>
        <w:pStyle w:val="ListeMaddemi"/>
      </w:pPr>
      <w:r>
        <w:rPr>
          <w:sz w:val="20"/>
        </w:rPr>
        <w:t>Classification report ornegi</w:t>
      </w:r>
    </w:p>
    <w:p w:rsidR="00492520" w:rsidRDefault="000447F5">
      <w:pPr>
        <w:spacing w:before="200"/>
      </w:pPr>
      <w:r>
        <w:rPr>
          <w:b/>
          <w:color w:val="E65C00"/>
          <w:sz w:val="24"/>
        </w:rPr>
        <w:t xml:space="preserve">  Analoji ve Benzetmeler</w:t>
      </w:r>
    </w:p>
    <w:p w:rsidR="00492520" w:rsidRDefault="000447F5">
      <w:r>
        <w:rPr>
          <w:b/>
          <w:color w:val="E65C00"/>
          <w:sz w:val="20"/>
        </w:rPr>
        <w:t xml:space="preserve">  1. </w:t>
      </w:r>
      <w:r>
        <w:rPr>
          <w:sz w:val="20"/>
        </w:rPr>
        <w:t>Confusion Matrix = Sinav sonuc tablosu: her soru dogru/yanlis</w:t>
      </w:r>
    </w:p>
    <w:p w:rsidR="00492520" w:rsidRDefault="000447F5">
      <w:r>
        <w:rPr>
          <w:b/>
          <w:color w:val="E65C00"/>
          <w:sz w:val="20"/>
        </w:rPr>
        <w:t xml:space="preserve">  2. </w:t>
      </w:r>
      <w:r>
        <w:rPr>
          <w:sz w:val="20"/>
        </w:rPr>
        <w:t>Precision = Atistaki isabet: attigin ok ne kadar isabetli</w:t>
      </w:r>
    </w:p>
    <w:p w:rsidR="00492520" w:rsidRDefault="000447F5">
      <w:r>
        <w:rPr>
          <w:b/>
          <w:color w:val="E65C00"/>
          <w:sz w:val="20"/>
        </w:rPr>
        <w:t xml:space="preserve">  3. </w:t>
      </w:r>
      <w:r>
        <w:rPr>
          <w:sz w:val="20"/>
        </w:rPr>
        <w:t>Recall = Hedef bulma</w:t>
      </w:r>
      <w:r>
        <w:rPr>
          <w:sz w:val="20"/>
        </w:rPr>
        <w:t>: kac hedefi buldun</w:t>
      </w:r>
    </w:p>
    <w:p w:rsidR="00492520" w:rsidRDefault="000447F5">
      <w:r>
        <w:rPr>
          <w:b/>
          <w:color w:val="E65C00"/>
          <w:sz w:val="20"/>
        </w:rPr>
        <w:t xml:space="preserve">  4. </w:t>
      </w:r>
      <w:r>
        <w:rPr>
          <w:sz w:val="20"/>
        </w:rPr>
        <w:t>F1 = Genel performans: denge notu</w:t>
      </w:r>
    </w:p>
    <w:p w:rsidR="00492520" w:rsidRDefault="000447F5">
      <w:pPr>
        <w:spacing w:before="200"/>
      </w:pPr>
      <w:r>
        <w:rPr>
          <w:b/>
          <w:color w:val="E65C00"/>
          <w:sz w:val="24"/>
        </w:rPr>
        <w:lastRenderedPageBreak/>
        <w:t xml:space="preserve">  Öğrenci Soru-Cevap</w:t>
      </w:r>
    </w:p>
    <w:p w:rsidR="00492520" w:rsidRDefault="000447F5">
      <w:pPr>
        <w:pStyle w:val="ListeMaddemi"/>
      </w:pPr>
      <w:r>
        <w:rPr>
          <w:sz w:val="20"/>
        </w:rPr>
        <w:t>Accuracy neden yaniltici? - Dengesiz veri setlerinde: 99 normal 1 hasta varsa hep 'normal' demek %99 accuracy verir.</w:t>
      </w:r>
    </w:p>
    <w:p w:rsidR="00492520" w:rsidRDefault="000447F5">
      <w:pPr>
        <w:pStyle w:val="ListeMaddemi"/>
      </w:pPr>
      <w:r>
        <w:rPr>
          <w:sz w:val="20"/>
        </w:rPr>
        <w:t>Precision ne zaman onemli? - Yanlis pozitif maliyetli oldug</w:t>
      </w:r>
      <w:r>
        <w:rPr>
          <w:sz w:val="20"/>
        </w:rPr>
        <w:t>uunda (spam filtresi).</w:t>
      </w:r>
    </w:p>
    <w:p w:rsidR="00492520" w:rsidRDefault="000447F5">
      <w:pPr>
        <w:pStyle w:val="ListeMaddemi"/>
      </w:pPr>
      <w:r>
        <w:rPr>
          <w:sz w:val="20"/>
        </w:rPr>
        <w:t>Recall ne zaman onemli? - Yanlis negatif tehlikeli olduguunda (kanser teshisi).</w:t>
      </w:r>
    </w:p>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6A1B9A"/>
              <w:left w:val="single" w:sz="10" w:space="0" w:color="6A1B9A"/>
              <w:bottom w:val="single" w:sz="10" w:space="0" w:color="6A1B9A"/>
              <w:right w:val="single" w:sz="10" w:space="0" w:color="6A1B9A"/>
            </w:tcBorders>
            <w:shd w:val="clear" w:color="auto" w:fill="6A1B9A"/>
          </w:tcPr>
          <w:p w:rsidR="00492520" w:rsidRDefault="000447F5">
            <w:r>
              <w:rPr>
                <w:b/>
                <w:color w:val="FFFFFF"/>
                <w:sz w:val="28"/>
              </w:rPr>
              <w:t xml:space="preserve">  E4  |  DERİNLEŞTİRME (ELABORATE)  —  Transfer &amp; Pekiştirme</w:t>
            </w:r>
          </w:p>
        </w:tc>
      </w:tr>
    </w:tbl>
    <w:p w:rsidR="00492520" w:rsidRDefault="00492520"/>
    <w:p w:rsidR="00492520" w:rsidRDefault="000447F5">
      <w:r>
        <w:rPr>
          <w:i/>
          <w:color w:val="6A1B9A"/>
          <w:sz w:val="20"/>
        </w:rPr>
        <w:t xml:space="preserve">  Süre: 1</w:t>
      </w:r>
      <w:r>
        <w:rPr>
          <w:i/>
          <w:color w:val="6A1B9A"/>
          <w:sz w:val="20"/>
        </w:rPr>
        <w:t>0 dakika</w:t>
      </w:r>
    </w:p>
    <w:p w:rsidR="00492520" w:rsidRDefault="000447F5">
      <w:pPr>
        <w:spacing w:before="200"/>
      </w:pPr>
      <w:r>
        <w:rPr>
          <w:b/>
          <w:color w:val="6A1B9A"/>
          <w:sz w:val="24"/>
        </w:rPr>
        <w:t xml:space="preserve">  Uygulama Etkinliği: "Kapsamli Model Raporu"</w:t>
      </w:r>
    </w:p>
    <w:p w:rsidR="00492520" w:rsidRDefault="000447F5">
      <w:r>
        <w:rPr>
          <w:b/>
          <w:color w:val="1B2A4A"/>
          <w:sz w:val="20"/>
        </w:rPr>
        <w:t xml:space="preserve">Türü: </w:t>
      </w:r>
      <w:r>
        <w:rPr>
          <w:sz w:val="20"/>
        </w:rPr>
        <w:t>Bireysel Uygulama</w:t>
      </w:r>
    </w:p>
    <w:p w:rsidR="00492520" w:rsidRDefault="000447F5">
      <w:r>
        <w:rPr>
          <w:b/>
          <w:color w:val="1B2A4A"/>
          <w:sz w:val="20"/>
        </w:rPr>
        <w:t xml:space="preserve">Amacı: </w:t>
      </w:r>
      <w:r>
        <w:rPr>
          <w:sz w:val="20"/>
        </w:rPr>
        <w:t>Tam bir model degerlendirme raporu hazirlamak.</w:t>
      </w:r>
    </w:p>
    <w:p w:rsidR="00492520" w:rsidRDefault="000447F5">
      <w:pPr>
        <w:spacing w:before="200"/>
      </w:pPr>
      <w:r>
        <w:rPr>
          <w:b/>
          <w:color w:val="6A1B9A"/>
          <w:sz w:val="24"/>
        </w:rPr>
        <w:t xml:space="preserve">  Yönerge Adımları</w:t>
      </w:r>
    </w:p>
    <w:p w:rsidR="00492520" w:rsidRDefault="000447F5">
      <w:r>
        <w:rPr>
          <w:b/>
          <w:color w:val="6A1B9A"/>
          <w:sz w:val="20"/>
        </w:rPr>
        <w:t xml:space="preserve">  1. </w:t>
      </w:r>
      <w:r>
        <w:rPr>
          <w:sz w:val="20"/>
        </w:rPr>
        <w:t>Tam KNN pipeline i calistirin (yukleme -&gt; bolme -&gt; olcekleme -&gt; egitim -&gt; tahmin).</w:t>
      </w:r>
    </w:p>
    <w:p w:rsidR="00492520" w:rsidRDefault="000447F5">
      <w:r>
        <w:rPr>
          <w:b/>
          <w:color w:val="6A1B9A"/>
          <w:sz w:val="20"/>
        </w:rPr>
        <w:t xml:space="preserve">  2. </w:t>
      </w:r>
      <w:r>
        <w:rPr>
          <w:sz w:val="20"/>
        </w:rPr>
        <w:t xml:space="preserve">Confusion </w:t>
      </w:r>
      <w:r>
        <w:rPr>
          <w:sz w:val="20"/>
        </w:rPr>
        <w:t>matrix olusturun ve isi haritasi olarak cizin (sns.heatmap veya plt.imshow).</w:t>
      </w:r>
    </w:p>
    <w:p w:rsidR="00492520" w:rsidRDefault="000447F5">
      <w:r>
        <w:rPr>
          <w:b/>
          <w:color w:val="6A1B9A"/>
          <w:sz w:val="20"/>
        </w:rPr>
        <w:t xml:space="preserve">  3. </w:t>
      </w:r>
      <w:r>
        <w:rPr>
          <w:sz w:val="20"/>
        </w:rPr>
        <w:t>classification_report yazdirin.</w:t>
      </w:r>
    </w:p>
    <w:p w:rsidR="00492520" w:rsidRDefault="000447F5">
      <w:r>
        <w:rPr>
          <w:b/>
          <w:color w:val="6A1B9A"/>
          <w:sz w:val="20"/>
        </w:rPr>
        <w:t xml:space="preserve">  4. </w:t>
      </w:r>
      <w:r>
        <w:rPr>
          <w:sz w:val="20"/>
        </w:rPr>
        <w:t>En basarilii ve en basarisiz sinifi belirleyin.</w:t>
      </w:r>
    </w:p>
    <w:p w:rsidR="00492520" w:rsidRDefault="000447F5">
      <w:r>
        <w:rPr>
          <w:b/>
          <w:color w:val="6A1B9A"/>
          <w:sz w:val="20"/>
        </w:rPr>
        <w:t xml:space="preserve">  5. </w:t>
      </w:r>
      <w:r>
        <w:rPr>
          <w:sz w:val="20"/>
        </w:rPr>
        <w:t>Sonuclari yorumlaayin ve iyilestirme onerileri yazin.</w:t>
      </w:r>
    </w:p>
    <w:p w:rsidR="00492520" w:rsidRDefault="000447F5">
      <w:r>
        <w:rPr>
          <w:b/>
          <w:color w:val="1B2A4A"/>
          <w:sz w:val="20"/>
        </w:rPr>
        <w:t xml:space="preserve">Beklenen Ürün: </w:t>
      </w:r>
      <w:r>
        <w:rPr>
          <w:sz w:val="20"/>
        </w:rPr>
        <w:t xml:space="preserve">Kapsamli Model </w:t>
      </w:r>
      <w:r>
        <w:rPr>
          <w:sz w:val="20"/>
        </w:rPr>
        <w:t>Degerlendirme Raporu</w:t>
      </w:r>
    </w:p>
    <w:p w:rsidR="00492520" w:rsidRDefault="000447F5">
      <w:pPr>
        <w:spacing w:before="200"/>
      </w:pPr>
      <w:r>
        <w:rPr>
          <w:b/>
          <w:color w:val="6A1B9A"/>
          <w:sz w:val="24"/>
        </w:rPr>
        <w:t xml:space="preserve">  Transfer Soruları</w:t>
      </w:r>
    </w:p>
    <w:p w:rsidR="00492520" w:rsidRDefault="000447F5">
      <w:r>
        <w:rPr>
          <w:b/>
          <w:color w:val="6A1B9A"/>
          <w:sz w:val="20"/>
        </w:rPr>
        <w:t xml:space="preserve">  1. </w:t>
      </w:r>
      <w:r>
        <w:rPr>
          <w:sz w:val="20"/>
        </w:rPr>
        <w:t>Tibbi testlerdeki sensitivity ve specificity iliskisi?</w:t>
      </w:r>
    </w:p>
    <w:p w:rsidR="00492520" w:rsidRDefault="000447F5">
      <w:r>
        <w:rPr>
          <w:b/>
          <w:color w:val="6A1B9A"/>
          <w:sz w:val="20"/>
        </w:rPr>
        <w:t xml:space="preserve">  2. </w:t>
      </w:r>
      <w:r>
        <w:rPr>
          <w:sz w:val="20"/>
        </w:rPr>
        <w:t>A/B testleri nasil degerlendirilir?</w:t>
      </w:r>
    </w:p>
    <w:p w:rsidR="00492520" w:rsidRDefault="000447F5">
      <w:r>
        <w:rPr>
          <w:b/>
          <w:color w:val="6A1B9A"/>
          <w:sz w:val="20"/>
        </w:rPr>
        <w:t xml:space="preserve">  3. </w:t>
      </w:r>
      <w:r>
        <w:rPr>
          <w:sz w:val="20"/>
        </w:rPr>
        <w:t>Yapay zeka modeli sertifikasyonu nasil yapilir?</w:t>
      </w:r>
    </w:p>
    <w:p w:rsidR="00492520" w:rsidRDefault="000447F5">
      <w:r>
        <w:rPr>
          <w:b/>
          <w:color w:val="1B2A4A"/>
          <w:sz w:val="20"/>
        </w:rPr>
        <w:t xml:space="preserve">İlişkili Disiplinler: </w:t>
      </w:r>
      <w:r>
        <w:rPr>
          <w:sz w:val="20"/>
        </w:rPr>
        <w:t>Istatistik, Veri Bilimi, Kalite Yonetim</w:t>
      </w:r>
      <w:r>
        <w:rPr>
          <w:sz w:val="20"/>
        </w:rPr>
        <w:t>i</w:t>
      </w:r>
    </w:p>
    <w:p w:rsidR="00492520" w:rsidRDefault="000447F5">
      <w:pPr>
        <w:spacing w:before="200"/>
      </w:pPr>
      <w:r>
        <w:rPr>
          <w:b/>
          <w:color w:val="6A1B9A"/>
          <w:sz w:val="24"/>
        </w:rPr>
        <w:t xml:space="preserve">  Gerçek Yaşam Problemi</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6A1B9A"/>
              <w:left w:val="single" w:sz="8" w:space="0" w:color="6A1B9A"/>
              <w:bottom w:val="single" w:sz="8" w:space="0" w:color="6A1B9A"/>
              <w:right w:val="single" w:sz="8" w:space="0" w:color="6A1B9A"/>
            </w:tcBorders>
            <w:shd w:val="clear" w:color="auto" w:fill="F3E5F5"/>
          </w:tcPr>
          <w:p w:rsidR="00492520" w:rsidRDefault="000447F5">
            <w:r>
              <w:rPr>
                <w:sz w:val="20"/>
              </w:rPr>
              <w:t>Model Versicolor ve Virginica siniflarini karistiriyor. Setosa hep dogru. Neden?</w:t>
            </w:r>
            <w:r>
              <w:rPr>
                <w:sz w:val="20"/>
              </w:rPr>
              <w:br/>
            </w:r>
            <w:r>
              <w:rPr>
                <w:sz w:val="20"/>
              </w:rPr>
              <w:br/>
              <w:t>Cozum: Versicolor ve Virginica ozellikleri birbirine yakin. Daha fazla ozellik eklemek, K degeriini ayarlamak veya farkli algoritma denemek gerekebi</w:t>
            </w:r>
            <w:r>
              <w:rPr>
                <w:sz w:val="20"/>
              </w:rPr>
              <w:t>lir.</w:t>
            </w:r>
          </w:p>
        </w:tc>
      </w:tr>
    </w:tbl>
    <w:p w:rsidR="00492520" w:rsidRDefault="00492520"/>
    <w:p w:rsidR="00492520" w:rsidRDefault="000447F5">
      <w:r>
        <w:rPr>
          <w:b/>
          <w:color w:val="1B2A4A"/>
          <w:sz w:val="20"/>
        </w:rPr>
        <w:t xml:space="preserve">Yaratıcı Görev: </w:t>
      </w:r>
      <w:r>
        <w:rPr>
          <w:sz w:val="20"/>
        </w:rPr>
        <w:t>Model sonuclarini infografik olarak sunun: confusion matrix + accuracy + sinif bazli performans.</w:t>
      </w:r>
    </w:p>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2E7D32"/>
              <w:left w:val="single" w:sz="10" w:space="0" w:color="2E7D32"/>
              <w:bottom w:val="single" w:sz="10" w:space="0" w:color="2E7D32"/>
              <w:right w:val="single" w:sz="10" w:space="0" w:color="2E7D32"/>
            </w:tcBorders>
            <w:shd w:val="clear" w:color="auto" w:fill="2E7D32"/>
          </w:tcPr>
          <w:p w:rsidR="00492520" w:rsidRDefault="000447F5">
            <w:r>
              <w:rPr>
                <w:b/>
                <w:color w:val="FFFFFF"/>
                <w:sz w:val="28"/>
              </w:rPr>
              <w:t xml:space="preserve">  E5  |  DEĞERLENDİRME (EVALUATE)  —  Öğrenmeyi Ölçme</w:t>
            </w:r>
          </w:p>
        </w:tc>
      </w:tr>
    </w:tbl>
    <w:p w:rsidR="00492520" w:rsidRDefault="00492520"/>
    <w:p w:rsidR="00492520" w:rsidRDefault="000447F5">
      <w:r>
        <w:rPr>
          <w:i/>
          <w:color w:val="2E7D32"/>
          <w:sz w:val="20"/>
        </w:rPr>
        <w:t xml:space="preserve">  Süre: 8 dakika</w:t>
      </w:r>
    </w:p>
    <w:p w:rsidR="00492520" w:rsidRDefault="000447F5">
      <w:pPr>
        <w:spacing w:before="200"/>
      </w:pPr>
      <w:r>
        <w:rPr>
          <w:b/>
          <w:color w:val="2E7D32"/>
          <w:sz w:val="24"/>
        </w:rPr>
        <w:t xml:space="preserve">  Öz Değerlendirme Kontrol Listesi</w:t>
      </w:r>
    </w:p>
    <w:p w:rsidR="00492520" w:rsidRDefault="000447F5">
      <w:r>
        <w:rPr>
          <w:sz w:val="20"/>
        </w:rPr>
        <w:t xml:space="preserve">  ☐  Tam KNN pipeline i olusturabiliyorum.</w:t>
      </w:r>
    </w:p>
    <w:p w:rsidR="00492520" w:rsidRDefault="000447F5">
      <w:r>
        <w:rPr>
          <w:sz w:val="20"/>
        </w:rPr>
        <w:t xml:space="preserve">  ☐  Confusion matrix olusturabiliyorum.</w:t>
      </w:r>
    </w:p>
    <w:p w:rsidR="00492520" w:rsidRDefault="000447F5">
      <w:r>
        <w:rPr>
          <w:sz w:val="20"/>
        </w:rPr>
        <w:t xml:space="preserve">  ☐  Precision, Recall, F1-Score hesaplayabiliyorum.</w:t>
      </w:r>
    </w:p>
    <w:p w:rsidR="00492520" w:rsidRDefault="000447F5">
      <w:r>
        <w:rPr>
          <w:sz w:val="20"/>
        </w:rPr>
        <w:lastRenderedPageBreak/>
        <w:t xml:space="preserve">  ☐  classification_report kullanabiliyorum.</w:t>
      </w:r>
    </w:p>
    <w:p w:rsidR="00492520" w:rsidRDefault="000447F5">
      <w:r>
        <w:rPr>
          <w:sz w:val="20"/>
        </w:rPr>
        <w:t xml:space="preserve">  ☐  Model sonuclarin</w:t>
      </w:r>
      <w:r>
        <w:rPr>
          <w:sz w:val="20"/>
        </w:rPr>
        <w:t>i yorumlayabiliyorum.</w:t>
      </w:r>
    </w:p>
    <w:p w:rsidR="00492520" w:rsidRDefault="000447F5">
      <w:pPr>
        <w:spacing w:before="200"/>
      </w:pPr>
      <w:r>
        <w:rPr>
          <w:b/>
          <w:color w:val="2E7D32"/>
          <w:sz w:val="24"/>
        </w:rPr>
        <w:t xml:space="preserve">  Öz Değerlendirme Soruları</w:t>
      </w:r>
    </w:p>
    <w:p w:rsidR="00492520" w:rsidRDefault="000447F5">
      <w:r>
        <w:rPr>
          <w:b/>
          <w:color w:val="2E7D32"/>
          <w:sz w:val="20"/>
        </w:rPr>
        <w:t xml:space="preserve">  1. </w:t>
      </w:r>
      <w:r>
        <w:rPr>
          <w:sz w:val="20"/>
        </w:rPr>
        <w:t>Confusion matrix i yorumlaayabiliiyor muyum?</w:t>
      </w:r>
    </w:p>
    <w:p w:rsidR="00492520" w:rsidRDefault="000447F5">
      <w:r>
        <w:rPr>
          <w:b/>
          <w:color w:val="2E7D32"/>
          <w:sz w:val="20"/>
        </w:rPr>
        <w:t xml:space="preserve">  2. </w:t>
      </w:r>
      <w:r>
        <w:rPr>
          <w:sz w:val="20"/>
        </w:rPr>
        <w:t>Precision ve Recall farkini anliiyor muyum?</w:t>
      </w:r>
    </w:p>
    <w:p w:rsidR="00492520" w:rsidRDefault="000447F5">
      <w:r>
        <w:rPr>
          <w:b/>
          <w:color w:val="2E7D32"/>
          <w:sz w:val="20"/>
        </w:rPr>
        <w:t xml:space="preserve">  3. </w:t>
      </w:r>
      <w:r>
        <w:rPr>
          <w:sz w:val="20"/>
        </w:rPr>
        <w:t>Model iyilestirme onerileri verebiliiyor muyum?</w:t>
      </w:r>
    </w:p>
    <w:p w:rsidR="00492520" w:rsidRDefault="000447F5">
      <w:pPr>
        <w:spacing w:before="200"/>
      </w:pPr>
      <w:r>
        <w:rPr>
          <w:b/>
          <w:color w:val="2E7D32"/>
          <w:sz w:val="24"/>
        </w:rPr>
        <w:t xml:space="preserve">  Biçimlendirici Değerlendirme (Kısa Quiz)</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2E7D32"/>
          </w:tcPr>
          <w:p w:rsidR="00492520" w:rsidRDefault="000447F5">
            <w:pPr>
              <w:jc w:val="center"/>
            </w:pPr>
            <w:r>
              <w:rPr>
                <w:b/>
                <w:color w:val="FFFFFF"/>
                <w:sz w:val="18"/>
              </w:rPr>
              <w:t>No</w:t>
            </w:r>
          </w:p>
        </w:tc>
        <w:tc>
          <w:tcPr>
            <w:tcW w:w="3213" w:type="dxa"/>
            <w:shd w:val="clear" w:color="auto" w:fill="2E7D32"/>
          </w:tcPr>
          <w:p w:rsidR="00492520" w:rsidRDefault="000447F5">
            <w:pPr>
              <w:jc w:val="center"/>
            </w:pPr>
            <w:r>
              <w:rPr>
                <w:b/>
                <w:color w:val="FFFFFF"/>
                <w:sz w:val="18"/>
              </w:rPr>
              <w:t>Soru</w:t>
            </w:r>
          </w:p>
        </w:tc>
        <w:tc>
          <w:tcPr>
            <w:tcW w:w="3213" w:type="dxa"/>
            <w:shd w:val="clear" w:color="auto" w:fill="2E7D32"/>
          </w:tcPr>
          <w:p w:rsidR="00492520" w:rsidRDefault="000447F5">
            <w:pPr>
              <w:jc w:val="center"/>
            </w:pPr>
            <w:r>
              <w:rPr>
                <w:b/>
                <w:color w:val="FFFFFF"/>
                <w:sz w:val="18"/>
              </w:rPr>
              <w:t>Cevap</w:t>
            </w:r>
          </w:p>
        </w:tc>
      </w:tr>
      <w:tr w:rsidR="00492520">
        <w:trPr>
          <w:jc w:val="center"/>
        </w:trPr>
        <w:tc>
          <w:tcPr>
            <w:tcW w:w="3213" w:type="dxa"/>
          </w:tcPr>
          <w:p w:rsidR="00492520" w:rsidRDefault="000447F5">
            <w:r>
              <w:rPr>
                <w:sz w:val="18"/>
              </w:rPr>
              <w:t>1</w:t>
            </w:r>
          </w:p>
        </w:tc>
        <w:tc>
          <w:tcPr>
            <w:tcW w:w="3213" w:type="dxa"/>
          </w:tcPr>
          <w:p w:rsidR="00492520" w:rsidRDefault="000447F5">
            <w:r>
              <w:rPr>
                <w:sz w:val="18"/>
              </w:rPr>
              <w:t>Confusion matrix ne gosterir?</w:t>
            </w:r>
          </w:p>
        </w:tc>
        <w:tc>
          <w:tcPr>
            <w:tcW w:w="3213" w:type="dxa"/>
          </w:tcPr>
          <w:p w:rsidR="00492520" w:rsidRDefault="000447F5">
            <w:r>
              <w:rPr>
                <w:sz w:val="18"/>
              </w:rPr>
              <w:t>Sinif bazli dogru/yanlis tahminler</w:t>
            </w:r>
          </w:p>
        </w:tc>
      </w:tr>
      <w:tr w:rsidR="00492520">
        <w:trPr>
          <w:jc w:val="center"/>
        </w:trPr>
        <w:tc>
          <w:tcPr>
            <w:tcW w:w="3213" w:type="dxa"/>
          </w:tcPr>
          <w:p w:rsidR="00492520" w:rsidRDefault="000447F5">
            <w:r>
              <w:rPr>
                <w:sz w:val="18"/>
              </w:rPr>
              <w:t>2</w:t>
            </w:r>
          </w:p>
        </w:tc>
        <w:tc>
          <w:tcPr>
            <w:tcW w:w="3213" w:type="dxa"/>
          </w:tcPr>
          <w:p w:rsidR="00492520" w:rsidRDefault="000447F5">
            <w:r>
              <w:rPr>
                <w:sz w:val="18"/>
              </w:rPr>
              <w:t>Precision ne olcer?</w:t>
            </w:r>
          </w:p>
        </w:tc>
        <w:tc>
          <w:tcPr>
            <w:tcW w:w="3213" w:type="dxa"/>
          </w:tcPr>
          <w:p w:rsidR="00492520" w:rsidRDefault="000447F5">
            <w:r>
              <w:rPr>
                <w:sz w:val="18"/>
              </w:rPr>
              <w:t>Pozitif tahminlerin dogrrulugu</w:t>
            </w:r>
          </w:p>
        </w:tc>
      </w:tr>
      <w:tr w:rsidR="00492520">
        <w:trPr>
          <w:jc w:val="center"/>
        </w:trPr>
        <w:tc>
          <w:tcPr>
            <w:tcW w:w="3213" w:type="dxa"/>
          </w:tcPr>
          <w:p w:rsidR="00492520" w:rsidRDefault="000447F5">
            <w:r>
              <w:rPr>
                <w:sz w:val="18"/>
              </w:rPr>
              <w:t>3</w:t>
            </w:r>
          </w:p>
        </w:tc>
        <w:tc>
          <w:tcPr>
            <w:tcW w:w="3213" w:type="dxa"/>
          </w:tcPr>
          <w:p w:rsidR="00492520" w:rsidRDefault="000447F5">
            <w:r>
              <w:rPr>
                <w:sz w:val="18"/>
              </w:rPr>
              <w:t>Recall ne olcer?</w:t>
            </w:r>
          </w:p>
        </w:tc>
        <w:tc>
          <w:tcPr>
            <w:tcW w:w="3213" w:type="dxa"/>
          </w:tcPr>
          <w:p w:rsidR="00492520" w:rsidRDefault="000447F5">
            <w:r>
              <w:rPr>
                <w:sz w:val="18"/>
              </w:rPr>
              <w:t>Gercek pozitiflerin ne kadari bulundu</w:t>
            </w:r>
          </w:p>
        </w:tc>
      </w:tr>
      <w:tr w:rsidR="00492520">
        <w:trPr>
          <w:jc w:val="center"/>
        </w:trPr>
        <w:tc>
          <w:tcPr>
            <w:tcW w:w="3213" w:type="dxa"/>
          </w:tcPr>
          <w:p w:rsidR="00492520" w:rsidRDefault="000447F5">
            <w:r>
              <w:rPr>
                <w:sz w:val="18"/>
              </w:rPr>
              <w:t>4</w:t>
            </w:r>
          </w:p>
        </w:tc>
        <w:tc>
          <w:tcPr>
            <w:tcW w:w="3213" w:type="dxa"/>
          </w:tcPr>
          <w:p w:rsidR="00492520" w:rsidRDefault="000447F5">
            <w:r>
              <w:rPr>
                <w:sz w:val="18"/>
              </w:rPr>
              <w:t>F1-Score ne?</w:t>
            </w:r>
          </w:p>
        </w:tc>
        <w:tc>
          <w:tcPr>
            <w:tcW w:w="3213" w:type="dxa"/>
          </w:tcPr>
          <w:p w:rsidR="00492520" w:rsidRDefault="000447F5">
            <w:r>
              <w:rPr>
                <w:sz w:val="18"/>
              </w:rPr>
              <w:t>Precision ve Recall harmonik ortalamasi</w:t>
            </w:r>
          </w:p>
        </w:tc>
      </w:tr>
      <w:tr w:rsidR="00492520">
        <w:trPr>
          <w:jc w:val="center"/>
        </w:trPr>
        <w:tc>
          <w:tcPr>
            <w:tcW w:w="3213" w:type="dxa"/>
          </w:tcPr>
          <w:p w:rsidR="00492520" w:rsidRDefault="000447F5">
            <w:r>
              <w:rPr>
                <w:sz w:val="18"/>
              </w:rPr>
              <w:t>5</w:t>
            </w:r>
          </w:p>
        </w:tc>
        <w:tc>
          <w:tcPr>
            <w:tcW w:w="3213" w:type="dxa"/>
          </w:tcPr>
          <w:p w:rsidR="00492520" w:rsidRDefault="000447F5">
            <w:r>
              <w:rPr>
                <w:sz w:val="18"/>
              </w:rPr>
              <w:t>Accuracy ne</w:t>
            </w:r>
            <w:r>
              <w:rPr>
                <w:sz w:val="18"/>
              </w:rPr>
              <w:t xml:space="preserve"> zaman yaniltici?</w:t>
            </w:r>
          </w:p>
        </w:tc>
        <w:tc>
          <w:tcPr>
            <w:tcW w:w="3213" w:type="dxa"/>
          </w:tcPr>
          <w:p w:rsidR="00492520" w:rsidRDefault="000447F5">
            <w:r>
              <w:rPr>
                <w:sz w:val="18"/>
              </w:rPr>
              <w:t>Dengesiz veri setlerinde</w:t>
            </w:r>
          </w:p>
        </w:tc>
      </w:tr>
    </w:tbl>
    <w:p w:rsidR="00492520" w:rsidRDefault="00492520"/>
    <w:p w:rsidR="00492520" w:rsidRDefault="000447F5">
      <w:pPr>
        <w:spacing w:before="200"/>
      </w:pPr>
      <w:r>
        <w:rPr>
          <w:b/>
          <w:color w:val="2E7D32"/>
          <w:sz w:val="24"/>
        </w:rPr>
        <w:t xml:space="preserve">  Tartışma Soruları</w:t>
      </w:r>
    </w:p>
    <w:p w:rsidR="00492520" w:rsidRDefault="000447F5">
      <w:r>
        <w:rPr>
          <w:b/>
          <w:color w:val="2E7D32"/>
          <w:sz w:val="20"/>
        </w:rPr>
        <w:t>Açık Uçlu:</w:t>
      </w:r>
    </w:p>
    <w:p w:rsidR="00492520" w:rsidRDefault="000447F5">
      <w:r>
        <w:rPr>
          <w:b/>
          <w:color w:val="2E7D32"/>
          <w:sz w:val="20"/>
        </w:rPr>
        <w:t xml:space="preserve">  1. </w:t>
      </w:r>
      <w:r>
        <w:rPr>
          <w:sz w:val="20"/>
        </w:rPr>
        <w:t>Hangi metrik en onemli?</w:t>
      </w:r>
    </w:p>
    <w:p w:rsidR="00492520" w:rsidRDefault="000447F5">
      <w:r>
        <w:rPr>
          <w:b/>
          <w:color w:val="2E7D32"/>
          <w:sz w:val="20"/>
        </w:rPr>
        <w:t xml:space="preserve">  2. </w:t>
      </w:r>
      <w:r>
        <w:rPr>
          <w:sz w:val="20"/>
        </w:rPr>
        <w:t>Model performansi nasil iyilestirilir?</w:t>
      </w:r>
    </w:p>
    <w:p w:rsidR="00492520" w:rsidRDefault="000447F5">
      <w:r>
        <w:rPr>
          <w:b/>
          <w:color w:val="2E7D32"/>
          <w:sz w:val="20"/>
        </w:rPr>
        <w:t xml:space="preserve">  3. </w:t>
      </w:r>
      <w:r>
        <w:rPr>
          <w:sz w:val="20"/>
        </w:rPr>
        <w:t>Yapay zeka modelleri ne kadar guvenilir?</w:t>
      </w:r>
    </w:p>
    <w:p w:rsidR="00492520" w:rsidRDefault="000447F5">
      <w:r>
        <w:rPr>
          <w:b/>
          <w:color w:val="2E7D32"/>
          <w:sz w:val="20"/>
        </w:rPr>
        <w:t>Eleştirel Düşünme:</w:t>
      </w:r>
    </w:p>
    <w:p w:rsidR="00492520" w:rsidRDefault="000447F5">
      <w:r>
        <w:rPr>
          <w:b/>
          <w:color w:val="2E7D32"/>
          <w:sz w:val="20"/>
        </w:rPr>
        <w:t xml:space="preserve">  1. </w:t>
      </w:r>
      <w:r>
        <w:rPr>
          <w:sz w:val="20"/>
        </w:rPr>
        <w:t>Yuksek accuracy her zaman iyi mi?</w:t>
      </w:r>
    </w:p>
    <w:p w:rsidR="00492520" w:rsidRDefault="000447F5">
      <w:r>
        <w:rPr>
          <w:b/>
          <w:color w:val="2E7D32"/>
          <w:sz w:val="20"/>
        </w:rPr>
        <w:t xml:space="preserve">  2</w:t>
      </w:r>
      <w:r>
        <w:rPr>
          <w:b/>
          <w:color w:val="2E7D32"/>
          <w:sz w:val="20"/>
        </w:rPr>
        <w:t xml:space="preserve">. </w:t>
      </w:r>
      <w:r>
        <w:rPr>
          <w:sz w:val="20"/>
        </w:rPr>
        <w:t>Model hatalari kabul edilebilir mi?</w:t>
      </w:r>
    </w:p>
    <w:p w:rsidR="00492520" w:rsidRDefault="000447F5">
      <w:r>
        <w:rPr>
          <w:b/>
          <w:color w:val="2E7D32"/>
          <w:sz w:val="20"/>
        </w:rPr>
        <w:t xml:space="preserve">  3. </w:t>
      </w:r>
      <w:r>
        <w:rPr>
          <w:sz w:val="20"/>
        </w:rPr>
        <w:t>Yapay zeka tibbi teshiste guvenilir mi?</w:t>
      </w:r>
    </w:p>
    <w:p w:rsidR="00492520" w:rsidRDefault="000447F5">
      <w:pPr>
        <w:jc w:val="center"/>
      </w:pPr>
      <w:r>
        <w:rPr>
          <w:color w:val="BDBDBD"/>
          <w:sz w:val="12"/>
        </w:rPr>
        <w:t>________________________________________________________________________________</w:t>
      </w:r>
    </w:p>
    <w:p w:rsidR="00492520" w:rsidRDefault="000447F5">
      <w:r>
        <w:br w:type="page"/>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C62828"/>
              <w:left w:val="single" w:sz="10" w:space="0" w:color="C62828"/>
              <w:bottom w:val="single" w:sz="10" w:space="0" w:color="C62828"/>
              <w:right w:val="single" w:sz="10" w:space="0" w:color="C62828"/>
            </w:tcBorders>
            <w:shd w:val="clear" w:color="auto" w:fill="C62828"/>
          </w:tcPr>
          <w:p w:rsidR="00492520" w:rsidRDefault="000447F5">
            <w:r>
              <w:rPr>
                <w:b/>
                <w:color w:val="FFFFFF"/>
                <w:sz w:val="28"/>
              </w:rPr>
              <w:lastRenderedPageBreak/>
              <w:t xml:space="preserve">  UYGULAMALAR  |  Hands-On Uygulama Etkinlikleri</w:t>
            </w:r>
          </w:p>
        </w:tc>
      </w:tr>
    </w:tbl>
    <w:p w:rsidR="00492520" w:rsidRDefault="00492520"/>
    <w:p w:rsidR="00492520" w:rsidRDefault="000447F5">
      <w:pPr>
        <w:spacing w:before="200"/>
      </w:pPr>
      <w:r>
        <w:rPr>
          <w:b/>
          <w:color w:val="C62828"/>
          <w:sz w:val="24"/>
        </w:rPr>
        <w:t xml:space="preserve">  Adım Adım Uygulama: "Model Degerlendirme Uygulamasi"</w:t>
      </w:r>
    </w:p>
    <w:p w:rsidR="00492520" w:rsidRDefault="000447F5">
      <w:r>
        <w:rPr>
          <w:b/>
          <w:color w:val="1B2A4A"/>
          <w:sz w:val="20"/>
        </w:rPr>
        <w:t xml:space="preserve">Hedef: </w:t>
      </w:r>
      <w:r>
        <w:rPr>
          <w:sz w:val="20"/>
        </w:rPr>
        <w:t>Tam pipeline ve kapsamli degerlendirme raporu.</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C62828"/>
          </w:tcPr>
          <w:p w:rsidR="00492520" w:rsidRDefault="000447F5">
            <w:pPr>
              <w:jc w:val="center"/>
            </w:pPr>
            <w:r>
              <w:rPr>
                <w:b/>
                <w:color w:val="FFFFFF"/>
                <w:sz w:val="18"/>
              </w:rPr>
              <w:t>Adım</w:t>
            </w:r>
          </w:p>
        </w:tc>
        <w:tc>
          <w:tcPr>
            <w:tcW w:w="3213" w:type="dxa"/>
            <w:shd w:val="clear" w:color="auto" w:fill="C62828"/>
          </w:tcPr>
          <w:p w:rsidR="00492520" w:rsidRDefault="000447F5">
            <w:pPr>
              <w:jc w:val="center"/>
            </w:pPr>
            <w:r>
              <w:rPr>
                <w:b/>
                <w:color w:val="FFFFFF"/>
                <w:sz w:val="18"/>
              </w:rPr>
              <w:t>İşlem</w:t>
            </w:r>
          </w:p>
        </w:tc>
        <w:tc>
          <w:tcPr>
            <w:tcW w:w="3213" w:type="dxa"/>
            <w:shd w:val="clear" w:color="auto" w:fill="C62828"/>
          </w:tcPr>
          <w:p w:rsidR="00492520" w:rsidRDefault="000447F5">
            <w:pPr>
              <w:jc w:val="center"/>
            </w:pPr>
            <w:r>
              <w:rPr>
                <w:b/>
                <w:color w:val="FFFFFF"/>
                <w:sz w:val="18"/>
              </w:rPr>
              <w:t>Beklenen Sonuç</w:t>
            </w:r>
          </w:p>
        </w:tc>
      </w:tr>
      <w:tr w:rsidR="00492520">
        <w:trPr>
          <w:jc w:val="center"/>
        </w:trPr>
        <w:tc>
          <w:tcPr>
            <w:tcW w:w="3213" w:type="dxa"/>
          </w:tcPr>
          <w:p w:rsidR="00492520" w:rsidRDefault="000447F5">
            <w:r>
              <w:rPr>
                <w:sz w:val="18"/>
              </w:rPr>
              <w:t>1. Pipeline</w:t>
            </w:r>
          </w:p>
        </w:tc>
        <w:tc>
          <w:tcPr>
            <w:tcW w:w="3213" w:type="dxa"/>
          </w:tcPr>
          <w:p w:rsidR="00492520" w:rsidRDefault="000447F5">
            <w:r>
              <w:rPr>
                <w:sz w:val="18"/>
              </w:rPr>
              <w:t>Veri yukleme -&gt; bolme -&gt; olcekleme</w:t>
            </w:r>
          </w:p>
        </w:tc>
        <w:tc>
          <w:tcPr>
            <w:tcW w:w="3213" w:type="dxa"/>
          </w:tcPr>
          <w:p w:rsidR="00492520" w:rsidRDefault="000447F5">
            <w:r>
              <w:rPr>
                <w:sz w:val="18"/>
              </w:rPr>
              <w:t>Hazirlik</w:t>
            </w:r>
          </w:p>
        </w:tc>
      </w:tr>
      <w:tr w:rsidR="00492520">
        <w:trPr>
          <w:jc w:val="center"/>
        </w:trPr>
        <w:tc>
          <w:tcPr>
            <w:tcW w:w="3213" w:type="dxa"/>
          </w:tcPr>
          <w:p w:rsidR="00492520" w:rsidRDefault="000447F5">
            <w:r>
              <w:rPr>
                <w:sz w:val="18"/>
              </w:rPr>
              <w:t>2. Model</w:t>
            </w:r>
          </w:p>
        </w:tc>
        <w:tc>
          <w:tcPr>
            <w:tcW w:w="3213" w:type="dxa"/>
          </w:tcPr>
          <w:p w:rsidR="00492520" w:rsidRDefault="000447F5">
            <w:r>
              <w:rPr>
                <w:sz w:val="18"/>
              </w:rPr>
              <w:t>KNN egitim ve tahmin</w:t>
            </w:r>
          </w:p>
        </w:tc>
        <w:tc>
          <w:tcPr>
            <w:tcW w:w="3213" w:type="dxa"/>
          </w:tcPr>
          <w:p w:rsidR="00492520" w:rsidRDefault="000447F5">
            <w:r>
              <w:rPr>
                <w:sz w:val="18"/>
              </w:rPr>
              <w:t>Siniflandirma</w:t>
            </w:r>
          </w:p>
        </w:tc>
      </w:tr>
      <w:tr w:rsidR="00492520">
        <w:trPr>
          <w:jc w:val="center"/>
        </w:trPr>
        <w:tc>
          <w:tcPr>
            <w:tcW w:w="3213" w:type="dxa"/>
          </w:tcPr>
          <w:p w:rsidR="00492520" w:rsidRDefault="000447F5">
            <w:r>
              <w:rPr>
                <w:sz w:val="18"/>
              </w:rPr>
              <w:t>3. CM</w:t>
            </w:r>
          </w:p>
        </w:tc>
        <w:tc>
          <w:tcPr>
            <w:tcW w:w="3213" w:type="dxa"/>
          </w:tcPr>
          <w:p w:rsidR="00492520" w:rsidRDefault="000447F5">
            <w:r>
              <w:rPr>
                <w:sz w:val="18"/>
              </w:rPr>
              <w:t xml:space="preserve">Confusion </w:t>
            </w:r>
            <w:r>
              <w:rPr>
                <w:sz w:val="18"/>
              </w:rPr>
              <w:t>matrix olusturun</w:t>
            </w:r>
          </w:p>
        </w:tc>
        <w:tc>
          <w:tcPr>
            <w:tcW w:w="3213" w:type="dxa"/>
          </w:tcPr>
          <w:p w:rsidR="00492520" w:rsidRDefault="000447F5">
            <w:r>
              <w:rPr>
                <w:sz w:val="18"/>
              </w:rPr>
              <w:t>Detayli analiz</w:t>
            </w:r>
          </w:p>
        </w:tc>
      </w:tr>
      <w:tr w:rsidR="00492520">
        <w:trPr>
          <w:jc w:val="center"/>
        </w:trPr>
        <w:tc>
          <w:tcPr>
            <w:tcW w:w="3213" w:type="dxa"/>
          </w:tcPr>
          <w:p w:rsidR="00492520" w:rsidRDefault="000447F5">
            <w:r>
              <w:rPr>
                <w:sz w:val="18"/>
              </w:rPr>
              <w:t>4. Rapor</w:t>
            </w:r>
          </w:p>
        </w:tc>
        <w:tc>
          <w:tcPr>
            <w:tcW w:w="3213" w:type="dxa"/>
          </w:tcPr>
          <w:p w:rsidR="00492520" w:rsidRDefault="000447F5">
            <w:r>
              <w:rPr>
                <w:sz w:val="18"/>
              </w:rPr>
              <w:t>classification_report yazdirin</w:t>
            </w:r>
          </w:p>
        </w:tc>
        <w:tc>
          <w:tcPr>
            <w:tcW w:w="3213" w:type="dxa"/>
          </w:tcPr>
          <w:p w:rsidR="00492520" w:rsidRDefault="000447F5">
            <w:r>
              <w:rPr>
                <w:sz w:val="18"/>
              </w:rPr>
              <w:t>Metrik analizi</w:t>
            </w:r>
          </w:p>
        </w:tc>
      </w:tr>
      <w:tr w:rsidR="00492520">
        <w:trPr>
          <w:jc w:val="center"/>
        </w:trPr>
        <w:tc>
          <w:tcPr>
            <w:tcW w:w="3213" w:type="dxa"/>
          </w:tcPr>
          <w:p w:rsidR="00492520" w:rsidRDefault="000447F5">
            <w:r>
              <w:rPr>
                <w:sz w:val="18"/>
              </w:rPr>
              <w:t>5. Yorum</w:t>
            </w:r>
          </w:p>
        </w:tc>
        <w:tc>
          <w:tcPr>
            <w:tcW w:w="3213" w:type="dxa"/>
          </w:tcPr>
          <w:p w:rsidR="00492520" w:rsidRDefault="000447F5">
            <w:r>
              <w:rPr>
                <w:sz w:val="18"/>
              </w:rPr>
              <w:t>Sonuclari yorumlaayin</w:t>
            </w:r>
          </w:p>
        </w:tc>
        <w:tc>
          <w:tcPr>
            <w:tcW w:w="3213" w:type="dxa"/>
          </w:tcPr>
          <w:p w:rsidR="00492520" w:rsidRDefault="000447F5">
            <w:r>
              <w:rPr>
                <w:sz w:val="18"/>
              </w:rPr>
              <w:t>Degerlendirme</w:t>
            </w:r>
          </w:p>
        </w:tc>
      </w:tr>
    </w:tbl>
    <w:p w:rsidR="00492520" w:rsidRDefault="00492520"/>
    <w:p w:rsidR="00492520" w:rsidRDefault="000447F5">
      <w:r>
        <w:rPr>
          <w:b/>
          <w:color w:val="1B2A4A"/>
          <w:sz w:val="20"/>
        </w:rPr>
        <w:t xml:space="preserve">Tamamlanma Kriteri: </w:t>
      </w:r>
      <w:r>
        <w:rPr>
          <w:sz w:val="20"/>
        </w:rPr>
        <w:t>Tam pipeline calisiyor, CM ve rapor olusturulmus, sonuclar yorumlanmis.</w:t>
      </w:r>
    </w:p>
    <w:p w:rsidR="00492520" w:rsidRDefault="000447F5">
      <w:pPr>
        <w:jc w:val="center"/>
      </w:pPr>
      <w:r>
        <w:rPr>
          <w:color w:val="BDBDBD"/>
          <w:sz w:val="12"/>
        </w:rPr>
        <w:t>____________________________</w:t>
      </w:r>
      <w:r>
        <w:rPr>
          <w:color w:val="BDBDBD"/>
          <w:sz w:val="12"/>
        </w:rPr>
        <w:t>____________________________________________________</w:t>
      </w:r>
    </w:p>
    <w:p w:rsidR="00492520" w:rsidRDefault="000447F5">
      <w:pPr>
        <w:spacing w:before="200"/>
      </w:pPr>
      <w:r>
        <w:rPr>
          <w:b/>
          <w:color w:val="C62828"/>
          <w:sz w:val="24"/>
        </w:rPr>
        <w:t xml:space="preserve">  Canlı Demo: "Canli Pipeline ve Degerlendirme"</w:t>
      </w:r>
    </w:p>
    <w:p w:rsidR="00492520" w:rsidRDefault="000447F5">
      <w:r>
        <w:rPr>
          <w:b/>
          <w:color w:val="1B2A4A"/>
          <w:sz w:val="20"/>
        </w:rPr>
        <w:t xml:space="preserve">Eğitmenin Gösterdiği: </w:t>
      </w:r>
      <w:r>
        <w:rPr>
          <w:sz w:val="20"/>
        </w:rPr>
        <w:t>Tam pipeline i ve degerlendirme adimlarini canli gosterir.</w:t>
      </w:r>
    </w:p>
    <w:p w:rsidR="00492520" w:rsidRDefault="000447F5">
      <w:r>
        <w:rPr>
          <w:b/>
          <w:color w:val="1B2A4A"/>
          <w:sz w:val="20"/>
        </w:rPr>
        <w:t xml:space="preserve">Öğrencinin Tekrarladığı: </w:t>
      </w:r>
      <w:r>
        <w:rPr>
          <w:sz w:val="20"/>
        </w:rPr>
        <w:t>Kendi pipeline ini kurar ve degerlendirir.</w:t>
      </w:r>
    </w:p>
    <w:p w:rsidR="00492520" w:rsidRDefault="000447F5">
      <w:r>
        <w:rPr>
          <w:b/>
          <w:color w:val="1B2A4A"/>
          <w:sz w:val="20"/>
        </w:rPr>
        <w:t xml:space="preserve">Dikkat Noktaları: </w:t>
      </w:r>
      <w:r>
        <w:rPr>
          <w:sz w:val="20"/>
        </w:rPr>
        <w:t>Sadece accuracy e bakmayin!</w:t>
      </w:r>
    </w:p>
    <w:p w:rsidR="00492520" w:rsidRDefault="000447F5">
      <w:pPr>
        <w:jc w:val="center"/>
      </w:pPr>
      <w:r>
        <w:rPr>
          <w:color w:val="BDBDBD"/>
          <w:sz w:val="12"/>
        </w:rPr>
        <w:t>________________________________________________________________________________</w:t>
      </w:r>
    </w:p>
    <w:p w:rsidR="00492520" w:rsidRDefault="000447F5">
      <w:pPr>
        <w:spacing w:before="200"/>
      </w:pPr>
      <w:r>
        <w:rPr>
          <w:b/>
          <w:color w:val="C62828"/>
          <w:sz w:val="24"/>
        </w:rPr>
        <w:t xml:space="preserve">  Pratik Alıştırmalar</w:t>
      </w:r>
    </w:p>
    <w:tbl>
      <w:tblPr>
        <w:tblStyle w:val="TabloKlavuzu"/>
        <w:tblW w:w="0" w:type="auto"/>
        <w:jc w:val="center"/>
        <w:tblLook w:val="04A0" w:firstRow="1" w:lastRow="0" w:firstColumn="1" w:lastColumn="0" w:noHBand="0" w:noVBand="1"/>
      </w:tblPr>
      <w:tblGrid>
        <w:gridCol w:w="3213"/>
        <w:gridCol w:w="3213"/>
        <w:gridCol w:w="3213"/>
      </w:tblGrid>
      <w:tr w:rsidR="00492520">
        <w:trPr>
          <w:jc w:val="center"/>
        </w:trPr>
        <w:tc>
          <w:tcPr>
            <w:tcW w:w="3213" w:type="dxa"/>
            <w:shd w:val="clear" w:color="auto" w:fill="C62828"/>
          </w:tcPr>
          <w:p w:rsidR="00492520" w:rsidRDefault="000447F5">
            <w:pPr>
              <w:jc w:val="center"/>
            </w:pPr>
            <w:r>
              <w:rPr>
                <w:b/>
                <w:color w:val="FFFFFF"/>
                <w:sz w:val="18"/>
              </w:rPr>
              <w:t>No</w:t>
            </w:r>
          </w:p>
        </w:tc>
        <w:tc>
          <w:tcPr>
            <w:tcW w:w="3213" w:type="dxa"/>
            <w:shd w:val="clear" w:color="auto" w:fill="C62828"/>
          </w:tcPr>
          <w:p w:rsidR="00492520" w:rsidRDefault="000447F5">
            <w:pPr>
              <w:jc w:val="center"/>
            </w:pPr>
            <w:r>
              <w:rPr>
                <w:b/>
                <w:color w:val="FFFFFF"/>
                <w:sz w:val="18"/>
              </w:rPr>
              <w:t>Zorluk</w:t>
            </w:r>
          </w:p>
        </w:tc>
        <w:tc>
          <w:tcPr>
            <w:tcW w:w="3213" w:type="dxa"/>
            <w:shd w:val="clear" w:color="auto" w:fill="C62828"/>
          </w:tcPr>
          <w:p w:rsidR="00492520" w:rsidRDefault="000447F5">
            <w:pPr>
              <w:jc w:val="center"/>
            </w:pPr>
            <w:r>
              <w:rPr>
                <w:b/>
                <w:color w:val="FFFFFF"/>
                <w:sz w:val="18"/>
              </w:rPr>
              <w:t>Görev</w:t>
            </w:r>
          </w:p>
        </w:tc>
      </w:tr>
      <w:tr w:rsidR="00492520">
        <w:trPr>
          <w:jc w:val="center"/>
        </w:trPr>
        <w:tc>
          <w:tcPr>
            <w:tcW w:w="3213" w:type="dxa"/>
          </w:tcPr>
          <w:p w:rsidR="00492520" w:rsidRDefault="000447F5">
            <w:r>
              <w:rPr>
                <w:sz w:val="18"/>
              </w:rPr>
              <w:t>1</w:t>
            </w:r>
          </w:p>
        </w:tc>
        <w:tc>
          <w:tcPr>
            <w:tcW w:w="3213" w:type="dxa"/>
          </w:tcPr>
          <w:p w:rsidR="00492520" w:rsidRDefault="000447F5">
            <w:r>
              <w:rPr>
                <w:sz w:val="18"/>
              </w:rPr>
              <w:t>Baslangic</w:t>
            </w:r>
          </w:p>
        </w:tc>
        <w:tc>
          <w:tcPr>
            <w:tcW w:w="3213" w:type="dxa"/>
          </w:tcPr>
          <w:p w:rsidR="00492520" w:rsidRDefault="000447F5">
            <w:r>
              <w:rPr>
                <w:sz w:val="18"/>
              </w:rPr>
              <w:t>Tam KNN pipeline i olusturun ve accuracy hesaplayin</w:t>
            </w:r>
          </w:p>
        </w:tc>
      </w:tr>
      <w:tr w:rsidR="00492520">
        <w:trPr>
          <w:jc w:val="center"/>
        </w:trPr>
        <w:tc>
          <w:tcPr>
            <w:tcW w:w="3213" w:type="dxa"/>
          </w:tcPr>
          <w:p w:rsidR="00492520" w:rsidRDefault="000447F5">
            <w:r>
              <w:rPr>
                <w:sz w:val="18"/>
              </w:rPr>
              <w:t>2</w:t>
            </w:r>
          </w:p>
        </w:tc>
        <w:tc>
          <w:tcPr>
            <w:tcW w:w="3213" w:type="dxa"/>
          </w:tcPr>
          <w:p w:rsidR="00492520" w:rsidRDefault="000447F5">
            <w:r>
              <w:rPr>
                <w:sz w:val="18"/>
              </w:rPr>
              <w:t>Orta</w:t>
            </w:r>
          </w:p>
        </w:tc>
        <w:tc>
          <w:tcPr>
            <w:tcW w:w="3213" w:type="dxa"/>
          </w:tcPr>
          <w:p w:rsidR="00492520" w:rsidRDefault="000447F5">
            <w:r>
              <w:rPr>
                <w:sz w:val="18"/>
              </w:rPr>
              <w:t>Confusion matrix v</w:t>
            </w:r>
            <w:r>
              <w:rPr>
                <w:sz w:val="18"/>
              </w:rPr>
              <w:t>e classification report cikarin</w:t>
            </w:r>
          </w:p>
        </w:tc>
      </w:tr>
      <w:tr w:rsidR="00492520">
        <w:trPr>
          <w:jc w:val="center"/>
        </w:trPr>
        <w:tc>
          <w:tcPr>
            <w:tcW w:w="3213" w:type="dxa"/>
          </w:tcPr>
          <w:p w:rsidR="00492520" w:rsidRDefault="000447F5">
            <w:r>
              <w:rPr>
                <w:sz w:val="18"/>
              </w:rPr>
              <w:t>3</w:t>
            </w:r>
          </w:p>
        </w:tc>
        <w:tc>
          <w:tcPr>
            <w:tcW w:w="3213" w:type="dxa"/>
          </w:tcPr>
          <w:p w:rsidR="00492520" w:rsidRDefault="000447F5">
            <w:r>
              <w:rPr>
                <w:sz w:val="18"/>
              </w:rPr>
              <w:t>Ileri</w:t>
            </w:r>
          </w:p>
        </w:tc>
        <w:tc>
          <w:tcPr>
            <w:tcW w:w="3213" w:type="dxa"/>
          </w:tcPr>
          <w:p w:rsidR="00492520" w:rsidRDefault="000447F5">
            <w:r>
              <w:rPr>
                <w:sz w:val="18"/>
              </w:rPr>
              <w:t>3 farkli K degeri icin karsilastirmali degerlendirme raporu hazirlaayin</w:t>
            </w:r>
          </w:p>
        </w:tc>
      </w:tr>
    </w:tbl>
    <w:p w:rsidR="00492520" w:rsidRDefault="00492520"/>
    <w:p w:rsidR="00492520" w:rsidRDefault="000447F5">
      <w:pPr>
        <w:jc w:val="center"/>
      </w:pPr>
      <w:r>
        <w:rPr>
          <w:color w:val="BDBDBD"/>
          <w:sz w:val="12"/>
        </w:rPr>
        <w:t>________________________________________________________________________________</w:t>
      </w:r>
    </w:p>
    <w:p w:rsidR="00492520" w:rsidRDefault="000447F5">
      <w:pPr>
        <w:spacing w:before="200"/>
      </w:pPr>
      <w:r>
        <w:rPr>
          <w:b/>
          <w:color w:val="C62828"/>
          <w:sz w:val="24"/>
        </w:rPr>
        <w:t xml:space="preserve">  Vaka Çalışması: "Yaniltici Accuracy"</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C62828"/>
              <w:left w:val="single" w:sz="8" w:space="0" w:color="C62828"/>
              <w:bottom w:val="single" w:sz="8" w:space="0" w:color="C62828"/>
              <w:right w:val="single" w:sz="8" w:space="0" w:color="C62828"/>
            </w:tcBorders>
            <w:shd w:val="clear" w:color="auto" w:fill="FFF3E0"/>
          </w:tcPr>
          <w:p w:rsidR="00492520" w:rsidRDefault="000447F5">
            <w:r>
              <w:rPr>
                <w:sz w:val="20"/>
              </w:rPr>
              <w:t>E-posta spam filtresi</w:t>
            </w:r>
            <w:r>
              <w:rPr>
                <w:sz w:val="20"/>
              </w:rPr>
              <w:t xml:space="preserve"> %97 accuracy. Ama 1000 spam in 300 u normal klasoore gidiyor (Recall dusuk). Kullanici memnuniyetsiz. Neden %97 yeterli degil?</w:t>
            </w:r>
          </w:p>
        </w:tc>
      </w:tr>
    </w:tbl>
    <w:p w:rsidR="00492520" w:rsidRDefault="00492520"/>
    <w:p w:rsidR="00492520" w:rsidRDefault="000447F5">
      <w:r>
        <w:rPr>
          <w:b/>
          <w:color w:val="1B2A4A"/>
          <w:sz w:val="20"/>
        </w:rPr>
        <w:t xml:space="preserve">Beklenen Çıktı: </w:t>
      </w:r>
      <w:r>
        <w:rPr>
          <w:sz w:val="20"/>
        </w:rPr>
        <w:t>Accuracy yaniltiicisi: spam sinifinda recall dusuk. Confusion matrix ile analiz yapip recall artirici onlemler</w:t>
      </w:r>
      <w:r>
        <w:rPr>
          <w:sz w:val="20"/>
        </w:rPr>
        <w:t xml:space="preserve"> (esik degeri, agirliklandirma) alinmali.</w:t>
      </w:r>
    </w:p>
    <w:p w:rsidR="00492520" w:rsidRDefault="000447F5">
      <w:pPr>
        <w:jc w:val="center"/>
      </w:pPr>
      <w:r>
        <w:rPr>
          <w:color w:val="BDBDBD"/>
          <w:sz w:val="12"/>
        </w:rPr>
        <w:t>________________________________________________________________________________</w:t>
      </w:r>
    </w:p>
    <w:p w:rsidR="00492520" w:rsidRDefault="000447F5">
      <w:r>
        <w:br w:type="page"/>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492520" w:rsidRDefault="000447F5">
            <w:r>
              <w:rPr>
                <w:b/>
                <w:color w:val="FFFFFF"/>
                <w:sz w:val="28"/>
              </w:rPr>
              <w:lastRenderedPageBreak/>
              <w:t xml:space="preserve">  DERS SONU  |  Özet, Kapanış ve Köprü</w:t>
            </w:r>
          </w:p>
        </w:tc>
      </w:tr>
    </w:tbl>
    <w:p w:rsidR="00492520" w:rsidRDefault="00492520"/>
    <w:p w:rsidR="00492520" w:rsidRDefault="000447F5">
      <w:pPr>
        <w:spacing w:before="200"/>
      </w:pPr>
      <w:r>
        <w:rPr>
          <w:b/>
          <w:color w:val="757575"/>
          <w:sz w:val="24"/>
        </w:rPr>
        <w:t xml:space="preserve">  Özet</w:t>
      </w:r>
    </w:p>
    <w:p w:rsidR="00492520" w:rsidRDefault="000447F5">
      <w:r>
        <w:rPr>
          <w:sz w:val="20"/>
        </w:rPr>
        <w:t xml:space="preserve">Tam bir KNN pipeline i olusturduk: veri yukleme, on isleme, egitim, tahmin ve </w:t>
      </w:r>
      <w:r>
        <w:rPr>
          <w:sz w:val="20"/>
        </w:rPr>
        <w:t>kapsamli degerlendirme (CM, precision, recall, F1).</w:t>
      </w:r>
    </w:p>
    <w:p w:rsidR="00492520" w:rsidRDefault="000447F5">
      <w:pPr>
        <w:spacing w:before="200"/>
      </w:pPr>
      <w:r>
        <w:rPr>
          <w:b/>
          <w:color w:val="757575"/>
          <w:sz w:val="24"/>
        </w:rPr>
        <w:t xml:space="preserve">  Anahtar Kavramlar</w:t>
      </w:r>
    </w:p>
    <w:tbl>
      <w:tblPr>
        <w:tblStyle w:val="TabloKlavuzu"/>
        <w:tblW w:w="0" w:type="auto"/>
        <w:jc w:val="center"/>
        <w:tblLook w:val="04A0" w:firstRow="1" w:lastRow="0" w:firstColumn="1" w:lastColumn="0" w:noHBand="0" w:noVBand="1"/>
      </w:tblPr>
      <w:tblGrid>
        <w:gridCol w:w="4819"/>
        <w:gridCol w:w="4819"/>
      </w:tblGrid>
      <w:tr w:rsidR="00492520">
        <w:trPr>
          <w:jc w:val="center"/>
        </w:trPr>
        <w:tc>
          <w:tcPr>
            <w:tcW w:w="4819" w:type="dxa"/>
            <w:shd w:val="clear" w:color="auto" w:fill="F5F5F5"/>
          </w:tcPr>
          <w:p w:rsidR="00492520" w:rsidRDefault="000447F5">
            <w:r>
              <w:rPr>
                <w:b/>
                <w:color w:val="1B2A4A"/>
                <w:sz w:val="20"/>
              </w:rPr>
              <w:t xml:space="preserve">  Pipeline</w:t>
            </w:r>
          </w:p>
        </w:tc>
        <w:tc>
          <w:tcPr>
            <w:tcW w:w="4819" w:type="dxa"/>
            <w:shd w:val="clear" w:color="auto" w:fill="F5F5F5"/>
          </w:tcPr>
          <w:p w:rsidR="00492520" w:rsidRDefault="000447F5">
            <w:r>
              <w:rPr>
                <w:b/>
                <w:color w:val="1B2A4A"/>
                <w:sz w:val="20"/>
              </w:rPr>
              <w:t xml:space="preserve">  Confusion Matrix</w:t>
            </w:r>
          </w:p>
        </w:tc>
      </w:tr>
      <w:tr w:rsidR="00492520">
        <w:trPr>
          <w:jc w:val="center"/>
        </w:trPr>
        <w:tc>
          <w:tcPr>
            <w:tcW w:w="4819" w:type="dxa"/>
            <w:shd w:val="clear" w:color="auto" w:fill="F5F5F5"/>
          </w:tcPr>
          <w:p w:rsidR="00492520" w:rsidRDefault="000447F5">
            <w:r>
              <w:rPr>
                <w:b/>
                <w:color w:val="1B2A4A"/>
                <w:sz w:val="20"/>
              </w:rPr>
              <w:t xml:space="preserve">  Precision</w:t>
            </w:r>
          </w:p>
        </w:tc>
        <w:tc>
          <w:tcPr>
            <w:tcW w:w="4819" w:type="dxa"/>
            <w:shd w:val="clear" w:color="auto" w:fill="F5F5F5"/>
          </w:tcPr>
          <w:p w:rsidR="00492520" w:rsidRDefault="000447F5">
            <w:r>
              <w:rPr>
                <w:b/>
                <w:color w:val="1B2A4A"/>
                <w:sz w:val="20"/>
              </w:rPr>
              <w:t xml:space="preserve">  Recall</w:t>
            </w:r>
          </w:p>
        </w:tc>
      </w:tr>
      <w:tr w:rsidR="00492520">
        <w:trPr>
          <w:jc w:val="center"/>
        </w:trPr>
        <w:tc>
          <w:tcPr>
            <w:tcW w:w="4819" w:type="dxa"/>
            <w:shd w:val="clear" w:color="auto" w:fill="F5F5F5"/>
          </w:tcPr>
          <w:p w:rsidR="00492520" w:rsidRDefault="000447F5">
            <w:r>
              <w:rPr>
                <w:b/>
                <w:color w:val="1B2A4A"/>
                <w:sz w:val="20"/>
              </w:rPr>
              <w:t xml:space="preserve">  F1-Score</w:t>
            </w:r>
          </w:p>
        </w:tc>
        <w:tc>
          <w:tcPr>
            <w:tcW w:w="4819" w:type="dxa"/>
            <w:shd w:val="clear" w:color="auto" w:fill="F5F5F5"/>
          </w:tcPr>
          <w:p w:rsidR="00492520" w:rsidRDefault="000447F5">
            <w:r>
              <w:rPr>
                <w:b/>
                <w:color w:val="1B2A4A"/>
                <w:sz w:val="20"/>
              </w:rPr>
              <w:t xml:space="preserve">  Classification Report</w:t>
            </w:r>
          </w:p>
        </w:tc>
      </w:tr>
      <w:tr w:rsidR="00492520">
        <w:trPr>
          <w:jc w:val="center"/>
        </w:trPr>
        <w:tc>
          <w:tcPr>
            <w:tcW w:w="4819" w:type="dxa"/>
            <w:shd w:val="clear" w:color="auto" w:fill="F5F5F5"/>
          </w:tcPr>
          <w:p w:rsidR="00492520" w:rsidRDefault="000447F5">
            <w:r>
              <w:rPr>
                <w:b/>
                <w:color w:val="1B2A4A"/>
                <w:sz w:val="20"/>
              </w:rPr>
              <w:t xml:space="preserve">  Accuracy Yanilticiiligi</w:t>
            </w:r>
          </w:p>
        </w:tc>
        <w:tc>
          <w:tcPr>
            <w:tcW w:w="4819" w:type="dxa"/>
          </w:tcPr>
          <w:p w:rsidR="00492520" w:rsidRDefault="00492520"/>
        </w:tc>
      </w:tr>
    </w:tbl>
    <w:p w:rsidR="00492520" w:rsidRDefault="00492520"/>
    <w:p w:rsidR="00492520" w:rsidRDefault="000447F5">
      <w:pPr>
        <w:spacing w:before="200"/>
      </w:pPr>
      <w:r>
        <w:rPr>
          <w:b/>
          <w:color w:val="757575"/>
          <w:sz w:val="24"/>
        </w:rPr>
        <w:t xml:space="preserve">  Bir Sonraki Dersle Köprü</w:t>
      </w:r>
    </w:p>
    <w:p w:rsidR="00492520" w:rsidRDefault="000447F5">
      <w:r>
        <w:rPr>
          <w:sz w:val="20"/>
        </w:rPr>
        <w:t xml:space="preserve">KNN i tamamladik! Bir sonraki derste </w:t>
      </w:r>
      <w:r>
        <w:rPr>
          <w:sz w:val="20"/>
        </w:rPr>
        <w:t>Karar Agaclari (Decision Trees) algoritmasina geciyoruz.</w:t>
      </w:r>
    </w:p>
    <w:p w:rsidR="00492520" w:rsidRDefault="000447F5">
      <w:pPr>
        <w:spacing w:before="200"/>
      </w:pPr>
      <w:r>
        <w:rPr>
          <w:b/>
          <w:color w:val="757575"/>
          <w:sz w:val="24"/>
        </w:rPr>
        <w:t xml:space="preserve">  Ev Ödevi / Hazırlık</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555555"/>
              <w:left w:val="single" w:sz="8" w:space="0" w:color="555555"/>
              <w:bottom w:val="single" w:sz="8" w:space="0" w:color="555555"/>
              <w:right w:val="single" w:sz="8" w:space="0" w:color="555555"/>
            </w:tcBorders>
            <w:shd w:val="clear" w:color="auto" w:fill="F5F5F5"/>
          </w:tcPr>
          <w:p w:rsidR="00492520" w:rsidRDefault="000447F5">
            <w:r>
              <w:rPr>
                <w:sz w:val="20"/>
              </w:rPr>
              <w:t>Gorev: KNN pipeline i ile tam bir rapor hazirlaayin: confusion matrix gorseli, classification report ve 1 paragraf yorum.</w:t>
            </w:r>
            <w:r>
              <w:rPr>
                <w:sz w:val="20"/>
              </w:rPr>
              <w:br/>
              <w:t>Teslim: Sonraki ders.</w:t>
            </w:r>
            <w:r>
              <w:rPr>
                <w:sz w:val="20"/>
              </w:rPr>
              <w:br/>
              <w:t>Kriter: CM gorseli, precision/rec</w:t>
            </w:r>
            <w:r>
              <w:rPr>
                <w:sz w:val="20"/>
              </w:rPr>
              <w:t>all/f1 tablosu ve yorum.</w:t>
            </w:r>
          </w:p>
        </w:tc>
      </w:tr>
    </w:tbl>
    <w:p w:rsidR="00492520" w:rsidRDefault="00492520"/>
    <w:p w:rsidR="00492520" w:rsidRDefault="000447F5">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492520" w:rsidRDefault="000447F5">
            <w:r>
              <w:rPr>
                <w:b/>
                <w:color w:val="FFFFFF"/>
                <w:sz w:val="28"/>
              </w:rPr>
              <w:t xml:space="preserve">  NOTLAR  |  Öğretmen Notları</w:t>
            </w:r>
          </w:p>
        </w:tc>
      </w:tr>
    </w:tbl>
    <w:p w:rsidR="00492520" w:rsidRDefault="00492520"/>
    <w:p w:rsidR="00492520" w:rsidRDefault="000447F5">
      <w:pPr>
        <w:spacing w:before="200"/>
      </w:pPr>
      <w:r>
        <w:rPr>
          <w:b/>
          <w:color w:val="1B2A4A"/>
          <w:sz w:val="24"/>
        </w:rPr>
        <w:t xml:space="preserve">  Dersten Önce Yapılacaklar</w:t>
      </w:r>
    </w:p>
    <w:p w:rsidR="00492520" w:rsidRDefault="000447F5">
      <w:pPr>
        <w:pStyle w:val="ListeMaddemi"/>
      </w:pPr>
      <w:r>
        <w:rPr>
          <w:sz w:val="20"/>
        </w:rPr>
        <w:t>Confusion matrix gorsel sablonunu hazirlaayin.</w:t>
      </w:r>
    </w:p>
    <w:p w:rsidR="00492520" w:rsidRDefault="000447F5">
      <w:pPr>
        <w:pStyle w:val="ListeMaddemi"/>
      </w:pPr>
      <w:r>
        <w:rPr>
          <w:sz w:val="20"/>
        </w:rPr>
        <w:t xml:space="preserve">Precision/Recall/F1 formullerini tahtaya </w:t>
      </w:r>
      <w:r>
        <w:rPr>
          <w:sz w:val="20"/>
        </w:rPr>
        <w:t>yazin.</w:t>
      </w:r>
    </w:p>
    <w:p w:rsidR="00492520" w:rsidRDefault="000447F5">
      <w:pPr>
        <w:pStyle w:val="ListeMaddemi"/>
      </w:pPr>
      <w:r>
        <w:rPr>
          <w:sz w:val="20"/>
        </w:rPr>
        <w:t>Dengesiz veri ornegi hazirlaayin.</w:t>
      </w:r>
    </w:p>
    <w:p w:rsidR="00492520" w:rsidRDefault="000447F5">
      <w:pPr>
        <w:spacing w:before="200"/>
      </w:pPr>
      <w:r>
        <w:rPr>
          <w:b/>
          <w:color w:val="1B2A4A"/>
          <w:sz w:val="24"/>
        </w:rPr>
        <w:t xml:space="preserve">  Olası Zorluklar ve Çözümler</w:t>
      </w:r>
    </w:p>
    <w:tbl>
      <w:tblPr>
        <w:tblStyle w:val="TabloKlavuzu"/>
        <w:tblW w:w="0" w:type="auto"/>
        <w:jc w:val="center"/>
        <w:tblLook w:val="04A0" w:firstRow="1" w:lastRow="0" w:firstColumn="1" w:lastColumn="0" w:noHBand="0" w:noVBand="1"/>
      </w:tblPr>
      <w:tblGrid>
        <w:gridCol w:w="4819"/>
        <w:gridCol w:w="4819"/>
      </w:tblGrid>
      <w:tr w:rsidR="00492520">
        <w:trPr>
          <w:jc w:val="center"/>
        </w:trPr>
        <w:tc>
          <w:tcPr>
            <w:tcW w:w="4819" w:type="dxa"/>
            <w:shd w:val="clear" w:color="auto" w:fill="1B2A4A"/>
          </w:tcPr>
          <w:p w:rsidR="00492520" w:rsidRDefault="000447F5">
            <w:pPr>
              <w:jc w:val="center"/>
            </w:pPr>
            <w:r>
              <w:rPr>
                <w:b/>
                <w:color w:val="FFFFFF"/>
                <w:sz w:val="18"/>
              </w:rPr>
              <w:t>Zorluk</w:t>
            </w:r>
          </w:p>
        </w:tc>
        <w:tc>
          <w:tcPr>
            <w:tcW w:w="4819" w:type="dxa"/>
            <w:shd w:val="clear" w:color="auto" w:fill="1B2A4A"/>
          </w:tcPr>
          <w:p w:rsidR="00492520" w:rsidRDefault="000447F5">
            <w:pPr>
              <w:jc w:val="center"/>
            </w:pPr>
            <w:r>
              <w:rPr>
                <w:b/>
                <w:color w:val="FFFFFF"/>
                <w:sz w:val="18"/>
              </w:rPr>
              <w:t>Çözüm</w:t>
            </w:r>
          </w:p>
        </w:tc>
      </w:tr>
      <w:tr w:rsidR="00492520">
        <w:trPr>
          <w:jc w:val="center"/>
        </w:trPr>
        <w:tc>
          <w:tcPr>
            <w:tcW w:w="4819" w:type="dxa"/>
          </w:tcPr>
          <w:p w:rsidR="00492520" w:rsidRDefault="000447F5">
            <w:r>
              <w:rPr>
                <w:sz w:val="18"/>
              </w:rPr>
              <w:t>CM yorumlama zor</w:t>
            </w:r>
          </w:p>
        </w:tc>
        <w:tc>
          <w:tcPr>
            <w:tcW w:w="4819" w:type="dxa"/>
          </w:tcPr>
          <w:p w:rsidR="00492520" w:rsidRDefault="000447F5">
            <w:r>
              <w:rPr>
                <w:sz w:val="18"/>
              </w:rPr>
              <w:t>Basit 2x2 CM ile baslayin, sonra 3x3 gecin</w:t>
            </w:r>
          </w:p>
        </w:tc>
      </w:tr>
      <w:tr w:rsidR="00492520">
        <w:trPr>
          <w:jc w:val="center"/>
        </w:trPr>
        <w:tc>
          <w:tcPr>
            <w:tcW w:w="4819" w:type="dxa"/>
          </w:tcPr>
          <w:p w:rsidR="00492520" w:rsidRDefault="000447F5">
            <w:r>
              <w:rPr>
                <w:sz w:val="18"/>
              </w:rPr>
              <w:t>Precision/Recall karisiyor</w:t>
            </w:r>
          </w:p>
        </w:tc>
        <w:tc>
          <w:tcPr>
            <w:tcW w:w="4819" w:type="dxa"/>
          </w:tcPr>
          <w:p w:rsidR="00492520" w:rsidRDefault="000447F5">
            <w:r>
              <w:rPr>
                <w:sz w:val="18"/>
              </w:rPr>
              <w:t>Ok-hedef benzetmesi ile gosterin</w:t>
            </w:r>
          </w:p>
        </w:tc>
      </w:tr>
      <w:tr w:rsidR="00492520">
        <w:trPr>
          <w:jc w:val="center"/>
        </w:trPr>
        <w:tc>
          <w:tcPr>
            <w:tcW w:w="4819" w:type="dxa"/>
          </w:tcPr>
          <w:p w:rsidR="00492520" w:rsidRDefault="000447F5">
            <w:r>
              <w:rPr>
                <w:sz w:val="18"/>
              </w:rPr>
              <w:t>Pipeline uzun</w:t>
            </w:r>
          </w:p>
        </w:tc>
        <w:tc>
          <w:tcPr>
            <w:tcW w:w="4819" w:type="dxa"/>
          </w:tcPr>
          <w:p w:rsidR="00492520" w:rsidRDefault="000447F5">
            <w:r>
              <w:rPr>
                <w:sz w:val="18"/>
              </w:rPr>
              <w:t xml:space="preserve">Her adimi ayri calistirip </w:t>
            </w:r>
            <w:r>
              <w:rPr>
                <w:sz w:val="18"/>
              </w:rPr>
              <w:t>birleestirin</w:t>
            </w:r>
          </w:p>
        </w:tc>
      </w:tr>
    </w:tbl>
    <w:p w:rsidR="00492520" w:rsidRDefault="00492520"/>
    <w:p w:rsidR="00492520" w:rsidRDefault="000447F5">
      <w:r>
        <w:rPr>
          <w:b/>
          <w:color w:val="1B2A4A"/>
          <w:sz w:val="20"/>
        </w:rPr>
        <w:t xml:space="preserve">Zaman Yönetimi: </w:t>
      </w:r>
      <w:r>
        <w:rPr>
          <w:sz w:val="20"/>
        </w:rPr>
        <w:t>Teori %25, Uygulama %75.</w:t>
      </w:r>
    </w:p>
    <w:p w:rsidR="00492520" w:rsidRDefault="000447F5">
      <w:pPr>
        <w:spacing w:before="200"/>
      </w:pPr>
      <w:r>
        <w:rPr>
          <w:b/>
          <w:color w:val="1B2A4A"/>
          <w:sz w:val="24"/>
        </w:rPr>
        <w:t xml:space="preserve">  Alternatif Plan (B Planı)</w:t>
      </w:r>
    </w:p>
    <w:tbl>
      <w:tblPr>
        <w:tblW w:w="0" w:type="auto"/>
        <w:jc w:val="center"/>
        <w:tblLook w:val="04A0" w:firstRow="1" w:lastRow="0" w:firstColumn="1" w:lastColumn="0" w:noHBand="0" w:noVBand="1"/>
      </w:tblPr>
      <w:tblGrid>
        <w:gridCol w:w="9638"/>
      </w:tblGrid>
      <w:tr w:rsidR="00492520">
        <w:trPr>
          <w:jc w:val="center"/>
        </w:trPr>
        <w:tc>
          <w:tcPr>
            <w:tcW w:w="9638" w:type="dxa"/>
            <w:tcBorders>
              <w:top w:val="single" w:sz="8" w:space="0" w:color="F9A825"/>
              <w:left w:val="single" w:sz="8" w:space="0" w:color="F9A825"/>
              <w:bottom w:val="single" w:sz="8" w:space="0" w:color="F9A825"/>
              <w:right w:val="single" w:sz="8" w:space="0" w:color="F9A825"/>
            </w:tcBorders>
            <w:shd w:val="clear" w:color="auto" w:fill="FFF8E1"/>
          </w:tcPr>
          <w:p w:rsidR="00492520" w:rsidRDefault="000447F5">
            <w:r>
              <w:rPr>
                <w:sz w:val="20"/>
              </w:rPr>
              <w:t>seaborn yoksa confusion matrix i elle tablo olarak yazdirin.</w:t>
            </w:r>
          </w:p>
        </w:tc>
      </w:tr>
    </w:tbl>
    <w:p w:rsidR="00492520" w:rsidRDefault="00492520"/>
    <w:p w:rsidR="00492520" w:rsidRDefault="000447F5">
      <w:r>
        <w:br w:type="page"/>
      </w:r>
    </w:p>
    <w:sectPr w:rsidR="00492520"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447F5"/>
    <w:rsid w:val="0006063C"/>
    <w:rsid w:val="0015074B"/>
    <w:rsid w:val="0029639D"/>
    <w:rsid w:val="00326F90"/>
    <w:rsid w:val="00492520"/>
    <w:rsid w:val="00AA1D8D"/>
    <w:rsid w:val="00B47730"/>
    <w:rsid w:val="00CB0664"/>
    <w:rsid w:val="00CF50D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333333"/>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Trnak">
    <w:name w:val="Quote"/>
    <w:basedOn w:val="Normal"/>
    <w:next w:val="Normal"/>
    <w:link w:val="TrnakChar"/>
    <w:uiPriority w:val="29"/>
    <w:qFormat/>
    <w:rsid w:val="00FC693F"/>
    <w:rPr>
      <w:i/>
      <w:iCs/>
      <w:color w:val="000000" w:themeColor="text1"/>
    </w:rPr>
  </w:style>
  <w:style w:type="character" w:customStyle="1" w:styleId="TrnakChar">
    <w:name w:val="Tırnak Char"/>
    <w:basedOn w:val="VarsaylanParagrafYazTipi"/>
    <w:link w:val="Trnak"/>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KeskinTrnak">
    <w:name w:val="Intense Quote"/>
    <w:basedOn w:val="Normal"/>
    <w:next w:val="Normal"/>
    <w:link w:val="KeskinTrnak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333333"/>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Trnak">
    <w:name w:val="Quote"/>
    <w:basedOn w:val="Normal"/>
    <w:next w:val="Normal"/>
    <w:link w:val="TrnakChar"/>
    <w:uiPriority w:val="29"/>
    <w:qFormat/>
    <w:rsid w:val="00FC693F"/>
    <w:rPr>
      <w:i/>
      <w:iCs/>
      <w:color w:val="000000" w:themeColor="text1"/>
    </w:rPr>
  </w:style>
  <w:style w:type="character" w:customStyle="1" w:styleId="TrnakChar">
    <w:name w:val="Tırnak Char"/>
    <w:basedOn w:val="VarsaylanParagrafYazTipi"/>
    <w:link w:val="Trnak"/>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KeskinTrnak">
    <w:name w:val="Intense Quote"/>
    <w:basedOn w:val="Normal"/>
    <w:next w:val="Normal"/>
    <w:link w:val="KeskinTrnak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DA9A3-E9D4-48CE-A4A5-7D2DE4A52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30</Pages>
  <Words>6448</Words>
  <Characters>36758</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43120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Lenovo</cp:lastModifiedBy>
  <cp:revision>3</cp:revision>
  <dcterms:created xsi:type="dcterms:W3CDTF">2013-12-23T23:15:00Z</dcterms:created>
  <dcterms:modified xsi:type="dcterms:W3CDTF">2026-05-31T11:51:00Z</dcterms:modified>
  <cp:category/>
</cp:coreProperties>
</file>