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190" w:rsidRDefault="00105190"/>
    <w:p w:rsidR="00105190" w:rsidRDefault="00105190"/>
    <w:p w:rsidR="00105190" w:rsidRDefault="00105190"/>
    <w:p w:rsidR="00105190" w:rsidRDefault="00744AC9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105190" w:rsidRDefault="00105190"/>
    <w:p w:rsidR="00105190" w:rsidRDefault="00744AC9">
      <w:pPr>
        <w:jc w:val="center"/>
      </w:pPr>
      <w:proofErr w:type="spellStart"/>
      <w:r w:rsidRPr="00744AC9">
        <w:rPr>
          <w:b/>
          <w:color w:val="1B2A4A"/>
          <w:sz w:val="64"/>
        </w:rPr>
        <w:t>Yapay</w:t>
      </w:r>
      <w:proofErr w:type="spellEnd"/>
      <w:r w:rsidRPr="00744AC9">
        <w:rPr>
          <w:b/>
          <w:color w:val="1B2A4A"/>
          <w:sz w:val="64"/>
        </w:rPr>
        <w:t xml:space="preserve"> </w:t>
      </w:r>
      <w:proofErr w:type="spellStart"/>
      <w:r w:rsidRPr="00744AC9">
        <w:rPr>
          <w:b/>
          <w:color w:val="1B2A4A"/>
          <w:sz w:val="64"/>
        </w:rPr>
        <w:t>Zekâ</w:t>
      </w:r>
      <w:proofErr w:type="spellEnd"/>
      <w:r w:rsidRPr="00744AC9">
        <w:rPr>
          <w:b/>
          <w:color w:val="1B2A4A"/>
          <w:sz w:val="64"/>
        </w:rPr>
        <w:t xml:space="preserve"> </w:t>
      </w:r>
      <w:proofErr w:type="spellStart"/>
      <w:r w:rsidRPr="00744AC9">
        <w:rPr>
          <w:b/>
          <w:color w:val="1B2A4A"/>
          <w:sz w:val="64"/>
        </w:rPr>
        <w:t>Uygulamaları</w:t>
      </w:r>
      <w:proofErr w:type="spellEnd"/>
      <w:r w:rsidRPr="00744AC9">
        <w:rPr>
          <w:b/>
          <w:color w:val="1B2A4A"/>
          <w:sz w:val="64"/>
        </w:rPr>
        <w:t xml:space="preserve"> </w:t>
      </w:r>
      <w:proofErr w:type="spellStart"/>
      <w:r w:rsidRPr="00744AC9">
        <w:rPr>
          <w:b/>
          <w:color w:val="1B2A4A"/>
          <w:sz w:val="64"/>
        </w:rPr>
        <w:t>Geliştirme</w:t>
      </w:r>
      <w:proofErr w:type="spellEnd"/>
      <w:r w:rsidRPr="00744AC9">
        <w:rPr>
          <w:b/>
          <w:color w:val="1B2A4A"/>
          <w:sz w:val="64"/>
        </w:rPr>
        <w:t xml:space="preserve"> </w:t>
      </w:r>
      <w:proofErr w:type="spellStart"/>
      <w:r w:rsidRPr="00744AC9">
        <w:rPr>
          <w:b/>
          <w:color w:val="1B2A4A"/>
          <w:sz w:val="64"/>
        </w:rPr>
        <w:t>Ve</w:t>
      </w:r>
      <w:proofErr w:type="spellEnd"/>
      <w:r w:rsidRPr="00744AC9">
        <w:rPr>
          <w:b/>
          <w:color w:val="1B2A4A"/>
          <w:sz w:val="64"/>
        </w:rPr>
        <w:t xml:space="preserve"> </w:t>
      </w:r>
      <w:proofErr w:type="spellStart"/>
      <w:r w:rsidRPr="00744AC9">
        <w:rPr>
          <w:b/>
          <w:color w:val="1B2A4A"/>
          <w:sz w:val="64"/>
        </w:rPr>
        <w:t>Uyum</w:t>
      </w:r>
      <w:proofErr w:type="spellEnd"/>
      <w:r w:rsidRPr="00744AC9">
        <w:rPr>
          <w:b/>
          <w:color w:val="1B2A4A"/>
          <w:sz w:val="64"/>
        </w:rPr>
        <w:t xml:space="preserve"> </w:t>
      </w:r>
      <w:proofErr w:type="spellStart"/>
      <w:r w:rsidRPr="00744AC9">
        <w:rPr>
          <w:b/>
          <w:color w:val="1B2A4A"/>
          <w:sz w:val="64"/>
        </w:rPr>
        <w:t>Eğitimi</w:t>
      </w:r>
      <w:proofErr w:type="spellEnd"/>
    </w:p>
    <w:p w:rsidR="00105190" w:rsidRDefault="00744AC9">
      <w:pPr>
        <w:jc w:val="center"/>
      </w:pPr>
      <w:r>
        <w:rPr>
          <w:color w:val="757575"/>
          <w:sz w:val="28"/>
        </w:rPr>
        <w:t xml:space="preserve">5-8.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105190" w:rsidRDefault="00105190"/>
    <w:p w:rsidR="00105190" w:rsidRDefault="00744AC9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105190" w:rsidRDefault="00105190"/>
    <w:p w:rsidR="00105190" w:rsidRDefault="00105190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5190">
        <w:trPr>
          <w:jc w:val="center"/>
        </w:trPr>
        <w:tc>
          <w:tcPr>
            <w:tcW w:w="4819" w:type="dxa"/>
            <w:shd w:val="clear" w:color="auto" w:fill="1B2A4A"/>
          </w:tcPr>
          <w:p w:rsidR="00105190" w:rsidRDefault="00744AC9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105190" w:rsidRDefault="00744AC9" w:rsidP="00744AC9">
            <w:r>
              <w:t xml:space="preserve">  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1B2A4A"/>
          </w:tcPr>
          <w:p w:rsidR="00105190" w:rsidRDefault="00744AC9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105190" w:rsidRDefault="00744AC9" w:rsidP="00744AC9">
            <w:r>
              <w:t xml:space="preserve">  </w:t>
            </w:r>
            <w:bookmarkStart w:id="0" w:name="_GoBack"/>
            <w:bookmarkEnd w:id="0"/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1B2A4A"/>
          </w:tcPr>
          <w:p w:rsidR="00105190" w:rsidRDefault="00744AC9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105190" w:rsidRDefault="00744AC9">
            <w:r>
              <w:t xml:space="preserve">  </w:t>
            </w:r>
          </w:p>
        </w:tc>
      </w:tr>
    </w:tbl>
    <w:p w:rsidR="00105190" w:rsidRDefault="00105190"/>
    <w:p w:rsidR="00105190" w:rsidRDefault="0010519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105190" w:rsidRDefault="00105190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5. Saat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NumPy ile Sayi Oruntuleri Olusturma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45 dk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6. Saat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NumPy ile Dosya Kaydetme ve Yukleme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45 dk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7. Saat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Matplotlib ile </w:t>
            </w:r>
            <w:r>
              <w:rPr>
                <w:sz w:val="18"/>
              </w:rPr>
              <w:t>Temel Grafik Olusturma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45 dk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8. Saat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Matplotlib ile Ileri Gorsellesstirme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45 dk</w:t>
            </w:r>
          </w:p>
        </w:tc>
      </w:tr>
    </w:tbl>
    <w:p w:rsidR="00105190" w:rsidRDefault="0010519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105190">
        <w:trPr>
          <w:jc w:val="center"/>
        </w:trPr>
        <w:tc>
          <w:tcPr>
            <w:tcW w:w="1928" w:type="dxa"/>
            <w:shd w:val="clear" w:color="auto" w:fill="2C6FAD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105190" w:rsidRDefault="00744AC9">
      <w:r>
        <w:br w:type="page"/>
      </w:r>
    </w:p>
    <w:p w:rsidR="00105190" w:rsidRDefault="00744AC9">
      <w:pPr>
        <w:jc w:val="center"/>
      </w:pPr>
      <w:r>
        <w:rPr>
          <w:b/>
          <w:color w:val="1B2A4A"/>
          <w:sz w:val="36"/>
        </w:rPr>
        <w:lastRenderedPageBreak/>
        <w:t>━━━  5. SAAT  ━━━</w:t>
      </w:r>
    </w:p>
    <w:p w:rsidR="00105190" w:rsidRDefault="00744AC9">
      <w:pPr>
        <w:jc w:val="center"/>
      </w:pPr>
      <w:r>
        <w:rPr>
          <w:color w:val="2C6FAD"/>
          <w:sz w:val="32"/>
        </w:rPr>
        <w:t>NumPy ile Sayi Oruntuleri Olusturma</w:t>
      </w:r>
    </w:p>
    <w:p w:rsidR="00105190" w:rsidRDefault="0010519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NumPy ile karmasik sayi oruntuleri ve ozel diziler olusturur.</w:t>
      </w:r>
    </w:p>
    <w:p w:rsidR="00105190" w:rsidRDefault="00105190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2.2.4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NumPy ile karmasik sayi oruntuleri olusturur.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Uygulama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2.2.5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linspace, logspace ve meshgrid fonksiyonlarini kullanir.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Uygulama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2.2.6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Rastgele </w:t>
            </w:r>
            <w:r>
              <w:rPr>
                <w:sz w:val="18"/>
              </w:rPr>
              <w:t>sayi uretimi ve tohum (seed) kavramini aciklar.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Bilgi</w:t>
            </w:r>
          </w:p>
        </w:tc>
      </w:tr>
    </w:tbl>
    <w:p w:rsidR="00105190" w:rsidRDefault="0010519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NumPy ile temel dizi ve matris olusturmayi bilmek.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05190" w:rsidRDefault="00744AC9">
      <w:pPr>
        <w:pStyle w:val="ListeMaddemi"/>
      </w:pPr>
      <w:r>
        <w:rPr>
          <w:sz w:val="20"/>
        </w:rPr>
        <w:t>np.array, np.arange, np.zeros, np.ones fonksiyonlarini.</w:t>
      </w:r>
    </w:p>
    <w:p w:rsidR="00105190" w:rsidRDefault="00744AC9">
      <w:pPr>
        <w:pStyle w:val="ListeMaddemi"/>
      </w:pPr>
      <w:r>
        <w:rPr>
          <w:sz w:val="20"/>
        </w:rPr>
        <w:t>Dizi</w:t>
      </w:r>
      <w:r>
        <w:rPr>
          <w:sz w:val="20"/>
        </w:rPr>
        <w:t xml:space="preserve"> boyutlari (shape) kavramini.</w:t>
      </w:r>
    </w:p>
    <w:p w:rsidR="00105190" w:rsidRDefault="00744AC9">
      <w:pPr>
        <w:pStyle w:val="ListeMaddemi"/>
      </w:pPr>
      <w:r>
        <w:rPr>
          <w:sz w:val="20"/>
        </w:rPr>
        <w:t>Temel matematik islemlerini.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05190" w:rsidRDefault="00744AC9">
      <w:pPr>
        <w:pStyle w:val="ListeMaddemi"/>
      </w:pPr>
      <w:r>
        <w:rPr>
          <w:sz w:val="20"/>
        </w:rPr>
        <w:t>Rastgele sayilarin gercekten rastgele oldugu sanilmasi (pseudo-random).</w:t>
      </w:r>
    </w:p>
    <w:p w:rsidR="00105190" w:rsidRDefault="00744AC9">
      <w:pPr>
        <w:pStyle w:val="ListeMaddemi"/>
      </w:pPr>
      <w:r>
        <w:rPr>
          <w:sz w:val="20"/>
        </w:rPr>
        <w:t>linspace ve arange in ayni oldugu dusuncesi.</w:t>
      </w:r>
    </w:p>
    <w:p w:rsidR="00105190" w:rsidRDefault="00744AC9">
      <w:pPr>
        <w:pStyle w:val="ListeMaddemi"/>
      </w:pPr>
      <w:r>
        <w:rPr>
          <w:sz w:val="20"/>
        </w:rPr>
        <w:t>Oruntu olusturmanin yapaay zeka ile ilgisiz oldugu ya</w:t>
      </w:r>
      <w:r>
        <w:rPr>
          <w:sz w:val="20"/>
        </w:rPr>
        <w:t>nilgisi.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05190" w:rsidRDefault="00744AC9">
      <w:pPr>
        <w:pStyle w:val="ListeMaddemi"/>
      </w:pPr>
      <w:r>
        <w:rPr>
          <w:sz w:val="20"/>
        </w:rPr>
        <w:t>Bilgisayar (Python + NumPy kurulu)</w:t>
      </w:r>
    </w:p>
    <w:p w:rsidR="00105190" w:rsidRDefault="00744AC9">
      <w:pPr>
        <w:pStyle w:val="ListeMaddemi"/>
      </w:pPr>
      <w:r>
        <w:rPr>
          <w:sz w:val="20"/>
        </w:rPr>
        <w:t>PyCharm</w:t>
      </w:r>
    </w:p>
    <w:p w:rsidR="00105190" w:rsidRDefault="00744AC9">
      <w:pPr>
        <w:pStyle w:val="ListeMaddemi"/>
      </w:pPr>
      <w:r>
        <w:rPr>
          <w:sz w:val="20"/>
        </w:rPr>
        <w:t>NumPy dokumantasyonu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05190" w:rsidRDefault="00105190"/>
    <w:p w:rsidR="00105190" w:rsidRDefault="00744AC9">
      <w:r>
        <w:rPr>
          <w:i/>
          <w:color w:val="2C6FAD"/>
          <w:sz w:val="20"/>
        </w:rPr>
        <w:t xml:space="preserve">  Süre: 5 dakika</w:t>
      </w:r>
    </w:p>
    <w:p w:rsidR="00105190" w:rsidRDefault="00744AC9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"Yapay zeka modelleri veriyle beslenir. Bazen gercek veri yetersizdir ve yapay veri uretmemiz gerekir. NumPy ile her turlu sayi oruntusu olusturabilirsiniz!"</w:t>
      </w:r>
    </w:p>
    <w:p w:rsidR="00105190" w:rsidRDefault="00744AC9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Bir ressamin paleti gibi: farkli renk karisiimlari </w:t>
      </w:r>
      <w:r>
        <w:rPr>
          <w:sz w:val="20"/>
        </w:rPr>
        <w:t>olusturur. NumPy de farkli sayi oruntuleri olusturur.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105190" w:rsidRDefault="00744AC9">
      <w:r>
        <w:rPr>
          <w:b/>
          <w:color w:val="2C6FAD"/>
          <w:sz w:val="20"/>
        </w:rPr>
        <w:t xml:space="preserve">  1. </w:t>
      </w:r>
      <w:r>
        <w:rPr>
          <w:sz w:val="20"/>
        </w:rPr>
        <w:t>linspace ne yapar?</w:t>
      </w:r>
    </w:p>
    <w:p w:rsidR="00105190" w:rsidRDefault="00744AC9">
      <w:r>
        <w:rPr>
          <w:b/>
          <w:color w:val="2C6FAD"/>
          <w:sz w:val="20"/>
        </w:rPr>
        <w:t xml:space="preserve">  2. </w:t>
      </w:r>
      <w:r>
        <w:rPr>
          <w:sz w:val="20"/>
        </w:rPr>
        <w:t>Rastgele sayi neden lazim?</w:t>
      </w:r>
    </w:p>
    <w:p w:rsidR="00105190" w:rsidRDefault="00744AC9">
      <w:r>
        <w:rPr>
          <w:b/>
          <w:color w:val="2C6FAD"/>
          <w:sz w:val="20"/>
        </w:rPr>
        <w:t xml:space="preserve">  3. </w:t>
      </w:r>
      <w:r>
        <w:rPr>
          <w:sz w:val="20"/>
        </w:rPr>
        <w:t>seed (tohum) ne ise yarar?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t xml:space="preserve">  Motivasyon Etkinliği: "Oruntu Kesfi"</w:t>
      </w:r>
    </w:p>
    <w:p w:rsidR="00105190" w:rsidRDefault="00744AC9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Farkli NumPy fonksiyonlari ile olustu</w:t>
      </w:r>
      <w:r>
        <w:rPr>
          <w:sz w:val="20"/>
        </w:rPr>
        <w:t>rulan oruntuleri inceleme.</w:t>
      </w:r>
    </w:p>
    <w:p w:rsidR="00105190" w:rsidRDefault="00744AC9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linspace, logspace, meshgrid ve random fonksiyonlarini gosterir. Ogrenciler her birinin ciktisini inceler.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05190" w:rsidRDefault="00744AC9">
            <w:r>
              <w:rPr>
                <w:sz w:val="20"/>
              </w:rPr>
              <w:t>Bir fizik deneyinde 0 ile 100 arasinda esit aralikli 50 olcum noktasi lazim. H</w:t>
            </w:r>
            <w:r>
              <w:rPr>
                <w:sz w:val="20"/>
              </w:rPr>
              <w:t>angi fonksiyonu kullanirsiniz?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05190" w:rsidRDefault="00105190"/>
    <w:p w:rsidR="00105190" w:rsidRDefault="00744AC9">
      <w:r>
        <w:rPr>
          <w:i/>
          <w:color w:val="007A7A"/>
          <w:sz w:val="20"/>
        </w:rPr>
        <w:t xml:space="preserve">  Süre: 10 dakika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Keşif Etkinliği: "Sayi Oruntusu Calismasi"</w:t>
      </w:r>
    </w:p>
    <w:p w:rsidR="00105190" w:rsidRDefault="00744AC9">
      <w:r>
        <w:rPr>
          <w:b/>
          <w:color w:val="1B2A4A"/>
          <w:sz w:val="20"/>
        </w:rPr>
        <w:t xml:space="preserve">Türü: </w:t>
      </w:r>
      <w:r>
        <w:rPr>
          <w:sz w:val="20"/>
        </w:rPr>
        <w:t xml:space="preserve">Bireysel </w:t>
      </w:r>
      <w:r>
        <w:rPr>
          <w:sz w:val="20"/>
        </w:rPr>
        <w:t>Uygulamali Calisma</w:t>
      </w:r>
    </w:p>
    <w:p w:rsidR="00105190" w:rsidRDefault="00744AC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NumPy fonksiyonlari ile sayi oruntuleri olusturmak.</w:t>
      </w:r>
    </w:p>
    <w:p w:rsidR="00105190" w:rsidRDefault="00744AC9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NumPy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05190" w:rsidRDefault="00744AC9">
      <w:r>
        <w:rPr>
          <w:b/>
          <w:color w:val="007A7A"/>
          <w:sz w:val="20"/>
        </w:rPr>
        <w:t xml:space="preserve">  1. </w:t>
      </w:r>
      <w:r>
        <w:rPr>
          <w:sz w:val="20"/>
        </w:rPr>
        <w:t>np.linspace(0, 10, 50) ile esit aralikli dizi olusturun.</w:t>
      </w:r>
    </w:p>
    <w:p w:rsidR="00105190" w:rsidRDefault="00744AC9">
      <w:r>
        <w:rPr>
          <w:b/>
          <w:color w:val="007A7A"/>
          <w:sz w:val="20"/>
        </w:rPr>
        <w:t xml:space="preserve">  2. </w:t>
      </w:r>
      <w:r>
        <w:rPr>
          <w:sz w:val="20"/>
        </w:rPr>
        <w:t>np.logspace(1, 3, 10) ile logaritmik dizi olus</w:t>
      </w:r>
      <w:r>
        <w:rPr>
          <w:sz w:val="20"/>
        </w:rPr>
        <w:t>turun.</w:t>
      </w:r>
    </w:p>
    <w:p w:rsidR="00105190" w:rsidRDefault="00744AC9">
      <w:r>
        <w:rPr>
          <w:b/>
          <w:color w:val="007A7A"/>
          <w:sz w:val="20"/>
        </w:rPr>
        <w:t xml:space="preserve">  3. </w:t>
      </w:r>
      <w:r>
        <w:rPr>
          <w:sz w:val="20"/>
        </w:rPr>
        <w:t>np.random.rand(3,3) ile rastgele matris olusturun.</w:t>
      </w:r>
    </w:p>
    <w:p w:rsidR="00105190" w:rsidRDefault="00744AC9">
      <w:r>
        <w:rPr>
          <w:b/>
          <w:color w:val="007A7A"/>
          <w:sz w:val="20"/>
        </w:rPr>
        <w:t xml:space="preserve">  4. </w:t>
      </w:r>
      <w:r>
        <w:rPr>
          <w:sz w:val="20"/>
        </w:rPr>
        <w:t>np.random.seed(42) ile tekrarlanabilir rastgelelik saglayin.</w:t>
      </w:r>
    </w:p>
    <w:p w:rsidR="00105190" w:rsidRDefault="00744AC9">
      <w:r>
        <w:rPr>
          <w:b/>
          <w:color w:val="007A7A"/>
          <w:sz w:val="20"/>
        </w:rPr>
        <w:t xml:space="preserve">  5. </w:t>
      </w:r>
      <w:r>
        <w:rPr>
          <w:sz w:val="20"/>
        </w:rPr>
        <w:t>np.meshgrid ile 2D grid olusturun.</w:t>
      </w:r>
    </w:p>
    <w:p w:rsidR="00105190" w:rsidRDefault="00744AC9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Veri bilimci: veri oruntuleri ureten</w:t>
      </w:r>
    </w:p>
    <w:p w:rsidR="00105190" w:rsidRDefault="00744AC9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Fonksiyon kullanimi v</w:t>
      </w:r>
      <w:r>
        <w:rPr>
          <w:sz w:val="20"/>
        </w:rPr>
        <w:t>e ciktilarini kontrol eder</w:t>
      </w:r>
    </w:p>
    <w:p w:rsidR="00105190" w:rsidRDefault="00744AC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Sayi Oruntuleri Koleksiyonu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05190" w:rsidRDefault="00744AC9">
      <w:r>
        <w:rPr>
          <w:b/>
          <w:color w:val="007A7A"/>
          <w:sz w:val="20"/>
        </w:rPr>
        <w:t xml:space="preserve">  1. </w:t>
      </w:r>
      <w:r>
        <w:rPr>
          <w:sz w:val="20"/>
        </w:rPr>
        <w:t>Pseudo-random nedir?</w:t>
      </w:r>
    </w:p>
    <w:p w:rsidR="00105190" w:rsidRDefault="00744AC9">
      <w:r>
        <w:rPr>
          <w:b/>
          <w:color w:val="007A7A"/>
          <w:sz w:val="20"/>
        </w:rPr>
        <w:t xml:space="preserve">  2. </w:t>
      </w:r>
      <w:r>
        <w:rPr>
          <w:sz w:val="20"/>
        </w:rPr>
        <w:t>Monte Carlo simulasyonu nedir?</w:t>
      </w:r>
    </w:p>
    <w:p w:rsidR="00105190" w:rsidRDefault="00744AC9">
      <w:r>
        <w:rPr>
          <w:b/>
          <w:color w:val="007A7A"/>
          <w:sz w:val="20"/>
        </w:rPr>
        <w:t xml:space="preserve">  3. </w:t>
      </w:r>
      <w:r>
        <w:rPr>
          <w:sz w:val="20"/>
        </w:rPr>
        <w:t>Meshgrid 3D grafiklerde nasil kullanilir?</w:t>
      </w:r>
    </w:p>
    <w:p w:rsidR="00105190" w:rsidRDefault="00744AC9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 xml:space="preserve">seed() kullanmazsaniz her </w:t>
      </w:r>
      <w:r>
        <w:rPr>
          <w:sz w:val="20"/>
        </w:rPr>
        <w:t>calistirmada farkli sonuc aliirsiniz! Tekrarlanabilirlik icin seed kullanin.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05190" w:rsidRDefault="00105190"/>
    <w:p w:rsidR="00105190" w:rsidRDefault="00744AC9">
      <w:r>
        <w:rPr>
          <w:i/>
          <w:color w:val="E65C00"/>
          <w:sz w:val="20"/>
        </w:rPr>
        <w:t xml:space="preserve">  Süre: 12 dakika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05190">
        <w:trPr>
          <w:jc w:val="center"/>
        </w:trPr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Ka</w:t>
            </w:r>
            <w:r>
              <w:rPr>
                <w:b/>
                <w:color w:val="FFFFFF"/>
                <w:sz w:val="18"/>
              </w:rPr>
              <w:t>vram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linspace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Baslangic ve bitis arasinda esit aralikli sayilar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np.linspace(0, 1, 5) -&gt; [0, 0.25, 0.5, 0.75, 1]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linspace gorseli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logspace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Logaritmik olarak esit aralikli sayilar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np.logspace(1, 3, 3) -&gt; [10, 100, 1000]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logspace</w:t>
            </w:r>
            <w:r>
              <w:rPr>
                <w:sz w:val="18"/>
              </w:rPr>
              <w:t xml:space="preserve"> gorseli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random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Rastgele sayi uretimi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np.random.rand(), randn(), randint()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Rastgele dagilim gorseli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seed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Rastgele sayi toohumu: tekrarlanabilirlik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np.random.seed(42) -&gt; her seferinde ayni sonuc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seed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meshgrid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2D koordinat gridi olusturma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3D grafik</w:t>
            </w:r>
            <w:r>
              <w:rPr>
                <w:sz w:val="18"/>
              </w:rPr>
              <w:t xml:space="preserve"> ve kontur cizimi icin kullanilir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meshgrid gorseli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05190" w:rsidRDefault="00744AC9">
      <w:r>
        <w:rPr>
          <w:sz w:val="20"/>
        </w:rPr>
        <w:t>linspace, belirtilen baslangic ve bitis arasinda istenen sayida esit aralikli nokta uretir. arange dan farki: arange adim buyuklugunu, linspace eleman sayisini alir. Grafik cizimi ve veri</w:t>
      </w:r>
      <w:r>
        <w:rPr>
          <w:sz w:val="20"/>
        </w:rPr>
        <w:t xml:space="preserve"> interpolasyonunda cok kullanilir.</w:t>
      </w:r>
    </w:p>
    <w:p w:rsidR="00105190" w:rsidRDefault="00744AC9">
      <w:r>
        <w:rPr>
          <w:sz w:val="20"/>
        </w:rPr>
        <w:t xml:space="preserve">Rastgele sayi uretimi yapay zekada kritiktir: model agirliklarinin ilk degeri, veri karistirma, veri artirma (augmentation) icin kullanilir. np.random.seed() ile tohum belirlerseniz ayni rasgele seri tekrar uretilir - bu </w:t>
      </w:r>
      <w:r>
        <w:rPr>
          <w:sz w:val="20"/>
        </w:rPr>
        <w:t>bilimsel tekrarlanabilirlik icin onemlidir.</w:t>
      </w:r>
    </w:p>
    <w:p w:rsidR="00105190" w:rsidRDefault="00744AC9">
      <w:r>
        <w:rPr>
          <w:sz w:val="20"/>
        </w:rPr>
        <w:t>meshgrid, iki 1D diziyi alip 2D koordinat gridi olusturur. 3D grafik cizimi, kontur haritalar ve isi haritalari icin temeldir. Yapay zeka da karar siniiri (decision boundary) gorsellestirmede meshgrid kullanilir.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linspace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np.linspace(0, 2*np.pi, 100)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Sinuus dalga icin noktalar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random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np.random.randn(1000)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Normal dagilim ornegi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seed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seed(42) -&gt; ayni sonuc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Tekrarlanabilirlik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meshgrid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X, Y = np.meshgrid(x, </w:t>
            </w:r>
            <w:r>
              <w:rPr>
                <w:sz w:val="18"/>
              </w:rPr>
              <w:t>y)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2D grid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05190" w:rsidRDefault="00744AC9">
      <w:pPr>
        <w:pStyle w:val="ListeMaddemi"/>
      </w:pPr>
      <w:r>
        <w:rPr>
          <w:sz w:val="20"/>
        </w:rPr>
        <w:t>linspace vs arange karsilastirmasi</w:t>
      </w:r>
    </w:p>
    <w:p w:rsidR="00105190" w:rsidRDefault="00744AC9">
      <w:pPr>
        <w:pStyle w:val="ListeMaddemi"/>
      </w:pPr>
      <w:r>
        <w:rPr>
          <w:sz w:val="20"/>
        </w:rPr>
        <w:t>Rastgele sayi dagilim grafigi</w:t>
      </w:r>
    </w:p>
    <w:p w:rsidR="00105190" w:rsidRDefault="00744AC9">
      <w:pPr>
        <w:pStyle w:val="ListeMaddemi"/>
      </w:pPr>
      <w:r>
        <w:rPr>
          <w:sz w:val="20"/>
        </w:rPr>
        <w:t>meshgrid 2D grid gorseli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05190" w:rsidRDefault="00744AC9">
      <w:r>
        <w:rPr>
          <w:b/>
          <w:color w:val="E65C00"/>
          <w:sz w:val="20"/>
        </w:rPr>
        <w:t xml:space="preserve">  1. </w:t>
      </w:r>
      <w:r>
        <w:rPr>
          <w:sz w:val="20"/>
        </w:rPr>
        <w:t>linspace = Cetvel: esit aralikli isaretler</w:t>
      </w:r>
    </w:p>
    <w:p w:rsidR="00105190" w:rsidRDefault="00744AC9">
      <w:r>
        <w:rPr>
          <w:b/>
          <w:color w:val="E65C00"/>
          <w:sz w:val="20"/>
        </w:rPr>
        <w:t xml:space="preserve">  2. </w:t>
      </w:r>
      <w:r>
        <w:rPr>
          <w:sz w:val="20"/>
        </w:rPr>
        <w:t>random = Zar atma: her seferinde farkli</w:t>
      </w:r>
    </w:p>
    <w:p w:rsidR="00105190" w:rsidRDefault="00744AC9">
      <w:r>
        <w:rPr>
          <w:b/>
          <w:color w:val="E65C00"/>
          <w:sz w:val="20"/>
        </w:rPr>
        <w:t xml:space="preserve">  3. </w:t>
      </w:r>
      <w:r>
        <w:rPr>
          <w:sz w:val="20"/>
        </w:rPr>
        <w:t>seed =</w:t>
      </w:r>
      <w:r>
        <w:rPr>
          <w:sz w:val="20"/>
        </w:rPr>
        <w:t xml:space="preserve"> Zariin hileli olmasi: sonucu bilirsiniz</w:t>
      </w:r>
    </w:p>
    <w:p w:rsidR="00105190" w:rsidRDefault="00744AC9">
      <w:r>
        <w:rPr>
          <w:b/>
          <w:color w:val="E65C00"/>
          <w:sz w:val="20"/>
        </w:rPr>
        <w:t xml:space="preserve">  4. </w:t>
      </w:r>
      <w:r>
        <w:rPr>
          <w:sz w:val="20"/>
        </w:rPr>
        <w:t>meshgrid = Kareli kagit: satir ve sutunlar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105190" w:rsidRDefault="00744AC9">
      <w:pPr>
        <w:pStyle w:val="ListeMaddemi"/>
      </w:pPr>
      <w:r>
        <w:rPr>
          <w:sz w:val="20"/>
        </w:rPr>
        <w:t>linspace ile arange farki? - linspace eleman sayisi alir, arange adim buyuklugu.</w:t>
      </w:r>
    </w:p>
    <w:p w:rsidR="00105190" w:rsidRDefault="00744AC9">
      <w:pPr>
        <w:pStyle w:val="ListeMaddemi"/>
      </w:pPr>
      <w:r>
        <w:rPr>
          <w:sz w:val="20"/>
        </w:rPr>
        <w:t xml:space="preserve">seed neden kullanilir? - Tekrarlanabilirlik: ayni sonuclari elde </w:t>
      </w:r>
      <w:r>
        <w:rPr>
          <w:sz w:val="20"/>
        </w:rPr>
        <w:t>etmek icin.</w:t>
      </w:r>
    </w:p>
    <w:p w:rsidR="00105190" w:rsidRDefault="00744AC9">
      <w:pPr>
        <w:pStyle w:val="ListeMaddemi"/>
      </w:pPr>
      <w:r>
        <w:rPr>
          <w:sz w:val="20"/>
        </w:rPr>
        <w:t>meshgrid ne ise yarar? - 2D/3D grafik ve karar siniri gorsellestirmede kullanilir.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05190" w:rsidRDefault="00105190"/>
    <w:p w:rsidR="00105190" w:rsidRDefault="00744AC9">
      <w:r>
        <w:rPr>
          <w:i/>
          <w:color w:val="6A1B9A"/>
          <w:sz w:val="20"/>
        </w:rPr>
        <w:t xml:space="preserve">  Süre: 10 dakika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Uygulama Etkinliği: "Oruntu Uretimi ve Analiz"</w:t>
      </w:r>
    </w:p>
    <w:p w:rsidR="00105190" w:rsidRDefault="00744AC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105190" w:rsidRDefault="00744AC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oruntuleri uretmek ve ozelliklerini analiz etmek.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05190" w:rsidRDefault="00744AC9">
      <w:r>
        <w:rPr>
          <w:b/>
          <w:color w:val="6A1B9A"/>
          <w:sz w:val="20"/>
        </w:rPr>
        <w:t xml:space="preserve">  1. </w:t>
      </w:r>
      <w:r>
        <w:rPr>
          <w:sz w:val="20"/>
        </w:rPr>
        <w:t>1000 elemanli normal dagilimli rastgele dizi olusturun.</w:t>
      </w:r>
    </w:p>
    <w:p w:rsidR="00105190" w:rsidRDefault="00744AC9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Ortalama, standart sapma, min, </w:t>
      </w:r>
      <w:r>
        <w:rPr>
          <w:sz w:val="20"/>
        </w:rPr>
        <w:t>max degerlerini hesaplayin.</w:t>
      </w:r>
    </w:p>
    <w:p w:rsidR="00105190" w:rsidRDefault="00744AC9">
      <w:r>
        <w:rPr>
          <w:b/>
          <w:color w:val="6A1B9A"/>
          <w:sz w:val="20"/>
        </w:rPr>
        <w:t xml:space="preserve">  3. </w:t>
      </w:r>
      <w:r>
        <w:rPr>
          <w:sz w:val="20"/>
        </w:rPr>
        <w:t>linspace ile sinuus dalgasi oruntusuu olusturun.</w:t>
      </w:r>
    </w:p>
    <w:p w:rsidR="00105190" w:rsidRDefault="00744AC9">
      <w:r>
        <w:rPr>
          <w:b/>
          <w:color w:val="6A1B9A"/>
          <w:sz w:val="20"/>
        </w:rPr>
        <w:t xml:space="preserve">  4. </w:t>
      </w:r>
      <w:r>
        <w:rPr>
          <w:sz w:val="20"/>
        </w:rPr>
        <w:t>meshgrid ile 10x10 grid olusturun.</w:t>
      </w:r>
    </w:p>
    <w:p w:rsidR="00105190" w:rsidRDefault="00744AC9">
      <w:r>
        <w:rPr>
          <w:b/>
          <w:color w:val="6A1B9A"/>
          <w:sz w:val="20"/>
        </w:rPr>
        <w:t xml:space="preserve">  5. </w:t>
      </w:r>
      <w:r>
        <w:rPr>
          <w:sz w:val="20"/>
        </w:rPr>
        <w:t>Tum oruntulerin shape ve dtype bilgilerini yazdirin.</w:t>
      </w:r>
    </w:p>
    <w:p w:rsidR="00105190" w:rsidRDefault="00744AC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Oruntu Analiz Raporu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05190" w:rsidRDefault="00744AC9">
      <w:r>
        <w:rPr>
          <w:b/>
          <w:color w:val="6A1B9A"/>
          <w:sz w:val="20"/>
        </w:rPr>
        <w:t xml:space="preserve">  1. </w:t>
      </w:r>
      <w:r>
        <w:rPr>
          <w:sz w:val="20"/>
        </w:rPr>
        <w:t>Istatistikte no</w:t>
      </w:r>
      <w:r>
        <w:rPr>
          <w:sz w:val="20"/>
        </w:rPr>
        <w:t>rmal dagilim nedir?</w:t>
      </w:r>
    </w:p>
    <w:p w:rsidR="00105190" w:rsidRDefault="00744AC9">
      <w:r>
        <w:rPr>
          <w:b/>
          <w:color w:val="6A1B9A"/>
          <w:sz w:val="20"/>
        </w:rPr>
        <w:t xml:space="preserve">  2. </w:t>
      </w:r>
      <w:r>
        <w:rPr>
          <w:sz w:val="20"/>
        </w:rPr>
        <w:t>Fiziktte dalga fonksiyonu nasil modellenir?</w:t>
      </w:r>
    </w:p>
    <w:p w:rsidR="00105190" w:rsidRDefault="00744AC9">
      <w:r>
        <w:rPr>
          <w:b/>
          <w:color w:val="6A1B9A"/>
          <w:sz w:val="20"/>
        </w:rPr>
        <w:t xml:space="preserve">  3. </w:t>
      </w:r>
      <w:r>
        <w:rPr>
          <w:sz w:val="20"/>
        </w:rPr>
        <w:t>Finansta Monte Carlo simulasyonu nasil kullanilir?</w:t>
      </w:r>
    </w:p>
    <w:p w:rsidR="00105190" w:rsidRDefault="00744AC9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Istatistik, Fizik, Matematik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05190" w:rsidRDefault="00744AC9">
            <w:r>
              <w:rPr>
                <w:sz w:val="20"/>
              </w:rPr>
              <w:t xml:space="preserve">np.random.rand() her calistirmada farkli sonuc veriyor. </w:t>
            </w:r>
            <w:r>
              <w:rPr>
                <w:sz w:val="20"/>
              </w:rPr>
              <w:t>Model karsilastirmasi yapmak istiyorsunuz.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np.random.seed(42) ile tohum belirleyin. Her calistirmada ayni rastgele seri uretilir.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5 farkli NumPy oruntu olusturma fonksiyonunu ve ciktisini gosteren referans karti hazirlaayin</w:t>
      </w:r>
      <w:r>
        <w:rPr>
          <w:sz w:val="20"/>
        </w:rPr>
        <w:t>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05190" w:rsidRDefault="00105190"/>
    <w:p w:rsidR="00105190" w:rsidRDefault="00744AC9">
      <w:r>
        <w:rPr>
          <w:i/>
          <w:color w:val="2E7D32"/>
          <w:sz w:val="20"/>
        </w:rPr>
        <w:t xml:space="preserve">  Süre: 8 dakika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05190" w:rsidRDefault="00744AC9">
      <w:r>
        <w:rPr>
          <w:sz w:val="20"/>
        </w:rPr>
        <w:t xml:space="preserve">  ☐  linspace ile esit aralikli dizi olusturabiliyorum.</w:t>
      </w:r>
    </w:p>
    <w:p w:rsidR="00105190" w:rsidRDefault="00744AC9">
      <w:r>
        <w:rPr>
          <w:sz w:val="20"/>
        </w:rPr>
        <w:t xml:space="preserve">  ☐  Rastgele sayi uretebiliyorum.</w:t>
      </w:r>
    </w:p>
    <w:p w:rsidR="00105190" w:rsidRDefault="00744AC9">
      <w:r>
        <w:rPr>
          <w:sz w:val="20"/>
        </w:rPr>
        <w:t xml:space="preserve">  ☐  seed kavramini anliyorum ve kullanabiliyorum.</w:t>
      </w:r>
    </w:p>
    <w:p w:rsidR="00105190" w:rsidRDefault="00744AC9">
      <w:r>
        <w:rPr>
          <w:sz w:val="20"/>
        </w:rPr>
        <w:t xml:space="preserve">  ☐  meshgrid ile 2D grid olusturabiliyorum.</w:t>
      </w:r>
    </w:p>
    <w:p w:rsidR="00105190" w:rsidRDefault="00744AC9">
      <w:r>
        <w:rPr>
          <w:sz w:val="20"/>
        </w:rPr>
        <w:lastRenderedPageBreak/>
        <w:t xml:space="preserve">  ☐  Oruntuleriin istatistiklerini hesaplayabiliyorum.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Farkli oruntu olusturma yontemlerini </w:t>
      </w:r>
      <w:r>
        <w:rPr>
          <w:sz w:val="20"/>
        </w:rPr>
        <w:t>biliiyor muyum?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>seed in neden onemli oldugunu anliiyor muyum?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Oruntu verilerini analiz edebiliiyor muyum?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linspace(0,1,5) kac eleman uretir?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5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seed ne saglar?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Tekrarlanabilirlik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randn() ne tur dagilim uretir?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Normal (Gauss) dagilimi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meshgrid ne yapar?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2D koordinat gridi olusturur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logspace(1,3,3) ilk eleman?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10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05190" w:rsidRDefault="00744AC9">
      <w:r>
        <w:rPr>
          <w:b/>
          <w:color w:val="2E7D32"/>
          <w:sz w:val="20"/>
        </w:rPr>
        <w:t>Açık Uçlu: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>Rastgele sayilar gercekten rastgele mi?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Tekrarlanabilirlik bilimde neden </w:t>
      </w:r>
      <w:r>
        <w:rPr>
          <w:sz w:val="20"/>
        </w:rPr>
        <w:t>onemli?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NumPy oruntuleri yapay zekada nerede kullanilir?</w:t>
      </w:r>
    </w:p>
    <w:p w:rsidR="00105190" w:rsidRDefault="00744AC9">
      <w:r>
        <w:rPr>
          <w:b/>
          <w:color w:val="2E7D32"/>
          <w:sz w:val="20"/>
        </w:rPr>
        <w:t>Eleştirel Düşünme: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>Yapay veri gercek verinin yerini tutabilir mi?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>Seed secimi sonuclari etkiler mi?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Rastgelelik adil midir?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</w:t>
      </w:r>
      <w:r>
        <w:rPr>
          <w:color w:val="BDBDBD"/>
          <w:sz w:val="12"/>
        </w:rPr>
        <w:t>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Adım Adım Uygulama: "Sayi Oruntuleri Uygulamasi"</w:t>
      </w:r>
    </w:p>
    <w:p w:rsidR="00105190" w:rsidRDefault="00744AC9">
      <w:r>
        <w:rPr>
          <w:b/>
          <w:color w:val="1B2A4A"/>
          <w:sz w:val="20"/>
        </w:rPr>
        <w:t xml:space="preserve">Hedef: </w:t>
      </w:r>
      <w:r>
        <w:rPr>
          <w:sz w:val="20"/>
        </w:rPr>
        <w:t>Farkli NumPy fonksiyonlari ile oruntuler olusturmak.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1. linspace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Esit aralikli dizi </w:t>
            </w:r>
            <w:r>
              <w:rPr>
                <w:sz w:val="18"/>
              </w:rPr>
              <w:t>olusturun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Duz oruntu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 logspace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Logaritmik dizi olusturun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Ustel oruntu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3. random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Rastgele matris olusturun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Stokastik veri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4. seed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Tohum ile tekrarlanabilir rastgelelik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Bilimsel yontem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5. meshgrid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2D grid olusturun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Gorsellesstirme temeli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5 farkli oruntu olusturulmus ve istatistikleri hesaplanmis.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Canlı Demo: "Canli Oruntu Olusturma"</w:t>
      </w:r>
    </w:p>
    <w:p w:rsidR="00105190" w:rsidRDefault="00744AC9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Farkli fonksiyonlarla canli oruntu</w:t>
      </w:r>
      <w:r>
        <w:rPr>
          <w:sz w:val="20"/>
        </w:rPr>
        <w:t xml:space="preserve"> olusturur.</w:t>
      </w:r>
    </w:p>
    <w:p w:rsidR="00105190" w:rsidRDefault="00744AC9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oruntulerinii olusturur.</w:t>
      </w:r>
    </w:p>
    <w:p w:rsidR="00105190" w:rsidRDefault="00744AC9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seed() kullanmayi unutmayin!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linspace </w:t>
            </w:r>
            <w:r>
              <w:rPr>
                <w:sz w:val="18"/>
              </w:rPr>
              <w:t>ve arange ile 3 er dizi olusturun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1000 elemanli rastgele dizi olusturup istatistiklerini hesaplayin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meshgrid ile 20x20 grid olusturup her noktada x^2+y^2 hesaplayin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Vaka Çalışması: "Tekrarlanamazlik Sorunu"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05190" w:rsidRDefault="00744AC9">
            <w:r>
              <w:rPr>
                <w:sz w:val="20"/>
              </w:rPr>
              <w:t>Arastirmaci deney sonuclarini tekrarlayamiyor. Her calistirmada farkli sonuc cikiyor. Neden ve cozum?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seed kullan</w:t>
      </w:r>
      <w:r>
        <w:rPr>
          <w:sz w:val="20"/>
        </w:rPr>
        <w:t>ilmamis. np.random.seed() ile tohum belirleyerek tekrarlanabilirlik saglanir.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05190" w:rsidRDefault="00744AC9">
      <w:r>
        <w:rPr>
          <w:sz w:val="20"/>
        </w:rPr>
        <w:t xml:space="preserve">NumPy ile linspace, logspace, meshgrid ve </w:t>
      </w:r>
      <w:r>
        <w:rPr>
          <w:sz w:val="20"/>
        </w:rPr>
        <w:t>random fonksiyonlarini kullanarak cesitli sayi oruntuleri olusturduk.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linspace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logspace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meshgrid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random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seed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randn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randint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Tekrarlanabilirlik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05190" w:rsidRDefault="00744AC9">
      <w:r>
        <w:rPr>
          <w:sz w:val="20"/>
        </w:rPr>
        <w:t>Sayi oruntulerini ogrendik; bir sonraki derste</w:t>
      </w:r>
      <w:r>
        <w:rPr>
          <w:sz w:val="20"/>
        </w:rPr>
        <w:t xml:space="preserve"> bu verileri dosyaya kaydetme ve yuklemeeyi ogrenecegiz.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05190" w:rsidRDefault="00744AC9">
            <w:r>
              <w:rPr>
                <w:sz w:val="20"/>
              </w:rPr>
              <w:t>Gorev: 5 farkli NumPy fonksiyonu ile oruntu olusturun ve her birinin istatistiklerini (mean, std, min, max) raporlaayin.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Her oruntunun aciklamasi v</w:t>
            </w:r>
            <w:r>
              <w:rPr>
                <w:sz w:val="20"/>
              </w:rPr>
              <w:t>e istatistikleri olmali.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05190" w:rsidRDefault="00744AC9">
      <w:pPr>
        <w:pStyle w:val="ListeMaddemi"/>
      </w:pPr>
      <w:r>
        <w:rPr>
          <w:sz w:val="20"/>
        </w:rPr>
        <w:t>NumPy random modulu orneklerini hazirlaayin.</w:t>
      </w:r>
    </w:p>
    <w:p w:rsidR="00105190" w:rsidRDefault="00744AC9">
      <w:pPr>
        <w:pStyle w:val="ListeMaddemi"/>
      </w:pPr>
      <w:r>
        <w:rPr>
          <w:sz w:val="20"/>
        </w:rPr>
        <w:t xml:space="preserve">Grafik kagidi veya Excel ile gorsel destek </w:t>
      </w:r>
      <w:r>
        <w:rPr>
          <w:sz w:val="20"/>
        </w:rPr>
        <w:t>verin.</w:t>
      </w:r>
    </w:p>
    <w:p w:rsidR="00105190" w:rsidRDefault="00744AC9">
      <w:pPr>
        <w:pStyle w:val="ListeMaddemi"/>
      </w:pPr>
      <w:r>
        <w:rPr>
          <w:sz w:val="20"/>
        </w:rPr>
        <w:t>seed kavrami icin zar ornegi hazirlaayin.</w:t>
      </w:r>
    </w:p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5190">
        <w:trPr>
          <w:jc w:val="center"/>
        </w:trPr>
        <w:tc>
          <w:tcPr>
            <w:tcW w:w="4819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meshgrid kavrami soyut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2D grafik kagidi ile fiziksel ornek gosterin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random ve seed kafa karistirici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Ayni seed ile 3 kez calistirip sonuclari karsilastirin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Fonksiyon parametreleri karisiiyor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Parametre karsilastirma tablosu dagiitin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%30, Uygulama %70.</w:t>
      </w:r>
    </w:p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05190" w:rsidRDefault="00744AC9">
            <w:r>
              <w:rPr>
                <w:sz w:val="20"/>
              </w:rPr>
              <w:t>meshgrid anlasilmadiiysa 2D dizi islemlerine odaklanin.</w:t>
            </w:r>
          </w:p>
        </w:tc>
      </w:tr>
    </w:tbl>
    <w:p w:rsidR="00105190" w:rsidRDefault="00105190"/>
    <w:p w:rsidR="00105190" w:rsidRDefault="00744AC9">
      <w:r>
        <w:br w:type="page"/>
      </w:r>
    </w:p>
    <w:p w:rsidR="00105190" w:rsidRDefault="00744AC9">
      <w:pPr>
        <w:jc w:val="center"/>
      </w:pPr>
      <w:r>
        <w:rPr>
          <w:b/>
          <w:color w:val="1B2A4A"/>
          <w:sz w:val="36"/>
        </w:rPr>
        <w:lastRenderedPageBreak/>
        <w:t>━━━  6. SAAT  ━━━</w:t>
      </w:r>
    </w:p>
    <w:p w:rsidR="00105190" w:rsidRDefault="00744AC9">
      <w:pPr>
        <w:jc w:val="center"/>
      </w:pPr>
      <w:r>
        <w:rPr>
          <w:color w:val="2C6FAD"/>
          <w:sz w:val="32"/>
        </w:rPr>
        <w:t xml:space="preserve">NumPy ile Dosya Kaydetme ve </w:t>
      </w:r>
      <w:r>
        <w:rPr>
          <w:color w:val="2C6FAD"/>
          <w:sz w:val="32"/>
        </w:rPr>
        <w:t>Yukleme</w:t>
      </w:r>
    </w:p>
    <w:p w:rsidR="00105190" w:rsidRDefault="0010519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NumPy dizilerini dosyaya kaydeder ve dosyadan yukler.</w:t>
      </w:r>
    </w:p>
    <w:p w:rsidR="00105190" w:rsidRDefault="00105190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2.2.7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NumPy verisini dosyaya kaydetme yontemlerini aciklar.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Bilgi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2.2.8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np.save ve np.load ile ikili dosya </w:t>
            </w:r>
            <w:r>
              <w:rPr>
                <w:sz w:val="18"/>
              </w:rPr>
              <w:t>islemleri yapar.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Uygulama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2.2.9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np.savetxt ve np.loadtxt ile metin dosyasi islemleri yapar.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Uygulama</w:t>
            </w:r>
          </w:p>
        </w:tc>
      </w:tr>
    </w:tbl>
    <w:p w:rsidR="00105190" w:rsidRDefault="0010519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NumPy ile dizi ve matris olusturmayi bilmek.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05190" w:rsidRDefault="00744AC9">
      <w:pPr>
        <w:pStyle w:val="ListeMaddemi"/>
      </w:pPr>
      <w:r>
        <w:rPr>
          <w:sz w:val="20"/>
        </w:rPr>
        <w:t xml:space="preserve">Dosya kavramini </w:t>
      </w:r>
      <w:r>
        <w:rPr>
          <w:sz w:val="20"/>
        </w:rPr>
        <w:t>(kaydetme, yukleme).</w:t>
      </w:r>
    </w:p>
    <w:p w:rsidR="00105190" w:rsidRDefault="00744AC9">
      <w:pPr>
        <w:pStyle w:val="ListeMaddemi"/>
      </w:pPr>
      <w:r>
        <w:rPr>
          <w:sz w:val="20"/>
        </w:rPr>
        <w:t>NumPy dizi olusturmayi.</w:t>
      </w:r>
    </w:p>
    <w:p w:rsidR="00105190" w:rsidRDefault="00744AC9">
      <w:pPr>
        <w:pStyle w:val="ListeMaddemi"/>
      </w:pPr>
      <w:r>
        <w:rPr>
          <w:sz w:val="20"/>
        </w:rPr>
        <w:t>Dosya uzantilari kavramini (.npy, .csv, .txt).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05190" w:rsidRDefault="00744AC9">
      <w:pPr>
        <w:pStyle w:val="ListeMaddemi"/>
      </w:pPr>
      <w:r>
        <w:rPr>
          <w:sz w:val="20"/>
        </w:rPr>
        <w:t>Verilerin sadece RAM de kalabildigii sanilmasi.</w:t>
      </w:r>
    </w:p>
    <w:p w:rsidR="00105190" w:rsidRDefault="00744AC9">
      <w:pPr>
        <w:pStyle w:val="ListeMaddemi"/>
      </w:pPr>
      <w:r>
        <w:rPr>
          <w:sz w:val="20"/>
        </w:rPr>
        <w:t>Her dosya formatinin ayni oldugu dusuncesi.</w:t>
      </w:r>
    </w:p>
    <w:p w:rsidR="00105190" w:rsidRDefault="00744AC9">
      <w:pPr>
        <w:pStyle w:val="ListeMaddemi"/>
      </w:pPr>
      <w:r>
        <w:rPr>
          <w:sz w:val="20"/>
        </w:rPr>
        <w:t>Dosya kaydetmenin zor oldugu yanilgisi.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Haz</w:t>
      </w:r>
      <w:r>
        <w:rPr>
          <w:b/>
          <w:color w:val="757575"/>
          <w:sz w:val="24"/>
        </w:rPr>
        <w:t>ırlık Materyalleri</w:t>
      </w:r>
    </w:p>
    <w:p w:rsidR="00105190" w:rsidRDefault="00744AC9">
      <w:pPr>
        <w:pStyle w:val="ListeMaddemi"/>
      </w:pPr>
      <w:r>
        <w:rPr>
          <w:sz w:val="20"/>
        </w:rPr>
        <w:t>Bilgisayar (Python + NumPy kurulu)</w:t>
      </w:r>
    </w:p>
    <w:p w:rsidR="00105190" w:rsidRDefault="00744AC9">
      <w:pPr>
        <w:pStyle w:val="ListeMaddemi"/>
      </w:pPr>
      <w:r>
        <w:rPr>
          <w:sz w:val="20"/>
        </w:rPr>
        <w:t>PyCharm</w:t>
      </w:r>
    </w:p>
    <w:p w:rsidR="00105190" w:rsidRDefault="00744AC9">
      <w:pPr>
        <w:pStyle w:val="ListeMaddemi"/>
      </w:pPr>
      <w:r>
        <w:rPr>
          <w:sz w:val="20"/>
        </w:rPr>
        <w:t>Ornek veri dosyalari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05190" w:rsidRDefault="00105190"/>
    <w:p w:rsidR="00105190" w:rsidRDefault="00744AC9">
      <w:r>
        <w:rPr>
          <w:i/>
          <w:color w:val="2C6FAD"/>
          <w:sz w:val="20"/>
        </w:rPr>
        <w:t xml:space="preserve">  Süre: 5 dakika</w:t>
      </w:r>
    </w:p>
    <w:p w:rsidR="00105190" w:rsidRDefault="00744AC9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"Olusturdugumuz verileri kaybetmek istemeyiz! Dosyaya kaydetme ve geri yukleme, veri biliminin temelidir."</w:t>
      </w:r>
    </w:p>
    <w:p w:rsidR="00105190" w:rsidRDefault="00744AC9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Defterinize notlar yazdiginiz gibi: verileri dosyaya kaydedip ihtiyac duydugumuzda geri okuruz.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lastRenderedPageBreak/>
        <w:t xml:space="preserve">  Ön Bil</w:t>
      </w:r>
      <w:r>
        <w:rPr>
          <w:b/>
          <w:color w:val="2C6FAD"/>
          <w:sz w:val="24"/>
        </w:rPr>
        <w:t>gi Yoklama Soruları</w:t>
      </w:r>
    </w:p>
    <w:p w:rsidR="00105190" w:rsidRDefault="00744AC9">
      <w:r>
        <w:rPr>
          <w:b/>
          <w:color w:val="2C6FAD"/>
          <w:sz w:val="20"/>
        </w:rPr>
        <w:t xml:space="preserve">  1. </w:t>
      </w:r>
      <w:r>
        <w:rPr>
          <w:sz w:val="20"/>
        </w:rPr>
        <w:t>Veri neden dosyaya kaydedilir?</w:t>
      </w:r>
    </w:p>
    <w:p w:rsidR="00105190" w:rsidRDefault="00744AC9">
      <w:r>
        <w:rPr>
          <w:b/>
          <w:color w:val="2C6FAD"/>
          <w:sz w:val="20"/>
        </w:rPr>
        <w:t xml:space="preserve">  2. </w:t>
      </w:r>
      <w:r>
        <w:rPr>
          <w:sz w:val="20"/>
        </w:rPr>
        <w:t>.npy ile .csv farki nedir?</w:t>
      </w:r>
    </w:p>
    <w:p w:rsidR="00105190" w:rsidRDefault="00744AC9">
      <w:r>
        <w:rPr>
          <w:b/>
          <w:color w:val="2C6FAD"/>
          <w:sz w:val="20"/>
        </w:rPr>
        <w:t xml:space="preserve">  3. </w:t>
      </w:r>
      <w:r>
        <w:rPr>
          <w:sz w:val="20"/>
        </w:rPr>
        <w:t>Dosyadan veri nasil yuklenir?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t xml:space="preserve">  Motivasyon Etkinliği: "Dosya Formatlari"</w:t>
      </w:r>
    </w:p>
    <w:p w:rsidR="00105190" w:rsidRDefault="00744AC9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Farkli dosya formatlarini karsilastirma.</w:t>
      </w:r>
    </w:p>
    <w:p w:rsidR="00105190" w:rsidRDefault="00744AC9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ayni veriyi .npy, .csv</w:t>
      </w:r>
      <w:r>
        <w:rPr>
          <w:sz w:val="20"/>
        </w:rPr>
        <w:t xml:space="preserve"> ve .txt olarak kaydeder. Boyut ve okuma hizlarini karsilastirir.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05190" w:rsidRDefault="00744AC9">
            <w:r>
              <w:rPr>
                <w:sz w:val="20"/>
              </w:rPr>
              <w:t>Buyuk bir veri setini kaydedip bir baska bilgisayara aktarmaniz gerekiyor. Hangi formati secersiniz?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05190" w:rsidRDefault="00105190"/>
    <w:p w:rsidR="00105190" w:rsidRDefault="00744AC9">
      <w:r>
        <w:rPr>
          <w:i/>
          <w:color w:val="007A7A"/>
          <w:sz w:val="20"/>
        </w:rPr>
        <w:t xml:space="preserve">  Süre: 10 dakika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Keşif Etkinliği: "Dosya Islemleri Calismasi"</w:t>
      </w:r>
    </w:p>
    <w:p w:rsidR="00105190" w:rsidRDefault="00744AC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105190" w:rsidRDefault="00744AC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NumPy verisi</w:t>
      </w:r>
      <w:r>
        <w:rPr>
          <w:sz w:val="20"/>
        </w:rPr>
        <w:t>ni dosyaya kaydetmek ve geri yuklemek.</w:t>
      </w:r>
    </w:p>
    <w:p w:rsidR="00105190" w:rsidRDefault="00744AC9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NumPy, ornek diziler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05190" w:rsidRDefault="00744AC9">
      <w:r>
        <w:rPr>
          <w:b/>
          <w:color w:val="007A7A"/>
          <w:sz w:val="20"/>
        </w:rPr>
        <w:t xml:space="preserve">  1. </w:t>
      </w:r>
      <w:r>
        <w:rPr>
          <w:sz w:val="20"/>
        </w:rPr>
        <w:t>Bir NumPy dizisi olusturun.</w:t>
      </w:r>
    </w:p>
    <w:p w:rsidR="00105190" w:rsidRDefault="00744AC9">
      <w:r>
        <w:rPr>
          <w:b/>
          <w:color w:val="007A7A"/>
          <w:sz w:val="20"/>
        </w:rPr>
        <w:t xml:space="preserve">  2. </w:t>
      </w:r>
      <w:r>
        <w:rPr>
          <w:sz w:val="20"/>
        </w:rPr>
        <w:t>np.save('veri.npy', arr) ile ikili dosyaya kaydedin.</w:t>
      </w:r>
    </w:p>
    <w:p w:rsidR="00105190" w:rsidRDefault="00744AC9">
      <w:r>
        <w:rPr>
          <w:b/>
          <w:color w:val="007A7A"/>
          <w:sz w:val="20"/>
        </w:rPr>
        <w:t xml:space="preserve">  3. </w:t>
      </w:r>
      <w:r>
        <w:rPr>
          <w:sz w:val="20"/>
        </w:rPr>
        <w:t xml:space="preserve">np.load('veri.npy') ile geri yukleyin ve </w:t>
      </w:r>
      <w:r>
        <w:rPr>
          <w:sz w:val="20"/>
        </w:rPr>
        <w:t>dogrulayin.</w:t>
      </w:r>
    </w:p>
    <w:p w:rsidR="00105190" w:rsidRDefault="00744AC9">
      <w:r>
        <w:rPr>
          <w:b/>
          <w:color w:val="007A7A"/>
          <w:sz w:val="20"/>
        </w:rPr>
        <w:t xml:space="preserve">  4. </w:t>
      </w:r>
      <w:r>
        <w:rPr>
          <w:sz w:val="20"/>
        </w:rPr>
        <w:t>np.savetxt('veri.csv', arr, delimiter=',') ile CSV kaydedin.</w:t>
      </w:r>
    </w:p>
    <w:p w:rsidR="00105190" w:rsidRDefault="00744AC9">
      <w:r>
        <w:rPr>
          <w:b/>
          <w:color w:val="007A7A"/>
          <w:sz w:val="20"/>
        </w:rPr>
        <w:t xml:space="preserve">  5. </w:t>
      </w:r>
      <w:r>
        <w:rPr>
          <w:sz w:val="20"/>
        </w:rPr>
        <w:t>np.loadtxt('veri.csv', delimiter=',') ile CSV yukleyin.</w:t>
      </w:r>
    </w:p>
    <w:p w:rsidR="00105190" w:rsidRDefault="00744AC9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Veri yoneticisi: verileri organize eden ve saklayan</w:t>
      </w:r>
    </w:p>
    <w:p w:rsidR="00105190" w:rsidRDefault="00744AC9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Dosya islemlerini ve veri butunlugun</w:t>
      </w:r>
      <w:r>
        <w:rPr>
          <w:sz w:val="20"/>
        </w:rPr>
        <w:t>u kontrol eder</w:t>
      </w:r>
    </w:p>
    <w:p w:rsidR="00105190" w:rsidRDefault="00744AC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Kayitli Veri Dosyalari Seti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05190" w:rsidRDefault="00744AC9">
      <w:r>
        <w:rPr>
          <w:b/>
          <w:color w:val="007A7A"/>
          <w:sz w:val="20"/>
        </w:rPr>
        <w:t xml:space="preserve">  1. </w:t>
      </w:r>
      <w:r>
        <w:rPr>
          <w:sz w:val="20"/>
        </w:rPr>
        <w:t>HDF5 dosya formati nedir?</w:t>
      </w:r>
    </w:p>
    <w:p w:rsidR="00105190" w:rsidRDefault="00744AC9">
      <w:r>
        <w:rPr>
          <w:b/>
          <w:color w:val="007A7A"/>
          <w:sz w:val="20"/>
        </w:rPr>
        <w:t xml:space="preserve">  2. </w:t>
      </w:r>
      <w:r>
        <w:rPr>
          <w:sz w:val="20"/>
        </w:rPr>
        <w:t>Pandas ile CSV okuma farki?</w:t>
      </w:r>
    </w:p>
    <w:p w:rsidR="00105190" w:rsidRDefault="00744AC9">
      <w:r>
        <w:rPr>
          <w:b/>
          <w:color w:val="007A7A"/>
          <w:sz w:val="20"/>
        </w:rPr>
        <w:t xml:space="preserve">  3. </w:t>
      </w:r>
      <w:r>
        <w:rPr>
          <w:sz w:val="20"/>
        </w:rPr>
        <w:t>Veri sikistirma nedir?</w:t>
      </w:r>
    </w:p>
    <w:p w:rsidR="00105190" w:rsidRDefault="00744AC9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 xml:space="preserve">Dosya uzantisini dogru yazin (.npy, .csv). Yanlis uzanti </w:t>
      </w:r>
      <w:r>
        <w:rPr>
          <w:sz w:val="20"/>
        </w:rPr>
        <w:t>veri kaybina yol acabilir.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05190" w:rsidRDefault="00105190"/>
    <w:p w:rsidR="00105190" w:rsidRDefault="00744AC9">
      <w:r>
        <w:rPr>
          <w:i/>
          <w:color w:val="E65C00"/>
          <w:sz w:val="20"/>
        </w:rPr>
        <w:t xml:space="preserve">  Süre: 12 dakika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05190">
        <w:trPr>
          <w:jc w:val="center"/>
        </w:trPr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np.save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 xml:space="preserve">NumPy </w:t>
            </w:r>
            <w:r>
              <w:rPr>
                <w:sz w:val="18"/>
              </w:rPr>
              <w:t>dizisini ikili (.npy) dosyaya kaydetme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np.save('dosya.npy', dizi)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save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np.load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ikili (.npy) dosyadan NumPy dizisi yukleme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dizi = np.load('dosya.npy')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load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np.savetxt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NumPy dizisini metin dosyasina (.csv/.txt) kaydetme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np.savetxt('dosya.csv', dizi, delimiter=',')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savetxt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np.loadtxt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Metin dosyasindan NumPy dizisi yukleme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dizi = np.loadtxt('dosya.csv', delimiter=',')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loadtxt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np.savez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Birden fazla diziyi tek dosyaya kaydetme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 xml:space="preserve">np.savez('dosya.npz', a=dizi1, </w:t>
            </w:r>
            <w:r>
              <w:rPr>
                <w:sz w:val="18"/>
              </w:rPr>
              <w:t>b=dizi2)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savez ornegi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05190" w:rsidRDefault="00744AC9">
      <w:r>
        <w:rPr>
          <w:sz w:val="20"/>
        </w:rPr>
        <w:t>Veri kaliciligi (persistence), uretilen verilerin diske kaydedilmesidir. NumPy iki temel format sunar: ikili (.npy/.npz) ve metin (.csv/.txt). Ikili format daha hizli ve kucuk boyutludur; metin formati insanlar taraf</w:t>
      </w:r>
      <w:r>
        <w:rPr>
          <w:sz w:val="20"/>
        </w:rPr>
        <w:t>indan okunabilir ve diger programlarla uyumludur.</w:t>
      </w:r>
    </w:p>
    <w:p w:rsidR="00105190" w:rsidRDefault="00744AC9">
      <w:r>
        <w:rPr>
          <w:sz w:val="20"/>
        </w:rPr>
        <w:t>np.save() tek bir diziyi .npy dosyasina kaydeder, np.savez() birden fazla diziyi .npz arsivine kaydeder. np.load() ile geri yuklenir. Bu yontemler buyuk dizilerde cok hizlidir.</w:t>
      </w:r>
    </w:p>
    <w:p w:rsidR="00105190" w:rsidRDefault="00744AC9">
      <w:r>
        <w:rPr>
          <w:sz w:val="20"/>
        </w:rPr>
        <w:t xml:space="preserve">np.savetxt() diziyi CSV veya </w:t>
      </w:r>
      <w:r>
        <w:rPr>
          <w:sz w:val="20"/>
        </w:rPr>
        <w:t>duz metin dosyasina kaydeder. delimiter parametresi ayirici karakteri belirler (virgul, sekme, bosluk). CSV formati Excel, Pandas ve diger araclarla uyumludur.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save/load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np.save('x.npy', x); y = </w:t>
            </w:r>
            <w:r>
              <w:rPr>
                <w:sz w:val="18"/>
              </w:rPr>
              <w:t>np.load('x.npy')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Ikili dosya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savetxt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np.savetxt('x.csv', x, delimiter=',')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CSV kayit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loadtxt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x = np.loadtxt('x.csv', delimiter=',')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CSV yukleme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savez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np.savez('veriler.npz', a=x, b=y)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Coklu kayit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05190" w:rsidRDefault="00744AC9">
      <w:pPr>
        <w:pStyle w:val="ListeMaddemi"/>
      </w:pPr>
      <w:r>
        <w:rPr>
          <w:sz w:val="20"/>
        </w:rPr>
        <w:t xml:space="preserve">Dosya kaydetme/yukleme akis </w:t>
      </w:r>
      <w:r>
        <w:rPr>
          <w:sz w:val="20"/>
        </w:rPr>
        <w:t>semasi</w:t>
      </w:r>
    </w:p>
    <w:p w:rsidR="00105190" w:rsidRDefault="00744AC9">
      <w:pPr>
        <w:pStyle w:val="ListeMaddemi"/>
      </w:pPr>
      <w:r>
        <w:rPr>
          <w:sz w:val="20"/>
        </w:rPr>
        <w:t>npy vs csv boyut karsilastirmasi</w:t>
      </w:r>
    </w:p>
    <w:p w:rsidR="00105190" w:rsidRDefault="00744AC9">
      <w:pPr>
        <w:pStyle w:val="ListeMaddemi"/>
      </w:pPr>
      <w:r>
        <w:rPr>
          <w:sz w:val="20"/>
        </w:rPr>
        <w:t>Dosya formatlari tablosu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05190" w:rsidRDefault="00744AC9">
      <w:r>
        <w:rPr>
          <w:b/>
          <w:color w:val="E65C00"/>
          <w:sz w:val="20"/>
        </w:rPr>
        <w:t xml:space="preserve">  1. </w:t>
      </w:r>
      <w:r>
        <w:rPr>
          <w:sz w:val="20"/>
        </w:rPr>
        <w:t>save = Deftere yazma: kalici kayit</w:t>
      </w:r>
    </w:p>
    <w:p w:rsidR="00105190" w:rsidRDefault="00744AC9">
      <w:r>
        <w:rPr>
          <w:b/>
          <w:color w:val="E65C00"/>
          <w:sz w:val="20"/>
        </w:rPr>
        <w:t xml:space="preserve">  2. </w:t>
      </w:r>
      <w:r>
        <w:rPr>
          <w:sz w:val="20"/>
        </w:rPr>
        <w:t>load = Defteri okuma: geri cagirma</w:t>
      </w:r>
    </w:p>
    <w:p w:rsidR="00105190" w:rsidRDefault="00744AC9">
      <w:r>
        <w:rPr>
          <w:b/>
          <w:color w:val="E65C00"/>
          <w:sz w:val="20"/>
        </w:rPr>
        <w:t xml:space="preserve">  3. </w:t>
      </w:r>
      <w:r>
        <w:rPr>
          <w:sz w:val="20"/>
        </w:rPr>
        <w:t>CSV = Acik mektup: herkes okuyabilir</w:t>
      </w:r>
    </w:p>
    <w:p w:rsidR="00105190" w:rsidRDefault="00744AC9">
      <w:r>
        <w:rPr>
          <w:b/>
          <w:color w:val="E65C00"/>
          <w:sz w:val="20"/>
        </w:rPr>
        <w:t xml:space="preserve">  4. </w:t>
      </w:r>
      <w:r>
        <w:rPr>
          <w:sz w:val="20"/>
        </w:rPr>
        <w:t>npy = Sifreli mesaj: sadece NumPy okur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105190" w:rsidRDefault="00744AC9">
      <w:pPr>
        <w:pStyle w:val="ListeMaddemi"/>
      </w:pPr>
      <w:r>
        <w:rPr>
          <w:sz w:val="20"/>
        </w:rPr>
        <w:t>.npy ile .csv farki? - .npy ikili ve hizli, .csv metin tabanli ve uyumlu.</w:t>
      </w:r>
    </w:p>
    <w:p w:rsidR="00105190" w:rsidRDefault="00744AC9">
      <w:pPr>
        <w:pStyle w:val="ListeMaddemi"/>
      </w:pPr>
      <w:r>
        <w:rPr>
          <w:sz w:val="20"/>
        </w:rPr>
        <w:t>savez ne zaman kullanilir? - Birden fazla diziyi tek dosyada kaydetmek istediginiizde.</w:t>
      </w:r>
    </w:p>
    <w:p w:rsidR="00105190" w:rsidRDefault="00744AC9">
      <w:pPr>
        <w:pStyle w:val="ListeMaddemi"/>
      </w:pPr>
      <w:r>
        <w:rPr>
          <w:sz w:val="20"/>
        </w:rPr>
        <w:t>delimiter nedir? - Sutunlari ayiran karakter (virgul, sekme vb.).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05190" w:rsidRDefault="00105190"/>
    <w:p w:rsidR="00105190" w:rsidRDefault="00744AC9">
      <w:r>
        <w:rPr>
          <w:i/>
          <w:color w:val="6A1B9A"/>
          <w:sz w:val="20"/>
        </w:rPr>
        <w:t xml:space="preserve">  Süre: 10 dakika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Uygulama Etkinliği: "Veri Kaliciligi Projesi"</w:t>
      </w:r>
    </w:p>
    <w:p w:rsidR="00105190" w:rsidRDefault="00744AC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105190" w:rsidRDefault="00744AC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Buyuk veri setl</w:t>
      </w:r>
      <w:r>
        <w:rPr>
          <w:sz w:val="20"/>
        </w:rPr>
        <w:t>erini dosyaya kaydetme ve yukleme pratiigi.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05190" w:rsidRDefault="00744AC9">
      <w:r>
        <w:rPr>
          <w:b/>
          <w:color w:val="6A1B9A"/>
          <w:sz w:val="20"/>
        </w:rPr>
        <w:t xml:space="preserve">  1. </w:t>
      </w:r>
      <w:r>
        <w:rPr>
          <w:sz w:val="20"/>
        </w:rPr>
        <w:t>1000x100 boyutunda rastgele matris olusturun.</w:t>
      </w:r>
    </w:p>
    <w:p w:rsidR="00105190" w:rsidRDefault="00744AC9">
      <w:r>
        <w:rPr>
          <w:b/>
          <w:color w:val="6A1B9A"/>
          <w:sz w:val="20"/>
        </w:rPr>
        <w:t xml:space="preserve">  2. </w:t>
      </w:r>
      <w:r>
        <w:rPr>
          <w:sz w:val="20"/>
        </w:rPr>
        <w:t>Ayni veriyi .npy ve .csv olarak kaydedin.</w:t>
      </w:r>
    </w:p>
    <w:p w:rsidR="00105190" w:rsidRDefault="00744AC9">
      <w:r>
        <w:rPr>
          <w:b/>
          <w:color w:val="6A1B9A"/>
          <w:sz w:val="20"/>
        </w:rPr>
        <w:t xml:space="preserve">  3. </w:t>
      </w:r>
      <w:r>
        <w:rPr>
          <w:sz w:val="20"/>
        </w:rPr>
        <w:t>Dosya boyutlarini karsilastirin.</w:t>
      </w:r>
    </w:p>
    <w:p w:rsidR="00105190" w:rsidRDefault="00744AC9">
      <w:r>
        <w:rPr>
          <w:b/>
          <w:color w:val="6A1B9A"/>
          <w:sz w:val="20"/>
        </w:rPr>
        <w:t xml:space="preserve">  4. </w:t>
      </w:r>
      <w:r>
        <w:rPr>
          <w:sz w:val="20"/>
        </w:rPr>
        <w:t xml:space="preserve">Her iki dosyayi yukleyip verinin ayni olduugunu </w:t>
      </w:r>
      <w:r>
        <w:rPr>
          <w:sz w:val="20"/>
        </w:rPr>
        <w:t>dogrulayin.</w:t>
      </w:r>
    </w:p>
    <w:p w:rsidR="00105190" w:rsidRDefault="00744AC9">
      <w:r>
        <w:rPr>
          <w:b/>
          <w:color w:val="6A1B9A"/>
          <w:sz w:val="20"/>
        </w:rPr>
        <w:t xml:space="preserve">  5. </w:t>
      </w:r>
      <w:r>
        <w:rPr>
          <w:sz w:val="20"/>
        </w:rPr>
        <w:t>np.savez ile birden fazla dizi kaydedin ve yukleyin.</w:t>
      </w:r>
    </w:p>
    <w:p w:rsidR="00105190" w:rsidRDefault="00744AC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Dosya Formati Karsilastirma Raporu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05190" w:rsidRDefault="00744AC9">
      <w:r>
        <w:rPr>
          <w:b/>
          <w:color w:val="6A1B9A"/>
          <w:sz w:val="20"/>
        </w:rPr>
        <w:t xml:space="preserve">  1. </w:t>
      </w:r>
      <w:r>
        <w:rPr>
          <w:sz w:val="20"/>
        </w:rPr>
        <w:t>Veritabani ile dosya sistemi farki?</w:t>
      </w:r>
    </w:p>
    <w:p w:rsidR="00105190" w:rsidRDefault="00744AC9">
      <w:r>
        <w:rPr>
          <w:b/>
          <w:color w:val="6A1B9A"/>
          <w:sz w:val="20"/>
        </w:rPr>
        <w:t xml:space="preserve">  2. </w:t>
      </w:r>
      <w:r>
        <w:rPr>
          <w:sz w:val="20"/>
        </w:rPr>
        <w:t>Buyuk veri (Big Data) nasil saklanir?</w:t>
      </w:r>
    </w:p>
    <w:p w:rsidR="00105190" w:rsidRDefault="00744AC9">
      <w:r>
        <w:rPr>
          <w:b/>
          <w:color w:val="6A1B9A"/>
          <w:sz w:val="20"/>
        </w:rPr>
        <w:t xml:space="preserve">  3. </w:t>
      </w:r>
      <w:r>
        <w:rPr>
          <w:sz w:val="20"/>
        </w:rPr>
        <w:t>Veri yedekleme neden onemli</w:t>
      </w:r>
      <w:r>
        <w:rPr>
          <w:sz w:val="20"/>
        </w:rPr>
        <w:t>?</w:t>
      </w:r>
    </w:p>
    <w:p w:rsidR="00105190" w:rsidRDefault="00744AC9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Veri Muhendisligi, Bilgi Teknolojileri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05190" w:rsidRDefault="00744AC9">
            <w:r>
              <w:rPr>
                <w:sz w:val="20"/>
              </w:rPr>
              <w:t>np.loadtxt() ile CSV dosyasi yuklerken hata aliiyorsunuz. Dosyada bazi satirlar bos ve baslik satiri var.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skiprows=1 ile baslik satirini atlayin. Bos sati</w:t>
            </w:r>
            <w:r>
              <w:rPr>
                <w:sz w:val="20"/>
              </w:rPr>
              <w:t>rlar icin delimiter ve encoding parametrelerini kontrol edin. Veya Pandas kullanin.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Farkli dosya formatlarini karsilastiran bir tablo (boyut, hiz, uyumluluk) hazirlaayin.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</w:t>
      </w:r>
      <w:r>
        <w:rPr>
          <w:color w:val="BDBDBD"/>
          <w:sz w:val="12"/>
        </w:rPr>
        <w:t>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05190" w:rsidRDefault="00105190"/>
    <w:p w:rsidR="00105190" w:rsidRDefault="00744AC9">
      <w:r>
        <w:rPr>
          <w:i/>
          <w:color w:val="2E7D32"/>
          <w:sz w:val="20"/>
        </w:rPr>
        <w:t xml:space="preserve">  Süre: 8 dakika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05190" w:rsidRDefault="00744AC9">
      <w:r>
        <w:rPr>
          <w:sz w:val="20"/>
        </w:rPr>
        <w:t xml:space="preserve">  ☐  np.save ve np.load kullanabiliyorum.</w:t>
      </w:r>
    </w:p>
    <w:p w:rsidR="00105190" w:rsidRDefault="00744AC9">
      <w:r>
        <w:rPr>
          <w:sz w:val="20"/>
        </w:rPr>
        <w:t xml:space="preserve">  ☐  np.savetxt ve np.loadtxt kullanabiliyorum.</w:t>
      </w:r>
    </w:p>
    <w:p w:rsidR="00105190" w:rsidRDefault="00744AC9">
      <w:r>
        <w:rPr>
          <w:sz w:val="20"/>
        </w:rPr>
        <w:t xml:space="preserve">  ☐  np.savez ile coklu dizi kaydedebiliyorum.</w:t>
      </w:r>
    </w:p>
    <w:p w:rsidR="00105190" w:rsidRDefault="00744AC9">
      <w:r>
        <w:rPr>
          <w:sz w:val="20"/>
        </w:rPr>
        <w:lastRenderedPageBreak/>
        <w:t xml:space="preserve">  ☐  .npy ve .csv farklarini biliyorum.</w:t>
      </w:r>
    </w:p>
    <w:p w:rsidR="00105190" w:rsidRDefault="00744AC9">
      <w:r>
        <w:rPr>
          <w:sz w:val="20"/>
        </w:rPr>
        <w:t xml:space="preserve">  ☐  Dosya boyutlarini karsilastirabiliyorum.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>Verilerimi guvenle kaydedebiliiyor muyum?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>Dosya formatlarinin farklarini anliiyor muy</w:t>
      </w:r>
      <w:r>
        <w:rPr>
          <w:sz w:val="20"/>
        </w:rPr>
        <w:t>um?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Kaydedilen veriyi geri yukleyebiliiyor muyum?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np.save hangi uzantida kaydeder?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.npy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CSV dosyasinda delimiter ne?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Ayirici karakter (virgul vb.)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np.savez ne yapar?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Birden fazla diziyi</w:t>
            </w:r>
            <w:r>
              <w:rPr>
                <w:sz w:val="18"/>
              </w:rPr>
              <w:t xml:space="preserve"> .npz ye kaydeder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np.load ne yukler?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.npy dosyasini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Metin dosyasi okuma fonksiyonu?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np.loadtxt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05190" w:rsidRDefault="00744AC9">
      <w:r>
        <w:rPr>
          <w:b/>
          <w:color w:val="2E7D32"/>
          <w:sz w:val="20"/>
        </w:rPr>
        <w:t>Açık Uçlu: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>Hangi dosya formati en cok kullanilir?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>Veri guvenligi dosya kaydetmede nasil saglanir?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Bulut depolama dosya</w:t>
      </w:r>
      <w:r>
        <w:rPr>
          <w:sz w:val="20"/>
        </w:rPr>
        <w:t xml:space="preserve"> yonetimini nasil degistiirdi?</w:t>
      </w:r>
    </w:p>
    <w:p w:rsidR="00105190" w:rsidRDefault="00744AC9">
      <w:r>
        <w:rPr>
          <w:b/>
          <w:color w:val="2E7D32"/>
          <w:sz w:val="20"/>
        </w:rPr>
        <w:t>Eleştirel Düşünme: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>Her veri dosyaya mi kaydedilmeli?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>CSV hala iyi bir format mi?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Veri kaybi nasil onlenir?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Adım Adım Uygulama: "Dosya Islemleri Uygulamasi"</w:t>
      </w:r>
    </w:p>
    <w:p w:rsidR="00105190" w:rsidRDefault="00744AC9">
      <w:r>
        <w:rPr>
          <w:b/>
          <w:color w:val="1B2A4A"/>
          <w:sz w:val="20"/>
        </w:rPr>
        <w:t xml:space="preserve">Hedef: </w:t>
      </w:r>
      <w:r>
        <w:rPr>
          <w:sz w:val="20"/>
        </w:rPr>
        <w:t>NumPy verisini kaydetmek ve yuklemek.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1. Olustur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Ornek dizi/matris olusturun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Veri hazirlama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 save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np.save ile .npy </w:t>
            </w:r>
            <w:r>
              <w:rPr>
                <w:sz w:val="18"/>
              </w:rPr>
              <w:t>kaydedin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Ikili kayit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3. savetxt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np.savetxt ile .csv kaydedin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Metin kayit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4. load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Her iki formati yukleyin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Geri yukleme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5. Karsilastir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Dosya boyutlarini karsilastirin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Analiz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Veri basariyla kaydedilmis ve yuklenmmis, formatlar karsil</w:t>
      </w:r>
      <w:r>
        <w:rPr>
          <w:sz w:val="20"/>
        </w:rPr>
        <w:t>astirilmis.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Canlı Demo: "Canli Dosya Islemleri"</w:t>
      </w:r>
    </w:p>
    <w:p w:rsidR="00105190" w:rsidRDefault="00744AC9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save/load islemlerini canli gosterir.</w:t>
      </w:r>
    </w:p>
    <w:p w:rsidR="00105190" w:rsidRDefault="00744AC9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verisini kaydedip yukler.</w:t>
      </w:r>
    </w:p>
    <w:p w:rsidR="00105190" w:rsidRDefault="00744AC9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Dosya uzantisini dogru yazin!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Bir diziyi .npy ve .csv olarak kaydedin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3 farkli diziyi savez ile </w:t>
            </w:r>
            <w:r>
              <w:rPr>
                <w:sz w:val="18"/>
              </w:rPr>
              <w:t>tek dosyaya kaydedin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1000x100 matris olusturup kaydetme/yukleme suresini olcun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Vaka Çalışması: "Veri Kaybi"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05190" w:rsidRDefault="00744AC9">
            <w:r>
              <w:rPr>
                <w:sz w:val="20"/>
              </w:rPr>
              <w:t xml:space="preserve">Arastirmaci saatlerce urettigi veriyi kaydetmeden </w:t>
            </w:r>
            <w:r>
              <w:rPr>
                <w:sz w:val="20"/>
              </w:rPr>
              <w:t>programi kapatti. Tum veri kayboldu. Bu nasil onlenebilirdi?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Otomaatik kaydetme: belirli araliklarla np.save ile diske kaydetme rutini olusturmak.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DERS S</w:t>
            </w:r>
            <w:r>
              <w:rPr>
                <w:b/>
                <w:color w:val="FFFFFF"/>
                <w:sz w:val="28"/>
              </w:rPr>
              <w:t>ONU  |  Özet, Kapanış ve Köprü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05190" w:rsidRDefault="00744AC9">
      <w:r>
        <w:rPr>
          <w:sz w:val="20"/>
        </w:rPr>
        <w:t>NumPy ile verileri .npy (ikili) ve .csv (metin) formatlarinda kaydettik ve geri yukledik.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np.save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np.load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np.savetxt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np.loadtxt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np.savez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.npy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.npz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.csv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delimiter</w:t>
            </w:r>
          </w:p>
        </w:tc>
        <w:tc>
          <w:tcPr>
            <w:tcW w:w="4819" w:type="dxa"/>
          </w:tcPr>
          <w:p w:rsidR="00105190" w:rsidRDefault="00105190"/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05190" w:rsidRDefault="00744AC9">
      <w:r>
        <w:rPr>
          <w:sz w:val="20"/>
        </w:rPr>
        <w:t>Veri kaydetmeyi ogrendik; bir sonraki derste Matplotlib ile verileri gorsellesstirmeye basliyoruz!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05190" w:rsidRDefault="00744AC9">
            <w:r>
              <w:rPr>
                <w:sz w:val="20"/>
              </w:rPr>
              <w:t>Gorev: 3 farkli boyutta dizi olusturun, .npy ve .csv olarak kaydedin, dosya boyutlarini karsilastirin.</w:t>
            </w:r>
            <w:r>
              <w:rPr>
                <w:sz w:val="20"/>
              </w:rPr>
              <w:br/>
              <w:t>Tesli</w:t>
            </w:r>
            <w:r>
              <w:rPr>
                <w:sz w:val="20"/>
              </w:rPr>
              <w:t>m: Sonraki ders.</w:t>
            </w:r>
            <w:r>
              <w:rPr>
                <w:sz w:val="20"/>
              </w:rPr>
              <w:br/>
              <w:t>Kriter: Karsilastirma tablosu ve kisa yorum.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05190" w:rsidRDefault="00744AC9">
      <w:pPr>
        <w:pStyle w:val="ListeMaddemi"/>
      </w:pPr>
      <w:r>
        <w:rPr>
          <w:sz w:val="20"/>
        </w:rPr>
        <w:t>Ornek CSV dosyalari hazirlaayin.</w:t>
      </w:r>
    </w:p>
    <w:p w:rsidR="00105190" w:rsidRDefault="00744AC9">
      <w:pPr>
        <w:pStyle w:val="ListeMaddemi"/>
      </w:pPr>
      <w:r>
        <w:rPr>
          <w:sz w:val="20"/>
        </w:rPr>
        <w:t xml:space="preserve">Dosya boyutu </w:t>
      </w:r>
      <w:r>
        <w:rPr>
          <w:sz w:val="20"/>
        </w:rPr>
        <w:t>gosterimi icin dosya gezgini acik olsun.</w:t>
      </w:r>
    </w:p>
    <w:p w:rsidR="00105190" w:rsidRDefault="00744AC9">
      <w:pPr>
        <w:pStyle w:val="ListeMaddemi"/>
      </w:pPr>
      <w:r>
        <w:rPr>
          <w:sz w:val="20"/>
        </w:rPr>
        <w:t>Yedek USB bellek bulundurun.</w:t>
      </w:r>
    </w:p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5190">
        <w:trPr>
          <w:jc w:val="center"/>
        </w:trPr>
        <w:tc>
          <w:tcPr>
            <w:tcW w:w="4819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Dosya yolu hatasi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Tam dosya yolu veya os.path kullanin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Encoding sorunu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UTF-8 encoding belirtin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Buyuk dosya yavas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npy formatini onerin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%25, Uygulama %75.</w:t>
      </w:r>
    </w:p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05190" w:rsidRDefault="00744AC9">
            <w:r>
              <w:rPr>
                <w:sz w:val="20"/>
              </w:rPr>
              <w:t>Dosya islemleri calismiiyorsa Python un built-in open() fonksiyonu ile temel dosya islemlerini gosterin.</w:t>
            </w:r>
          </w:p>
        </w:tc>
      </w:tr>
    </w:tbl>
    <w:p w:rsidR="00105190" w:rsidRDefault="00105190"/>
    <w:p w:rsidR="00105190" w:rsidRDefault="00744AC9">
      <w:r>
        <w:br w:type="page"/>
      </w:r>
    </w:p>
    <w:p w:rsidR="00105190" w:rsidRDefault="00744AC9">
      <w:pPr>
        <w:jc w:val="center"/>
      </w:pPr>
      <w:r>
        <w:rPr>
          <w:b/>
          <w:color w:val="1B2A4A"/>
          <w:sz w:val="36"/>
        </w:rPr>
        <w:lastRenderedPageBreak/>
        <w:t>━━━  7. SAAT  ━━━</w:t>
      </w:r>
    </w:p>
    <w:p w:rsidR="00105190" w:rsidRDefault="00744AC9">
      <w:pPr>
        <w:jc w:val="center"/>
      </w:pPr>
      <w:r>
        <w:rPr>
          <w:color w:val="2C6FAD"/>
          <w:sz w:val="32"/>
        </w:rPr>
        <w:t>Matplotlib ile Temel Grafik Olusturma</w:t>
      </w:r>
    </w:p>
    <w:p w:rsidR="00105190" w:rsidRDefault="0010519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Matplotlib kutuphanesi ile temel grafikleri olusturur ve verilerini gorsellestirir.</w:t>
      </w:r>
    </w:p>
    <w:p w:rsidR="00105190" w:rsidRDefault="00105190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2.2.10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Matplotlib in ne oldugunu ve neden kullanildigiini aciklar.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Bilgi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2.2.11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Cizgi </w:t>
            </w:r>
            <w:r>
              <w:rPr>
                <w:sz w:val="18"/>
              </w:rPr>
              <w:t>grafigi (line plot) olusturur.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Uygulama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2.2.12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Sacilim grafigi (scatter plot) ve cubuk grafik (bar chart) olusturur.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Uygulama</w:t>
            </w:r>
          </w:p>
        </w:tc>
      </w:tr>
    </w:tbl>
    <w:p w:rsidR="00105190" w:rsidRDefault="0010519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NumPy ile dizi olusturma ve temel Python bilgisi.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Öğrencinin Bilmesi</w:t>
      </w:r>
      <w:r>
        <w:rPr>
          <w:b/>
          <w:color w:val="757575"/>
          <w:sz w:val="24"/>
        </w:rPr>
        <w:t xml:space="preserve"> Gerekenler</w:t>
      </w:r>
    </w:p>
    <w:p w:rsidR="00105190" w:rsidRDefault="00744AC9">
      <w:pPr>
        <w:pStyle w:val="ListeMaddemi"/>
      </w:pPr>
      <w:r>
        <w:rPr>
          <w:sz w:val="20"/>
        </w:rPr>
        <w:t>NumPy ile dizi olusturmayi.</w:t>
      </w:r>
    </w:p>
    <w:p w:rsidR="00105190" w:rsidRDefault="00744AC9">
      <w:pPr>
        <w:pStyle w:val="ListeMaddemi"/>
      </w:pPr>
      <w:r>
        <w:rPr>
          <w:sz w:val="20"/>
        </w:rPr>
        <w:t>Temel grafik turlerini (cizgi, cubuk, pasta).</w:t>
      </w:r>
    </w:p>
    <w:p w:rsidR="00105190" w:rsidRDefault="00744AC9">
      <w:pPr>
        <w:pStyle w:val="ListeMaddemi"/>
      </w:pPr>
      <w:r>
        <w:rPr>
          <w:sz w:val="20"/>
        </w:rPr>
        <w:t>x-y koordinat sistemini.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05190" w:rsidRDefault="00744AC9">
      <w:pPr>
        <w:pStyle w:val="ListeMaddemi"/>
      </w:pPr>
      <w:r>
        <w:rPr>
          <w:sz w:val="20"/>
        </w:rPr>
        <w:t>Gorsellesstirmenin sadece sunumlar icin oldugu sanilmasi.</w:t>
      </w:r>
    </w:p>
    <w:p w:rsidR="00105190" w:rsidRDefault="00744AC9">
      <w:pPr>
        <w:pStyle w:val="ListeMaddemi"/>
      </w:pPr>
      <w:r>
        <w:rPr>
          <w:sz w:val="20"/>
        </w:rPr>
        <w:t>Matplotlib in cok zor oldugu dusuncesi.</w:t>
      </w:r>
    </w:p>
    <w:p w:rsidR="00105190" w:rsidRDefault="00744AC9">
      <w:pPr>
        <w:pStyle w:val="ListeMaddemi"/>
      </w:pPr>
      <w:r>
        <w:rPr>
          <w:sz w:val="20"/>
        </w:rPr>
        <w:t xml:space="preserve">Grafiklerin veriden </w:t>
      </w:r>
      <w:r>
        <w:rPr>
          <w:sz w:val="20"/>
        </w:rPr>
        <w:t>daha az onemli oldugu yanilgisi.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05190" w:rsidRDefault="00744AC9">
      <w:pPr>
        <w:pStyle w:val="ListeMaddemi"/>
      </w:pPr>
      <w:r>
        <w:rPr>
          <w:sz w:val="20"/>
        </w:rPr>
        <w:t>Bilgisayar (Python + Matplotlib kurulu)</w:t>
      </w:r>
    </w:p>
    <w:p w:rsidR="00105190" w:rsidRDefault="00744AC9">
      <w:pPr>
        <w:pStyle w:val="ListeMaddemi"/>
      </w:pPr>
      <w:r>
        <w:rPr>
          <w:sz w:val="20"/>
        </w:rPr>
        <w:t>PyCharm</w:t>
      </w:r>
    </w:p>
    <w:p w:rsidR="00105190" w:rsidRDefault="00744AC9">
      <w:pPr>
        <w:pStyle w:val="ListeMaddemi"/>
      </w:pPr>
      <w:r>
        <w:rPr>
          <w:sz w:val="20"/>
        </w:rPr>
        <w:t>Ornek veri setleri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E1  |  GİRME (ENGAGE)  —  Dikkat Çekme &amp; Merak Uy</w:t>
            </w:r>
            <w:r>
              <w:rPr>
                <w:b/>
                <w:color w:val="FFFFFF"/>
                <w:sz w:val="28"/>
              </w:rPr>
              <w:t>andırma</w:t>
            </w:r>
          </w:p>
        </w:tc>
      </w:tr>
    </w:tbl>
    <w:p w:rsidR="00105190" w:rsidRDefault="00105190"/>
    <w:p w:rsidR="00105190" w:rsidRDefault="00744AC9">
      <w:r>
        <w:rPr>
          <w:i/>
          <w:color w:val="2C6FAD"/>
          <w:sz w:val="20"/>
        </w:rPr>
        <w:t xml:space="preserve">  Süre: 5 dakika</w:t>
      </w:r>
    </w:p>
    <w:p w:rsidR="00105190" w:rsidRDefault="00744AC9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"Binlerce sayiyi tabloda gormek zor ama bir grafikte anlami hemen gorursunuz! Gorsellesstirme, verinin hikyayesini anlatir."</w:t>
      </w:r>
    </w:p>
    <w:p w:rsidR="00105190" w:rsidRDefault="00744AC9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Hava durumu haritasi gibi: sayilar yerine renkler ve sembol</w:t>
      </w:r>
      <w:r>
        <w:rPr>
          <w:sz w:val="20"/>
        </w:rPr>
        <w:t>ler. Grafik, veriyi gozle gorulur hale getirir.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105190" w:rsidRDefault="00744AC9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Matplotlib ne ise yarar?</w:t>
      </w:r>
    </w:p>
    <w:p w:rsidR="00105190" w:rsidRDefault="00744AC9">
      <w:r>
        <w:rPr>
          <w:b/>
          <w:color w:val="2C6FAD"/>
          <w:sz w:val="20"/>
        </w:rPr>
        <w:t xml:space="preserve">  2. </w:t>
      </w:r>
      <w:r>
        <w:rPr>
          <w:sz w:val="20"/>
        </w:rPr>
        <w:t>plt.plot() ne yapar?</w:t>
      </w:r>
    </w:p>
    <w:p w:rsidR="00105190" w:rsidRDefault="00744AC9">
      <w:r>
        <w:rPr>
          <w:b/>
          <w:color w:val="2C6FAD"/>
          <w:sz w:val="20"/>
        </w:rPr>
        <w:t xml:space="preserve">  3. </w:t>
      </w:r>
      <w:r>
        <w:rPr>
          <w:sz w:val="20"/>
        </w:rPr>
        <w:t>Grafik neden onemli?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t xml:space="preserve">  Motivasyon Etkinliği: "Grafik Turu Secimi"</w:t>
      </w:r>
    </w:p>
    <w:p w:rsidR="00105190" w:rsidRDefault="00744AC9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Farkli veri tipleri icin uygun grafik turu </w:t>
      </w:r>
      <w:r>
        <w:rPr>
          <w:sz w:val="20"/>
        </w:rPr>
        <w:t>secme.</w:t>
      </w:r>
    </w:p>
    <w:p w:rsidR="00105190" w:rsidRDefault="00744AC9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farkli veri ornekleri gosterir (zaman serisi, karsilastirma, dagilim). Ogrenciler hangi grafik turunnun uygun oldugunu tartisir.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05190" w:rsidRDefault="00744AC9">
            <w:r>
              <w:rPr>
                <w:sz w:val="20"/>
              </w:rPr>
              <w:t>Bir sirkette 12 aylik satis verisi var. Bu veriyi en iyi hangi grafik turruy</w:t>
            </w:r>
            <w:r>
              <w:rPr>
                <w:sz w:val="20"/>
              </w:rPr>
              <w:t>le gosterirsiniz?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05190" w:rsidRDefault="00105190"/>
    <w:p w:rsidR="00105190" w:rsidRDefault="00744AC9">
      <w:r>
        <w:rPr>
          <w:i/>
          <w:color w:val="007A7A"/>
          <w:sz w:val="20"/>
        </w:rPr>
        <w:t xml:space="preserve">  Süre: 10 dakika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Keşif Etkinliği: "Temel Grafik Olusturma"</w:t>
      </w:r>
    </w:p>
    <w:p w:rsidR="00105190" w:rsidRDefault="00744AC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105190" w:rsidRDefault="00744AC9">
      <w:r>
        <w:rPr>
          <w:b/>
          <w:color w:val="1B2A4A"/>
          <w:sz w:val="20"/>
        </w:rPr>
        <w:t>Am</w:t>
      </w:r>
      <w:r>
        <w:rPr>
          <w:b/>
          <w:color w:val="1B2A4A"/>
          <w:sz w:val="20"/>
        </w:rPr>
        <w:t xml:space="preserve">acı: </w:t>
      </w:r>
      <w:r>
        <w:rPr>
          <w:sz w:val="20"/>
        </w:rPr>
        <w:t>Matplotlib ile cizgi, sacilim ve cubuk grafikleri olusturmak.</w:t>
      </w:r>
    </w:p>
    <w:p w:rsidR="00105190" w:rsidRDefault="00744AC9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Matplotlib, NumPy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05190" w:rsidRDefault="00744AC9">
      <w:r>
        <w:rPr>
          <w:b/>
          <w:color w:val="007A7A"/>
          <w:sz w:val="20"/>
        </w:rPr>
        <w:t xml:space="preserve">  1. </w:t>
      </w:r>
      <w:r>
        <w:rPr>
          <w:sz w:val="20"/>
        </w:rPr>
        <w:t>import matplotlib.pyplot as plt ile kutuphaneeyi dahil edin.</w:t>
      </w:r>
    </w:p>
    <w:p w:rsidR="00105190" w:rsidRDefault="00744AC9">
      <w:r>
        <w:rPr>
          <w:b/>
          <w:color w:val="007A7A"/>
          <w:sz w:val="20"/>
        </w:rPr>
        <w:t xml:space="preserve">  2. </w:t>
      </w:r>
      <w:r>
        <w:rPr>
          <w:sz w:val="20"/>
        </w:rPr>
        <w:t>x ve y verileri olusturun (NumPy ile).</w:t>
      </w:r>
    </w:p>
    <w:p w:rsidR="00105190" w:rsidRDefault="00744AC9">
      <w:r>
        <w:rPr>
          <w:b/>
          <w:color w:val="007A7A"/>
          <w:sz w:val="20"/>
        </w:rPr>
        <w:t xml:space="preserve">  3. </w:t>
      </w:r>
      <w:r>
        <w:rPr>
          <w:sz w:val="20"/>
        </w:rPr>
        <w:t>plt.plot(x, y) ile cizgi grafigi cizin ve plt.show() ile gosterin.</w:t>
      </w:r>
    </w:p>
    <w:p w:rsidR="00105190" w:rsidRDefault="00744AC9">
      <w:r>
        <w:rPr>
          <w:b/>
          <w:color w:val="007A7A"/>
          <w:sz w:val="20"/>
        </w:rPr>
        <w:t xml:space="preserve">  4. </w:t>
      </w:r>
      <w:r>
        <w:rPr>
          <w:sz w:val="20"/>
        </w:rPr>
        <w:t>plt.scatter(x, y) ile sacilim grafigi cizin.</w:t>
      </w:r>
    </w:p>
    <w:p w:rsidR="00105190" w:rsidRDefault="00744AC9">
      <w:r>
        <w:rPr>
          <w:b/>
          <w:color w:val="007A7A"/>
          <w:sz w:val="20"/>
        </w:rPr>
        <w:t xml:space="preserve">  5. </w:t>
      </w:r>
      <w:r>
        <w:rPr>
          <w:sz w:val="20"/>
        </w:rPr>
        <w:t>plt.bar(kategoriler, degerler) ile cubuk grafik cizin.</w:t>
      </w:r>
    </w:p>
    <w:p w:rsidR="00105190" w:rsidRDefault="00744AC9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Veri analisti: verileri gorsellesstiren</w:t>
      </w:r>
    </w:p>
    <w:p w:rsidR="00105190" w:rsidRDefault="00744AC9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Grafik dog</w:t>
      </w:r>
      <w:r>
        <w:rPr>
          <w:sz w:val="20"/>
        </w:rPr>
        <w:t>rrulugunu ve okunabilirligini degerlendirir</w:t>
      </w:r>
    </w:p>
    <w:p w:rsidR="00105190" w:rsidRDefault="00744AC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3 Farkli Grafik Turu Ornegi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05190" w:rsidRDefault="00744AC9">
      <w:r>
        <w:rPr>
          <w:b/>
          <w:color w:val="007A7A"/>
          <w:sz w:val="20"/>
        </w:rPr>
        <w:t xml:space="preserve">  1. </w:t>
      </w:r>
      <w:r>
        <w:rPr>
          <w:sz w:val="20"/>
        </w:rPr>
        <w:t>Seaborn ile Matplotlib farki nedir?</w:t>
      </w:r>
    </w:p>
    <w:p w:rsidR="00105190" w:rsidRDefault="00744AC9">
      <w:r>
        <w:rPr>
          <w:b/>
          <w:color w:val="007A7A"/>
          <w:sz w:val="20"/>
        </w:rPr>
        <w:t xml:space="preserve">  2. </w:t>
      </w:r>
      <w:r>
        <w:rPr>
          <w:sz w:val="20"/>
        </w:rPr>
        <w:t>Plotly ile interaktif grafik nasil yapilir?</w:t>
      </w:r>
    </w:p>
    <w:p w:rsidR="00105190" w:rsidRDefault="00744AC9">
      <w:r>
        <w:rPr>
          <w:b/>
          <w:color w:val="007A7A"/>
          <w:sz w:val="20"/>
        </w:rPr>
        <w:t xml:space="preserve">  3. </w:t>
      </w:r>
      <w:r>
        <w:rPr>
          <w:sz w:val="20"/>
        </w:rPr>
        <w:t>Infografik nedir?</w:t>
      </w:r>
    </w:p>
    <w:p w:rsidR="00105190" w:rsidRDefault="00744AC9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grafi</w:t>
      </w:r>
      <w:r>
        <w:rPr>
          <w:sz w:val="20"/>
        </w:rPr>
        <w:t>kte baslik (title), eksen etiketleri (xlabel, ylabel) OLMALI! Etiiketsiz grafik eksik grafiktir.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05190" w:rsidRDefault="00105190"/>
    <w:p w:rsidR="00105190" w:rsidRDefault="00744AC9">
      <w:r>
        <w:rPr>
          <w:i/>
          <w:color w:val="E65C00"/>
          <w:sz w:val="20"/>
        </w:rPr>
        <w:t xml:space="preserve">  Süre: 12 dakika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05190">
        <w:trPr>
          <w:jc w:val="center"/>
        </w:trPr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plt.plot()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Cizgi grafigi cizme fonksiyonu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Zaman serisi, trend gosterimi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Cizgi grafik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plt.scatter()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Sacilim grafigi cizme fonksiyonu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Iki degisken arasi iliski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Sacilim grafik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plt.bar()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Cubuk grafik cizme fonksiyonu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Kategori karsilastirmasi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Cubuk grafik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plt.show()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Grafigi ekranda gosterme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Tum cizim komutlarindan sonra cagrilir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show() kullanimi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plt.title/xlabel/ylabel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Grafik basligi ve eksen etiketleri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Grafigi anlamli ve okunabili</w:t>
            </w:r>
            <w:r>
              <w:rPr>
                <w:sz w:val="18"/>
              </w:rPr>
              <w:t>r kilar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Etiketli grafik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05190" w:rsidRDefault="00744AC9">
      <w:r>
        <w:rPr>
          <w:sz w:val="20"/>
        </w:rPr>
        <w:t>Matplotlib, Python in en yaygin gorsellesstirme kutuphanesidir. matplotlib.pyplot modulu (plt olarak kisaltilir) MATLAB benzeri bir cizim arayuzu sunar. plt.plot(), plt.scatter(), plt.bar() temel grafik fonksiyonla</w:t>
      </w:r>
      <w:r>
        <w:rPr>
          <w:sz w:val="20"/>
        </w:rPr>
        <w:t>ridir.</w:t>
      </w:r>
    </w:p>
    <w:p w:rsidR="00105190" w:rsidRDefault="00744AC9">
      <w:r>
        <w:rPr>
          <w:sz w:val="20"/>
        </w:rPr>
        <w:t xml:space="preserve">Cizgi grafigi (line plot) surekli verileri gostermek icin idealdir: zaman serisi, trend, fonksiyon grafigi. Sacilim grafigi (scatter plot) iki degisken arasindaki iliskiyi gosterir. Cubuk grafik (bar chart) kategoriler arasindaki karsilastirma icin </w:t>
      </w:r>
      <w:r>
        <w:rPr>
          <w:sz w:val="20"/>
        </w:rPr>
        <w:t>kullanilir.</w:t>
      </w:r>
    </w:p>
    <w:p w:rsidR="00105190" w:rsidRDefault="00744AC9">
      <w:r>
        <w:rPr>
          <w:sz w:val="20"/>
        </w:rPr>
        <w:t>Her grafikte baslik (plt.title), x ekseni etiketi (plt.xlabel) ve y ekseni etiketi (plt.ylabel) olmalidir. Etiketssiz grafik, isaretsiz harita gibidir: anlamsiz ve yaniltici olabilir.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Cizgi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plt.plot([1,2,3],[1,4,9])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Karesel fonksiyon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Sacilim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plt.scatter(x, y, c='red')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Renkli noktalar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Cubuk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plt.bar(['A','B','C'],[10,20,15])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Kategori karsil.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Etiket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plt.title('Satis Grafigi')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Baslik ekleme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05190" w:rsidRDefault="00744AC9">
      <w:pPr>
        <w:pStyle w:val="ListeMaddemi"/>
      </w:pPr>
      <w:r>
        <w:rPr>
          <w:sz w:val="20"/>
        </w:rPr>
        <w:t xml:space="preserve">3 grafik turu yan </w:t>
      </w:r>
      <w:r>
        <w:rPr>
          <w:sz w:val="20"/>
        </w:rPr>
        <w:t>yana karsilastirma</w:t>
      </w:r>
    </w:p>
    <w:p w:rsidR="00105190" w:rsidRDefault="00744AC9">
      <w:pPr>
        <w:pStyle w:val="ListeMaddemi"/>
      </w:pPr>
      <w:r>
        <w:rPr>
          <w:sz w:val="20"/>
        </w:rPr>
        <w:t>Etiketli vs etiketsiz grafik</w:t>
      </w:r>
    </w:p>
    <w:p w:rsidR="00105190" w:rsidRDefault="00744AC9">
      <w:pPr>
        <w:pStyle w:val="ListeMaddemi"/>
      </w:pPr>
      <w:r>
        <w:rPr>
          <w:sz w:val="20"/>
        </w:rPr>
        <w:t>Matplotlib cizim akisi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05190" w:rsidRDefault="00744AC9">
      <w:r>
        <w:rPr>
          <w:b/>
          <w:color w:val="E65C00"/>
          <w:sz w:val="20"/>
        </w:rPr>
        <w:t xml:space="preserve">  1. </w:t>
      </w:r>
      <w:r>
        <w:rPr>
          <w:sz w:val="20"/>
        </w:rPr>
        <w:t>Cizgi grafigi = Yol haritasi: sureklilik</w:t>
      </w:r>
    </w:p>
    <w:p w:rsidR="00105190" w:rsidRDefault="00744AC9">
      <w:r>
        <w:rPr>
          <w:b/>
          <w:color w:val="E65C00"/>
          <w:sz w:val="20"/>
        </w:rPr>
        <w:t xml:space="preserve">  2. </w:t>
      </w:r>
      <w:r>
        <w:rPr>
          <w:sz w:val="20"/>
        </w:rPr>
        <w:t>Sacilim = Yildiz haritasi: dagilim gosterir</w:t>
      </w:r>
    </w:p>
    <w:p w:rsidR="00105190" w:rsidRDefault="00744AC9">
      <w:r>
        <w:rPr>
          <w:b/>
          <w:color w:val="E65C00"/>
          <w:sz w:val="20"/>
        </w:rPr>
        <w:t xml:space="preserve">  3. </w:t>
      </w:r>
      <w:r>
        <w:rPr>
          <w:sz w:val="20"/>
        </w:rPr>
        <w:t>Cubuk = Ayakli pano: karsilastirma</w:t>
      </w:r>
    </w:p>
    <w:p w:rsidR="00105190" w:rsidRDefault="00744AC9">
      <w:r>
        <w:rPr>
          <w:b/>
          <w:color w:val="E65C00"/>
          <w:sz w:val="20"/>
        </w:rPr>
        <w:t xml:space="preserve">  4. </w:t>
      </w:r>
      <w:r>
        <w:rPr>
          <w:sz w:val="20"/>
        </w:rPr>
        <w:t xml:space="preserve">Etiket = Tabela: ne </w:t>
      </w:r>
      <w:r>
        <w:rPr>
          <w:sz w:val="20"/>
        </w:rPr>
        <w:t>gordugumuzuu anlatiir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105190" w:rsidRDefault="00744AC9">
      <w:pPr>
        <w:pStyle w:val="ListeMaddemi"/>
      </w:pPr>
      <w:r>
        <w:rPr>
          <w:sz w:val="20"/>
        </w:rPr>
        <w:lastRenderedPageBreak/>
        <w:t>Hangi grafik turu ne zaman kullanilir? - Cizgi: trend, sacilim: iliski, cubuk: karsilastirma.</w:t>
      </w:r>
    </w:p>
    <w:p w:rsidR="00105190" w:rsidRDefault="00744AC9">
      <w:pPr>
        <w:pStyle w:val="ListeMaddemi"/>
      </w:pPr>
      <w:r>
        <w:rPr>
          <w:sz w:val="20"/>
        </w:rPr>
        <w:t>plt.show() neden gerekli? - Grafigi ekranda gorunur kilar.</w:t>
      </w:r>
    </w:p>
    <w:p w:rsidR="00105190" w:rsidRDefault="00744AC9">
      <w:pPr>
        <w:pStyle w:val="ListeMaddemi"/>
      </w:pPr>
      <w:r>
        <w:rPr>
          <w:sz w:val="20"/>
        </w:rPr>
        <w:t>Etiket neden onemli? - Grafigi anlamli ve yorumlanabilir kil</w:t>
      </w:r>
      <w:r>
        <w:rPr>
          <w:sz w:val="20"/>
        </w:rPr>
        <w:t>ar.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05190" w:rsidRDefault="00105190"/>
    <w:p w:rsidR="00105190" w:rsidRDefault="00744AC9">
      <w:r>
        <w:rPr>
          <w:i/>
          <w:color w:val="6A1B9A"/>
          <w:sz w:val="20"/>
        </w:rPr>
        <w:t xml:space="preserve">  Süre: 10 dakika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Uygulama Etkinliği: "Veri Gorsellestirme Projesi"</w:t>
      </w:r>
    </w:p>
    <w:p w:rsidR="00105190" w:rsidRDefault="00744AC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105190" w:rsidRDefault="00744AC9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Gercek </w:t>
      </w:r>
      <w:r>
        <w:rPr>
          <w:sz w:val="20"/>
        </w:rPr>
        <w:t>veri ile anlamli grafik olusturmak.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05190" w:rsidRDefault="00744AC9">
      <w:r>
        <w:rPr>
          <w:b/>
          <w:color w:val="6A1B9A"/>
          <w:sz w:val="20"/>
        </w:rPr>
        <w:t xml:space="preserve">  1. </w:t>
      </w:r>
      <w:r>
        <w:rPr>
          <w:sz w:val="20"/>
        </w:rPr>
        <w:t>Haftalik sicaklik verisi olusturun (7 gunluk).</w:t>
      </w:r>
    </w:p>
    <w:p w:rsidR="00105190" w:rsidRDefault="00744AC9">
      <w:r>
        <w:rPr>
          <w:b/>
          <w:color w:val="6A1B9A"/>
          <w:sz w:val="20"/>
        </w:rPr>
        <w:t xml:space="preserve">  2. </w:t>
      </w:r>
      <w:r>
        <w:rPr>
          <w:sz w:val="20"/>
        </w:rPr>
        <w:t>Cizgi grafigi ile sicaklik trendini gosterin.</w:t>
      </w:r>
    </w:p>
    <w:p w:rsidR="00105190" w:rsidRDefault="00744AC9">
      <w:r>
        <w:rPr>
          <w:b/>
          <w:color w:val="6A1B9A"/>
          <w:sz w:val="20"/>
        </w:rPr>
        <w:t xml:space="preserve">  3. </w:t>
      </w:r>
      <w:r>
        <w:rPr>
          <w:sz w:val="20"/>
        </w:rPr>
        <w:t>Ogrenci notlarini cubuk grafik ile gosterin.</w:t>
      </w:r>
    </w:p>
    <w:p w:rsidR="00105190" w:rsidRDefault="00744AC9">
      <w:r>
        <w:rPr>
          <w:b/>
          <w:color w:val="6A1B9A"/>
          <w:sz w:val="20"/>
        </w:rPr>
        <w:t xml:space="preserve">  4. </w:t>
      </w:r>
      <w:r>
        <w:rPr>
          <w:sz w:val="20"/>
        </w:rPr>
        <w:t>Rastgele veri ile sacilim grafigi olusturun</w:t>
      </w:r>
      <w:r>
        <w:rPr>
          <w:sz w:val="20"/>
        </w:rPr>
        <w:t>.</w:t>
      </w:r>
    </w:p>
    <w:p w:rsidR="00105190" w:rsidRDefault="00744AC9">
      <w:r>
        <w:rPr>
          <w:b/>
          <w:color w:val="6A1B9A"/>
          <w:sz w:val="20"/>
        </w:rPr>
        <w:t xml:space="preserve">  5. </w:t>
      </w:r>
      <w:r>
        <w:rPr>
          <w:sz w:val="20"/>
        </w:rPr>
        <w:t>Tum grafiklere baslik ve etiket ekleyin.</w:t>
      </w:r>
    </w:p>
    <w:p w:rsidR="00105190" w:rsidRDefault="00744AC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Veri Gorsellestirme Portfolyosu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05190" w:rsidRDefault="00744AC9">
      <w:r>
        <w:rPr>
          <w:b/>
          <w:color w:val="6A1B9A"/>
          <w:sz w:val="20"/>
        </w:rPr>
        <w:t xml:space="preserve">  1. </w:t>
      </w:r>
      <w:r>
        <w:rPr>
          <w:sz w:val="20"/>
        </w:rPr>
        <w:t>Gazete ve haber sitelerinde grafikler nasil kullanilir?</w:t>
      </w:r>
    </w:p>
    <w:p w:rsidR="00105190" w:rsidRDefault="00744AC9">
      <w:r>
        <w:rPr>
          <w:b/>
          <w:color w:val="6A1B9A"/>
          <w:sz w:val="20"/>
        </w:rPr>
        <w:t xml:space="preserve">  2. </w:t>
      </w:r>
      <w:r>
        <w:rPr>
          <w:sz w:val="20"/>
        </w:rPr>
        <w:t>Dashboard (kontrol paneli) nedir?</w:t>
      </w:r>
    </w:p>
    <w:p w:rsidR="00105190" w:rsidRDefault="00744AC9">
      <w:r>
        <w:rPr>
          <w:b/>
          <w:color w:val="6A1B9A"/>
          <w:sz w:val="20"/>
        </w:rPr>
        <w:t xml:space="preserve">  3. </w:t>
      </w:r>
      <w:r>
        <w:rPr>
          <w:sz w:val="20"/>
        </w:rPr>
        <w:t>Yaniltici grafik nedir ve nasil tesp</w:t>
      </w:r>
      <w:r>
        <w:rPr>
          <w:sz w:val="20"/>
        </w:rPr>
        <w:t>iti edilir?</w:t>
      </w:r>
    </w:p>
    <w:p w:rsidR="00105190" w:rsidRDefault="00744AC9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Istatistik, Gazetecilik (veri gazeteciligi), Tasarim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05190" w:rsidRDefault="00744AC9">
            <w:r>
              <w:rPr>
                <w:sz w:val="20"/>
              </w:rPr>
              <w:t>Grafik cok kucuk ve okunmuyor. Baslik ve etiketler gorrunmuyor.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plt.figure(figsize=(10,6)) ile grafik boyutunu artirin. Font boyut</w:t>
            </w:r>
            <w:r>
              <w:rPr>
                <w:sz w:val="20"/>
              </w:rPr>
              <w:t>unu fontsize parametresi ile buyutun.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Gunluk hayattan bir veriyi (hava durumu, harcama, adim sayisi) grafige dokun ve yorumlaayin.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05190" w:rsidRDefault="00105190"/>
    <w:p w:rsidR="00105190" w:rsidRDefault="00744AC9">
      <w:r>
        <w:rPr>
          <w:i/>
          <w:color w:val="2E7D32"/>
          <w:sz w:val="20"/>
        </w:rPr>
        <w:t xml:space="preserve">  Süre: 8 dakika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05190" w:rsidRDefault="00744AC9">
      <w:r>
        <w:rPr>
          <w:sz w:val="20"/>
        </w:rPr>
        <w:t xml:space="preserve">  ☐  plt.plot() ile cizgi grafigi cizebiliyorum.</w:t>
      </w:r>
    </w:p>
    <w:p w:rsidR="00105190" w:rsidRDefault="00744AC9">
      <w:r>
        <w:rPr>
          <w:sz w:val="20"/>
        </w:rPr>
        <w:t xml:space="preserve">  ☐  plt.scatter() ile sacilim grafigi cizebiliyorum.</w:t>
      </w:r>
    </w:p>
    <w:p w:rsidR="00105190" w:rsidRDefault="00744AC9">
      <w:r>
        <w:rPr>
          <w:sz w:val="20"/>
        </w:rPr>
        <w:t xml:space="preserve">  ☐  plt.bar() ile cubuk grafik cizebiliyorum</w:t>
      </w:r>
      <w:r>
        <w:rPr>
          <w:sz w:val="20"/>
        </w:rPr>
        <w:t>.</w:t>
      </w:r>
    </w:p>
    <w:p w:rsidR="00105190" w:rsidRDefault="00744AC9">
      <w:r>
        <w:rPr>
          <w:sz w:val="20"/>
        </w:rPr>
        <w:t xml:space="preserve">  ☐  Grafiklere baslik ve etiket ekleyebiliyorum.</w:t>
      </w:r>
    </w:p>
    <w:p w:rsidR="00105190" w:rsidRDefault="00744AC9">
      <w:r>
        <w:rPr>
          <w:sz w:val="20"/>
        </w:rPr>
        <w:t xml:space="preserve">  ☐  Grafik turunu veriye gore secebiliyorum.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lastRenderedPageBreak/>
        <w:t xml:space="preserve">  Öz Değerlendirme Soruları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>3 temel grafik turunu cizebiliiyor muyum?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>Grafikleri etiketlemeyi biliiyor muyum?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 xml:space="preserve">Veri icin uygun grafik turunu </w:t>
      </w:r>
      <w:r>
        <w:rPr>
          <w:sz w:val="20"/>
        </w:rPr>
        <w:t>secebiliiyor muyum?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plt.plot() ne cizer?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Cizgi grafigi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Sacilim grafigi hangi fonksiyon?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plt.scatter()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plt.show() ne yapar?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Grafigi ekranda gosterir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Cubuk grafik hangi fonksiyon?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plt.bar()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Grafige baslik nasil eklenir?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plt.title('Baslik')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05190" w:rsidRDefault="00744AC9">
      <w:r>
        <w:rPr>
          <w:b/>
          <w:color w:val="2E7D32"/>
          <w:sz w:val="20"/>
        </w:rPr>
        <w:t>Açık Uçlu: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>Gorsellesstirme neden onemli?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>Yaniltici grafik ornekleri nelerdir?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En iyi gorsellesstirme araci hangisi?</w:t>
      </w:r>
    </w:p>
    <w:p w:rsidR="00105190" w:rsidRDefault="00744AC9">
      <w:r>
        <w:rPr>
          <w:b/>
          <w:color w:val="2E7D32"/>
          <w:sz w:val="20"/>
        </w:rPr>
        <w:t>Eleştirel Düşünme: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Grafik verileri manipule </w:t>
      </w:r>
      <w:r>
        <w:rPr>
          <w:sz w:val="20"/>
        </w:rPr>
        <w:t>edebilir mi?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>Cok fazla grafik bilgi kirliligi yaratir mi?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Gorsel zeka ile sayisal zeka farki?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Adım Adım Uygulama: "Temel Grafik Olusturma Uygulamasi"</w:t>
      </w:r>
    </w:p>
    <w:p w:rsidR="00105190" w:rsidRDefault="00744AC9">
      <w:r>
        <w:rPr>
          <w:b/>
          <w:color w:val="1B2A4A"/>
          <w:sz w:val="20"/>
        </w:rPr>
        <w:t xml:space="preserve">Hedef: </w:t>
      </w:r>
      <w:r>
        <w:rPr>
          <w:sz w:val="20"/>
        </w:rPr>
        <w:t>3 farkli grafik turu ile veri gorsellesstirmek.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1. Veri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NumPy ile ornek veri olusturun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Veri hazirlama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 Cizgi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plt.plot ile cizgi grafigi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Trend gosterimi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3. </w:t>
            </w:r>
            <w:r>
              <w:rPr>
                <w:sz w:val="18"/>
              </w:rPr>
              <w:t>Sacilim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plt.scatter ile sacilim grafigi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Iliski gosterimi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4. Cubuk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plt.bar ile cubuk grafik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Karsilastirma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5. Etiket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Baslik ve eksen etiketleri ekleyin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Okunabilirlik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3 farkli grafik olusturulmus, etiketlenmis ve gosterilmis.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Canlı Demo: "Canli Grafik Cizimi"</w:t>
      </w:r>
    </w:p>
    <w:p w:rsidR="00105190" w:rsidRDefault="00744AC9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3 grafik turunu canli olarak cizer ve etiketler.</w:t>
      </w:r>
    </w:p>
    <w:p w:rsidR="00105190" w:rsidRDefault="00744AC9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verisiyle grafik olusturur.</w:t>
      </w:r>
    </w:p>
    <w:p w:rsidR="00105190" w:rsidRDefault="00744AC9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Her grafige baslik ve etiket ekleeyin!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Basit bir cizgi grafigi cizin ve etiketleyin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 farkli grafi</w:t>
            </w:r>
            <w:r>
              <w:rPr>
                <w:sz w:val="18"/>
              </w:rPr>
              <w:t>k turu ile ayni veriyi gosterin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Profesyonel gorunumlu, renkli ve aciklamali grafik olusturun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Vaka Çalışması: "Yaniltici Grafik"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05190" w:rsidRDefault="00744AC9">
            <w:r>
              <w:rPr>
                <w:sz w:val="20"/>
              </w:rPr>
              <w:t xml:space="preserve">Bir haber sitesi satis verisini y </w:t>
            </w:r>
            <w:r>
              <w:rPr>
                <w:sz w:val="20"/>
              </w:rPr>
              <w:t>ekseni 90 dan baslayarak gostermis. Kucuk bir artis devasa goruunuyor. Bu grafik yaniltici mi?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Yaniltici grafik analizi: y ekseni 0 dan baslamali veya aciklama eklenmeeli. Veri gorsellesstirme etigi.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</w:t>
      </w:r>
      <w:r>
        <w:rPr>
          <w:color w:val="BDBDBD"/>
          <w:sz w:val="12"/>
        </w:rPr>
        <w:t>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05190" w:rsidRDefault="00744AC9">
      <w:r>
        <w:rPr>
          <w:sz w:val="20"/>
        </w:rPr>
        <w:t>Matplotlib ile cizgi, sacilim ve cubuk grafikleri olusturduk, etiketledik ve goruntuleeedik.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Matplotlib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plt.plot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plt.scatter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plt.bar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plt.show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plt.title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plt.xlabel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plt.ylabel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figsize</w:t>
            </w:r>
          </w:p>
        </w:tc>
        <w:tc>
          <w:tcPr>
            <w:tcW w:w="4819" w:type="dxa"/>
          </w:tcPr>
          <w:p w:rsidR="00105190" w:rsidRDefault="00105190"/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05190" w:rsidRDefault="00744AC9">
      <w:r>
        <w:rPr>
          <w:sz w:val="20"/>
        </w:rPr>
        <w:t>Temel grafikleri ogrendik; bir sonraki derste ileri gorsellesstirme tekniklerine geciyoruz!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05190" w:rsidRDefault="00744AC9">
            <w:r>
              <w:rPr>
                <w:sz w:val="20"/>
              </w:rPr>
              <w:t xml:space="preserve">Gorev: 5 farkli veri seti icin uygun grafik turunu </w:t>
            </w:r>
            <w:r>
              <w:rPr>
                <w:sz w:val="20"/>
              </w:rPr>
              <w:t>secip cizin.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Her grafik etiketli, baslikli ve uygun turde olmali.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05190" w:rsidRDefault="00744AC9">
      <w:pPr>
        <w:pStyle w:val="ListeMaddemi"/>
      </w:pPr>
      <w:r>
        <w:rPr>
          <w:sz w:val="20"/>
        </w:rPr>
        <w:t xml:space="preserve">Matplotlib cheat </w:t>
      </w:r>
      <w:r>
        <w:rPr>
          <w:sz w:val="20"/>
        </w:rPr>
        <w:t>sheet dagiitin.</w:t>
      </w:r>
    </w:p>
    <w:p w:rsidR="00105190" w:rsidRDefault="00744AC9">
      <w:pPr>
        <w:pStyle w:val="ListeMaddemi"/>
      </w:pPr>
      <w:r>
        <w:rPr>
          <w:sz w:val="20"/>
        </w:rPr>
        <w:t>Ornek grafik gorselleri hazirlaayin.</w:t>
      </w:r>
    </w:p>
    <w:p w:rsidR="00105190" w:rsidRDefault="00744AC9">
      <w:pPr>
        <w:pStyle w:val="ListeMaddemi"/>
      </w:pPr>
      <w:r>
        <w:rPr>
          <w:sz w:val="20"/>
        </w:rPr>
        <w:t>Projeksiyon ile canli kodlama yapin.</w:t>
      </w:r>
    </w:p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5190">
        <w:trPr>
          <w:jc w:val="center"/>
        </w:trPr>
        <w:tc>
          <w:tcPr>
            <w:tcW w:w="4819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Grafik gorunmuyor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plt.show() cagirmayi unutmuslar, PyCharm backend ayari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Renkler karisik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 xml:space="preserve">Renk parametresini (c, color) </w:t>
            </w:r>
            <w:r>
              <w:rPr>
                <w:sz w:val="18"/>
              </w:rPr>
              <w:t>ogreetin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Grafik cok kucuk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figsize parametresini gosterin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%25, Uygulama %75.</w:t>
      </w:r>
    </w:p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05190" w:rsidRDefault="00744AC9">
            <w:r>
              <w:rPr>
                <w:sz w:val="20"/>
              </w:rPr>
              <w:t>Matplotlib calismiiyorsa Google Colab uzerinden grafik cizimi yapin.</w:t>
            </w:r>
          </w:p>
        </w:tc>
      </w:tr>
    </w:tbl>
    <w:p w:rsidR="00105190" w:rsidRDefault="00105190"/>
    <w:p w:rsidR="00105190" w:rsidRDefault="00744AC9">
      <w:r>
        <w:br w:type="page"/>
      </w:r>
    </w:p>
    <w:p w:rsidR="00105190" w:rsidRDefault="00744AC9">
      <w:pPr>
        <w:jc w:val="center"/>
      </w:pPr>
      <w:r>
        <w:rPr>
          <w:b/>
          <w:color w:val="1B2A4A"/>
          <w:sz w:val="36"/>
        </w:rPr>
        <w:lastRenderedPageBreak/>
        <w:t>━━━  8. SAAT  ━━━</w:t>
      </w:r>
    </w:p>
    <w:p w:rsidR="00105190" w:rsidRDefault="00744AC9">
      <w:pPr>
        <w:jc w:val="center"/>
      </w:pPr>
      <w:r>
        <w:rPr>
          <w:color w:val="2C6FAD"/>
          <w:sz w:val="32"/>
        </w:rPr>
        <w:t>Matplotlib ile Ileri Gorsellesstirme</w:t>
      </w:r>
    </w:p>
    <w:p w:rsidR="00105190" w:rsidRDefault="0010519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Matplotlib ile ileri duzey gorsellesstirme teknikleri uygular.</w:t>
      </w:r>
    </w:p>
    <w:p w:rsidR="00105190" w:rsidRDefault="00105190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2.2.13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Histogram ve pasta grafigi olusturur.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Uygulama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2.2.14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Coklu grafik (subplot) duzeni olusturur.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Uygulama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2.2.15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Grafik ozellestirme (renk, stil, aciklama) yapar.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Uygulama</w:t>
            </w:r>
          </w:p>
        </w:tc>
      </w:tr>
    </w:tbl>
    <w:p w:rsidR="00105190" w:rsidRDefault="0010519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Matplotlib ile temel grafik (plot, scatter, bar) olusturmayi bilmek.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05190" w:rsidRDefault="00744AC9">
      <w:pPr>
        <w:pStyle w:val="ListeMaddemi"/>
      </w:pPr>
      <w:r>
        <w:rPr>
          <w:sz w:val="20"/>
        </w:rPr>
        <w:t>plt.plot, plt.scatte</w:t>
      </w:r>
      <w:r>
        <w:rPr>
          <w:sz w:val="20"/>
        </w:rPr>
        <w:t>r, plt.bar fonksiyonlarini.</w:t>
      </w:r>
    </w:p>
    <w:p w:rsidR="00105190" w:rsidRDefault="00744AC9">
      <w:pPr>
        <w:pStyle w:val="ListeMaddemi"/>
      </w:pPr>
      <w:r>
        <w:rPr>
          <w:sz w:val="20"/>
        </w:rPr>
        <w:t>Grafik etiketleme (title, xlabel, ylabel).</w:t>
      </w:r>
    </w:p>
    <w:p w:rsidR="00105190" w:rsidRDefault="00744AC9">
      <w:pPr>
        <w:pStyle w:val="ListeMaddemi"/>
      </w:pPr>
      <w:r>
        <w:rPr>
          <w:sz w:val="20"/>
        </w:rPr>
        <w:t>NumPy ile veri olusturmayi.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05190" w:rsidRDefault="00744AC9">
      <w:pPr>
        <w:pStyle w:val="ListeMaddemi"/>
      </w:pPr>
      <w:r>
        <w:rPr>
          <w:sz w:val="20"/>
        </w:rPr>
        <w:t>Histogrammin cubuk grafikle ayni oldugu sanilmasi.</w:t>
      </w:r>
    </w:p>
    <w:p w:rsidR="00105190" w:rsidRDefault="00744AC9">
      <w:pPr>
        <w:pStyle w:val="ListeMaddemi"/>
      </w:pPr>
      <w:r>
        <w:rPr>
          <w:sz w:val="20"/>
        </w:rPr>
        <w:t>Subplot in cok karisik oldugu dusuncesi.</w:t>
      </w:r>
    </w:p>
    <w:p w:rsidR="00105190" w:rsidRDefault="00744AC9">
      <w:pPr>
        <w:pStyle w:val="ListeMaddemi"/>
      </w:pPr>
      <w:r>
        <w:rPr>
          <w:sz w:val="20"/>
        </w:rPr>
        <w:t xml:space="preserve">Grafik stilinin icerikten daha onemli </w:t>
      </w:r>
      <w:r>
        <w:rPr>
          <w:sz w:val="20"/>
        </w:rPr>
        <w:t>oldugu yanilgisi.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05190" w:rsidRDefault="00744AC9">
      <w:pPr>
        <w:pStyle w:val="ListeMaddemi"/>
      </w:pPr>
      <w:r>
        <w:rPr>
          <w:sz w:val="20"/>
        </w:rPr>
        <w:t>Bilgisayar (Python + Matplotlib kurulu)</w:t>
      </w:r>
    </w:p>
    <w:p w:rsidR="00105190" w:rsidRDefault="00744AC9">
      <w:pPr>
        <w:pStyle w:val="ListeMaddemi"/>
      </w:pPr>
      <w:r>
        <w:rPr>
          <w:sz w:val="20"/>
        </w:rPr>
        <w:t>PyCharm</w:t>
      </w:r>
    </w:p>
    <w:p w:rsidR="00105190" w:rsidRDefault="00744AC9">
      <w:pPr>
        <w:pStyle w:val="ListeMaddemi"/>
      </w:pPr>
      <w:r>
        <w:rPr>
          <w:sz w:val="20"/>
        </w:rPr>
        <w:t>Ornek veri setleri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05190" w:rsidRDefault="00105190"/>
    <w:p w:rsidR="00105190" w:rsidRDefault="00744AC9">
      <w:r>
        <w:rPr>
          <w:i/>
          <w:color w:val="2C6FAD"/>
          <w:sz w:val="20"/>
        </w:rPr>
        <w:t xml:space="preserve">  Sür</w:t>
      </w:r>
      <w:r>
        <w:rPr>
          <w:i/>
          <w:color w:val="2C6FAD"/>
          <w:sz w:val="20"/>
        </w:rPr>
        <w:t>e: 5 dakika</w:t>
      </w:r>
    </w:p>
    <w:p w:rsidR="00105190" w:rsidRDefault="00744AC9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"Temel grafikleri ogrendik. Simdi profesyonel grafikler zamani: histogram, pasta, coklu grafik ve stil!"</w:t>
      </w:r>
    </w:p>
    <w:p w:rsidR="00105190" w:rsidRDefault="00744AC9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Bir sanatcinin paletiindeki tum renkleri kullanmasi gibi: artik tum grafik araclaarini biliyor</w:t>
      </w:r>
      <w:r>
        <w:rPr>
          <w:sz w:val="20"/>
        </w:rPr>
        <w:t>uz!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105190" w:rsidRDefault="00744AC9">
      <w:r>
        <w:rPr>
          <w:b/>
          <w:color w:val="2C6FAD"/>
          <w:sz w:val="20"/>
        </w:rPr>
        <w:t xml:space="preserve">  1. </w:t>
      </w:r>
      <w:r>
        <w:rPr>
          <w:sz w:val="20"/>
        </w:rPr>
        <w:t>Histogram ne gosterir?</w:t>
      </w:r>
    </w:p>
    <w:p w:rsidR="00105190" w:rsidRDefault="00744AC9">
      <w:r>
        <w:rPr>
          <w:b/>
          <w:color w:val="2C6FAD"/>
          <w:sz w:val="20"/>
        </w:rPr>
        <w:t xml:space="preserve">  2. </w:t>
      </w:r>
      <w:r>
        <w:rPr>
          <w:sz w:val="20"/>
        </w:rPr>
        <w:t>subplot ne ise yarar?</w:t>
      </w:r>
    </w:p>
    <w:p w:rsidR="00105190" w:rsidRDefault="00744AC9">
      <w:r>
        <w:rPr>
          <w:b/>
          <w:color w:val="2C6FAD"/>
          <w:sz w:val="20"/>
        </w:rPr>
        <w:lastRenderedPageBreak/>
        <w:t xml:space="preserve">  3. </w:t>
      </w:r>
      <w:r>
        <w:rPr>
          <w:sz w:val="20"/>
        </w:rPr>
        <w:t>Grafik stili neden onemli?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t xml:space="preserve">  Motivasyon Etkinliği: "Profesyonel Grafik Inceleme"</w:t>
      </w:r>
    </w:p>
    <w:p w:rsidR="00105190" w:rsidRDefault="00744AC9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Bilimsel makale ve haberlerdeki profesyonel grafikleri inceleme.</w:t>
      </w:r>
    </w:p>
    <w:p w:rsidR="00105190" w:rsidRDefault="00744AC9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bilimsel makalelerden ve haber sitelerinden profesyonel grafik ornekleri gosterir. Ogrenciler grafik elemanlarini (baslik, etiket, aciklama, renk) analiz eder.</w:t>
      </w:r>
    </w:p>
    <w:p w:rsidR="00105190" w:rsidRDefault="00744AC9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05190" w:rsidRDefault="00744AC9">
            <w:r>
              <w:rPr>
                <w:sz w:val="20"/>
              </w:rPr>
              <w:t>Bir bilimsel makalee icin 4 farkli grafigi tek sayfa</w:t>
            </w:r>
            <w:r>
              <w:rPr>
                <w:sz w:val="20"/>
              </w:rPr>
              <w:t>da gostermek istiyorsunuz. Nasil yaparsiniz?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05190" w:rsidRDefault="00105190"/>
    <w:p w:rsidR="00105190" w:rsidRDefault="00744AC9">
      <w:r>
        <w:rPr>
          <w:i/>
          <w:color w:val="007A7A"/>
          <w:sz w:val="20"/>
        </w:rPr>
        <w:t xml:space="preserve">  Süre: 10 dakika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Keşif Etkinliği: "Ileri Gorsellesstirme Calismasi"</w:t>
      </w:r>
    </w:p>
    <w:p w:rsidR="00105190" w:rsidRDefault="00744AC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105190" w:rsidRDefault="00744AC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Histogram, pasta grafigi, subplot ve stil ozellestirme yapmak.</w:t>
      </w:r>
    </w:p>
    <w:p w:rsidR="00105190" w:rsidRDefault="00744AC9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Matplotlib, NumPy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05190" w:rsidRDefault="00744AC9">
      <w:r>
        <w:rPr>
          <w:b/>
          <w:color w:val="007A7A"/>
          <w:sz w:val="20"/>
        </w:rPr>
        <w:t xml:space="preserve">  1. </w:t>
      </w:r>
      <w:r>
        <w:rPr>
          <w:sz w:val="20"/>
        </w:rPr>
        <w:t>plt.hist() ile 1000 rastgele sayinin histogramini cizin.</w:t>
      </w:r>
    </w:p>
    <w:p w:rsidR="00105190" w:rsidRDefault="00744AC9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plt.pie() ile </w:t>
      </w:r>
      <w:r>
        <w:rPr>
          <w:sz w:val="20"/>
        </w:rPr>
        <w:t>pasta grafigi olusturun.</w:t>
      </w:r>
    </w:p>
    <w:p w:rsidR="00105190" w:rsidRDefault="00744AC9">
      <w:r>
        <w:rPr>
          <w:b/>
          <w:color w:val="007A7A"/>
          <w:sz w:val="20"/>
        </w:rPr>
        <w:t xml:space="preserve">  3. </w:t>
      </w:r>
      <w:r>
        <w:rPr>
          <w:sz w:val="20"/>
        </w:rPr>
        <w:t>plt.subplot(2,2,1) ile 4 lu grafik duzeni olusturun.</w:t>
      </w:r>
    </w:p>
    <w:p w:rsidR="00105190" w:rsidRDefault="00744AC9">
      <w:r>
        <w:rPr>
          <w:b/>
          <w:color w:val="007A7A"/>
          <w:sz w:val="20"/>
        </w:rPr>
        <w:t xml:space="preserve">  4. </w:t>
      </w:r>
      <w:r>
        <w:rPr>
          <w:sz w:val="20"/>
        </w:rPr>
        <w:t>plt.legend() ile aciklama (legend) ekleyin.</w:t>
      </w:r>
    </w:p>
    <w:p w:rsidR="00105190" w:rsidRDefault="00744AC9">
      <w:r>
        <w:rPr>
          <w:b/>
          <w:color w:val="007A7A"/>
          <w:sz w:val="20"/>
        </w:rPr>
        <w:t xml:space="preserve">  5. </w:t>
      </w:r>
      <w:r>
        <w:rPr>
          <w:sz w:val="20"/>
        </w:rPr>
        <w:t>plt.style.use('seaborn-v0_8') ile stil degistirin.</w:t>
      </w:r>
    </w:p>
    <w:p w:rsidR="00105190" w:rsidRDefault="00744AC9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Gorsel tasarimci: verileri estetik ve anlamli gosteren</w:t>
      </w:r>
    </w:p>
    <w:p w:rsidR="00105190" w:rsidRDefault="00744AC9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Grafik kalitesini ve dogrrulugunu degerlendirir</w:t>
      </w:r>
    </w:p>
    <w:p w:rsidR="00105190" w:rsidRDefault="00744AC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Profesyonel Grafik Portfolyosu</w:t>
      </w:r>
    </w:p>
    <w:p w:rsidR="00105190" w:rsidRDefault="00744AC9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05190" w:rsidRDefault="00744AC9">
      <w:r>
        <w:rPr>
          <w:b/>
          <w:color w:val="007A7A"/>
          <w:sz w:val="20"/>
        </w:rPr>
        <w:t xml:space="preserve">  1. </w:t>
      </w:r>
      <w:r>
        <w:rPr>
          <w:sz w:val="20"/>
        </w:rPr>
        <w:t>Seaborn kutuphanesi nedir?</w:t>
      </w:r>
    </w:p>
    <w:p w:rsidR="00105190" w:rsidRDefault="00744AC9">
      <w:r>
        <w:rPr>
          <w:b/>
          <w:color w:val="007A7A"/>
          <w:sz w:val="20"/>
        </w:rPr>
        <w:t xml:space="preserve">  2. </w:t>
      </w:r>
      <w:r>
        <w:rPr>
          <w:sz w:val="20"/>
        </w:rPr>
        <w:t>Interaktif grafik kutuphaneleri (Plotly, Bokeh)?</w:t>
      </w:r>
    </w:p>
    <w:p w:rsidR="00105190" w:rsidRDefault="00744AC9">
      <w:r>
        <w:rPr>
          <w:b/>
          <w:color w:val="007A7A"/>
          <w:sz w:val="20"/>
        </w:rPr>
        <w:t xml:space="preserve">  3. </w:t>
      </w:r>
      <w:r>
        <w:rPr>
          <w:sz w:val="20"/>
        </w:rPr>
        <w:t>Veri gazeteciligi nedir?</w:t>
      </w:r>
    </w:p>
    <w:p w:rsidR="00105190" w:rsidRDefault="00744AC9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Pasta grafigi 6 dan fazla dilim icin uygun degildir! Cok dilim = okunamaz.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05190" w:rsidRDefault="00105190"/>
    <w:p w:rsidR="00105190" w:rsidRDefault="00744AC9">
      <w:r>
        <w:rPr>
          <w:i/>
          <w:color w:val="E65C00"/>
          <w:sz w:val="20"/>
        </w:rPr>
        <w:t xml:space="preserve">  Süre: 12 dak</w:t>
      </w:r>
      <w:r>
        <w:rPr>
          <w:i/>
          <w:color w:val="E65C00"/>
          <w:sz w:val="20"/>
        </w:rPr>
        <w:t>ika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05190">
        <w:trPr>
          <w:jc w:val="center"/>
        </w:trPr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Histogram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Veri dagilimini gosteren grafik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plt.hist(data, bins=30)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Histogram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Pasta Grafigi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Oranlari dilim olarak gosteren grafik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plt.pie(values, labels=names)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Pasta grafik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Subplot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Birden fazla grafigi tek sekilede gosterme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plt.subplot(satirlar, sutunlar, sira)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Subplot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Legend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Grafik aciklamasi (hangi renk/cizgi ne)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plt.legend(['Seri1','Seri2'])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Legend ornegi</w:t>
            </w:r>
          </w:p>
        </w:tc>
      </w:tr>
      <w:tr w:rsidR="00105190">
        <w:trPr>
          <w:jc w:val="center"/>
        </w:trPr>
        <w:tc>
          <w:tcPr>
            <w:tcW w:w="2409" w:type="dxa"/>
          </w:tcPr>
          <w:p w:rsidR="00105190" w:rsidRDefault="00744AC9">
            <w:r>
              <w:rPr>
                <w:sz w:val="18"/>
              </w:rPr>
              <w:t>Style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Matplotlib grafik stili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plt.style.use('ggplot')</w:t>
            </w:r>
          </w:p>
        </w:tc>
        <w:tc>
          <w:tcPr>
            <w:tcW w:w="2409" w:type="dxa"/>
          </w:tcPr>
          <w:p w:rsidR="00105190" w:rsidRDefault="00744AC9">
            <w:r>
              <w:rPr>
                <w:sz w:val="18"/>
              </w:rPr>
              <w:t>Farkli stille</w:t>
            </w:r>
            <w:r>
              <w:rPr>
                <w:sz w:val="18"/>
              </w:rPr>
              <w:t>r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05190" w:rsidRDefault="00744AC9">
      <w:r>
        <w:rPr>
          <w:sz w:val="20"/>
        </w:rPr>
        <w:t>Histogram, verilerin dagilimini gosterir: hangi deger araliginda kac veri var? bins parametresi cubuk sayisini belirler. Normal dagilim, carpik dagilim gibi oruntuleri hemen gormenizi saglar. Cubuk grafikten farki: histogram surekli ver</w:t>
      </w:r>
      <w:r>
        <w:rPr>
          <w:sz w:val="20"/>
        </w:rPr>
        <w:t>iyi gruplar, cubuk grafik kategorileri gosterir.</w:t>
      </w:r>
    </w:p>
    <w:p w:rsidR="00105190" w:rsidRDefault="00744AC9">
      <w:r>
        <w:rPr>
          <w:sz w:val="20"/>
        </w:rPr>
        <w:t>Subplot, birden fazla grafigi tek bir figur icinde yann yana veya alt alta gostermenizi saglar. plt.subplot(2,2,1) = 2 satir, 2 sutun, 1. grafik. Bilimsel makalelerde ve raporlarda cok kullanilir.</w:t>
      </w:r>
    </w:p>
    <w:p w:rsidR="00105190" w:rsidRDefault="00744AC9">
      <w:r>
        <w:rPr>
          <w:sz w:val="20"/>
        </w:rPr>
        <w:t>Grafik oze</w:t>
      </w:r>
      <w:r>
        <w:rPr>
          <w:sz w:val="20"/>
        </w:rPr>
        <w:t>llestirme: color (renk), linestyle (cizgi stili), marker (nokta isareti), alpha (seffaflik), figsize (boyut). plt.style.use() ile hazir stiller uygulanabilir: 'ggplot', 'seaborn-v0_8', 'dark_background' vb.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 xml:space="preserve">Günlük Hayat </w:t>
            </w:r>
            <w:r>
              <w:rPr>
                <w:b/>
                <w:color w:val="FFFFFF"/>
                <w:sz w:val="18"/>
              </w:rPr>
              <w:t>Bağlantısı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Histogram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plt.hist(np.random.randn(1000), bins=30)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Normal dagilim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Pasta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plt.pie([30,40,30], labels=['A','B','C'])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Oran gosterimi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Subplot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fig, axes = plt.subplots(2,2)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 grafik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Stil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plt.style.use('ggplot')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Profesyonel gorunum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05190" w:rsidRDefault="00744AC9">
      <w:pPr>
        <w:pStyle w:val="ListeMaddemi"/>
      </w:pPr>
      <w:r>
        <w:rPr>
          <w:sz w:val="20"/>
        </w:rPr>
        <w:t>Histogram vs cubuk grafik karsilastirmasi</w:t>
      </w:r>
    </w:p>
    <w:p w:rsidR="00105190" w:rsidRDefault="00744AC9">
      <w:pPr>
        <w:pStyle w:val="ListeMaddemi"/>
      </w:pPr>
      <w:r>
        <w:rPr>
          <w:sz w:val="20"/>
        </w:rPr>
        <w:t>Subplot duzenleri</w:t>
      </w:r>
    </w:p>
    <w:p w:rsidR="00105190" w:rsidRDefault="00744AC9">
      <w:pPr>
        <w:pStyle w:val="ListeMaddemi"/>
      </w:pPr>
      <w:r>
        <w:rPr>
          <w:sz w:val="20"/>
        </w:rPr>
        <w:t>Farkli stiller yan yana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05190" w:rsidRDefault="00744AC9">
      <w:r>
        <w:rPr>
          <w:b/>
          <w:color w:val="E65C00"/>
          <w:sz w:val="20"/>
        </w:rPr>
        <w:t xml:space="preserve">  1. </w:t>
      </w:r>
      <w:r>
        <w:rPr>
          <w:sz w:val="20"/>
        </w:rPr>
        <w:t>Histogram = Nufus piramidi: dagilim gosterir</w:t>
      </w:r>
    </w:p>
    <w:p w:rsidR="00105190" w:rsidRDefault="00744AC9">
      <w:r>
        <w:rPr>
          <w:b/>
          <w:color w:val="E65C00"/>
          <w:sz w:val="20"/>
        </w:rPr>
        <w:t xml:space="preserve">  2. </w:t>
      </w:r>
      <w:r>
        <w:rPr>
          <w:sz w:val="20"/>
        </w:rPr>
        <w:t>Pasta = Turta dilimleme: oranlari gosterir</w:t>
      </w:r>
    </w:p>
    <w:p w:rsidR="00105190" w:rsidRDefault="00744AC9">
      <w:r>
        <w:rPr>
          <w:b/>
          <w:color w:val="E65C00"/>
          <w:sz w:val="20"/>
        </w:rPr>
        <w:t xml:space="preserve">  3. </w:t>
      </w:r>
      <w:r>
        <w:rPr>
          <w:sz w:val="20"/>
        </w:rPr>
        <w:t>Subplot = Gazete say</w:t>
      </w:r>
      <w:r>
        <w:rPr>
          <w:sz w:val="20"/>
        </w:rPr>
        <w:t>fasi: birden fazla gorsel</w:t>
      </w:r>
    </w:p>
    <w:p w:rsidR="00105190" w:rsidRDefault="00744AC9">
      <w:r>
        <w:rPr>
          <w:b/>
          <w:color w:val="E65C00"/>
          <w:sz w:val="20"/>
        </w:rPr>
        <w:t xml:space="preserve">  4. </w:t>
      </w:r>
      <w:r>
        <w:rPr>
          <w:sz w:val="20"/>
        </w:rPr>
        <w:t>Stil = Kiyafet: ayni kisi farkli gorunum</w:t>
      </w:r>
    </w:p>
    <w:p w:rsidR="00105190" w:rsidRDefault="00744AC9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105190" w:rsidRDefault="00744AC9">
      <w:pPr>
        <w:pStyle w:val="ListeMaddemi"/>
      </w:pPr>
      <w:r>
        <w:rPr>
          <w:sz w:val="20"/>
        </w:rPr>
        <w:lastRenderedPageBreak/>
        <w:t>Histogram ile cubuk grafik farki? - Histogram surekli veri dagilimi, cubuk kategorik karsilastirma.</w:t>
      </w:r>
    </w:p>
    <w:p w:rsidR="00105190" w:rsidRDefault="00744AC9">
      <w:pPr>
        <w:pStyle w:val="ListeMaddemi"/>
      </w:pPr>
      <w:r>
        <w:rPr>
          <w:sz w:val="20"/>
        </w:rPr>
        <w:t xml:space="preserve">Subplot neden kullanilir? - Birden fazla grafigi tek gorunumde </w:t>
      </w:r>
      <w:r>
        <w:rPr>
          <w:sz w:val="20"/>
        </w:rPr>
        <w:t>karsilastirmak icin.</w:t>
      </w:r>
    </w:p>
    <w:p w:rsidR="00105190" w:rsidRDefault="00744AC9">
      <w:pPr>
        <w:pStyle w:val="ListeMaddemi"/>
      </w:pPr>
      <w:r>
        <w:rPr>
          <w:sz w:val="20"/>
        </w:rPr>
        <w:t>bins ne yapar? - Histogramda cubuk sayisini (gruplama) belirler.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05190" w:rsidRDefault="00105190"/>
    <w:p w:rsidR="00105190" w:rsidRDefault="00744AC9">
      <w:r>
        <w:rPr>
          <w:i/>
          <w:color w:val="6A1B9A"/>
          <w:sz w:val="20"/>
        </w:rPr>
        <w:t xml:space="preserve">  Süre: 10 dakika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Uygulama Etkinliği: "Kapsamli Veri Raporu"</w:t>
      </w:r>
    </w:p>
    <w:p w:rsidR="00105190" w:rsidRDefault="00744AC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105190" w:rsidRDefault="00744AC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4 grafikli bir veri raporu olusturmak.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05190" w:rsidRDefault="00744AC9">
      <w:r>
        <w:rPr>
          <w:b/>
          <w:color w:val="6A1B9A"/>
          <w:sz w:val="20"/>
        </w:rPr>
        <w:t xml:space="preserve">  1. </w:t>
      </w:r>
      <w:r>
        <w:rPr>
          <w:sz w:val="20"/>
        </w:rPr>
        <w:t>Bir veri seti olusturun veya secin.</w:t>
      </w:r>
    </w:p>
    <w:p w:rsidR="00105190" w:rsidRDefault="00744AC9">
      <w:r>
        <w:rPr>
          <w:b/>
          <w:color w:val="6A1B9A"/>
          <w:sz w:val="20"/>
        </w:rPr>
        <w:t xml:space="preserve">  2. </w:t>
      </w:r>
      <w:r>
        <w:rPr>
          <w:sz w:val="20"/>
        </w:rPr>
        <w:t>2x2 subplot duzeni olusturun.</w:t>
      </w:r>
    </w:p>
    <w:p w:rsidR="00105190" w:rsidRDefault="00744AC9">
      <w:r>
        <w:rPr>
          <w:b/>
          <w:color w:val="6A1B9A"/>
          <w:sz w:val="20"/>
        </w:rPr>
        <w:t xml:space="preserve">  3. </w:t>
      </w:r>
      <w:r>
        <w:rPr>
          <w:sz w:val="20"/>
        </w:rPr>
        <w:t xml:space="preserve">Cizgi, sacilim, histogram ve cubuk </w:t>
      </w:r>
      <w:r>
        <w:rPr>
          <w:sz w:val="20"/>
        </w:rPr>
        <w:t>grafigi yerlestirin.</w:t>
      </w:r>
    </w:p>
    <w:p w:rsidR="00105190" w:rsidRDefault="00744AC9">
      <w:r>
        <w:rPr>
          <w:b/>
          <w:color w:val="6A1B9A"/>
          <w:sz w:val="20"/>
        </w:rPr>
        <w:t xml:space="preserve">  4. </w:t>
      </w:r>
      <w:r>
        <w:rPr>
          <w:sz w:val="20"/>
        </w:rPr>
        <w:t>Her grafige baslik, etiket ve aciklama ekleyin.</w:t>
      </w:r>
    </w:p>
    <w:p w:rsidR="00105190" w:rsidRDefault="00744AC9">
      <w:r>
        <w:rPr>
          <w:b/>
          <w:color w:val="6A1B9A"/>
          <w:sz w:val="20"/>
        </w:rPr>
        <w:t xml:space="preserve">  5. </w:t>
      </w:r>
      <w:r>
        <w:rPr>
          <w:sz w:val="20"/>
        </w:rPr>
        <w:t>Stili degistirin ve profesyonel gorunum kazandirin.</w:t>
      </w:r>
    </w:p>
    <w:p w:rsidR="00105190" w:rsidRDefault="00744AC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4 Grafikli Veri Analiz Raporu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05190" w:rsidRDefault="00744AC9">
      <w:r>
        <w:rPr>
          <w:b/>
          <w:color w:val="6A1B9A"/>
          <w:sz w:val="20"/>
        </w:rPr>
        <w:t xml:space="preserve">  1. </w:t>
      </w:r>
      <w:r>
        <w:rPr>
          <w:sz w:val="20"/>
        </w:rPr>
        <w:t>Dashboard tasarimi nasil yapilir?</w:t>
      </w:r>
    </w:p>
    <w:p w:rsidR="00105190" w:rsidRDefault="00744AC9">
      <w:r>
        <w:rPr>
          <w:b/>
          <w:color w:val="6A1B9A"/>
          <w:sz w:val="20"/>
        </w:rPr>
        <w:t xml:space="preserve">  2. </w:t>
      </w:r>
      <w:r>
        <w:rPr>
          <w:sz w:val="20"/>
        </w:rPr>
        <w:t>Infografik olust</w:t>
      </w:r>
      <w:r>
        <w:rPr>
          <w:sz w:val="20"/>
        </w:rPr>
        <w:t>urma araclari nelerdir?</w:t>
      </w:r>
    </w:p>
    <w:p w:rsidR="00105190" w:rsidRDefault="00744AC9">
      <w:r>
        <w:rPr>
          <w:b/>
          <w:color w:val="6A1B9A"/>
          <w:sz w:val="20"/>
        </w:rPr>
        <w:t xml:space="preserve">  3. </w:t>
      </w:r>
      <w:r>
        <w:rPr>
          <w:sz w:val="20"/>
        </w:rPr>
        <w:t>Veri hikayelestirme (data storytelling) nedir?</w:t>
      </w:r>
    </w:p>
    <w:p w:rsidR="00105190" w:rsidRDefault="00744AC9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Veri Bilimi, Gorsel Tasarim, Istatistik</w:t>
      </w:r>
    </w:p>
    <w:p w:rsidR="00105190" w:rsidRDefault="00744AC9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05190" w:rsidRDefault="00744AC9">
            <w:r>
              <w:rPr>
                <w:sz w:val="20"/>
              </w:rPr>
              <w:t>Subplot grafikleri birbirine giris yapiiyor, etiketler cakisiyor.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plt.tight_lay</w:t>
            </w:r>
            <w:r>
              <w:rPr>
                <w:sz w:val="20"/>
              </w:rPr>
              <w:t>out() ekleyerek otomatik bosluk ayarlamasi yapin. Veya figsize boyutunu artirin.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Sinif arkadaslarinizin boy, kilo ve yas verileerinden bir dashboard (4 grafikli rapor) olusturun.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05190" w:rsidRDefault="00105190"/>
    <w:p w:rsidR="00105190" w:rsidRDefault="00744AC9">
      <w:r>
        <w:rPr>
          <w:i/>
          <w:color w:val="2E7D32"/>
          <w:sz w:val="20"/>
        </w:rPr>
        <w:t xml:space="preserve">  Süre: 8 dakika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05190" w:rsidRDefault="00744AC9">
      <w:r>
        <w:rPr>
          <w:sz w:val="20"/>
        </w:rPr>
        <w:t xml:space="preserve">  ☐  Histogram olusturabiliyorum.</w:t>
      </w:r>
    </w:p>
    <w:p w:rsidR="00105190" w:rsidRDefault="00744AC9">
      <w:r>
        <w:rPr>
          <w:sz w:val="20"/>
        </w:rPr>
        <w:t xml:space="preserve">  ☐  Pasta grafigi cizebiliyorum.</w:t>
      </w:r>
    </w:p>
    <w:p w:rsidR="00105190" w:rsidRDefault="00744AC9">
      <w:r>
        <w:rPr>
          <w:sz w:val="20"/>
        </w:rPr>
        <w:t xml:space="preserve">  ☐  Subplot duzeni kurabiliyorum.</w:t>
      </w:r>
    </w:p>
    <w:p w:rsidR="00105190" w:rsidRDefault="00744AC9">
      <w:r>
        <w:rPr>
          <w:sz w:val="20"/>
        </w:rPr>
        <w:t xml:space="preserve">  ☐  Legend ve stil uygulayabiliyorum.</w:t>
      </w:r>
    </w:p>
    <w:p w:rsidR="00105190" w:rsidRDefault="00744AC9">
      <w:r>
        <w:rPr>
          <w:sz w:val="20"/>
        </w:rPr>
        <w:t xml:space="preserve">  ☐  Profesyonel gorunumlu grafik olusturabiliyorum.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lastRenderedPageBreak/>
        <w:t xml:space="preserve">  Öz Değerlendirme Soruları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>Tum grafik turlerini kullanabiliiiyor muyum?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Grafikleri profesyonel duzeyde </w:t>
      </w:r>
      <w:r>
        <w:rPr>
          <w:sz w:val="20"/>
        </w:rPr>
        <w:t>ozellestirebiliiyor muyum?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Subplot ile coklu grafik olusturabiliiyor muyum?</w:t>
      </w:r>
    </w:p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Histogram ne gosterir?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Veri dagilimini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subplot(2,2,3) kacinci grafik?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 satir 1. sutun (3.)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bins ne yapar?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Histogram cubuk sayisini belirler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legend ne ekler?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Grafik aciklamasi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tight_layout ne yapar?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Grafik bosluklarini otomatik ayarlar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05190" w:rsidRDefault="00744AC9">
      <w:r>
        <w:rPr>
          <w:b/>
          <w:color w:val="2E7D32"/>
          <w:sz w:val="20"/>
        </w:rPr>
        <w:t>Açık Uçlu: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>En etkili gorsellesstirme teknigi hangisi?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>Veri gorsellesstirme bir sanat mi b</w:t>
      </w:r>
      <w:r>
        <w:rPr>
          <w:sz w:val="20"/>
        </w:rPr>
        <w:t>ilim mi?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Yapay zeka gorsellesstirmeyi nasil degistirecek?</w:t>
      </w:r>
    </w:p>
    <w:p w:rsidR="00105190" w:rsidRDefault="00744AC9">
      <w:r>
        <w:rPr>
          <w:b/>
          <w:color w:val="2E7D32"/>
          <w:sz w:val="20"/>
        </w:rPr>
        <w:t>Eleştirel Düşünme:</w:t>
      </w:r>
    </w:p>
    <w:p w:rsidR="00105190" w:rsidRDefault="00744AC9">
      <w:r>
        <w:rPr>
          <w:b/>
          <w:color w:val="2E7D32"/>
          <w:sz w:val="20"/>
        </w:rPr>
        <w:t xml:space="preserve">  1. </w:t>
      </w:r>
      <w:r>
        <w:rPr>
          <w:sz w:val="20"/>
        </w:rPr>
        <w:t>Cok fazla gorsellesstirme bilgi kirliligi yaratir mi?</w:t>
      </w:r>
    </w:p>
    <w:p w:rsidR="00105190" w:rsidRDefault="00744AC9">
      <w:r>
        <w:rPr>
          <w:b/>
          <w:color w:val="2E7D32"/>
          <w:sz w:val="20"/>
        </w:rPr>
        <w:t xml:space="preserve">  2. </w:t>
      </w:r>
      <w:r>
        <w:rPr>
          <w:sz w:val="20"/>
        </w:rPr>
        <w:t>Estetik mi dogruluk mu daha onemli?</w:t>
      </w:r>
    </w:p>
    <w:p w:rsidR="00105190" w:rsidRDefault="00744AC9">
      <w:r>
        <w:rPr>
          <w:b/>
          <w:color w:val="2E7D32"/>
          <w:sz w:val="20"/>
        </w:rPr>
        <w:t xml:space="preserve">  3. </w:t>
      </w:r>
      <w:r>
        <w:rPr>
          <w:sz w:val="20"/>
        </w:rPr>
        <w:t>Grafik seciimi sonuclari nasil etkiler?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</w:t>
      </w:r>
      <w:r>
        <w:rPr>
          <w:color w:val="BDBDBD"/>
          <w:sz w:val="12"/>
        </w:rPr>
        <w:t>___________________________________________________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Adım Adım Uygulama: "Ileri Gorsellesstirme Uygulamasi"</w:t>
      </w:r>
    </w:p>
    <w:p w:rsidR="00105190" w:rsidRDefault="00744AC9">
      <w:r>
        <w:rPr>
          <w:b/>
          <w:color w:val="1B2A4A"/>
          <w:sz w:val="20"/>
        </w:rPr>
        <w:t xml:space="preserve">Hedef: </w:t>
      </w:r>
      <w:r>
        <w:rPr>
          <w:sz w:val="20"/>
        </w:rPr>
        <w:t>Histogram, pasta, subplot ve stil ile profesyonel grafik olusturmak.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1. Histogram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plt.hist ile dagilim grafigi cizin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Dagilim analizi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2. Pasta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plt.pie ile oran grafigi cizin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Oran gosterimi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3. Subplot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2x2 duzende 4 grafik olusturun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Coklu gosterim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4. Stil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Grafik stilini degistirin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Profesyonel gorunum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5. </w:t>
            </w:r>
            <w:r>
              <w:rPr>
                <w:sz w:val="18"/>
              </w:rPr>
              <w:t>Rapor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Tum grafikleri etiketleyin ve kaydedin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Dokumantasyon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4 grafikli subplot olusturulmus, etiketlenmis ve stillendirilmis.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Canlı Demo: "Canli Profesy</w:t>
      </w:r>
      <w:r>
        <w:rPr>
          <w:b/>
          <w:color w:val="C62828"/>
          <w:sz w:val="24"/>
        </w:rPr>
        <w:t>onel Grafik"</w:t>
      </w:r>
    </w:p>
    <w:p w:rsidR="00105190" w:rsidRDefault="00744AC9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4 grafikli profesyonel rapor olusturur.</w:t>
      </w:r>
    </w:p>
    <w:p w:rsidR="00105190" w:rsidRDefault="00744AC9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veri raporunu hazirlar.</w:t>
      </w:r>
    </w:p>
    <w:p w:rsidR="00105190" w:rsidRDefault="00744AC9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tight_layout() ile cakismalari onleyin!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5190">
        <w:trPr>
          <w:jc w:val="center"/>
        </w:trPr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Histogram ve pasta grafigi cizin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2x2 subplot ile 4 grafikli rapor olusturun</w:t>
            </w:r>
          </w:p>
        </w:tc>
      </w:tr>
      <w:tr w:rsidR="00105190">
        <w:trPr>
          <w:jc w:val="center"/>
        </w:trPr>
        <w:tc>
          <w:tcPr>
            <w:tcW w:w="3213" w:type="dxa"/>
          </w:tcPr>
          <w:p w:rsidR="00105190" w:rsidRDefault="00744AC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05190" w:rsidRDefault="00744AC9">
            <w:r>
              <w:rPr>
                <w:sz w:val="18"/>
              </w:rPr>
              <w:t xml:space="preserve">3 farkli stil ile ayni grafigi </w:t>
            </w:r>
            <w:r>
              <w:rPr>
                <w:sz w:val="18"/>
              </w:rPr>
              <w:t>olusturup karsilastirin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pPr>
        <w:spacing w:before="200"/>
      </w:pPr>
      <w:r>
        <w:rPr>
          <w:b/>
          <w:color w:val="C62828"/>
          <w:sz w:val="24"/>
        </w:rPr>
        <w:t xml:space="preserve">  Vaka Çalışması: "Grafik Cakismasi"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05190" w:rsidRDefault="00744AC9">
            <w:r>
              <w:rPr>
                <w:sz w:val="20"/>
              </w:rPr>
              <w:t>Rapordaki subplot grafikleri birbirine giriyor, etiketler okunmuyor. Cozum?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 xml:space="preserve">tight_layout() ve </w:t>
      </w:r>
      <w:r>
        <w:rPr>
          <w:sz w:val="20"/>
        </w:rPr>
        <w:t>figsize ayarlari ile grafik bosluklarini duzenleyin.</w:t>
      </w:r>
    </w:p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5190" w:rsidRDefault="00744AC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5190" w:rsidRDefault="00744AC9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05190" w:rsidRDefault="00744AC9">
      <w:r>
        <w:rPr>
          <w:sz w:val="20"/>
        </w:rPr>
        <w:t xml:space="preserve">Histogram, pasta grafigi, subplot duzeni, legend ve stil ozellestirme </w:t>
      </w:r>
      <w:r>
        <w:rPr>
          <w:sz w:val="20"/>
        </w:rPr>
        <w:t>ile profesyonel gorsellesstirme becerisi kazandik.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Histogram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bins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Pasta Grafigi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Subplot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Legend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Style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tight_layout</w:t>
            </w:r>
          </w:p>
        </w:tc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figsize</w:t>
            </w:r>
          </w:p>
        </w:tc>
      </w:tr>
      <w:tr w:rsidR="00105190">
        <w:trPr>
          <w:jc w:val="center"/>
        </w:trPr>
        <w:tc>
          <w:tcPr>
            <w:tcW w:w="4819" w:type="dxa"/>
            <w:shd w:val="clear" w:color="auto" w:fill="F5F5F5"/>
          </w:tcPr>
          <w:p w:rsidR="00105190" w:rsidRDefault="00744AC9">
            <w:r>
              <w:rPr>
                <w:b/>
                <w:color w:val="1B2A4A"/>
                <w:sz w:val="20"/>
              </w:rPr>
              <w:t xml:space="preserve">  savefig</w:t>
            </w:r>
          </w:p>
        </w:tc>
        <w:tc>
          <w:tcPr>
            <w:tcW w:w="4819" w:type="dxa"/>
          </w:tcPr>
          <w:p w:rsidR="00105190" w:rsidRDefault="00105190"/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05190" w:rsidRDefault="00744AC9">
      <w:r>
        <w:rPr>
          <w:sz w:val="20"/>
        </w:rPr>
        <w:t xml:space="preserve">Matplotlib i tamamladik! Bir sonraki derste Iris veri </w:t>
      </w:r>
      <w:r>
        <w:rPr>
          <w:sz w:val="20"/>
        </w:rPr>
        <w:t>seti ve siniflandirma algoritmaalarina geciyoruz.</w:t>
      </w:r>
    </w:p>
    <w:p w:rsidR="00105190" w:rsidRDefault="00744AC9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05190" w:rsidRDefault="00744AC9">
            <w:r>
              <w:rPr>
                <w:sz w:val="20"/>
              </w:rPr>
              <w:t>Gorev: Kendi verilerinizle (hava durumu, harcama, notlar vb.) 6 grafikli profesyonel bir rapor olusturun.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En az 4 farkli grafik turu, etiketler, basliklar</w:t>
            </w:r>
            <w:r>
              <w:rPr>
                <w:sz w:val="20"/>
              </w:rPr>
              <w:t xml:space="preserve"> ve stil uygulanmis olmali.</w:t>
            </w:r>
          </w:p>
        </w:tc>
      </w:tr>
    </w:tbl>
    <w:p w:rsidR="00105190" w:rsidRDefault="00105190"/>
    <w:p w:rsidR="00105190" w:rsidRDefault="00744AC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5190" w:rsidRDefault="00744AC9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05190" w:rsidRDefault="00105190"/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05190" w:rsidRDefault="00744AC9">
      <w:pPr>
        <w:pStyle w:val="ListeMaddemi"/>
      </w:pPr>
      <w:r>
        <w:rPr>
          <w:sz w:val="20"/>
        </w:rPr>
        <w:t>Ornek profesyonel grafikleri hazirlaayin.</w:t>
      </w:r>
    </w:p>
    <w:p w:rsidR="00105190" w:rsidRDefault="00744AC9">
      <w:pPr>
        <w:pStyle w:val="ListeMaddemi"/>
      </w:pPr>
      <w:r>
        <w:rPr>
          <w:sz w:val="20"/>
        </w:rPr>
        <w:t>Matplotlib style listesini dagiitin.</w:t>
      </w:r>
    </w:p>
    <w:p w:rsidR="00105190" w:rsidRDefault="00744AC9">
      <w:pPr>
        <w:pStyle w:val="ListeMaddemi"/>
      </w:pPr>
      <w:r>
        <w:rPr>
          <w:sz w:val="20"/>
        </w:rPr>
        <w:t xml:space="preserve">Renk </w:t>
      </w:r>
      <w:r>
        <w:rPr>
          <w:sz w:val="20"/>
        </w:rPr>
        <w:t>paleti referansi hazirlaayin.</w:t>
      </w:r>
    </w:p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5190">
        <w:trPr>
          <w:jc w:val="center"/>
        </w:trPr>
        <w:tc>
          <w:tcPr>
            <w:tcW w:w="4819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05190" w:rsidRDefault="00744AC9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Subplot kavrami karisik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Basit 1x2 ile baslayip 2x2 ye gecin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Renk secimi zor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Hazir renk paletlerini (tab10, Set2) onerin</w:t>
            </w:r>
          </w:p>
        </w:tc>
      </w:tr>
      <w:tr w:rsidR="00105190">
        <w:trPr>
          <w:jc w:val="center"/>
        </w:trPr>
        <w:tc>
          <w:tcPr>
            <w:tcW w:w="4819" w:type="dxa"/>
          </w:tcPr>
          <w:p w:rsidR="00105190" w:rsidRDefault="00744AC9">
            <w:r>
              <w:rPr>
                <w:sz w:val="18"/>
              </w:rPr>
              <w:t>Grafik kaydetme</w:t>
            </w:r>
          </w:p>
        </w:tc>
        <w:tc>
          <w:tcPr>
            <w:tcW w:w="4819" w:type="dxa"/>
          </w:tcPr>
          <w:p w:rsidR="00105190" w:rsidRDefault="00744AC9">
            <w:r>
              <w:rPr>
                <w:sz w:val="18"/>
              </w:rPr>
              <w:t>plt.savefig('grafik.png', dpi=150) gosterin</w:t>
            </w:r>
          </w:p>
        </w:tc>
      </w:tr>
    </w:tbl>
    <w:p w:rsidR="00105190" w:rsidRDefault="00105190"/>
    <w:p w:rsidR="00105190" w:rsidRDefault="00744AC9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%20, Uygulama %80.</w:t>
      </w:r>
    </w:p>
    <w:p w:rsidR="00105190" w:rsidRDefault="00744AC9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5190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05190" w:rsidRDefault="00744AC9">
            <w:r>
              <w:rPr>
                <w:sz w:val="20"/>
              </w:rPr>
              <w:t>Subplot calismiiyorsa ayri ayri grafik olusturup yan yana kaydedin.</w:t>
            </w:r>
          </w:p>
        </w:tc>
      </w:tr>
    </w:tbl>
    <w:p w:rsidR="00105190" w:rsidRDefault="00105190"/>
    <w:p w:rsidR="00105190" w:rsidRDefault="00744AC9">
      <w:r>
        <w:br w:type="page"/>
      </w:r>
    </w:p>
    <w:sectPr w:rsidR="00105190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05190"/>
    <w:rsid w:val="0015074B"/>
    <w:rsid w:val="0029639D"/>
    <w:rsid w:val="00326F90"/>
    <w:rsid w:val="00744AC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EDD82C2-17D4-4E1E-AA81-BF993BE9A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30</Pages>
  <Words>6322</Words>
  <Characters>36036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42274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2026-05-31T11:51:00Z</dcterms:modified>
  <cp:category/>
</cp:coreProperties>
</file>