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0CA" w:rsidRDefault="00A910CA"/>
    <w:p w:rsidR="00A910CA" w:rsidRDefault="00A910CA"/>
    <w:p w:rsidR="00A910CA" w:rsidRDefault="00A910CA"/>
    <w:p w:rsidR="00A910CA" w:rsidRDefault="00205A15">
      <w:pPr>
        <w:jc w:val="center"/>
      </w:pPr>
      <w:r>
        <w:rPr>
          <w:color w:val="2C6FAD"/>
          <w:sz w:val="28"/>
        </w:rPr>
        <w:t>━━━━━━━━━━━━━━━━━━━━━━━━━━━━━━━━━━━━━━━━</w:t>
      </w:r>
    </w:p>
    <w:p w:rsidR="00A910CA" w:rsidRDefault="00A910CA"/>
    <w:p w:rsidR="00A910CA" w:rsidRDefault="00205A15">
      <w:pPr>
        <w:jc w:val="center"/>
      </w:pPr>
      <w:proofErr w:type="spellStart"/>
      <w:r w:rsidRPr="00205A15">
        <w:rPr>
          <w:b/>
          <w:color w:val="1B2A4A"/>
          <w:sz w:val="64"/>
        </w:rPr>
        <w:t>Yapay</w:t>
      </w:r>
      <w:proofErr w:type="spellEnd"/>
      <w:r w:rsidRPr="00205A15">
        <w:rPr>
          <w:b/>
          <w:color w:val="1B2A4A"/>
          <w:sz w:val="64"/>
        </w:rPr>
        <w:t xml:space="preserve"> </w:t>
      </w:r>
      <w:proofErr w:type="spellStart"/>
      <w:r w:rsidRPr="00205A15">
        <w:rPr>
          <w:b/>
          <w:color w:val="1B2A4A"/>
          <w:sz w:val="64"/>
        </w:rPr>
        <w:t>Zekâ</w:t>
      </w:r>
      <w:proofErr w:type="spellEnd"/>
      <w:r w:rsidRPr="00205A15">
        <w:rPr>
          <w:b/>
          <w:color w:val="1B2A4A"/>
          <w:sz w:val="64"/>
        </w:rPr>
        <w:t xml:space="preserve"> </w:t>
      </w:r>
      <w:proofErr w:type="spellStart"/>
      <w:r w:rsidRPr="00205A15">
        <w:rPr>
          <w:b/>
          <w:color w:val="1B2A4A"/>
          <w:sz w:val="64"/>
        </w:rPr>
        <w:t>Uygulamaları</w:t>
      </w:r>
      <w:proofErr w:type="spellEnd"/>
      <w:r w:rsidRPr="00205A15">
        <w:rPr>
          <w:b/>
          <w:color w:val="1B2A4A"/>
          <w:sz w:val="64"/>
        </w:rPr>
        <w:t xml:space="preserve"> </w:t>
      </w:r>
      <w:proofErr w:type="spellStart"/>
      <w:r w:rsidRPr="00205A15">
        <w:rPr>
          <w:b/>
          <w:color w:val="1B2A4A"/>
          <w:sz w:val="64"/>
        </w:rPr>
        <w:t>Geliştirme</w:t>
      </w:r>
      <w:proofErr w:type="spellEnd"/>
      <w:r w:rsidRPr="00205A15">
        <w:rPr>
          <w:b/>
          <w:color w:val="1B2A4A"/>
          <w:sz w:val="64"/>
        </w:rPr>
        <w:t xml:space="preserve"> </w:t>
      </w:r>
      <w:proofErr w:type="spellStart"/>
      <w:r w:rsidRPr="00205A15">
        <w:rPr>
          <w:b/>
          <w:color w:val="1B2A4A"/>
          <w:sz w:val="64"/>
        </w:rPr>
        <w:t>Ve</w:t>
      </w:r>
      <w:proofErr w:type="spellEnd"/>
      <w:r w:rsidRPr="00205A15">
        <w:rPr>
          <w:b/>
          <w:color w:val="1B2A4A"/>
          <w:sz w:val="64"/>
        </w:rPr>
        <w:t xml:space="preserve"> </w:t>
      </w:r>
      <w:proofErr w:type="spellStart"/>
      <w:r w:rsidRPr="00205A15">
        <w:rPr>
          <w:b/>
          <w:color w:val="1B2A4A"/>
          <w:sz w:val="64"/>
        </w:rPr>
        <w:t>Uyum</w:t>
      </w:r>
      <w:proofErr w:type="spellEnd"/>
      <w:r w:rsidRPr="00205A15">
        <w:rPr>
          <w:b/>
          <w:color w:val="1B2A4A"/>
          <w:sz w:val="64"/>
        </w:rPr>
        <w:t xml:space="preserve"> </w:t>
      </w:r>
      <w:proofErr w:type="spellStart"/>
      <w:r w:rsidRPr="00205A15">
        <w:rPr>
          <w:b/>
          <w:color w:val="1B2A4A"/>
          <w:sz w:val="64"/>
        </w:rPr>
        <w:t>Eğitimi</w:t>
      </w:r>
      <w:proofErr w:type="spellEnd"/>
    </w:p>
    <w:p w:rsidR="00A910CA" w:rsidRDefault="00205A15">
      <w:pPr>
        <w:jc w:val="center"/>
      </w:pPr>
      <w:r>
        <w:rPr>
          <w:color w:val="757575"/>
          <w:sz w:val="28"/>
        </w:rPr>
        <w:t xml:space="preserve">1-4. Saat Ders </w:t>
      </w:r>
      <w:proofErr w:type="gramStart"/>
      <w:r>
        <w:rPr>
          <w:color w:val="757575"/>
          <w:sz w:val="28"/>
        </w:rPr>
        <w:t>Planı  |</w:t>
      </w:r>
      <w:proofErr w:type="gramEnd"/>
      <w:r>
        <w:rPr>
          <w:color w:val="757575"/>
          <w:sz w:val="28"/>
        </w:rPr>
        <w:t xml:space="preserve">  Yapılandırmacı 5E Modeli</w:t>
      </w:r>
    </w:p>
    <w:p w:rsidR="00A910CA" w:rsidRDefault="00A910CA"/>
    <w:p w:rsidR="00A910CA" w:rsidRDefault="00205A15">
      <w:pPr>
        <w:jc w:val="center"/>
      </w:pPr>
      <w:r>
        <w:rPr>
          <w:color w:val="2C6FAD"/>
          <w:sz w:val="28"/>
        </w:rPr>
        <w:t>━━━━━━━━━━━━━━━━━━━━━━━━━━━━━━━━━━━━━━━━</w:t>
      </w:r>
    </w:p>
    <w:p w:rsidR="00A910CA" w:rsidRDefault="00A910CA"/>
    <w:p w:rsidR="00A910CA" w:rsidRDefault="00A910CA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A910CA">
        <w:trPr>
          <w:jc w:val="center"/>
        </w:trPr>
        <w:tc>
          <w:tcPr>
            <w:tcW w:w="4819" w:type="dxa"/>
            <w:shd w:val="clear" w:color="auto" w:fill="1B2A4A"/>
          </w:tcPr>
          <w:p w:rsidR="00A910CA" w:rsidRDefault="00205A15">
            <w:r>
              <w:rPr>
                <w:b/>
                <w:color w:val="FFFFFF"/>
              </w:rPr>
              <w:t xml:space="preserve">  Kurs</w:t>
            </w:r>
          </w:p>
        </w:tc>
        <w:tc>
          <w:tcPr>
            <w:tcW w:w="4819" w:type="dxa"/>
          </w:tcPr>
          <w:p w:rsidR="00A910CA" w:rsidRDefault="00A910CA" w:rsidP="00205A15"/>
        </w:tc>
      </w:tr>
      <w:tr w:rsidR="00A910CA">
        <w:trPr>
          <w:jc w:val="center"/>
        </w:trPr>
        <w:tc>
          <w:tcPr>
            <w:tcW w:w="4819" w:type="dxa"/>
            <w:shd w:val="clear" w:color="auto" w:fill="1B2A4A"/>
          </w:tcPr>
          <w:p w:rsidR="00A910CA" w:rsidRDefault="00205A15">
            <w:r>
              <w:rPr>
                <w:b/>
                <w:color w:val="FFFFFF"/>
              </w:rPr>
              <w:t xml:space="preserve">  Modül / Saat</w:t>
            </w:r>
          </w:p>
        </w:tc>
        <w:tc>
          <w:tcPr>
            <w:tcW w:w="4819" w:type="dxa"/>
          </w:tcPr>
          <w:p w:rsidR="00A910CA" w:rsidRDefault="00205A15" w:rsidP="00205A15">
            <w:r>
              <w:t xml:space="preserve">  </w:t>
            </w:r>
            <w:bookmarkStart w:id="0" w:name="_GoBack"/>
            <w:bookmarkEnd w:id="0"/>
          </w:p>
        </w:tc>
      </w:tr>
      <w:tr w:rsidR="00A910CA">
        <w:trPr>
          <w:jc w:val="center"/>
        </w:trPr>
        <w:tc>
          <w:tcPr>
            <w:tcW w:w="4819" w:type="dxa"/>
            <w:shd w:val="clear" w:color="auto" w:fill="1B2A4A"/>
          </w:tcPr>
          <w:p w:rsidR="00A910CA" w:rsidRDefault="00205A15">
            <w:r>
              <w:rPr>
                <w:b/>
                <w:color w:val="FFFFFF"/>
              </w:rPr>
              <w:t xml:space="preserve">  Tarih</w:t>
            </w:r>
          </w:p>
        </w:tc>
        <w:tc>
          <w:tcPr>
            <w:tcW w:w="4819" w:type="dxa"/>
          </w:tcPr>
          <w:p w:rsidR="00A910CA" w:rsidRDefault="00205A15">
            <w:r>
              <w:t xml:space="preserve">  </w:t>
            </w:r>
          </w:p>
        </w:tc>
      </w:tr>
    </w:tbl>
    <w:p w:rsidR="00A910CA" w:rsidRDefault="00A910CA"/>
    <w:p w:rsidR="00A910CA" w:rsidRDefault="00A910CA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A910CA" w:rsidRDefault="00205A15">
            <w:r>
              <w:rPr>
                <w:b/>
                <w:color w:val="FFFFFF"/>
                <w:sz w:val="28"/>
              </w:rPr>
              <w:t xml:space="preserve">  PROGRAM  |  4 Saatlik Ders Programı</w:t>
            </w:r>
          </w:p>
        </w:tc>
      </w:tr>
    </w:tbl>
    <w:p w:rsidR="00A910CA" w:rsidRDefault="00A910CA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910CA">
        <w:trPr>
          <w:jc w:val="center"/>
        </w:trPr>
        <w:tc>
          <w:tcPr>
            <w:tcW w:w="3213" w:type="dxa"/>
            <w:shd w:val="clear" w:color="auto" w:fill="1B2A4A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Saat</w:t>
            </w:r>
          </w:p>
        </w:tc>
        <w:tc>
          <w:tcPr>
            <w:tcW w:w="3213" w:type="dxa"/>
            <w:shd w:val="clear" w:color="auto" w:fill="1B2A4A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Konu</w:t>
            </w:r>
          </w:p>
        </w:tc>
        <w:tc>
          <w:tcPr>
            <w:tcW w:w="3213" w:type="dxa"/>
            <w:shd w:val="clear" w:color="auto" w:fill="1B2A4A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Süre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1. Saat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Python 3 Kurulumu ve Calisma Ortami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45 dk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2. Saat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PyCharm IDE Kurulumu ve Yapilandirmasi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45 dk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3. Saat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 xml:space="preserve">Python </w:t>
            </w:r>
            <w:r>
              <w:rPr>
                <w:sz w:val="18"/>
              </w:rPr>
              <w:t>Kutuphanelerinin Kurulumu (pip)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45 dk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4. Saat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NumPy ile Dizi ve Matris Olusturma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45 dk</w:t>
            </w:r>
          </w:p>
        </w:tc>
      </w:tr>
    </w:tbl>
    <w:p w:rsidR="00A910CA" w:rsidRDefault="00A910CA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28"/>
        <w:gridCol w:w="1928"/>
        <w:gridCol w:w="1928"/>
        <w:gridCol w:w="1928"/>
        <w:gridCol w:w="1928"/>
      </w:tblGrid>
      <w:tr w:rsidR="00A910CA">
        <w:trPr>
          <w:jc w:val="center"/>
        </w:trPr>
        <w:tc>
          <w:tcPr>
            <w:tcW w:w="1928" w:type="dxa"/>
            <w:shd w:val="clear" w:color="auto" w:fill="2C6FAD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6"/>
              </w:rPr>
              <w:t>E1 Girme</w:t>
            </w:r>
          </w:p>
        </w:tc>
        <w:tc>
          <w:tcPr>
            <w:tcW w:w="1928" w:type="dxa"/>
            <w:shd w:val="clear" w:color="auto" w:fill="007A7A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6"/>
              </w:rPr>
              <w:t>E2 Keşif</w:t>
            </w:r>
          </w:p>
        </w:tc>
        <w:tc>
          <w:tcPr>
            <w:tcW w:w="1928" w:type="dxa"/>
            <w:shd w:val="clear" w:color="auto" w:fill="E65C00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6"/>
              </w:rPr>
              <w:t>E3 Açıklama</w:t>
            </w:r>
          </w:p>
        </w:tc>
        <w:tc>
          <w:tcPr>
            <w:tcW w:w="1928" w:type="dxa"/>
            <w:shd w:val="clear" w:color="auto" w:fill="6A1B9A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6"/>
              </w:rPr>
              <w:t>E4 Derinleştirme</w:t>
            </w:r>
          </w:p>
        </w:tc>
        <w:tc>
          <w:tcPr>
            <w:tcW w:w="1928" w:type="dxa"/>
            <w:shd w:val="clear" w:color="auto" w:fill="2E7D32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6"/>
              </w:rPr>
              <w:t>E5 Değerlendirme</w:t>
            </w:r>
          </w:p>
        </w:tc>
      </w:tr>
    </w:tbl>
    <w:p w:rsidR="00A910CA" w:rsidRDefault="00205A15">
      <w:r>
        <w:br w:type="page"/>
      </w:r>
    </w:p>
    <w:p w:rsidR="00A910CA" w:rsidRDefault="00205A15">
      <w:pPr>
        <w:jc w:val="center"/>
      </w:pPr>
      <w:r>
        <w:rPr>
          <w:b/>
          <w:color w:val="1B2A4A"/>
          <w:sz w:val="36"/>
        </w:rPr>
        <w:lastRenderedPageBreak/>
        <w:t>━━━  1. SAAT  ━━━</w:t>
      </w:r>
    </w:p>
    <w:p w:rsidR="00A910CA" w:rsidRDefault="00205A15">
      <w:pPr>
        <w:jc w:val="center"/>
      </w:pPr>
      <w:r>
        <w:rPr>
          <w:color w:val="2C6FAD"/>
          <w:sz w:val="32"/>
        </w:rPr>
        <w:t>Python 3 Kurulumu ve Calisma Ortami</w:t>
      </w:r>
    </w:p>
    <w:p w:rsidR="00A910CA" w:rsidRDefault="00A910CA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A910CA" w:rsidRDefault="00205A15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A910CA" w:rsidRDefault="00A910CA"/>
    <w:p w:rsidR="00A910CA" w:rsidRDefault="00205A15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Isletim sistemine uygun Python 3 kurulumunu gerceklestirir ve calisma ortamini hazirlar.</w:t>
      </w:r>
    </w:p>
    <w:p w:rsidR="00A910CA" w:rsidRDefault="00A910CA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910CA">
        <w:trPr>
          <w:jc w:val="center"/>
        </w:trPr>
        <w:tc>
          <w:tcPr>
            <w:tcW w:w="3213" w:type="dxa"/>
            <w:shd w:val="clear" w:color="auto" w:fill="1B2A4A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2.1.1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Python 3 kurulum asamalarini siralar.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Bilgi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2.1.2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Isletim sistemine uygun Python 3 kurulumunu yapar.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Uygulama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2.1.3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Python komut satirinda temel komutlari calistirir.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Uygulama</w:t>
            </w:r>
          </w:p>
        </w:tc>
      </w:tr>
    </w:tbl>
    <w:p w:rsidR="00A910CA" w:rsidRDefault="00A910CA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A910CA" w:rsidRDefault="00205A15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A910CA" w:rsidRDefault="00A910CA"/>
    <w:p w:rsidR="00A910CA" w:rsidRDefault="00205A15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Temel bilgisayar kullanimi bilgisi.</w:t>
      </w:r>
    </w:p>
    <w:p w:rsidR="00A910CA" w:rsidRDefault="00205A15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A910CA" w:rsidRDefault="00205A15">
      <w:pPr>
        <w:pStyle w:val="ListeMaddemi"/>
      </w:pPr>
      <w:r>
        <w:rPr>
          <w:sz w:val="20"/>
        </w:rPr>
        <w:t>Python in bir programlama dili oldugunu.</w:t>
      </w:r>
    </w:p>
    <w:p w:rsidR="00A910CA" w:rsidRDefault="00205A15">
      <w:pPr>
        <w:pStyle w:val="ListeMaddemi"/>
      </w:pPr>
      <w:r>
        <w:rPr>
          <w:sz w:val="20"/>
        </w:rPr>
        <w:t xml:space="preserve">Yapay zeka uygulamalarinda </w:t>
      </w:r>
      <w:r>
        <w:rPr>
          <w:sz w:val="20"/>
        </w:rPr>
        <w:t>Python in yaygin kullanildigiini.</w:t>
      </w:r>
    </w:p>
    <w:p w:rsidR="00A910CA" w:rsidRDefault="00205A15">
      <w:pPr>
        <w:pStyle w:val="ListeMaddemi"/>
      </w:pPr>
      <w:r>
        <w:rPr>
          <w:sz w:val="20"/>
        </w:rPr>
        <w:t>Isletim sistemi kavramini (Windows, Linux, macOS).</w:t>
      </w:r>
    </w:p>
    <w:p w:rsidR="00A910CA" w:rsidRDefault="00205A15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A910CA" w:rsidRDefault="00205A15">
      <w:pPr>
        <w:pStyle w:val="ListeMaddemi"/>
      </w:pPr>
      <w:r>
        <w:rPr>
          <w:sz w:val="20"/>
        </w:rPr>
        <w:t>Python in sadece yapay zeka icin kullanildigii sanilmasi.</w:t>
      </w:r>
    </w:p>
    <w:p w:rsidR="00A910CA" w:rsidRDefault="00205A15">
      <w:pPr>
        <w:pStyle w:val="ListeMaddemi"/>
      </w:pPr>
      <w:r>
        <w:rPr>
          <w:sz w:val="20"/>
        </w:rPr>
        <w:t>Python kurulumunun cok zor oldugu dusuncesi.</w:t>
      </w:r>
    </w:p>
    <w:p w:rsidR="00A910CA" w:rsidRDefault="00205A15">
      <w:pPr>
        <w:pStyle w:val="ListeMaddemi"/>
      </w:pPr>
      <w:r>
        <w:rPr>
          <w:sz w:val="20"/>
        </w:rPr>
        <w:t>Her Python surumunun ayni oldugu yanilgis</w:t>
      </w:r>
      <w:r>
        <w:rPr>
          <w:sz w:val="20"/>
        </w:rPr>
        <w:t>i.</w:t>
      </w:r>
    </w:p>
    <w:p w:rsidR="00A910CA" w:rsidRDefault="00205A15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A910CA" w:rsidRDefault="00205A15">
      <w:pPr>
        <w:pStyle w:val="ListeMaddemi"/>
      </w:pPr>
      <w:r>
        <w:rPr>
          <w:sz w:val="20"/>
        </w:rPr>
        <w:t>Bilgisayar (Windows/Linux)</w:t>
      </w:r>
    </w:p>
    <w:p w:rsidR="00A910CA" w:rsidRDefault="00205A15">
      <w:pPr>
        <w:pStyle w:val="ListeMaddemi"/>
      </w:pPr>
      <w:r>
        <w:rPr>
          <w:sz w:val="20"/>
        </w:rPr>
        <w:t>Internet baglantisi</w:t>
      </w:r>
    </w:p>
    <w:p w:rsidR="00A910CA" w:rsidRDefault="00205A15">
      <w:pPr>
        <w:pStyle w:val="ListeMaddemi"/>
      </w:pPr>
      <w:r>
        <w:rPr>
          <w:sz w:val="20"/>
        </w:rPr>
        <w:t>Python 3 kurulum dosyasi</w:t>
      </w:r>
    </w:p>
    <w:p w:rsidR="00A910CA" w:rsidRDefault="00205A15">
      <w:pPr>
        <w:pStyle w:val="ListeMaddemi"/>
      </w:pPr>
      <w:r>
        <w:rPr>
          <w:sz w:val="20"/>
        </w:rPr>
        <w:t>Projeksiyon</w:t>
      </w:r>
    </w:p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A910CA" w:rsidRDefault="00205A15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A910CA" w:rsidRDefault="00A910CA"/>
    <w:p w:rsidR="00A910CA" w:rsidRDefault="00205A15">
      <w:r>
        <w:rPr>
          <w:i/>
          <w:color w:val="2C6FAD"/>
          <w:sz w:val="20"/>
        </w:rPr>
        <w:t xml:space="preserve">  Süre: 5 dakika</w:t>
      </w:r>
    </w:p>
    <w:p w:rsidR="00A910CA" w:rsidRDefault="00205A15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"Yapay zeka uygulamalari gelistirmek icin once bir dil ogrenmemiz lazim. Python, yapay zekanin lingua franca sidir!"</w:t>
      </w:r>
    </w:p>
    <w:p w:rsidR="00A910CA" w:rsidRDefault="00205A15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 xml:space="preserve">Yabanci bir ulkeye gitmeden once o ulkenin dilini ogrenmek gibi: Python, </w:t>
      </w:r>
      <w:r>
        <w:rPr>
          <w:sz w:val="20"/>
        </w:rPr>
        <w:t>yapay zeka dunyasinin ortak dilidir.</w:t>
      </w:r>
    </w:p>
    <w:p w:rsidR="00A910CA" w:rsidRDefault="00205A15">
      <w:pPr>
        <w:spacing w:before="200"/>
      </w:pPr>
      <w:r>
        <w:rPr>
          <w:b/>
          <w:color w:val="2C6FAD"/>
          <w:sz w:val="24"/>
        </w:rPr>
        <w:lastRenderedPageBreak/>
        <w:t xml:space="preserve">  Ön Bilgi Yoklama Soruları</w:t>
      </w:r>
    </w:p>
    <w:p w:rsidR="00A910CA" w:rsidRDefault="00205A15">
      <w:r>
        <w:rPr>
          <w:b/>
          <w:color w:val="2C6FAD"/>
          <w:sz w:val="20"/>
        </w:rPr>
        <w:t xml:space="preserve">  1. </w:t>
      </w:r>
      <w:r>
        <w:rPr>
          <w:sz w:val="20"/>
        </w:rPr>
        <w:t>Python nedir?</w:t>
      </w:r>
    </w:p>
    <w:p w:rsidR="00A910CA" w:rsidRDefault="00205A15">
      <w:r>
        <w:rPr>
          <w:b/>
          <w:color w:val="2C6FAD"/>
          <w:sz w:val="20"/>
        </w:rPr>
        <w:t xml:space="preserve">  2. </w:t>
      </w:r>
      <w:r>
        <w:rPr>
          <w:sz w:val="20"/>
        </w:rPr>
        <w:t>Neden Python tercih ediliyor?</w:t>
      </w:r>
    </w:p>
    <w:p w:rsidR="00A910CA" w:rsidRDefault="00205A15">
      <w:r>
        <w:rPr>
          <w:b/>
          <w:color w:val="2C6FAD"/>
          <w:sz w:val="20"/>
        </w:rPr>
        <w:t xml:space="preserve">  3. </w:t>
      </w:r>
      <w:r>
        <w:rPr>
          <w:sz w:val="20"/>
        </w:rPr>
        <w:t>Python 3 ile Python 2 farki nedir?</w:t>
      </w:r>
    </w:p>
    <w:p w:rsidR="00A910CA" w:rsidRDefault="00205A15">
      <w:pPr>
        <w:spacing w:before="200"/>
      </w:pPr>
      <w:r>
        <w:rPr>
          <w:b/>
          <w:color w:val="2C6FAD"/>
          <w:sz w:val="24"/>
        </w:rPr>
        <w:t xml:space="preserve">  Motivasyon Etkinliği: "Python Nerede Kullaniliyor?"</w:t>
      </w:r>
    </w:p>
    <w:p w:rsidR="00A910CA" w:rsidRDefault="00205A15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Python in kullanim alanlarini ara</w:t>
      </w:r>
      <w:r>
        <w:rPr>
          <w:sz w:val="20"/>
        </w:rPr>
        <w:t>stirma.</w:t>
      </w:r>
    </w:p>
    <w:p w:rsidR="00A910CA" w:rsidRDefault="00205A15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Python ile yapilmis unlu projeleri (Instagram, YouTube, Netflix onerileri) gosterir. Ogrenciler Python in nerelerde kullanildigiini tartisir.</w:t>
      </w:r>
    </w:p>
    <w:p w:rsidR="00A910CA" w:rsidRDefault="00205A15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A910CA" w:rsidRDefault="00205A15">
            <w:r>
              <w:rPr>
                <w:sz w:val="20"/>
              </w:rPr>
              <w:t xml:space="preserve">Bir sirket yapay zeka projesi baslatmak istiyor. Neden Python </w:t>
            </w:r>
            <w:r>
              <w:rPr>
                <w:sz w:val="20"/>
              </w:rPr>
              <w:t>secmeli?</w:t>
            </w:r>
          </w:p>
        </w:tc>
      </w:tr>
    </w:tbl>
    <w:p w:rsidR="00A910CA" w:rsidRDefault="00A910CA"/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A910CA" w:rsidRDefault="00205A15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A910CA" w:rsidRDefault="00A910CA"/>
    <w:p w:rsidR="00A910CA" w:rsidRDefault="00205A15">
      <w:r>
        <w:rPr>
          <w:i/>
          <w:color w:val="007A7A"/>
          <w:sz w:val="20"/>
        </w:rPr>
        <w:t xml:space="preserve">  Süre: 10 dakika</w:t>
      </w:r>
    </w:p>
    <w:p w:rsidR="00A910CA" w:rsidRDefault="00205A15">
      <w:pPr>
        <w:spacing w:before="200"/>
      </w:pPr>
      <w:r>
        <w:rPr>
          <w:b/>
          <w:color w:val="007A7A"/>
          <w:sz w:val="24"/>
        </w:rPr>
        <w:t xml:space="preserve">  Keşif Etkinliği: "Python 3 Kurulum Calismasi"</w:t>
      </w:r>
    </w:p>
    <w:p w:rsidR="00A910CA" w:rsidRDefault="00205A15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Uygulamali Calisma</w:t>
      </w:r>
    </w:p>
    <w:p w:rsidR="00A910CA" w:rsidRDefault="00205A15">
      <w:r>
        <w:rPr>
          <w:b/>
          <w:color w:val="1B2A4A"/>
          <w:sz w:val="20"/>
        </w:rPr>
        <w:t xml:space="preserve">Amacı: </w:t>
      </w:r>
      <w:r>
        <w:rPr>
          <w:sz w:val="20"/>
        </w:rPr>
        <w:t>Python 3 u isletim sistemine kurmak ve dogrulamak.</w:t>
      </w:r>
    </w:p>
    <w:p w:rsidR="00A910CA" w:rsidRDefault="00205A15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internet baglantisi, Python 3 kurulum dosyasi</w:t>
      </w:r>
    </w:p>
    <w:p w:rsidR="00A910CA" w:rsidRDefault="00205A15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A910CA" w:rsidRDefault="00205A15">
      <w:r>
        <w:rPr>
          <w:b/>
          <w:color w:val="007A7A"/>
          <w:sz w:val="20"/>
        </w:rPr>
        <w:t xml:space="preserve">  1. </w:t>
      </w:r>
      <w:r>
        <w:rPr>
          <w:sz w:val="20"/>
        </w:rPr>
        <w:t>python.org adresinden Python 3 indirin.</w:t>
      </w:r>
    </w:p>
    <w:p w:rsidR="00A910CA" w:rsidRDefault="00205A15">
      <w:r>
        <w:rPr>
          <w:b/>
          <w:color w:val="007A7A"/>
          <w:sz w:val="20"/>
        </w:rPr>
        <w:t xml:space="preserve">  2. </w:t>
      </w:r>
      <w:r>
        <w:rPr>
          <w:sz w:val="20"/>
        </w:rPr>
        <w:t>Kurulum sihirbazini baslatin (Add to PATH secenegini ISARETLE).</w:t>
      </w:r>
    </w:p>
    <w:p w:rsidR="00A910CA" w:rsidRDefault="00205A15">
      <w:r>
        <w:rPr>
          <w:b/>
          <w:color w:val="007A7A"/>
          <w:sz w:val="20"/>
        </w:rPr>
        <w:t xml:space="preserve">  </w:t>
      </w:r>
      <w:r>
        <w:rPr>
          <w:b/>
          <w:color w:val="007A7A"/>
          <w:sz w:val="20"/>
        </w:rPr>
        <w:t xml:space="preserve">3. </w:t>
      </w:r>
      <w:r>
        <w:rPr>
          <w:sz w:val="20"/>
        </w:rPr>
        <w:t>Kurulumu tamamlayin.</w:t>
      </w:r>
    </w:p>
    <w:p w:rsidR="00A910CA" w:rsidRDefault="00205A15">
      <w:r>
        <w:rPr>
          <w:b/>
          <w:color w:val="007A7A"/>
          <w:sz w:val="20"/>
        </w:rPr>
        <w:t xml:space="preserve">  4. </w:t>
      </w:r>
      <w:r>
        <w:rPr>
          <w:sz w:val="20"/>
        </w:rPr>
        <w:t>Komut satirinda 'python --version' yazarak dogrulayin.</w:t>
      </w:r>
    </w:p>
    <w:p w:rsidR="00A910CA" w:rsidRDefault="00205A15">
      <w:r>
        <w:rPr>
          <w:b/>
          <w:color w:val="007A7A"/>
          <w:sz w:val="20"/>
        </w:rPr>
        <w:t xml:space="preserve">  5. </w:t>
      </w:r>
      <w:r>
        <w:rPr>
          <w:sz w:val="20"/>
        </w:rPr>
        <w:t>Python REPL de 'print(Merhaba Yapay Zeka!)' yazin.</w:t>
      </w:r>
    </w:p>
    <w:p w:rsidR="00A910CA" w:rsidRDefault="00205A15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Yazilim muhendisi adayi: gelistirme ortamini hazirlayan</w:t>
      </w:r>
    </w:p>
    <w:p w:rsidR="00A910CA" w:rsidRDefault="00205A15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Kurulum adimlarini izler ve sor</w:t>
      </w:r>
      <w:r>
        <w:rPr>
          <w:sz w:val="20"/>
        </w:rPr>
        <w:t>unlari giderir</w:t>
      </w:r>
    </w:p>
    <w:p w:rsidR="00A910CA" w:rsidRDefault="00205A15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Python 3 Kurulmus Bilgisayar</w:t>
      </w:r>
    </w:p>
    <w:p w:rsidR="00A910CA" w:rsidRDefault="00205A15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A910CA" w:rsidRDefault="00205A15">
      <w:r>
        <w:rPr>
          <w:b/>
          <w:color w:val="007A7A"/>
          <w:sz w:val="20"/>
        </w:rPr>
        <w:t xml:space="preserve">  1. </w:t>
      </w:r>
      <w:r>
        <w:rPr>
          <w:sz w:val="20"/>
        </w:rPr>
        <w:t>Python hangi yil ve kim tarafindan gelistirildi?</w:t>
      </w:r>
    </w:p>
    <w:p w:rsidR="00A910CA" w:rsidRDefault="00205A15">
      <w:r>
        <w:rPr>
          <w:b/>
          <w:color w:val="007A7A"/>
          <w:sz w:val="20"/>
        </w:rPr>
        <w:t xml:space="preserve">  2. </w:t>
      </w:r>
      <w:r>
        <w:rPr>
          <w:sz w:val="20"/>
        </w:rPr>
        <w:t>Python 3.x surumleri arasindaki farklar nelerdir?</w:t>
      </w:r>
    </w:p>
    <w:p w:rsidR="00A910CA" w:rsidRDefault="00205A15">
      <w:r>
        <w:rPr>
          <w:b/>
          <w:color w:val="007A7A"/>
          <w:sz w:val="20"/>
        </w:rPr>
        <w:t xml:space="preserve">  3. </w:t>
      </w:r>
      <w:r>
        <w:rPr>
          <w:sz w:val="20"/>
        </w:rPr>
        <w:t>Anaconda dagitimi nedir ve ne avantaj saglar?</w:t>
      </w:r>
    </w:p>
    <w:p w:rsidR="00A910CA" w:rsidRDefault="00205A15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Add to PATH secenegi MUTLAKA isaretlenmeli! Aksi halde komut satirindan erisim sorunlu olur.</w:t>
      </w:r>
    </w:p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910CA" w:rsidRDefault="00205A15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A910CA" w:rsidRDefault="00205A15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</w:t>
            </w:r>
            <w:r>
              <w:rPr>
                <w:b/>
                <w:color w:val="FFFFFF"/>
                <w:sz w:val="28"/>
              </w:rPr>
              <w:t>a</w:t>
            </w:r>
          </w:p>
        </w:tc>
      </w:tr>
    </w:tbl>
    <w:p w:rsidR="00A910CA" w:rsidRDefault="00A910CA"/>
    <w:p w:rsidR="00A910CA" w:rsidRDefault="00205A15">
      <w:r>
        <w:rPr>
          <w:i/>
          <w:color w:val="E65C00"/>
          <w:sz w:val="20"/>
        </w:rPr>
        <w:t xml:space="preserve">  Süre: 12 dakika</w:t>
      </w:r>
    </w:p>
    <w:p w:rsidR="00A910CA" w:rsidRDefault="00205A15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A910CA">
        <w:trPr>
          <w:jc w:val="center"/>
        </w:trPr>
        <w:tc>
          <w:tcPr>
            <w:tcW w:w="2409" w:type="dxa"/>
            <w:shd w:val="clear" w:color="auto" w:fill="E65C00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A910CA">
        <w:trPr>
          <w:jc w:val="center"/>
        </w:trPr>
        <w:tc>
          <w:tcPr>
            <w:tcW w:w="2409" w:type="dxa"/>
          </w:tcPr>
          <w:p w:rsidR="00A910CA" w:rsidRDefault="00205A15">
            <w:r>
              <w:rPr>
                <w:sz w:val="18"/>
              </w:rPr>
              <w:t>Python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Yuksek seviyeli, genel amacli programlama dili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Kolay sozdizimi, genis kutuphane destegi, topluluk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Python logosu</w:t>
            </w:r>
          </w:p>
        </w:tc>
      </w:tr>
      <w:tr w:rsidR="00A910CA">
        <w:trPr>
          <w:jc w:val="center"/>
        </w:trPr>
        <w:tc>
          <w:tcPr>
            <w:tcW w:w="2409" w:type="dxa"/>
          </w:tcPr>
          <w:p w:rsidR="00A910CA" w:rsidRDefault="00205A15">
            <w:r>
              <w:rPr>
                <w:sz w:val="18"/>
              </w:rPr>
              <w:t>Python 3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Python in guncel ve desteklenen surumu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 xml:space="preserve">Python 2 </w:t>
            </w:r>
            <w:r>
              <w:rPr>
                <w:sz w:val="18"/>
              </w:rPr>
              <w:t>desteigi bitmistir, Python 3 kullanilmali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Surum karsilastirmasi</w:t>
            </w:r>
          </w:p>
        </w:tc>
      </w:tr>
      <w:tr w:rsidR="00A910CA">
        <w:trPr>
          <w:jc w:val="center"/>
        </w:trPr>
        <w:tc>
          <w:tcPr>
            <w:tcW w:w="2409" w:type="dxa"/>
          </w:tcPr>
          <w:p w:rsidR="00A910CA" w:rsidRDefault="00205A15">
            <w:r>
              <w:rPr>
                <w:sz w:val="18"/>
              </w:rPr>
              <w:t>REPL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Read-Eval-Print Loop: interaktif Python kabuugu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Komut satirinda python yazarak acilir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REPL ekran goruntusu</w:t>
            </w:r>
          </w:p>
        </w:tc>
      </w:tr>
      <w:tr w:rsidR="00A910CA">
        <w:trPr>
          <w:jc w:val="center"/>
        </w:trPr>
        <w:tc>
          <w:tcPr>
            <w:tcW w:w="2409" w:type="dxa"/>
          </w:tcPr>
          <w:p w:rsidR="00A910CA" w:rsidRDefault="00205A15">
            <w:r>
              <w:rPr>
                <w:sz w:val="18"/>
              </w:rPr>
              <w:t>PATH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Isletim sisteminin program arama yolu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 xml:space="preserve">Python un her yerden </w:t>
            </w:r>
            <w:r>
              <w:rPr>
                <w:sz w:val="18"/>
              </w:rPr>
              <w:t>calistirilabilmesi icin gerekli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PATH ayari gorseli</w:t>
            </w:r>
          </w:p>
        </w:tc>
      </w:tr>
      <w:tr w:rsidR="00A910CA">
        <w:trPr>
          <w:jc w:val="center"/>
        </w:trPr>
        <w:tc>
          <w:tcPr>
            <w:tcW w:w="2409" w:type="dxa"/>
          </w:tcPr>
          <w:p w:rsidR="00A910CA" w:rsidRDefault="00205A15">
            <w:r>
              <w:rPr>
                <w:sz w:val="18"/>
              </w:rPr>
              <w:t>pip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Python paket yoneticisi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Kutuphaneleri indirip kurmak icin kullanilir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pip install ornegi</w:t>
            </w:r>
          </w:p>
        </w:tc>
      </w:tr>
    </w:tbl>
    <w:p w:rsidR="00A910CA" w:rsidRDefault="00A910CA"/>
    <w:p w:rsidR="00A910CA" w:rsidRDefault="00205A15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A910CA" w:rsidRDefault="00205A15">
      <w:r>
        <w:rPr>
          <w:sz w:val="20"/>
        </w:rPr>
        <w:t xml:space="preserve">Python, 1991 yilinda Guido van Rossum tarafindan gelistirilen, okunakli sozdizimi ve genis </w:t>
      </w:r>
      <w:r>
        <w:rPr>
          <w:sz w:val="20"/>
        </w:rPr>
        <w:t>kutuphane ekosistemi ile bilinen bir programlama dilidir. Yapay zeka, veri bilimi, web gelistirme ve otomasyon gibi pek cok alanda kullanilir.</w:t>
      </w:r>
    </w:p>
    <w:p w:rsidR="00A910CA" w:rsidRDefault="00205A15">
      <w:r>
        <w:rPr>
          <w:sz w:val="20"/>
        </w:rPr>
        <w:t>Python 3, Python in aktif olarak gelistirilen ve desteklenen surumudur. Python 2 nin destegi 2020 de sona ermisti</w:t>
      </w:r>
      <w:r>
        <w:rPr>
          <w:sz w:val="20"/>
        </w:rPr>
        <w:t>r. Yeni projeler MUTLAKA Python 3 ile baslatilmalidir.</w:t>
      </w:r>
    </w:p>
    <w:p w:rsidR="00A910CA" w:rsidRDefault="00205A15">
      <w:r>
        <w:rPr>
          <w:sz w:val="20"/>
        </w:rPr>
        <w:t>Kurulum sirasinda 'Add Python to PATH' secenegi isaretlenmezse, Python komut satirindan dogrudan calismaz ve her seferinde tam yol yazmak gerekir. Bu en sik yapilan kurulum hatasidir.</w:t>
      </w:r>
    </w:p>
    <w:p w:rsidR="00A910CA" w:rsidRDefault="00205A15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910CA">
        <w:trPr>
          <w:jc w:val="center"/>
        </w:trPr>
        <w:tc>
          <w:tcPr>
            <w:tcW w:w="3213" w:type="dxa"/>
            <w:shd w:val="clear" w:color="auto" w:fill="E65C00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Kurulum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python.org dan Python 3.11 indirme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Windows kurulumu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Dogrulama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python --version -&gt; Python 3.11.x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Basarili kurulum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REPL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&gt;&gt;&gt; 2+2 -&gt; 4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Interaktif hesaplama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print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print('Merhaba') -&gt; Merhaba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Ilk Python komutu</w:t>
            </w:r>
          </w:p>
        </w:tc>
      </w:tr>
    </w:tbl>
    <w:p w:rsidR="00A910CA" w:rsidRDefault="00A910CA"/>
    <w:p w:rsidR="00A910CA" w:rsidRDefault="00205A15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A910CA" w:rsidRDefault="00205A15">
      <w:pPr>
        <w:pStyle w:val="ListeMaddemi"/>
      </w:pPr>
      <w:r>
        <w:rPr>
          <w:sz w:val="20"/>
        </w:rPr>
        <w:t>Python kurulum ekrani (Add to PATH isaretli)</w:t>
      </w:r>
    </w:p>
    <w:p w:rsidR="00A910CA" w:rsidRDefault="00205A15">
      <w:pPr>
        <w:pStyle w:val="ListeMaddemi"/>
      </w:pPr>
      <w:r>
        <w:rPr>
          <w:sz w:val="20"/>
        </w:rPr>
        <w:t>REPL ekran goruntusu</w:t>
      </w:r>
    </w:p>
    <w:p w:rsidR="00A910CA" w:rsidRDefault="00205A15">
      <w:pPr>
        <w:pStyle w:val="ListeMaddemi"/>
      </w:pPr>
      <w:r>
        <w:rPr>
          <w:sz w:val="20"/>
        </w:rPr>
        <w:t>Python kullanim alanlari infografik</w:t>
      </w:r>
    </w:p>
    <w:p w:rsidR="00A910CA" w:rsidRDefault="00205A15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A910CA" w:rsidRDefault="00205A15">
      <w:r>
        <w:rPr>
          <w:b/>
          <w:color w:val="E65C00"/>
          <w:sz w:val="20"/>
        </w:rPr>
        <w:t xml:space="preserve">  1. </w:t>
      </w:r>
      <w:r>
        <w:rPr>
          <w:sz w:val="20"/>
        </w:rPr>
        <w:t>Python = Ingilizce: en yaygin ortak dil</w:t>
      </w:r>
    </w:p>
    <w:p w:rsidR="00A910CA" w:rsidRDefault="00205A15">
      <w:r>
        <w:rPr>
          <w:b/>
          <w:color w:val="E65C00"/>
          <w:sz w:val="20"/>
        </w:rPr>
        <w:t xml:space="preserve">  2. </w:t>
      </w:r>
      <w:r>
        <w:rPr>
          <w:sz w:val="20"/>
        </w:rPr>
        <w:t>Kurulum = Alet cantasi hazirlama: once aletler lazim</w:t>
      </w:r>
    </w:p>
    <w:p w:rsidR="00A910CA" w:rsidRDefault="00205A15">
      <w:r>
        <w:rPr>
          <w:b/>
          <w:color w:val="E65C00"/>
          <w:sz w:val="20"/>
        </w:rPr>
        <w:t xml:space="preserve">  3. </w:t>
      </w:r>
      <w:r>
        <w:rPr>
          <w:sz w:val="20"/>
        </w:rPr>
        <w:t>REPL = Hesap makinesi: aninda sonuc</w:t>
      </w:r>
    </w:p>
    <w:p w:rsidR="00A910CA" w:rsidRDefault="00205A15">
      <w:r>
        <w:rPr>
          <w:b/>
          <w:color w:val="E65C00"/>
          <w:sz w:val="20"/>
        </w:rPr>
        <w:t xml:space="preserve">  4. </w:t>
      </w:r>
      <w:r>
        <w:rPr>
          <w:sz w:val="20"/>
        </w:rPr>
        <w:t>PATH = Adres defteri: bilgisayar Python i nerede bulacagini bilir</w:t>
      </w:r>
    </w:p>
    <w:p w:rsidR="00A910CA" w:rsidRDefault="00205A15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A910CA" w:rsidRDefault="00205A15">
      <w:pPr>
        <w:pStyle w:val="ListeMaddemi"/>
      </w:pPr>
      <w:r>
        <w:rPr>
          <w:sz w:val="20"/>
        </w:rPr>
        <w:lastRenderedPageBreak/>
        <w:t>Python neden yapay zekada populer? - Kolay sozdizimi, zengin kutuphane ekosistemi (NumPy, TensorFlow, PyTorch).</w:t>
      </w:r>
    </w:p>
    <w:p w:rsidR="00A910CA" w:rsidRDefault="00205A15">
      <w:pPr>
        <w:pStyle w:val="ListeMaddemi"/>
      </w:pPr>
      <w:r>
        <w:rPr>
          <w:sz w:val="20"/>
        </w:rPr>
        <w:t>PATH ne ise</w:t>
      </w:r>
      <w:r>
        <w:rPr>
          <w:sz w:val="20"/>
        </w:rPr>
        <w:t xml:space="preserve"> yarar? - Python un komut satirindan her yerden calistirilabilmesini saglar.</w:t>
      </w:r>
    </w:p>
    <w:p w:rsidR="00A910CA" w:rsidRDefault="00205A15">
      <w:pPr>
        <w:pStyle w:val="ListeMaddemi"/>
      </w:pPr>
      <w:r>
        <w:rPr>
          <w:sz w:val="20"/>
        </w:rPr>
        <w:t>REPL ne demek? - Read-Eval-Print Loop: kod yazin, calissin, sonuc gorsuun.</w:t>
      </w:r>
    </w:p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A910CA" w:rsidRDefault="00205A15">
            <w:r>
              <w:rPr>
                <w:b/>
                <w:color w:val="FFFFFF"/>
                <w:sz w:val="28"/>
              </w:rPr>
              <w:t xml:space="preserve">  E4  |  DERİNLEŞTİRME </w:t>
            </w:r>
            <w:r>
              <w:rPr>
                <w:b/>
                <w:color w:val="FFFFFF"/>
                <w:sz w:val="28"/>
              </w:rPr>
              <w:t>(ELABORATE)  —  Transfer &amp; Pekiştirme</w:t>
            </w:r>
          </w:p>
        </w:tc>
      </w:tr>
    </w:tbl>
    <w:p w:rsidR="00A910CA" w:rsidRDefault="00A910CA"/>
    <w:p w:rsidR="00A910CA" w:rsidRDefault="00205A15">
      <w:r>
        <w:rPr>
          <w:i/>
          <w:color w:val="6A1B9A"/>
          <w:sz w:val="20"/>
        </w:rPr>
        <w:t xml:space="preserve">  Süre: 10 dakika</w:t>
      </w:r>
    </w:p>
    <w:p w:rsidR="00A910CA" w:rsidRDefault="00205A15">
      <w:pPr>
        <w:spacing w:before="200"/>
      </w:pPr>
      <w:r>
        <w:rPr>
          <w:b/>
          <w:color w:val="6A1B9A"/>
          <w:sz w:val="24"/>
        </w:rPr>
        <w:t xml:space="preserve">  Uygulama Etkinliği: "Python Temel Komut Pratiigi"</w:t>
      </w:r>
    </w:p>
    <w:p w:rsidR="00A910CA" w:rsidRDefault="00205A15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</w:t>
      </w:r>
    </w:p>
    <w:p w:rsidR="00A910CA" w:rsidRDefault="00205A15">
      <w:r>
        <w:rPr>
          <w:b/>
          <w:color w:val="1B2A4A"/>
          <w:sz w:val="20"/>
        </w:rPr>
        <w:t xml:space="preserve">Amacı: </w:t>
      </w:r>
      <w:r>
        <w:rPr>
          <w:sz w:val="20"/>
        </w:rPr>
        <w:t>Python REPL de temel komutlari calistirmak.</w:t>
      </w:r>
    </w:p>
    <w:p w:rsidR="00A910CA" w:rsidRDefault="00205A15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A910CA" w:rsidRDefault="00205A15">
      <w:r>
        <w:rPr>
          <w:b/>
          <w:color w:val="6A1B9A"/>
          <w:sz w:val="20"/>
        </w:rPr>
        <w:t xml:space="preserve">  1. </w:t>
      </w:r>
      <w:r>
        <w:rPr>
          <w:sz w:val="20"/>
        </w:rPr>
        <w:t xml:space="preserve">REPL de aritmetik islemler yapin (toplama, </w:t>
      </w:r>
      <w:r>
        <w:rPr>
          <w:sz w:val="20"/>
        </w:rPr>
        <w:t>cikarma, carpma, bolme).</w:t>
      </w:r>
    </w:p>
    <w:p w:rsidR="00A910CA" w:rsidRDefault="00205A15">
      <w:r>
        <w:rPr>
          <w:b/>
          <w:color w:val="6A1B9A"/>
          <w:sz w:val="20"/>
        </w:rPr>
        <w:t xml:space="preserve">  2. </w:t>
      </w:r>
      <w:r>
        <w:rPr>
          <w:sz w:val="20"/>
        </w:rPr>
        <w:t>Degisken tanimlama ve yazdirma (x = 5, print(x)).</w:t>
      </w:r>
    </w:p>
    <w:p w:rsidR="00A910CA" w:rsidRDefault="00205A15">
      <w:r>
        <w:rPr>
          <w:b/>
          <w:color w:val="6A1B9A"/>
          <w:sz w:val="20"/>
        </w:rPr>
        <w:t xml:space="preserve">  3. </w:t>
      </w:r>
      <w:r>
        <w:rPr>
          <w:sz w:val="20"/>
        </w:rPr>
        <w:t>String (metin) islemleri yapin.</w:t>
      </w:r>
    </w:p>
    <w:p w:rsidR="00A910CA" w:rsidRDefault="00205A15">
      <w:r>
        <w:rPr>
          <w:b/>
          <w:color w:val="6A1B9A"/>
          <w:sz w:val="20"/>
        </w:rPr>
        <w:t xml:space="preserve">  4. </w:t>
      </w:r>
      <w:r>
        <w:rPr>
          <w:sz w:val="20"/>
        </w:rPr>
        <w:t>type() fonksiyonu ile veri tiplerini kontrol edin.</w:t>
      </w:r>
    </w:p>
    <w:p w:rsidR="00A910CA" w:rsidRDefault="00205A15">
      <w:r>
        <w:rPr>
          <w:b/>
          <w:color w:val="6A1B9A"/>
          <w:sz w:val="20"/>
        </w:rPr>
        <w:t xml:space="preserve">  5. </w:t>
      </w:r>
      <w:r>
        <w:rPr>
          <w:sz w:val="20"/>
        </w:rPr>
        <w:t>Basit bir input/output programi yazin.</w:t>
      </w:r>
    </w:p>
    <w:p w:rsidR="00A910CA" w:rsidRDefault="00205A15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Python Temel Komut Defte</w:t>
      </w:r>
      <w:r>
        <w:rPr>
          <w:sz w:val="20"/>
        </w:rPr>
        <w:t>ri</w:t>
      </w:r>
    </w:p>
    <w:p w:rsidR="00A910CA" w:rsidRDefault="00205A15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A910CA" w:rsidRDefault="00205A15">
      <w:r>
        <w:rPr>
          <w:b/>
          <w:color w:val="6A1B9A"/>
          <w:sz w:val="20"/>
        </w:rPr>
        <w:t xml:space="preserve">  1. </w:t>
      </w:r>
      <w:r>
        <w:rPr>
          <w:sz w:val="20"/>
        </w:rPr>
        <w:t>Baska hangi programlama dilleri yapay zekada kullanilir?</w:t>
      </w:r>
    </w:p>
    <w:p w:rsidR="00A910CA" w:rsidRDefault="00205A15">
      <w:r>
        <w:rPr>
          <w:b/>
          <w:color w:val="6A1B9A"/>
          <w:sz w:val="20"/>
        </w:rPr>
        <w:t xml:space="preserve">  2. </w:t>
      </w:r>
      <w:r>
        <w:rPr>
          <w:sz w:val="20"/>
        </w:rPr>
        <w:t>Python un dezavantajlari nelerdir?</w:t>
      </w:r>
    </w:p>
    <w:p w:rsidR="00A910CA" w:rsidRDefault="00205A15">
      <w:r>
        <w:rPr>
          <w:b/>
          <w:color w:val="6A1B9A"/>
          <w:sz w:val="20"/>
        </w:rPr>
        <w:t xml:space="preserve">  3. </w:t>
      </w:r>
      <w:r>
        <w:rPr>
          <w:sz w:val="20"/>
        </w:rPr>
        <w:t>Jupyter Notebook nedir?</w:t>
      </w:r>
    </w:p>
    <w:p w:rsidR="00A910CA" w:rsidRDefault="00205A15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Bilgisayar Bilimi, Matematik, Yazilim Muhendisligi</w:t>
      </w:r>
    </w:p>
    <w:p w:rsidR="00A910CA" w:rsidRDefault="00205A15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A910CA" w:rsidRDefault="00205A15">
            <w:r>
              <w:rPr>
                <w:sz w:val="20"/>
              </w:rPr>
              <w:t>Pytho</w:t>
            </w:r>
            <w:r>
              <w:rPr>
                <w:sz w:val="20"/>
              </w:rPr>
              <w:t>n kuruldu ama komut satirinda 'python' yazinca hata aliyor. Neden?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br/>
              <w:t>Cozum: PATH ayari yapilmamis. Cozum: 1) Python i kaldir ve tekrar kur (Add to PATH isaretli). 2) Veya elle PATH e Python dizinini ekle.</w:t>
            </w:r>
          </w:p>
        </w:tc>
      </w:tr>
    </w:tbl>
    <w:p w:rsidR="00A910CA" w:rsidRDefault="00A910CA"/>
    <w:p w:rsidR="00A910CA" w:rsidRDefault="00205A15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Python in 5 farkli kullanim alanin</w:t>
      </w:r>
      <w:r>
        <w:rPr>
          <w:sz w:val="20"/>
        </w:rPr>
        <w:t>i arastirin ve poster hazirlaayin.</w:t>
      </w:r>
    </w:p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A910CA" w:rsidRDefault="00205A15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A910CA" w:rsidRDefault="00A910CA"/>
    <w:p w:rsidR="00A910CA" w:rsidRDefault="00205A15">
      <w:r>
        <w:rPr>
          <w:i/>
          <w:color w:val="2E7D32"/>
          <w:sz w:val="20"/>
        </w:rPr>
        <w:t xml:space="preserve">  Süre: 8 dakika</w:t>
      </w:r>
    </w:p>
    <w:p w:rsidR="00A910CA" w:rsidRDefault="00205A15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A910CA" w:rsidRDefault="00205A15">
      <w:r>
        <w:rPr>
          <w:sz w:val="20"/>
        </w:rPr>
        <w:t xml:space="preserve">  ☐  Python 3 u basariyla kurabiliyorum.</w:t>
      </w:r>
    </w:p>
    <w:p w:rsidR="00A910CA" w:rsidRDefault="00205A15">
      <w:r>
        <w:rPr>
          <w:sz w:val="20"/>
        </w:rPr>
        <w:t xml:space="preserve">  ☐  REPL de temel komutlari calistirabiliyorum.</w:t>
      </w:r>
    </w:p>
    <w:p w:rsidR="00A910CA" w:rsidRDefault="00205A15">
      <w:r>
        <w:rPr>
          <w:sz w:val="20"/>
        </w:rPr>
        <w:t xml:space="preserve">  ☐  PATH kavramini anliyorum.</w:t>
      </w:r>
    </w:p>
    <w:p w:rsidR="00A910CA" w:rsidRDefault="00205A15">
      <w:r>
        <w:rPr>
          <w:sz w:val="20"/>
        </w:rPr>
        <w:t xml:space="preserve">  ☐  print() ve degisken kullanabiiliyorum.</w:t>
      </w:r>
    </w:p>
    <w:p w:rsidR="00A910CA" w:rsidRDefault="00205A15">
      <w:r>
        <w:rPr>
          <w:sz w:val="20"/>
        </w:rPr>
        <w:lastRenderedPageBreak/>
        <w:t xml:space="preserve">  ☐  Python surumunu kontrol edebiliyorum.</w:t>
      </w:r>
    </w:p>
    <w:p w:rsidR="00A910CA" w:rsidRDefault="00205A15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A910CA" w:rsidRDefault="00205A15">
      <w:r>
        <w:rPr>
          <w:b/>
          <w:color w:val="2E7D32"/>
          <w:sz w:val="20"/>
        </w:rPr>
        <w:t xml:space="preserve">  1. </w:t>
      </w:r>
      <w:r>
        <w:rPr>
          <w:sz w:val="20"/>
        </w:rPr>
        <w:t xml:space="preserve">Python </w:t>
      </w:r>
      <w:r>
        <w:rPr>
          <w:sz w:val="20"/>
        </w:rPr>
        <w:t>kurulumumu basariyla tamamladim mi?</w:t>
      </w:r>
    </w:p>
    <w:p w:rsidR="00A910CA" w:rsidRDefault="00205A15">
      <w:r>
        <w:rPr>
          <w:b/>
          <w:color w:val="2E7D32"/>
          <w:sz w:val="20"/>
        </w:rPr>
        <w:t xml:space="preserve">  2. </w:t>
      </w:r>
      <w:r>
        <w:rPr>
          <w:sz w:val="20"/>
        </w:rPr>
        <w:t>REPL de rahatca komut yazabiliyor muyum?</w:t>
      </w:r>
    </w:p>
    <w:p w:rsidR="00A910CA" w:rsidRDefault="00205A15">
      <w:r>
        <w:rPr>
          <w:b/>
          <w:color w:val="2E7D32"/>
          <w:sz w:val="20"/>
        </w:rPr>
        <w:t xml:space="preserve">  3. </w:t>
      </w:r>
      <w:r>
        <w:rPr>
          <w:sz w:val="20"/>
        </w:rPr>
        <w:t>PATH sorununu cozebilir miyim?</w:t>
      </w:r>
    </w:p>
    <w:p w:rsidR="00A910CA" w:rsidRDefault="00205A15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910CA">
        <w:trPr>
          <w:jc w:val="center"/>
        </w:trPr>
        <w:tc>
          <w:tcPr>
            <w:tcW w:w="3213" w:type="dxa"/>
            <w:shd w:val="clear" w:color="auto" w:fill="2E7D32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Python kimin tarafindan gelistirildi?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Guido van Rossum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 xml:space="preserve">Python surumunu </w:t>
            </w:r>
            <w:r>
              <w:rPr>
                <w:sz w:val="18"/>
              </w:rPr>
              <w:t>nasil kontrol edersiniz?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python --version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REPL ne demektir?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Read-Eval-Print Loop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4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pip ne ise yarar?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Python paket yoneticisi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5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PATH neden onemli?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Python un her yerden calistirilabilmesi icin</w:t>
            </w:r>
          </w:p>
        </w:tc>
      </w:tr>
    </w:tbl>
    <w:p w:rsidR="00A910CA" w:rsidRDefault="00A910CA"/>
    <w:p w:rsidR="00A910CA" w:rsidRDefault="00205A15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A910CA" w:rsidRDefault="00205A15">
      <w:r>
        <w:rPr>
          <w:b/>
          <w:color w:val="2E7D32"/>
          <w:sz w:val="20"/>
        </w:rPr>
        <w:t>Açık Uçlu:</w:t>
      </w:r>
    </w:p>
    <w:p w:rsidR="00A910CA" w:rsidRDefault="00205A15">
      <w:r>
        <w:rPr>
          <w:b/>
          <w:color w:val="2E7D32"/>
          <w:sz w:val="20"/>
        </w:rPr>
        <w:t xml:space="preserve">  1. </w:t>
      </w:r>
      <w:r>
        <w:rPr>
          <w:sz w:val="20"/>
        </w:rPr>
        <w:t xml:space="preserve">Python neden bu kadar </w:t>
      </w:r>
      <w:r>
        <w:rPr>
          <w:sz w:val="20"/>
        </w:rPr>
        <w:t>populer?</w:t>
      </w:r>
    </w:p>
    <w:p w:rsidR="00A910CA" w:rsidRDefault="00205A15">
      <w:r>
        <w:rPr>
          <w:b/>
          <w:color w:val="2E7D32"/>
          <w:sz w:val="20"/>
        </w:rPr>
        <w:t xml:space="preserve">  2. </w:t>
      </w:r>
      <w:r>
        <w:rPr>
          <w:sz w:val="20"/>
        </w:rPr>
        <w:t>Python in gelecegi nasil olacak?</w:t>
      </w:r>
    </w:p>
    <w:p w:rsidR="00A910CA" w:rsidRDefault="00205A15">
      <w:r>
        <w:rPr>
          <w:b/>
          <w:color w:val="2E7D32"/>
          <w:sz w:val="20"/>
        </w:rPr>
        <w:t xml:space="preserve">  3. </w:t>
      </w:r>
      <w:r>
        <w:rPr>
          <w:sz w:val="20"/>
        </w:rPr>
        <w:t>Yapay zeka icin baska diller kullanilabilir mi?</w:t>
      </w:r>
    </w:p>
    <w:p w:rsidR="00A910CA" w:rsidRDefault="00205A15">
      <w:r>
        <w:rPr>
          <w:b/>
          <w:color w:val="2E7D32"/>
          <w:sz w:val="20"/>
        </w:rPr>
        <w:t>Eleştirel Düşünme:</w:t>
      </w:r>
    </w:p>
    <w:p w:rsidR="00A910CA" w:rsidRDefault="00205A15">
      <w:r>
        <w:rPr>
          <w:b/>
          <w:color w:val="2E7D32"/>
          <w:sz w:val="20"/>
        </w:rPr>
        <w:t xml:space="preserve">  1. </w:t>
      </w:r>
      <w:r>
        <w:rPr>
          <w:sz w:val="20"/>
        </w:rPr>
        <w:t>Python her sey icin en iyi dil midir?</w:t>
      </w:r>
    </w:p>
    <w:p w:rsidR="00A910CA" w:rsidRDefault="00205A15">
      <w:r>
        <w:rPr>
          <w:b/>
          <w:color w:val="2E7D32"/>
          <w:sz w:val="20"/>
        </w:rPr>
        <w:t xml:space="preserve">  2. </w:t>
      </w:r>
      <w:r>
        <w:rPr>
          <w:sz w:val="20"/>
        </w:rPr>
        <w:t>Kolay olmasi Python i daha mi az guclu kilar?</w:t>
      </w:r>
    </w:p>
    <w:p w:rsidR="00A910CA" w:rsidRDefault="00205A15">
      <w:r>
        <w:rPr>
          <w:b/>
          <w:color w:val="2E7D32"/>
          <w:sz w:val="20"/>
        </w:rPr>
        <w:t xml:space="preserve">  3. </w:t>
      </w:r>
      <w:r>
        <w:rPr>
          <w:sz w:val="20"/>
        </w:rPr>
        <w:t>Python ogrenmeek yapay zeka ogrenmek m</w:t>
      </w:r>
      <w:r>
        <w:rPr>
          <w:sz w:val="20"/>
        </w:rPr>
        <w:t>i demektir?</w:t>
      </w:r>
    </w:p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910CA" w:rsidRDefault="00205A15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A910CA" w:rsidRDefault="00205A15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A910CA" w:rsidRDefault="00A910CA"/>
    <w:p w:rsidR="00A910CA" w:rsidRDefault="00205A15">
      <w:pPr>
        <w:spacing w:before="200"/>
      </w:pPr>
      <w:r>
        <w:rPr>
          <w:b/>
          <w:color w:val="C62828"/>
          <w:sz w:val="24"/>
        </w:rPr>
        <w:t xml:space="preserve">  Adım Adım Uygulama: "Python 3 Kurulum Uygulamasi"</w:t>
      </w:r>
    </w:p>
    <w:p w:rsidR="00A910CA" w:rsidRDefault="00205A15">
      <w:r>
        <w:rPr>
          <w:b/>
          <w:color w:val="1B2A4A"/>
          <w:sz w:val="20"/>
        </w:rPr>
        <w:t xml:space="preserve">Hedef: </w:t>
      </w:r>
      <w:r>
        <w:rPr>
          <w:sz w:val="20"/>
        </w:rPr>
        <w:t>Python 3 u kurmak ve temel komutlari calistirmak.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910CA">
        <w:trPr>
          <w:jc w:val="center"/>
        </w:trPr>
        <w:tc>
          <w:tcPr>
            <w:tcW w:w="3213" w:type="dxa"/>
            <w:shd w:val="clear" w:color="auto" w:fill="C62828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1. Indirme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python.org dan Python 3 indirin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Dosya indirme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2. Kurulum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Kurulum sihirbazini calistirin (PATH isaretli)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Yazilim kurulumu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3. Dogrulama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python --version ile kontrol edin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Kurulum testi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4. REPL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 xml:space="preserve">Python REPL de komut </w:t>
            </w:r>
            <w:r>
              <w:rPr>
                <w:sz w:val="18"/>
              </w:rPr>
              <w:t>yazin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Interaktif kullanim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5. print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print('Merhaba YZ!') calistirin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Ilk program</w:t>
            </w:r>
          </w:p>
        </w:tc>
      </w:tr>
    </w:tbl>
    <w:p w:rsidR="00A910CA" w:rsidRDefault="00A910CA"/>
    <w:p w:rsidR="00A910CA" w:rsidRDefault="00205A15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Python 3 kurulu, PATH ayarli ve REPL calisiyor.</w:t>
      </w:r>
    </w:p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910CA" w:rsidRDefault="00205A15">
      <w:pPr>
        <w:spacing w:before="200"/>
      </w:pPr>
      <w:r>
        <w:rPr>
          <w:b/>
          <w:color w:val="C62828"/>
          <w:sz w:val="24"/>
        </w:rPr>
        <w:t xml:space="preserve">  Canlı Demo: "Canli Pyth</w:t>
      </w:r>
      <w:r>
        <w:rPr>
          <w:b/>
          <w:color w:val="C62828"/>
          <w:sz w:val="24"/>
        </w:rPr>
        <w:t>on Kurulumu"</w:t>
      </w:r>
    </w:p>
    <w:p w:rsidR="00A910CA" w:rsidRDefault="00205A15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Python kurulumunu adim adim gosterir.</w:t>
      </w:r>
    </w:p>
    <w:p w:rsidR="00A910CA" w:rsidRDefault="00205A15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Kendi bilgisayarina Python kurar.</w:t>
      </w:r>
    </w:p>
    <w:p w:rsidR="00A910CA" w:rsidRDefault="00205A15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Add to PATH secenegini MUTLAKA isaretle!</w:t>
      </w:r>
    </w:p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910CA" w:rsidRDefault="00205A15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910CA">
        <w:trPr>
          <w:jc w:val="center"/>
        </w:trPr>
        <w:tc>
          <w:tcPr>
            <w:tcW w:w="3213" w:type="dxa"/>
            <w:shd w:val="clear" w:color="auto" w:fill="C62828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Baslangic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Python kurun ve surumu kontrol edin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REPL de 10 farkli aritmetik islem yapin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 xml:space="preserve">input() ile kullanicidan isim </w:t>
            </w:r>
            <w:r>
              <w:rPr>
                <w:sz w:val="18"/>
              </w:rPr>
              <w:t>alip selam veren program yazin</w:t>
            </w:r>
          </w:p>
        </w:tc>
      </w:tr>
    </w:tbl>
    <w:p w:rsidR="00A910CA" w:rsidRDefault="00A910CA"/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910CA" w:rsidRDefault="00205A15">
      <w:pPr>
        <w:spacing w:before="200"/>
      </w:pPr>
      <w:r>
        <w:rPr>
          <w:b/>
          <w:color w:val="C62828"/>
          <w:sz w:val="24"/>
        </w:rPr>
        <w:t xml:space="preserve">  Vaka Çalışması: "PATH Sorunu"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A910CA" w:rsidRDefault="00205A15">
            <w:r>
              <w:rPr>
                <w:sz w:val="20"/>
              </w:rPr>
              <w:t xml:space="preserve">Ogrenci Python u kurdu ama komut satirinda 'python' yazinca 'command not found' hatasi aliyor. Kurulum </w:t>
            </w:r>
            <w:r>
              <w:rPr>
                <w:sz w:val="20"/>
              </w:rPr>
              <w:t>sirasinda Add to PATH secenegini isaretlememis. Ne yapmali?</w:t>
            </w:r>
          </w:p>
        </w:tc>
      </w:tr>
    </w:tbl>
    <w:p w:rsidR="00A910CA" w:rsidRDefault="00A910CA"/>
    <w:p w:rsidR="00A910CA" w:rsidRDefault="00205A15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PATH cozumu: Python i kaldir ve tekrar kur (Add to PATH isaretli) veya sistem ortam degiskenlerine elle Python dizinini ekle.</w:t>
      </w:r>
    </w:p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</w:t>
      </w:r>
      <w:r>
        <w:rPr>
          <w:color w:val="BDBDBD"/>
          <w:sz w:val="12"/>
        </w:rPr>
        <w:t>____________________________</w:t>
      </w:r>
    </w:p>
    <w:p w:rsidR="00A910CA" w:rsidRDefault="00205A15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A910CA" w:rsidRDefault="00205A15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A910CA" w:rsidRDefault="00A910CA"/>
    <w:p w:rsidR="00A910CA" w:rsidRDefault="00205A15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A910CA" w:rsidRDefault="00205A15">
      <w:r>
        <w:rPr>
          <w:sz w:val="20"/>
        </w:rPr>
        <w:t>Python 3 u basariyla kurduk, PATH ayarini yaptik ve REPL de ilk komutlarimizi calistirdik.</w:t>
      </w:r>
    </w:p>
    <w:p w:rsidR="00A910CA" w:rsidRDefault="00205A15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A910CA">
        <w:trPr>
          <w:jc w:val="center"/>
        </w:trPr>
        <w:tc>
          <w:tcPr>
            <w:tcW w:w="4819" w:type="dxa"/>
            <w:shd w:val="clear" w:color="auto" w:fill="F5F5F5"/>
          </w:tcPr>
          <w:p w:rsidR="00A910CA" w:rsidRDefault="00205A15">
            <w:r>
              <w:rPr>
                <w:b/>
                <w:color w:val="1B2A4A"/>
                <w:sz w:val="20"/>
              </w:rPr>
              <w:t xml:space="preserve">  Python</w:t>
            </w:r>
          </w:p>
        </w:tc>
        <w:tc>
          <w:tcPr>
            <w:tcW w:w="4819" w:type="dxa"/>
            <w:shd w:val="clear" w:color="auto" w:fill="F5F5F5"/>
          </w:tcPr>
          <w:p w:rsidR="00A910CA" w:rsidRDefault="00205A15">
            <w:r>
              <w:rPr>
                <w:b/>
                <w:color w:val="1B2A4A"/>
                <w:sz w:val="20"/>
              </w:rPr>
              <w:t xml:space="preserve">  Python 3</w:t>
            </w:r>
          </w:p>
        </w:tc>
      </w:tr>
      <w:tr w:rsidR="00A910CA">
        <w:trPr>
          <w:jc w:val="center"/>
        </w:trPr>
        <w:tc>
          <w:tcPr>
            <w:tcW w:w="4819" w:type="dxa"/>
            <w:shd w:val="clear" w:color="auto" w:fill="F5F5F5"/>
          </w:tcPr>
          <w:p w:rsidR="00A910CA" w:rsidRDefault="00205A15">
            <w:r>
              <w:rPr>
                <w:b/>
                <w:color w:val="1B2A4A"/>
                <w:sz w:val="20"/>
              </w:rPr>
              <w:t xml:space="preserve">  REPL</w:t>
            </w:r>
          </w:p>
        </w:tc>
        <w:tc>
          <w:tcPr>
            <w:tcW w:w="4819" w:type="dxa"/>
            <w:shd w:val="clear" w:color="auto" w:fill="F5F5F5"/>
          </w:tcPr>
          <w:p w:rsidR="00A910CA" w:rsidRDefault="00205A15">
            <w:r>
              <w:rPr>
                <w:b/>
                <w:color w:val="1B2A4A"/>
                <w:sz w:val="20"/>
              </w:rPr>
              <w:t xml:space="preserve">  PATH</w:t>
            </w:r>
          </w:p>
        </w:tc>
      </w:tr>
      <w:tr w:rsidR="00A910CA">
        <w:trPr>
          <w:jc w:val="center"/>
        </w:trPr>
        <w:tc>
          <w:tcPr>
            <w:tcW w:w="4819" w:type="dxa"/>
            <w:shd w:val="clear" w:color="auto" w:fill="F5F5F5"/>
          </w:tcPr>
          <w:p w:rsidR="00A910CA" w:rsidRDefault="00205A15">
            <w:r>
              <w:rPr>
                <w:b/>
                <w:color w:val="1B2A4A"/>
                <w:sz w:val="20"/>
              </w:rPr>
              <w:t xml:space="preserve">  pip</w:t>
            </w:r>
          </w:p>
        </w:tc>
        <w:tc>
          <w:tcPr>
            <w:tcW w:w="4819" w:type="dxa"/>
            <w:shd w:val="clear" w:color="auto" w:fill="F5F5F5"/>
          </w:tcPr>
          <w:p w:rsidR="00A910CA" w:rsidRDefault="00205A15">
            <w:r>
              <w:rPr>
                <w:b/>
                <w:color w:val="1B2A4A"/>
                <w:sz w:val="20"/>
              </w:rPr>
              <w:t xml:space="preserve">  print()</w:t>
            </w:r>
          </w:p>
        </w:tc>
      </w:tr>
      <w:tr w:rsidR="00A910CA">
        <w:trPr>
          <w:jc w:val="center"/>
        </w:trPr>
        <w:tc>
          <w:tcPr>
            <w:tcW w:w="4819" w:type="dxa"/>
            <w:shd w:val="clear" w:color="auto" w:fill="F5F5F5"/>
          </w:tcPr>
          <w:p w:rsidR="00A910CA" w:rsidRDefault="00205A15">
            <w:r>
              <w:rPr>
                <w:b/>
                <w:color w:val="1B2A4A"/>
                <w:sz w:val="20"/>
              </w:rPr>
              <w:t xml:space="preserve">  Degisken</w:t>
            </w:r>
          </w:p>
        </w:tc>
        <w:tc>
          <w:tcPr>
            <w:tcW w:w="4819" w:type="dxa"/>
            <w:shd w:val="clear" w:color="auto" w:fill="F5F5F5"/>
          </w:tcPr>
          <w:p w:rsidR="00A910CA" w:rsidRDefault="00205A15">
            <w:r>
              <w:rPr>
                <w:b/>
                <w:color w:val="1B2A4A"/>
                <w:sz w:val="20"/>
              </w:rPr>
              <w:t xml:space="preserve">  Veri Tipi</w:t>
            </w:r>
          </w:p>
        </w:tc>
      </w:tr>
    </w:tbl>
    <w:p w:rsidR="00A910CA" w:rsidRDefault="00A910CA"/>
    <w:p w:rsidR="00A910CA" w:rsidRDefault="00205A15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A910CA" w:rsidRDefault="00205A15">
      <w:r>
        <w:rPr>
          <w:sz w:val="20"/>
        </w:rPr>
        <w:t>Python kurulumunu tamamladik; bir sonraki derste PyCharm IDE kurulumunu yapacagiz.</w:t>
      </w:r>
    </w:p>
    <w:p w:rsidR="00A910CA" w:rsidRDefault="00205A15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A910CA" w:rsidRDefault="00205A15">
            <w:r>
              <w:rPr>
                <w:sz w:val="20"/>
              </w:rPr>
              <w:t>Gorev: Python REPL de 20 farkli komut calistirin ve sonuclari not edin.</w:t>
            </w:r>
            <w:r>
              <w:rPr>
                <w:sz w:val="20"/>
              </w:rPr>
              <w:br/>
              <w:t>Teslim: Sonraki ders.</w:t>
            </w:r>
            <w:r>
              <w:rPr>
                <w:sz w:val="20"/>
              </w:rPr>
              <w:br/>
              <w:t xml:space="preserve">Kriter: En az 5 </w:t>
            </w:r>
            <w:r>
              <w:rPr>
                <w:sz w:val="20"/>
              </w:rPr>
              <w:t>farkli veri tipi (int, float, str, bool, list) kullanilmis olmali.</w:t>
            </w:r>
          </w:p>
        </w:tc>
      </w:tr>
    </w:tbl>
    <w:p w:rsidR="00A910CA" w:rsidRDefault="00A910CA"/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A910CA" w:rsidRDefault="00205A15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A910CA" w:rsidRDefault="00A910CA"/>
    <w:p w:rsidR="00A910CA" w:rsidRDefault="00205A15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A910CA" w:rsidRDefault="00205A15">
      <w:pPr>
        <w:pStyle w:val="ListeMaddemi"/>
      </w:pPr>
      <w:r>
        <w:rPr>
          <w:sz w:val="20"/>
        </w:rPr>
        <w:t>Python 3 kurulum dosyalarini onceden indirin (</w:t>
      </w:r>
      <w:r>
        <w:rPr>
          <w:sz w:val="20"/>
        </w:rPr>
        <w:t>internet yavas olabilir).</w:t>
      </w:r>
    </w:p>
    <w:p w:rsidR="00A910CA" w:rsidRDefault="00205A15">
      <w:pPr>
        <w:pStyle w:val="ListeMaddemi"/>
      </w:pPr>
      <w:r>
        <w:rPr>
          <w:sz w:val="20"/>
        </w:rPr>
        <w:t>Her bilgisayarin isletim sistemini kontrol edin.</w:t>
      </w:r>
    </w:p>
    <w:p w:rsidR="00A910CA" w:rsidRDefault="00205A15">
      <w:pPr>
        <w:pStyle w:val="ListeMaddemi"/>
      </w:pPr>
      <w:r>
        <w:rPr>
          <w:sz w:val="20"/>
        </w:rPr>
        <w:t>Yedek USB bellekte kurulum dosyasi bulundurun.</w:t>
      </w:r>
    </w:p>
    <w:p w:rsidR="00A910CA" w:rsidRDefault="00205A15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A910CA">
        <w:trPr>
          <w:jc w:val="center"/>
        </w:trPr>
        <w:tc>
          <w:tcPr>
            <w:tcW w:w="4819" w:type="dxa"/>
            <w:shd w:val="clear" w:color="auto" w:fill="1B2A4A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A910CA">
        <w:trPr>
          <w:jc w:val="center"/>
        </w:trPr>
        <w:tc>
          <w:tcPr>
            <w:tcW w:w="4819" w:type="dxa"/>
          </w:tcPr>
          <w:p w:rsidR="00A910CA" w:rsidRDefault="00205A15">
            <w:r>
              <w:rPr>
                <w:sz w:val="18"/>
              </w:rPr>
              <w:t>Internet yavas</w:t>
            </w:r>
          </w:p>
        </w:tc>
        <w:tc>
          <w:tcPr>
            <w:tcW w:w="4819" w:type="dxa"/>
          </w:tcPr>
          <w:p w:rsidR="00A910CA" w:rsidRDefault="00205A15">
            <w:r>
              <w:rPr>
                <w:sz w:val="18"/>
              </w:rPr>
              <w:t>Onceden indirip USB ile dagitin</w:t>
            </w:r>
          </w:p>
        </w:tc>
      </w:tr>
      <w:tr w:rsidR="00A910CA">
        <w:trPr>
          <w:jc w:val="center"/>
        </w:trPr>
        <w:tc>
          <w:tcPr>
            <w:tcW w:w="4819" w:type="dxa"/>
          </w:tcPr>
          <w:p w:rsidR="00A910CA" w:rsidRDefault="00205A15">
            <w:r>
              <w:rPr>
                <w:sz w:val="18"/>
              </w:rPr>
              <w:t>PATH hatasi</w:t>
            </w:r>
          </w:p>
        </w:tc>
        <w:tc>
          <w:tcPr>
            <w:tcW w:w="4819" w:type="dxa"/>
          </w:tcPr>
          <w:p w:rsidR="00A910CA" w:rsidRDefault="00205A15">
            <w:r>
              <w:rPr>
                <w:sz w:val="18"/>
              </w:rPr>
              <w:t>Adim adim rehber ile elle PATH</w:t>
            </w:r>
            <w:r>
              <w:rPr>
                <w:sz w:val="18"/>
              </w:rPr>
              <w:t xml:space="preserve"> ayari yapin</w:t>
            </w:r>
          </w:p>
        </w:tc>
      </w:tr>
      <w:tr w:rsidR="00A910CA">
        <w:trPr>
          <w:jc w:val="center"/>
        </w:trPr>
        <w:tc>
          <w:tcPr>
            <w:tcW w:w="4819" w:type="dxa"/>
          </w:tcPr>
          <w:p w:rsidR="00A910CA" w:rsidRDefault="00205A15">
            <w:r>
              <w:rPr>
                <w:sz w:val="18"/>
              </w:rPr>
              <w:t>Eski isletim sistemi</w:t>
            </w:r>
          </w:p>
        </w:tc>
        <w:tc>
          <w:tcPr>
            <w:tcW w:w="4819" w:type="dxa"/>
          </w:tcPr>
          <w:p w:rsidR="00A910CA" w:rsidRDefault="00205A15">
            <w:r>
              <w:rPr>
                <w:sz w:val="18"/>
              </w:rPr>
              <w:t>Uyumlu Python surumunu indirin</w:t>
            </w:r>
          </w:p>
        </w:tc>
      </w:tr>
    </w:tbl>
    <w:p w:rsidR="00A910CA" w:rsidRDefault="00A910CA"/>
    <w:p w:rsidR="00A910CA" w:rsidRDefault="00205A15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Teori %30, Uygulama %70.</w:t>
      </w:r>
    </w:p>
    <w:p w:rsidR="00A910CA" w:rsidRDefault="00205A15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A910CA" w:rsidRDefault="00205A15">
            <w:r>
              <w:rPr>
                <w:sz w:val="20"/>
              </w:rPr>
              <w:t>Internet yoksa onceden indirmis kurulum dosyalarindan offline kurulum yapin.</w:t>
            </w:r>
          </w:p>
        </w:tc>
      </w:tr>
    </w:tbl>
    <w:p w:rsidR="00A910CA" w:rsidRDefault="00A910CA"/>
    <w:p w:rsidR="00A910CA" w:rsidRDefault="00205A15">
      <w:r>
        <w:br w:type="page"/>
      </w:r>
    </w:p>
    <w:p w:rsidR="00A910CA" w:rsidRDefault="00205A15">
      <w:pPr>
        <w:jc w:val="center"/>
      </w:pPr>
      <w:r>
        <w:rPr>
          <w:b/>
          <w:color w:val="1B2A4A"/>
          <w:sz w:val="36"/>
        </w:rPr>
        <w:lastRenderedPageBreak/>
        <w:t>━━━  2. SAAT  ━━━</w:t>
      </w:r>
    </w:p>
    <w:p w:rsidR="00A910CA" w:rsidRDefault="00205A15">
      <w:pPr>
        <w:jc w:val="center"/>
      </w:pPr>
      <w:r>
        <w:rPr>
          <w:color w:val="2C6FAD"/>
          <w:sz w:val="32"/>
        </w:rPr>
        <w:t>PyCharm IDE Kurulumu</w:t>
      </w:r>
      <w:r>
        <w:rPr>
          <w:color w:val="2C6FAD"/>
          <w:sz w:val="32"/>
        </w:rPr>
        <w:t xml:space="preserve"> ve Yapilandirmasi</w:t>
      </w:r>
    </w:p>
    <w:p w:rsidR="00A910CA" w:rsidRDefault="00A910CA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A910CA" w:rsidRDefault="00205A15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A910CA" w:rsidRDefault="00A910CA"/>
    <w:p w:rsidR="00A910CA" w:rsidRDefault="00205A15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PyCharm IDE yi kurar ve Python gelistirme ortamini yapilandirir.</w:t>
      </w:r>
    </w:p>
    <w:p w:rsidR="00A910CA" w:rsidRDefault="00A910CA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910CA">
        <w:trPr>
          <w:jc w:val="center"/>
        </w:trPr>
        <w:tc>
          <w:tcPr>
            <w:tcW w:w="3213" w:type="dxa"/>
            <w:shd w:val="clear" w:color="auto" w:fill="1B2A4A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2.1.4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PyCharm IDE kurulum asamalarini bilir.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Bilgi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2.1.5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 xml:space="preserve">PyCharm kurulumunu </w:t>
            </w:r>
            <w:r>
              <w:rPr>
                <w:sz w:val="18"/>
              </w:rPr>
              <w:t>gerceklestirir.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Uygulama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2.1.6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PyCharm da ilk Python projesini olusturur.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Uygulama</w:t>
            </w:r>
          </w:p>
        </w:tc>
      </w:tr>
    </w:tbl>
    <w:p w:rsidR="00A910CA" w:rsidRDefault="00A910CA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A910CA" w:rsidRDefault="00205A15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A910CA" w:rsidRDefault="00A910CA"/>
    <w:p w:rsidR="00A910CA" w:rsidRDefault="00205A15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Python 3 kurulumunu tamamlamis olmak.</w:t>
      </w:r>
    </w:p>
    <w:p w:rsidR="00A910CA" w:rsidRDefault="00205A15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A910CA" w:rsidRDefault="00205A15">
      <w:pPr>
        <w:pStyle w:val="ListeMaddemi"/>
      </w:pPr>
      <w:r>
        <w:rPr>
          <w:sz w:val="20"/>
        </w:rPr>
        <w:t>Python in komut satirindan calistigiini.</w:t>
      </w:r>
    </w:p>
    <w:p w:rsidR="00A910CA" w:rsidRDefault="00205A15">
      <w:pPr>
        <w:pStyle w:val="ListeMaddemi"/>
      </w:pPr>
      <w:r>
        <w:rPr>
          <w:sz w:val="20"/>
        </w:rPr>
        <w:t>IDE nin ne oldugunu (Entegre Gelistirme Ortami).</w:t>
      </w:r>
    </w:p>
    <w:p w:rsidR="00A910CA" w:rsidRDefault="00205A15">
      <w:pPr>
        <w:pStyle w:val="ListeMaddemi"/>
      </w:pPr>
      <w:r>
        <w:rPr>
          <w:sz w:val="20"/>
        </w:rPr>
        <w:t>Proje kavraminii.</w:t>
      </w:r>
    </w:p>
    <w:p w:rsidR="00A910CA" w:rsidRDefault="00205A15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A910CA" w:rsidRDefault="00205A15">
      <w:pPr>
        <w:pStyle w:val="ListeMaddemi"/>
      </w:pPr>
      <w:r>
        <w:rPr>
          <w:sz w:val="20"/>
        </w:rPr>
        <w:t>IDE olmadan Python yaziilamadiigi sanilmasi.</w:t>
      </w:r>
    </w:p>
    <w:p w:rsidR="00A910CA" w:rsidRDefault="00205A15">
      <w:pPr>
        <w:pStyle w:val="ListeMaddemi"/>
      </w:pPr>
      <w:r>
        <w:rPr>
          <w:sz w:val="20"/>
        </w:rPr>
        <w:t>PyCharm in Python in bir parcasi oldugu dusuncesi.</w:t>
      </w:r>
    </w:p>
    <w:p w:rsidR="00A910CA" w:rsidRDefault="00205A15">
      <w:pPr>
        <w:pStyle w:val="ListeMaddemi"/>
      </w:pPr>
      <w:r>
        <w:rPr>
          <w:sz w:val="20"/>
        </w:rPr>
        <w:t>Community Edition in yetersiz oldugu yanilgisi.</w:t>
      </w:r>
    </w:p>
    <w:p w:rsidR="00A910CA" w:rsidRDefault="00205A15">
      <w:pPr>
        <w:spacing w:before="200"/>
      </w:pPr>
      <w:r>
        <w:rPr>
          <w:b/>
          <w:color w:val="757575"/>
          <w:sz w:val="24"/>
        </w:rPr>
        <w:t xml:space="preserve">  Hazırlık Materya</w:t>
      </w:r>
      <w:r>
        <w:rPr>
          <w:b/>
          <w:color w:val="757575"/>
          <w:sz w:val="24"/>
        </w:rPr>
        <w:t>lleri</w:t>
      </w:r>
    </w:p>
    <w:p w:rsidR="00A910CA" w:rsidRDefault="00205A15">
      <w:pPr>
        <w:pStyle w:val="ListeMaddemi"/>
      </w:pPr>
      <w:r>
        <w:rPr>
          <w:sz w:val="20"/>
        </w:rPr>
        <w:t>Bilgisayar (Python 3 kurulu)</w:t>
      </w:r>
    </w:p>
    <w:p w:rsidR="00A910CA" w:rsidRDefault="00205A15">
      <w:pPr>
        <w:pStyle w:val="ListeMaddemi"/>
      </w:pPr>
      <w:r>
        <w:rPr>
          <w:sz w:val="20"/>
        </w:rPr>
        <w:t>Internet baglantisi</w:t>
      </w:r>
    </w:p>
    <w:p w:rsidR="00A910CA" w:rsidRDefault="00205A15">
      <w:pPr>
        <w:pStyle w:val="ListeMaddemi"/>
      </w:pPr>
      <w:r>
        <w:rPr>
          <w:sz w:val="20"/>
        </w:rPr>
        <w:t>PyCharm Community Edition kurulum dosyasi</w:t>
      </w:r>
    </w:p>
    <w:p w:rsidR="00A910CA" w:rsidRDefault="00205A15">
      <w:pPr>
        <w:pStyle w:val="ListeMaddemi"/>
      </w:pPr>
      <w:r>
        <w:rPr>
          <w:sz w:val="20"/>
        </w:rPr>
        <w:t>Projeksiyon</w:t>
      </w:r>
    </w:p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A910CA" w:rsidRDefault="00205A15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A910CA" w:rsidRDefault="00A910CA"/>
    <w:p w:rsidR="00A910CA" w:rsidRDefault="00205A15">
      <w:r>
        <w:rPr>
          <w:i/>
          <w:color w:val="2C6FAD"/>
          <w:sz w:val="20"/>
        </w:rPr>
        <w:t xml:space="preserve">  Süre: 5 dakika</w:t>
      </w:r>
    </w:p>
    <w:p w:rsidR="00A910CA" w:rsidRDefault="00205A15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"Python i komut satirinda yazdik ama buyuk projeler icin daha guclu bir araca ihtiyacimiz var: PyCharm! Kod yazmayi kolaylastiran bir atolye gibi."</w:t>
      </w:r>
    </w:p>
    <w:p w:rsidR="00A910CA" w:rsidRDefault="00205A15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Marangozun atolyesi gibi: tezgah, aletler, mal</w:t>
      </w:r>
      <w:r>
        <w:rPr>
          <w:sz w:val="20"/>
        </w:rPr>
        <w:t>zeme hepsi bir arada. PyCharm da programci icin ayni isi yapar.</w:t>
      </w:r>
    </w:p>
    <w:p w:rsidR="00A910CA" w:rsidRDefault="00205A15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A910CA" w:rsidRDefault="00205A15">
      <w:r>
        <w:rPr>
          <w:b/>
          <w:color w:val="2C6FAD"/>
          <w:sz w:val="20"/>
        </w:rPr>
        <w:lastRenderedPageBreak/>
        <w:t xml:space="preserve">  1. </w:t>
      </w:r>
      <w:r>
        <w:rPr>
          <w:sz w:val="20"/>
        </w:rPr>
        <w:t>IDE ne demektir?</w:t>
      </w:r>
    </w:p>
    <w:p w:rsidR="00A910CA" w:rsidRDefault="00205A15">
      <w:r>
        <w:rPr>
          <w:b/>
          <w:color w:val="2C6FAD"/>
          <w:sz w:val="20"/>
        </w:rPr>
        <w:t xml:space="preserve">  2. </w:t>
      </w:r>
      <w:r>
        <w:rPr>
          <w:sz w:val="20"/>
        </w:rPr>
        <w:t>PyCharm in avantajlari nelerdir?</w:t>
      </w:r>
    </w:p>
    <w:p w:rsidR="00A910CA" w:rsidRDefault="00205A15">
      <w:r>
        <w:rPr>
          <w:b/>
          <w:color w:val="2C6FAD"/>
          <w:sz w:val="20"/>
        </w:rPr>
        <w:t xml:space="preserve">  3. </w:t>
      </w:r>
      <w:r>
        <w:rPr>
          <w:sz w:val="20"/>
        </w:rPr>
        <w:t>Community ve Professional Edition farki nedir?</w:t>
      </w:r>
    </w:p>
    <w:p w:rsidR="00A910CA" w:rsidRDefault="00205A15">
      <w:pPr>
        <w:spacing w:before="200"/>
      </w:pPr>
      <w:r>
        <w:rPr>
          <w:b/>
          <w:color w:val="2C6FAD"/>
          <w:sz w:val="24"/>
        </w:rPr>
        <w:t xml:space="preserve">  Motivasyon Etkinliği: "IDE Arastirmasi"</w:t>
      </w:r>
    </w:p>
    <w:p w:rsidR="00A910CA" w:rsidRDefault="00205A15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Farkli Python IDE lerini karsilastirma.</w:t>
      </w:r>
    </w:p>
    <w:p w:rsidR="00A910CA" w:rsidRDefault="00205A15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PyCharm, VS Code ve Jupyter Notebook u gosterir. Ogrenciler avantaj ve dezavantajlarini tartisir.</w:t>
      </w:r>
    </w:p>
    <w:p w:rsidR="00A910CA" w:rsidRDefault="00205A15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A910CA" w:rsidRDefault="00205A15">
            <w:r>
              <w:rPr>
                <w:sz w:val="20"/>
              </w:rPr>
              <w:t>Bir gelistirici sadece Notepad ile Python kodu yaziyor. Neden IDE kullanma</w:t>
            </w:r>
            <w:r>
              <w:rPr>
                <w:sz w:val="20"/>
              </w:rPr>
              <w:t>si daha verimli olur?</w:t>
            </w:r>
          </w:p>
        </w:tc>
      </w:tr>
    </w:tbl>
    <w:p w:rsidR="00A910CA" w:rsidRDefault="00A910CA"/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A910CA" w:rsidRDefault="00205A15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A910CA" w:rsidRDefault="00A910CA"/>
    <w:p w:rsidR="00A910CA" w:rsidRDefault="00205A15">
      <w:r>
        <w:rPr>
          <w:i/>
          <w:color w:val="007A7A"/>
          <w:sz w:val="20"/>
        </w:rPr>
        <w:t xml:space="preserve">  Süre: 10 dakika</w:t>
      </w:r>
    </w:p>
    <w:p w:rsidR="00A910CA" w:rsidRDefault="00205A15">
      <w:pPr>
        <w:spacing w:before="200"/>
      </w:pPr>
      <w:r>
        <w:rPr>
          <w:b/>
          <w:color w:val="007A7A"/>
          <w:sz w:val="24"/>
        </w:rPr>
        <w:t xml:space="preserve">  Keşif Etkinliği: "PyCharm Kurulum ve Ilk Proje"</w:t>
      </w:r>
    </w:p>
    <w:p w:rsidR="00A910CA" w:rsidRDefault="00205A15">
      <w:r>
        <w:rPr>
          <w:b/>
          <w:color w:val="1B2A4A"/>
          <w:sz w:val="20"/>
        </w:rPr>
        <w:t xml:space="preserve">Türü: </w:t>
      </w:r>
      <w:r>
        <w:rPr>
          <w:sz w:val="20"/>
        </w:rPr>
        <w:t xml:space="preserve">Bireysel Uygulamali </w:t>
      </w:r>
      <w:r>
        <w:rPr>
          <w:sz w:val="20"/>
        </w:rPr>
        <w:t>Calisma</w:t>
      </w:r>
    </w:p>
    <w:p w:rsidR="00A910CA" w:rsidRDefault="00205A15">
      <w:r>
        <w:rPr>
          <w:b/>
          <w:color w:val="1B2A4A"/>
          <w:sz w:val="20"/>
        </w:rPr>
        <w:t xml:space="preserve">Amacı: </w:t>
      </w:r>
      <w:r>
        <w:rPr>
          <w:sz w:val="20"/>
        </w:rPr>
        <w:t>PyCharm i kurmak ve ilk projeyi olusturmak.</w:t>
      </w:r>
    </w:p>
    <w:p w:rsidR="00A910CA" w:rsidRDefault="00205A15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internet, PyCharm Community Edition</w:t>
      </w:r>
    </w:p>
    <w:p w:rsidR="00A910CA" w:rsidRDefault="00205A15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A910CA" w:rsidRDefault="00205A15">
      <w:r>
        <w:rPr>
          <w:b/>
          <w:color w:val="007A7A"/>
          <w:sz w:val="20"/>
        </w:rPr>
        <w:t xml:space="preserve">  1. </w:t>
      </w:r>
      <w:r>
        <w:rPr>
          <w:sz w:val="20"/>
        </w:rPr>
        <w:t>jetbrains.com dan PyCharm Community Edition indirin.</w:t>
      </w:r>
    </w:p>
    <w:p w:rsidR="00A910CA" w:rsidRDefault="00205A15">
      <w:r>
        <w:rPr>
          <w:b/>
          <w:color w:val="007A7A"/>
          <w:sz w:val="20"/>
        </w:rPr>
        <w:t xml:space="preserve">  2. </w:t>
      </w:r>
      <w:r>
        <w:rPr>
          <w:sz w:val="20"/>
        </w:rPr>
        <w:t xml:space="preserve">Kurulum sihirbazini calistirin ve varsayilan ayarlarla </w:t>
      </w:r>
      <w:r>
        <w:rPr>
          <w:sz w:val="20"/>
        </w:rPr>
        <w:t>kurun.</w:t>
      </w:r>
    </w:p>
    <w:p w:rsidR="00A910CA" w:rsidRDefault="00205A15">
      <w:r>
        <w:rPr>
          <w:b/>
          <w:color w:val="007A7A"/>
          <w:sz w:val="20"/>
        </w:rPr>
        <w:t xml:space="preserve">  3. </w:t>
      </w:r>
      <w:r>
        <w:rPr>
          <w:sz w:val="20"/>
        </w:rPr>
        <w:t>PyCharm i baslatin ve 'New Project' secin.</w:t>
      </w:r>
    </w:p>
    <w:p w:rsidR="00A910CA" w:rsidRDefault="00205A15">
      <w:r>
        <w:rPr>
          <w:b/>
          <w:color w:val="007A7A"/>
          <w:sz w:val="20"/>
        </w:rPr>
        <w:t xml:space="preserve">  4. </w:t>
      </w:r>
      <w:r>
        <w:rPr>
          <w:sz w:val="20"/>
        </w:rPr>
        <w:t>Interpreter olarak kurulu Python 3 u secin.</w:t>
      </w:r>
    </w:p>
    <w:p w:rsidR="00A910CA" w:rsidRDefault="00205A15">
      <w:r>
        <w:rPr>
          <w:b/>
          <w:color w:val="007A7A"/>
          <w:sz w:val="20"/>
        </w:rPr>
        <w:t xml:space="preserve">  5. </w:t>
      </w:r>
      <w:r>
        <w:rPr>
          <w:sz w:val="20"/>
        </w:rPr>
        <w:t>main.py dosyasina print('Merhaba PyCharm!') yazin ve calistirin (Shift+F10).</w:t>
      </w:r>
    </w:p>
    <w:p w:rsidR="00A910CA" w:rsidRDefault="00205A15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Gelistirici: IDE ortamini hazirlayan</w:t>
      </w:r>
    </w:p>
    <w:p w:rsidR="00A910CA" w:rsidRDefault="00205A15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Kuru</w:t>
      </w:r>
      <w:r>
        <w:rPr>
          <w:sz w:val="20"/>
        </w:rPr>
        <w:t>lum ve proje yapilandirmasini kontrol eder</w:t>
      </w:r>
    </w:p>
    <w:p w:rsidR="00A910CA" w:rsidRDefault="00205A15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PyCharm ile Calisan Ilk Proje</w:t>
      </w:r>
    </w:p>
    <w:p w:rsidR="00A910CA" w:rsidRDefault="00205A15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A910CA" w:rsidRDefault="00205A15">
      <w:r>
        <w:rPr>
          <w:b/>
          <w:color w:val="007A7A"/>
          <w:sz w:val="20"/>
        </w:rPr>
        <w:t xml:space="preserve">  1. </w:t>
      </w:r>
      <w:r>
        <w:rPr>
          <w:sz w:val="20"/>
        </w:rPr>
        <w:t>JetBrains hangi diger IDE leri uretir?</w:t>
      </w:r>
    </w:p>
    <w:p w:rsidR="00A910CA" w:rsidRDefault="00205A15">
      <w:r>
        <w:rPr>
          <w:b/>
          <w:color w:val="007A7A"/>
          <w:sz w:val="20"/>
        </w:rPr>
        <w:t xml:space="preserve">  2. </w:t>
      </w:r>
      <w:r>
        <w:rPr>
          <w:sz w:val="20"/>
        </w:rPr>
        <w:t>VS Code ile PyCharm farki nedir?</w:t>
      </w:r>
    </w:p>
    <w:p w:rsidR="00A910CA" w:rsidRDefault="00205A15">
      <w:r>
        <w:rPr>
          <w:b/>
          <w:color w:val="007A7A"/>
          <w:sz w:val="20"/>
        </w:rPr>
        <w:t xml:space="preserve">  3. </w:t>
      </w:r>
      <w:r>
        <w:rPr>
          <w:sz w:val="20"/>
        </w:rPr>
        <w:t>PyCharm kisa yollari (shortcuts) nelerdir?</w:t>
      </w:r>
    </w:p>
    <w:p w:rsidR="00A910CA" w:rsidRDefault="00205A15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Community Edition ucretsiz ve yeterli! Professional Edition gereksiz.</w:t>
      </w:r>
    </w:p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910CA" w:rsidRDefault="00205A15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A910CA" w:rsidRDefault="00205A15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A910CA" w:rsidRDefault="00A910CA"/>
    <w:p w:rsidR="00A910CA" w:rsidRDefault="00205A15">
      <w:r>
        <w:rPr>
          <w:i/>
          <w:color w:val="E65C00"/>
          <w:sz w:val="20"/>
        </w:rPr>
        <w:t xml:space="preserve">  Süre: 12 dakika</w:t>
      </w:r>
    </w:p>
    <w:p w:rsidR="00A910CA" w:rsidRDefault="00205A15">
      <w:pPr>
        <w:spacing w:before="200"/>
      </w:pPr>
      <w:r>
        <w:rPr>
          <w:b/>
          <w:color w:val="E65C00"/>
          <w:sz w:val="24"/>
        </w:rPr>
        <w:t xml:space="preserve"> </w:t>
      </w:r>
      <w:r>
        <w:rPr>
          <w:b/>
          <w:color w:val="E65C00"/>
          <w:sz w:val="24"/>
        </w:rPr>
        <w:t xml:space="preserve">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A910CA">
        <w:trPr>
          <w:jc w:val="center"/>
        </w:trPr>
        <w:tc>
          <w:tcPr>
            <w:tcW w:w="2409" w:type="dxa"/>
            <w:shd w:val="clear" w:color="auto" w:fill="E65C00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A910CA">
        <w:trPr>
          <w:jc w:val="center"/>
        </w:trPr>
        <w:tc>
          <w:tcPr>
            <w:tcW w:w="2409" w:type="dxa"/>
          </w:tcPr>
          <w:p w:rsidR="00A910CA" w:rsidRDefault="00205A15">
            <w:r>
              <w:rPr>
                <w:sz w:val="18"/>
              </w:rPr>
              <w:t>IDE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Integrated Development Environment: Entegre Gelistirme Ortami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Kod editoru + derleyici + hata ayiklayici bir arada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IDE ekran goruntusu</w:t>
            </w:r>
          </w:p>
        </w:tc>
      </w:tr>
      <w:tr w:rsidR="00A910CA">
        <w:trPr>
          <w:jc w:val="center"/>
        </w:trPr>
        <w:tc>
          <w:tcPr>
            <w:tcW w:w="2409" w:type="dxa"/>
          </w:tcPr>
          <w:p w:rsidR="00A910CA" w:rsidRDefault="00205A15">
            <w:r>
              <w:rPr>
                <w:sz w:val="18"/>
              </w:rPr>
              <w:t>PyCharm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JetBrains tarafindan gelistirilen Python IDE si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 xml:space="preserve">Kod </w:t>
            </w:r>
            <w:r>
              <w:rPr>
                <w:sz w:val="18"/>
              </w:rPr>
              <w:t>tamamlama, hata ayiklama, proje yonetimi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PyCharm arayuzu</w:t>
            </w:r>
          </w:p>
        </w:tc>
      </w:tr>
      <w:tr w:rsidR="00A910CA">
        <w:trPr>
          <w:jc w:val="center"/>
        </w:trPr>
        <w:tc>
          <w:tcPr>
            <w:tcW w:w="2409" w:type="dxa"/>
          </w:tcPr>
          <w:p w:rsidR="00A910CA" w:rsidRDefault="00205A15">
            <w:r>
              <w:rPr>
                <w:sz w:val="18"/>
              </w:rPr>
              <w:t>Proje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Ilgili dosya ve klasorlerin organize edildigi yapi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Her uygulama bir proje olarak olusturulur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Proje yapisi gorseli</w:t>
            </w:r>
          </w:p>
        </w:tc>
      </w:tr>
      <w:tr w:rsidR="00A910CA">
        <w:trPr>
          <w:jc w:val="center"/>
        </w:trPr>
        <w:tc>
          <w:tcPr>
            <w:tcW w:w="2409" w:type="dxa"/>
          </w:tcPr>
          <w:p w:rsidR="00A910CA" w:rsidRDefault="00205A15">
            <w:r>
              <w:rPr>
                <w:sz w:val="18"/>
              </w:rPr>
              <w:t>Interpreter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Python kodunu calistiran yorumlayici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 xml:space="preserve">PyCharm proje ayarlarinda </w:t>
            </w:r>
            <w:r>
              <w:rPr>
                <w:sz w:val="18"/>
              </w:rPr>
              <w:t>secilir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Interpreter ayari</w:t>
            </w:r>
          </w:p>
        </w:tc>
      </w:tr>
      <w:tr w:rsidR="00A910CA">
        <w:trPr>
          <w:jc w:val="center"/>
        </w:trPr>
        <w:tc>
          <w:tcPr>
            <w:tcW w:w="2409" w:type="dxa"/>
          </w:tcPr>
          <w:p w:rsidR="00A910CA" w:rsidRDefault="00205A15">
            <w:r>
              <w:rPr>
                <w:sz w:val="18"/>
              </w:rPr>
              <w:t>Run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Kodu calistirma islemi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Shift+F10 veya yesil ucgen butonu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Run butonu gorseli</w:t>
            </w:r>
          </w:p>
        </w:tc>
      </w:tr>
    </w:tbl>
    <w:p w:rsidR="00A910CA" w:rsidRDefault="00A910CA"/>
    <w:p w:rsidR="00A910CA" w:rsidRDefault="00205A15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A910CA" w:rsidRDefault="00205A15">
      <w:r>
        <w:rPr>
          <w:sz w:val="20"/>
        </w:rPr>
        <w:t xml:space="preserve">IDE (Entegre Gelistirme Ortami), kod yazma, calistirma, hata ayiklama ve proje yonetimini tek bir arayuzde birlestiren yazilimdir. </w:t>
      </w:r>
      <w:r>
        <w:rPr>
          <w:sz w:val="20"/>
        </w:rPr>
        <w:t>Not defteri ile kod yazmak mumkun ama IDE ile cok daha verimlidir.</w:t>
      </w:r>
    </w:p>
    <w:p w:rsidR="00A910CA" w:rsidRDefault="00205A15">
      <w:r>
        <w:rPr>
          <w:sz w:val="20"/>
        </w:rPr>
        <w:t>PyCharm, JetBrains sirketinin Python icin ozel olarak gelistirdigi profesyonel bir IDE dir. Community Edition ucretsizdir ve yapay zeka gelistirme icin yeterlidir. Kod tamamlama, syntax vur</w:t>
      </w:r>
      <w:r>
        <w:rPr>
          <w:sz w:val="20"/>
        </w:rPr>
        <w:t>gulama ve hata ayiklama gibi ozellikler uretkenliigi arttirir.</w:t>
      </w:r>
    </w:p>
    <w:p w:rsidR="00A910CA" w:rsidRDefault="00205A15">
      <w:r>
        <w:rPr>
          <w:sz w:val="20"/>
        </w:rPr>
        <w:t>Her PyCharm projesi bir Python interpreter a baglanir. Bu interpreter, kodun hangi Python surumu ile calisacagini belirler. Proje olusturururken dogru interpreter secimi kritiktir.</w:t>
      </w:r>
    </w:p>
    <w:p w:rsidR="00A910CA" w:rsidRDefault="00205A15">
      <w:pPr>
        <w:spacing w:before="200"/>
      </w:pPr>
      <w:r>
        <w:rPr>
          <w:b/>
          <w:color w:val="E65C00"/>
          <w:sz w:val="24"/>
        </w:rPr>
        <w:t xml:space="preserve">  Somut Örne</w:t>
      </w:r>
      <w:r>
        <w:rPr>
          <w:b/>
          <w:color w:val="E65C00"/>
          <w:sz w:val="24"/>
        </w:rPr>
        <w:t>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910CA">
        <w:trPr>
          <w:jc w:val="center"/>
        </w:trPr>
        <w:tc>
          <w:tcPr>
            <w:tcW w:w="3213" w:type="dxa"/>
            <w:shd w:val="clear" w:color="auto" w:fill="E65C00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Yeni Proje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File &gt; New Project &gt; Pure Python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Proje olusturma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Interpreter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Python 3.11 secimi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Dogru surum eslesmesi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Run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Shift+F10 ile calistirma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Hizli calistirma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Hata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Syntax hatasi kirmizi altcizgi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 xml:space="preserve">Aninda hata </w:t>
            </w:r>
            <w:r>
              <w:rPr>
                <w:sz w:val="18"/>
              </w:rPr>
              <w:t>tespiti</w:t>
            </w:r>
          </w:p>
        </w:tc>
      </w:tr>
    </w:tbl>
    <w:p w:rsidR="00A910CA" w:rsidRDefault="00A910CA"/>
    <w:p w:rsidR="00A910CA" w:rsidRDefault="00205A15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A910CA" w:rsidRDefault="00205A15">
      <w:pPr>
        <w:pStyle w:val="ListeMaddemi"/>
      </w:pPr>
      <w:r>
        <w:rPr>
          <w:sz w:val="20"/>
        </w:rPr>
        <w:t>PyCharm arayuzu tanitimi</w:t>
      </w:r>
    </w:p>
    <w:p w:rsidR="00A910CA" w:rsidRDefault="00205A15">
      <w:pPr>
        <w:pStyle w:val="ListeMaddemi"/>
      </w:pPr>
      <w:r>
        <w:rPr>
          <w:sz w:val="20"/>
        </w:rPr>
        <w:t>Proje olusturma ekrani</w:t>
      </w:r>
    </w:p>
    <w:p w:rsidR="00A910CA" w:rsidRDefault="00205A15">
      <w:pPr>
        <w:pStyle w:val="ListeMaddemi"/>
      </w:pPr>
      <w:r>
        <w:rPr>
          <w:sz w:val="20"/>
        </w:rPr>
        <w:t>Interpreter ayar ekrani</w:t>
      </w:r>
    </w:p>
    <w:p w:rsidR="00A910CA" w:rsidRDefault="00205A15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A910CA" w:rsidRDefault="00205A15">
      <w:r>
        <w:rPr>
          <w:b/>
          <w:color w:val="E65C00"/>
          <w:sz w:val="20"/>
        </w:rPr>
        <w:t xml:space="preserve">  1. </w:t>
      </w:r>
      <w:r>
        <w:rPr>
          <w:sz w:val="20"/>
        </w:rPr>
        <w:t>IDE = Atolye: tum aletler bir arada</w:t>
      </w:r>
    </w:p>
    <w:p w:rsidR="00A910CA" w:rsidRDefault="00205A15">
      <w:r>
        <w:rPr>
          <w:b/>
          <w:color w:val="E65C00"/>
          <w:sz w:val="20"/>
        </w:rPr>
        <w:t xml:space="preserve">  2. </w:t>
      </w:r>
      <w:r>
        <w:rPr>
          <w:sz w:val="20"/>
        </w:rPr>
        <w:t>PyCharm = Profesyonel tezgah: issi kolaylastirir</w:t>
      </w:r>
    </w:p>
    <w:p w:rsidR="00A910CA" w:rsidRDefault="00205A15">
      <w:r>
        <w:rPr>
          <w:b/>
          <w:color w:val="E65C00"/>
          <w:sz w:val="20"/>
        </w:rPr>
        <w:t xml:space="preserve">  3. </w:t>
      </w:r>
      <w:r>
        <w:rPr>
          <w:sz w:val="20"/>
        </w:rPr>
        <w:t>Interpreter = Motor: kodu</w:t>
      </w:r>
      <w:r>
        <w:rPr>
          <w:sz w:val="20"/>
        </w:rPr>
        <w:t xml:space="preserve"> calistiran guc</w:t>
      </w:r>
    </w:p>
    <w:p w:rsidR="00A910CA" w:rsidRDefault="00205A15">
      <w:r>
        <w:rPr>
          <w:b/>
          <w:color w:val="E65C00"/>
          <w:sz w:val="20"/>
        </w:rPr>
        <w:t xml:space="preserve">  4. </w:t>
      </w:r>
      <w:r>
        <w:rPr>
          <w:sz w:val="20"/>
        </w:rPr>
        <w:t>Run = Dugme: motoru calistir</w:t>
      </w:r>
    </w:p>
    <w:p w:rsidR="00A910CA" w:rsidRDefault="00205A15">
      <w:pPr>
        <w:spacing w:before="200"/>
      </w:pPr>
      <w:r>
        <w:rPr>
          <w:b/>
          <w:color w:val="E65C00"/>
          <w:sz w:val="24"/>
        </w:rPr>
        <w:lastRenderedPageBreak/>
        <w:t xml:space="preserve">  Öğrenci Soru-Cevap</w:t>
      </w:r>
    </w:p>
    <w:p w:rsidR="00A910CA" w:rsidRDefault="00205A15">
      <w:pPr>
        <w:pStyle w:val="ListeMaddemi"/>
      </w:pPr>
      <w:r>
        <w:rPr>
          <w:sz w:val="20"/>
        </w:rPr>
        <w:t>IDE neden gerekli? - Kod tamamlama, hata ayiklama ve proje yonetimi ile verimliligi arttirir.</w:t>
      </w:r>
    </w:p>
    <w:p w:rsidR="00A910CA" w:rsidRDefault="00205A15">
      <w:pPr>
        <w:pStyle w:val="ListeMaddemi"/>
      </w:pPr>
      <w:r>
        <w:rPr>
          <w:sz w:val="20"/>
        </w:rPr>
        <w:t>Community vs Professional? - Community ucretsiz ve yapay zeka gelistirme icin yeterli.</w:t>
      </w:r>
    </w:p>
    <w:p w:rsidR="00A910CA" w:rsidRDefault="00205A15">
      <w:pPr>
        <w:pStyle w:val="ListeMaddemi"/>
      </w:pPr>
      <w:r>
        <w:rPr>
          <w:sz w:val="20"/>
        </w:rPr>
        <w:t>Interpreter ne ise yarar? - Kodun hangi Python surumu ile calisacagini belirler.</w:t>
      </w:r>
    </w:p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A910CA" w:rsidRDefault="00205A15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A910CA" w:rsidRDefault="00A910CA"/>
    <w:p w:rsidR="00A910CA" w:rsidRDefault="00205A15">
      <w:r>
        <w:rPr>
          <w:i/>
          <w:color w:val="6A1B9A"/>
          <w:sz w:val="20"/>
        </w:rPr>
        <w:t xml:space="preserve">  Süre: 10 dakika</w:t>
      </w:r>
    </w:p>
    <w:p w:rsidR="00A910CA" w:rsidRDefault="00205A15">
      <w:pPr>
        <w:spacing w:before="200"/>
      </w:pPr>
      <w:r>
        <w:rPr>
          <w:b/>
          <w:color w:val="6A1B9A"/>
          <w:sz w:val="24"/>
        </w:rPr>
        <w:t xml:space="preserve">  Uygulama Et</w:t>
      </w:r>
      <w:r>
        <w:rPr>
          <w:b/>
          <w:color w:val="6A1B9A"/>
          <w:sz w:val="24"/>
        </w:rPr>
        <w:t>kinliği: "PyCharm ile Kod Yazma Pratiigi"</w:t>
      </w:r>
    </w:p>
    <w:p w:rsidR="00A910CA" w:rsidRDefault="00205A15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</w:t>
      </w:r>
    </w:p>
    <w:p w:rsidR="00A910CA" w:rsidRDefault="00205A15">
      <w:r>
        <w:rPr>
          <w:b/>
          <w:color w:val="1B2A4A"/>
          <w:sz w:val="20"/>
        </w:rPr>
        <w:t xml:space="preserve">Amacı: </w:t>
      </w:r>
      <w:r>
        <w:rPr>
          <w:sz w:val="20"/>
        </w:rPr>
        <w:t>PyCharm in temel ozelliklerini kullanarak kod yazmak.</w:t>
      </w:r>
    </w:p>
    <w:p w:rsidR="00A910CA" w:rsidRDefault="00205A15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A910CA" w:rsidRDefault="00205A15">
      <w:r>
        <w:rPr>
          <w:b/>
          <w:color w:val="6A1B9A"/>
          <w:sz w:val="20"/>
        </w:rPr>
        <w:t xml:space="preserve">  1. </w:t>
      </w:r>
      <w:r>
        <w:rPr>
          <w:sz w:val="20"/>
        </w:rPr>
        <w:t>Yeni bir Python dosyasi olusturun (File &gt; New &gt; Python File).</w:t>
      </w:r>
    </w:p>
    <w:p w:rsidR="00A910CA" w:rsidRDefault="00205A15">
      <w:r>
        <w:rPr>
          <w:b/>
          <w:color w:val="6A1B9A"/>
          <w:sz w:val="20"/>
        </w:rPr>
        <w:t xml:space="preserve">  2. </w:t>
      </w:r>
      <w:r>
        <w:rPr>
          <w:sz w:val="20"/>
        </w:rPr>
        <w:t xml:space="preserve">Degiskenler tanimlayin ve print ile </w:t>
      </w:r>
      <w:r>
        <w:rPr>
          <w:sz w:val="20"/>
        </w:rPr>
        <w:t>yazdirin.</w:t>
      </w:r>
    </w:p>
    <w:p w:rsidR="00A910CA" w:rsidRDefault="00205A15">
      <w:r>
        <w:rPr>
          <w:b/>
          <w:color w:val="6A1B9A"/>
          <w:sz w:val="20"/>
        </w:rPr>
        <w:t xml:space="preserve">  3. </w:t>
      </w:r>
      <w:r>
        <w:rPr>
          <w:sz w:val="20"/>
        </w:rPr>
        <w:t>Kod tamamlama ozelligini deneyin (Ctrl+Space).</w:t>
      </w:r>
    </w:p>
    <w:p w:rsidR="00A910CA" w:rsidRDefault="00205A15">
      <w:r>
        <w:rPr>
          <w:b/>
          <w:color w:val="6A1B9A"/>
          <w:sz w:val="20"/>
        </w:rPr>
        <w:t xml:space="preserve">  4. </w:t>
      </w:r>
      <w:r>
        <w:rPr>
          <w:sz w:val="20"/>
        </w:rPr>
        <w:t>Bilerek bir hata yapin ve PyCharm in uyarisini gorun.</w:t>
      </w:r>
    </w:p>
    <w:p w:rsidR="00A910CA" w:rsidRDefault="00205A15">
      <w:r>
        <w:rPr>
          <w:b/>
          <w:color w:val="6A1B9A"/>
          <w:sz w:val="20"/>
        </w:rPr>
        <w:t xml:space="preserve">  5. </w:t>
      </w:r>
      <w:r>
        <w:rPr>
          <w:sz w:val="20"/>
        </w:rPr>
        <w:t>Hata ayiklayiciyi (debugger) baslatmayi deneyin.</w:t>
      </w:r>
    </w:p>
    <w:p w:rsidR="00A910CA" w:rsidRDefault="00205A15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PyCharm Ozellik Kesfii Raporu</w:t>
      </w:r>
    </w:p>
    <w:p w:rsidR="00A910CA" w:rsidRDefault="00205A15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A910CA" w:rsidRDefault="00205A15">
      <w:r>
        <w:rPr>
          <w:b/>
          <w:color w:val="6A1B9A"/>
          <w:sz w:val="20"/>
        </w:rPr>
        <w:t xml:space="preserve">  1. </w:t>
      </w:r>
      <w:r>
        <w:rPr>
          <w:sz w:val="20"/>
        </w:rPr>
        <w:t>Baska IDE l</w:t>
      </w:r>
      <w:r>
        <w:rPr>
          <w:sz w:val="20"/>
        </w:rPr>
        <w:t>er (VS Code, Jupyter) nasil calisir?</w:t>
      </w:r>
    </w:p>
    <w:p w:rsidR="00A910CA" w:rsidRDefault="00205A15">
      <w:r>
        <w:rPr>
          <w:b/>
          <w:color w:val="6A1B9A"/>
          <w:sz w:val="20"/>
        </w:rPr>
        <w:t xml:space="preserve">  2. </w:t>
      </w:r>
      <w:r>
        <w:rPr>
          <w:sz w:val="20"/>
        </w:rPr>
        <w:t>Versiyon kontrol (Git) nedir?</w:t>
      </w:r>
    </w:p>
    <w:p w:rsidR="00A910CA" w:rsidRDefault="00205A15">
      <w:r>
        <w:rPr>
          <w:b/>
          <w:color w:val="6A1B9A"/>
          <w:sz w:val="20"/>
        </w:rPr>
        <w:t xml:space="preserve">  3. </w:t>
      </w:r>
      <w:r>
        <w:rPr>
          <w:sz w:val="20"/>
        </w:rPr>
        <w:t>Sanal ortam (virtual environment) nedir?</w:t>
      </w:r>
    </w:p>
    <w:p w:rsidR="00A910CA" w:rsidRDefault="00205A15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Yazilim Muhendisligi, Bilgisayar Bilimi</w:t>
      </w:r>
    </w:p>
    <w:p w:rsidR="00A910CA" w:rsidRDefault="00205A15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A910CA" w:rsidRDefault="00205A15">
            <w:r>
              <w:rPr>
                <w:sz w:val="20"/>
              </w:rPr>
              <w:t>PyCharm proje olustururken 'No Python interpreter co</w:t>
            </w:r>
            <w:r>
              <w:rPr>
                <w:sz w:val="20"/>
              </w:rPr>
              <w:t>nfigured' hatasi aliyor. Ne yapmali?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br/>
              <w:t>Cozum: Settings &gt; Project &gt; Python Interpreter yoluna gidin ve kurulu Python 3 u secin. Otomatik algilanmadiysa 'Add Interpreter' ile elle yolu gosterin.</w:t>
            </w:r>
          </w:p>
        </w:tc>
      </w:tr>
    </w:tbl>
    <w:p w:rsidR="00A910CA" w:rsidRDefault="00A910CA"/>
    <w:p w:rsidR="00A910CA" w:rsidRDefault="00205A15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PyCharm kisa yollari (shortcuts) posteri hazir</w:t>
      </w:r>
      <w:r>
        <w:rPr>
          <w:sz w:val="20"/>
        </w:rPr>
        <w:t>laayin: en cok kullanilan 10 kisa yol.</w:t>
      </w:r>
    </w:p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A910CA" w:rsidRDefault="00205A15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A910CA" w:rsidRDefault="00A910CA"/>
    <w:p w:rsidR="00A910CA" w:rsidRDefault="00205A15">
      <w:r>
        <w:rPr>
          <w:i/>
          <w:color w:val="2E7D32"/>
          <w:sz w:val="20"/>
        </w:rPr>
        <w:t xml:space="preserve">  Süre: 8 dakika</w:t>
      </w:r>
    </w:p>
    <w:p w:rsidR="00A910CA" w:rsidRDefault="00205A15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A910CA" w:rsidRDefault="00205A15">
      <w:r>
        <w:rPr>
          <w:sz w:val="20"/>
        </w:rPr>
        <w:t xml:space="preserve">  ☐  PyCharm i basariyla kurabiiliyorum.</w:t>
      </w:r>
    </w:p>
    <w:p w:rsidR="00A910CA" w:rsidRDefault="00205A15">
      <w:r>
        <w:rPr>
          <w:sz w:val="20"/>
        </w:rPr>
        <w:t xml:space="preserve">  ☐  Yeni proje olusturabiliyorum.</w:t>
      </w:r>
    </w:p>
    <w:p w:rsidR="00A910CA" w:rsidRDefault="00205A15">
      <w:r>
        <w:rPr>
          <w:sz w:val="20"/>
        </w:rPr>
        <w:t xml:space="preserve">  ☐  Interpreter ayarini yapabiliyorum.</w:t>
      </w:r>
    </w:p>
    <w:p w:rsidR="00A910CA" w:rsidRDefault="00205A15">
      <w:r>
        <w:rPr>
          <w:sz w:val="20"/>
        </w:rPr>
        <w:lastRenderedPageBreak/>
        <w:t xml:space="preserve">  ☐  Kod yazip calistirabiliyorum (Shift+F10).</w:t>
      </w:r>
    </w:p>
    <w:p w:rsidR="00A910CA" w:rsidRDefault="00205A15">
      <w:r>
        <w:rPr>
          <w:sz w:val="20"/>
        </w:rPr>
        <w:t xml:space="preserve">  ☐  Kod tamamlama ozelligini kullanabiliyorum.</w:t>
      </w:r>
    </w:p>
    <w:p w:rsidR="00A910CA" w:rsidRDefault="00205A15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A910CA" w:rsidRDefault="00205A15">
      <w:r>
        <w:rPr>
          <w:b/>
          <w:color w:val="2E7D32"/>
          <w:sz w:val="20"/>
        </w:rPr>
        <w:t xml:space="preserve">  1. </w:t>
      </w:r>
      <w:r>
        <w:rPr>
          <w:sz w:val="20"/>
        </w:rPr>
        <w:t>PyCharm aray</w:t>
      </w:r>
      <w:r>
        <w:rPr>
          <w:sz w:val="20"/>
        </w:rPr>
        <w:t>uzune alistiim mi?</w:t>
      </w:r>
    </w:p>
    <w:p w:rsidR="00A910CA" w:rsidRDefault="00205A15">
      <w:r>
        <w:rPr>
          <w:b/>
          <w:color w:val="2E7D32"/>
          <w:sz w:val="20"/>
        </w:rPr>
        <w:t xml:space="preserve">  2. </w:t>
      </w:r>
      <w:r>
        <w:rPr>
          <w:sz w:val="20"/>
        </w:rPr>
        <w:t>Proje olusturma ve calistirmayi biliiyor muyum?</w:t>
      </w:r>
    </w:p>
    <w:p w:rsidR="00A910CA" w:rsidRDefault="00205A15">
      <w:r>
        <w:rPr>
          <w:b/>
          <w:color w:val="2E7D32"/>
          <w:sz w:val="20"/>
        </w:rPr>
        <w:t xml:space="preserve">  3. </w:t>
      </w:r>
      <w:r>
        <w:rPr>
          <w:sz w:val="20"/>
        </w:rPr>
        <w:t>Interpreter ayarini yapabilir miyim?</w:t>
      </w:r>
    </w:p>
    <w:p w:rsidR="00A910CA" w:rsidRDefault="00205A15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910CA">
        <w:trPr>
          <w:jc w:val="center"/>
        </w:trPr>
        <w:tc>
          <w:tcPr>
            <w:tcW w:w="3213" w:type="dxa"/>
            <w:shd w:val="clear" w:color="auto" w:fill="2E7D32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IDE ne demektir?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Integrated Development Environment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PyCharm i kim gelistirdi?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JetBrains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Kodu calistirma kisa yolu?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Shift+F10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4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Interpreter ne yapar?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Python kodunu calistirir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5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Community Edition ucretli mi?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Hayir, ucretsiz</w:t>
            </w:r>
          </w:p>
        </w:tc>
      </w:tr>
    </w:tbl>
    <w:p w:rsidR="00A910CA" w:rsidRDefault="00A910CA"/>
    <w:p w:rsidR="00A910CA" w:rsidRDefault="00205A15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A910CA" w:rsidRDefault="00205A15">
      <w:r>
        <w:rPr>
          <w:b/>
          <w:color w:val="2E7D32"/>
          <w:sz w:val="20"/>
        </w:rPr>
        <w:t>Açık Uçlu:</w:t>
      </w:r>
    </w:p>
    <w:p w:rsidR="00A910CA" w:rsidRDefault="00205A15">
      <w:r>
        <w:rPr>
          <w:b/>
          <w:color w:val="2E7D32"/>
          <w:sz w:val="20"/>
        </w:rPr>
        <w:t xml:space="preserve">  1. </w:t>
      </w:r>
      <w:r>
        <w:rPr>
          <w:sz w:val="20"/>
        </w:rPr>
        <w:t>En iyi Python IDE hangisi?</w:t>
      </w:r>
    </w:p>
    <w:p w:rsidR="00A910CA" w:rsidRDefault="00205A15">
      <w:r>
        <w:rPr>
          <w:b/>
          <w:color w:val="2E7D32"/>
          <w:sz w:val="20"/>
        </w:rPr>
        <w:t xml:space="preserve">  2. </w:t>
      </w:r>
      <w:r>
        <w:rPr>
          <w:sz w:val="20"/>
        </w:rPr>
        <w:t xml:space="preserve">IDE mi metin editoru mu tercih </w:t>
      </w:r>
      <w:r>
        <w:rPr>
          <w:sz w:val="20"/>
        </w:rPr>
        <w:t>edersiniz?</w:t>
      </w:r>
    </w:p>
    <w:p w:rsidR="00A910CA" w:rsidRDefault="00205A15">
      <w:r>
        <w:rPr>
          <w:b/>
          <w:color w:val="2E7D32"/>
          <w:sz w:val="20"/>
        </w:rPr>
        <w:t xml:space="preserve">  3. </w:t>
      </w:r>
      <w:r>
        <w:rPr>
          <w:sz w:val="20"/>
        </w:rPr>
        <w:t>PyCharm in en begendiginiz ozelligi?</w:t>
      </w:r>
    </w:p>
    <w:p w:rsidR="00A910CA" w:rsidRDefault="00205A15">
      <w:r>
        <w:rPr>
          <w:b/>
          <w:color w:val="2E7D32"/>
          <w:sz w:val="20"/>
        </w:rPr>
        <w:t>Eleştirel Düşünme:</w:t>
      </w:r>
    </w:p>
    <w:p w:rsidR="00A910CA" w:rsidRDefault="00205A15">
      <w:r>
        <w:rPr>
          <w:b/>
          <w:color w:val="2E7D32"/>
          <w:sz w:val="20"/>
        </w:rPr>
        <w:t xml:space="preserve">  1. </w:t>
      </w:r>
      <w:r>
        <w:rPr>
          <w:sz w:val="20"/>
        </w:rPr>
        <w:t>IDE olmadan buyuk proje gelistirilebilir mi?</w:t>
      </w:r>
    </w:p>
    <w:p w:rsidR="00A910CA" w:rsidRDefault="00205A15">
      <w:r>
        <w:rPr>
          <w:b/>
          <w:color w:val="2E7D32"/>
          <w:sz w:val="20"/>
        </w:rPr>
        <w:t xml:space="preserve">  2. </w:t>
      </w:r>
      <w:r>
        <w:rPr>
          <w:sz w:val="20"/>
        </w:rPr>
        <w:t>PyCharm cok mu agir bir IDE?</w:t>
      </w:r>
    </w:p>
    <w:p w:rsidR="00A910CA" w:rsidRDefault="00205A15">
      <w:r>
        <w:rPr>
          <w:b/>
          <w:color w:val="2E7D32"/>
          <w:sz w:val="20"/>
        </w:rPr>
        <w:t xml:space="preserve">  3. </w:t>
      </w:r>
      <w:r>
        <w:rPr>
          <w:sz w:val="20"/>
        </w:rPr>
        <w:t>Bulut tabanli IDE ler gelecekte masaustu IDE lerin yerini alir mi?</w:t>
      </w:r>
    </w:p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910CA" w:rsidRDefault="00205A15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A910CA" w:rsidRDefault="00205A15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A910CA" w:rsidRDefault="00A910CA"/>
    <w:p w:rsidR="00A910CA" w:rsidRDefault="00205A15">
      <w:pPr>
        <w:spacing w:before="200"/>
      </w:pPr>
      <w:r>
        <w:rPr>
          <w:b/>
          <w:color w:val="C62828"/>
          <w:sz w:val="24"/>
        </w:rPr>
        <w:t xml:space="preserve">  Adım Adım Uygulama: "PyCharm Kurulum ve Kullanim Uygulamasi"</w:t>
      </w:r>
    </w:p>
    <w:p w:rsidR="00A910CA" w:rsidRDefault="00205A15">
      <w:r>
        <w:rPr>
          <w:b/>
          <w:color w:val="1B2A4A"/>
          <w:sz w:val="20"/>
        </w:rPr>
        <w:t xml:space="preserve">Hedef: </w:t>
      </w:r>
      <w:r>
        <w:rPr>
          <w:sz w:val="20"/>
        </w:rPr>
        <w:t>PyCharm i kurmak, proje olusturmak ve kod yazmak.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910CA">
        <w:trPr>
          <w:jc w:val="center"/>
        </w:trPr>
        <w:tc>
          <w:tcPr>
            <w:tcW w:w="3213" w:type="dxa"/>
            <w:shd w:val="clear" w:color="auto" w:fill="C62828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1. Indirme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PyCharm Community Edition indirin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Dosya indirme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2. Kurulum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Kurulum sihirbazini calistirin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Yazilim kurulumu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3. Proje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New Project ile ilk projeyi olusturun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Proje yapilandirma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4. Interpreter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Python 3 interpreter secin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Ortam ayari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5. Calistirma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print komutu yazin ve Shift+F10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Ilk calistirma</w:t>
            </w:r>
          </w:p>
        </w:tc>
      </w:tr>
    </w:tbl>
    <w:p w:rsidR="00A910CA" w:rsidRDefault="00A910CA"/>
    <w:p w:rsidR="00A910CA" w:rsidRDefault="00205A15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PyCharm kurulu, proje olusturulmus ve kod calisiyor.</w:t>
      </w:r>
    </w:p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910CA" w:rsidRDefault="00205A15">
      <w:pPr>
        <w:spacing w:before="200"/>
      </w:pPr>
      <w:r>
        <w:rPr>
          <w:b/>
          <w:color w:val="C62828"/>
          <w:sz w:val="24"/>
        </w:rPr>
        <w:t xml:space="preserve">  Canlı Demo: "Canli PyCha</w:t>
      </w:r>
      <w:r>
        <w:rPr>
          <w:b/>
          <w:color w:val="C62828"/>
          <w:sz w:val="24"/>
        </w:rPr>
        <w:t>rm Kurulumu"</w:t>
      </w:r>
    </w:p>
    <w:p w:rsidR="00A910CA" w:rsidRDefault="00205A15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PyCharm kurulum ve proje olusturma adimlarini gosterir.</w:t>
      </w:r>
    </w:p>
    <w:p w:rsidR="00A910CA" w:rsidRDefault="00205A15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Kendi bilgisayarina PyCharm kurar ve proje olusturur.</w:t>
      </w:r>
    </w:p>
    <w:p w:rsidR="00A910CA" w:rsidRDefault="00205A15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Interpreter ayarini kontrol edin!</w:t>
      </w:r>
    </w:p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910CA" w:rsidRDefault="00205A15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910CA">
        <w:trPr>
          <w:jc w:val="center"/>
        </w:trPr>
        <w:tc>
          <w:tcPr>
            <w:tcW w:w="3213" w:type="dxa"/>
            <w:shd w:val="clear" w:color="auto" w:fill="C62828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Baslangic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PyCharm i kurun ve ilk projeyi olusturun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5 farkli Python dosyasi olusturup calistirin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 xml:space="preserve">Debugger ile adim </w:t>
            </w:r>
            <w:r>
              <w:rPr>
                <w:sz w:val="18"/>
              </w:rPr>
              <w:t>adim kod takibi yapin</w:t>
            </w:r>
          </w:p>
        </w:tc>
      </w:tr>
    </w:tbl>
    <w:p w:rsidR="00A910CA" w:rsidRDefault="00A910CA"/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910CA" w:rsidRDefault="00205A15">
      <w:pPr>
        <w:spacing w:before="200"/>
      </w:pPr>
      <w:r>
        <w:rPr>
          <w:b/>
          <w:color w:val="C62828"/>
          <w:sz w:val="24"/>
        </w:rPr>
        <w:t xml:space="preserve">  Vaka Çalışması: "Interpreter Hatasi"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A910CA" w:rsidRDefault="00205A15">
            <w:r>
              <w:rPr>
                <w:sz w:val="20"/>
              </w:rPr>
              <w:t>Ogrenci PyCharm da proje olusturdu ama 'Run' basinca hic bir sey olmuyor. Console da 'No Python interpreter' yaz</w:t>
            </w:r>
            <w:r>
              <w:rPr>
                <w:sz w:val="20"/>
              </w:rPr>
              <w:t>iyor. Ne yapmali?</w:t>
            </w:r>
          </w:p>
        </w:tc>
      </w:tr>
    </w:tbl>
    <w:p w:rsidR="00A910CA" w:rsidRDefault="00A910CA"/>
    <w:p w:rsidR="00A910CA" w:rsidRDefault="00205A15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Interpreter cozumu: Settings &gt; Project &gt; Python Interpreter &gt; Add Interpreter ile Python 3 yolunu gosterin.</w:t>
      </w:r>
    </w:p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910CA" w:rsidRDefault="00205A15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A910CA" w:rsidRDefault="00205A15">
            <w:r>
              <w:rPr>
                <w:b/>
                <w:color w:val="FFFFFF"/>
                <w:sz w:val="28"/>
              </w:rPr>
              <w:lastRenderedPageBreak/>
              <w:t xml:space="preserve">  DERS SONU  |  Özet, Kapanış</w:t>
            </w:r>
            <w:r>
              <w:rPr>
                <w:b/>
                <w:color w:val="FFFFFF"/>
                <w:sz w:val="28"/>
              </w:rPr>
              <w:t xml:space="preserve"> ve Köprü</w:t>
            </w:r>
          </w:p>
        </w:tc>
      </w:tr>
    </w:tbl>
    <w:p w:rsidR="00A910CA" w:rsidRDefault="00A910CA"/>
    <w:p w:rsidR="00A910CA" w:rsidRDefault="00205A15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A910CA" w:rsidRDefault="00205A15">
      <w:r>
        <w:rPr>
          <w:sz w:val="20"/>
        </w:rPr>
        <w:t>PyCharm Community Edition i kurduk, ilk projemizi olusturduk ve Python kodunu IDE icinde calistirdik.</w:t>
      </w:r>
    </w:p>
    <w:p w:rsidR="00A910CA" w:rsidRDefault="00205A15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A910CA">
        <w:trPr>
          <w:jc w:val="center"/>
        </w:trPr>
        <w:tc>
          <w:tcPr>
            <w:tcW w:w="4819" w:type="dxa"/>
            <w:shd w:val="clear" w:color="auto" w:fill="F5F5F5"/>
          </w:tcPr>
          <w:p w:rsidR="00A910CA" w:rsidRDefault="00205A15">
            <w:r>
              <w:rPr>
                <w:b/>
                <w:color w:val="1B2A4A"/>
                <w:sz w:val="20"/>
              </w:rPr>
              <w:t xml:space="preserve">  IDE</w:t>
            </w:r>
          </w:p>
        </w:tc>
        <w:tc>
          <w:tcPr>
            <w:tcW w:w="4819" w:type="dxa"/>
            <w:shd w:val="clear" w:color="auto" w:fill="F5F5F5"/>
          </w:tcPr>
          <w:p w:rsidR="00A910CA" w:rsidRDefault="00205A15">
            <w:r>
              <w:rPr>
                <w:b/>
                <w:color w:val="1B2A4A"/>
                <w:sz w:val="20"/>
              </w:rPr>
              <w:t xml:space="preserve">  PyCharm</w:t>
            </w:r>
          </w:p>
        </w:tc>
      </w:tr>
      <w:tr w:rsidR="00A910CA">
        <w:trPr>
          <w:jc w:val="center"/>
        </w:trPr>
        <w:tc>
          <w:tcPr>
            <w:tcW w:w="4819" w:type="dxa"/>
            <w:shd w:val="clear" w:color="auto" w:fill="F5F5F5"/>
          </w:tcPr>
          <w:p w:rsidR="00A910CA" w:rsidRDefault="00205A15">
            <w:r>
              <w:rPr>
                <w:b/>
                <w:color w:val="1B2A4A"/>
                <w:sz w:val="20"/>
              </w:rPr>
              <w:t xml:space="preserve">  Community Edition</w:t>
            </w:r>
          </w:p>
        </w:tc>
        <w:tc>
          <w:tcPr>
            <w:tcW w:w="4819" w:type="dxa"/>
            <w:shd w:val="clear" w:color="auto" w:fill="F5F5F5"/>
          </w:tcPr>
          <w:p w:rsidR="00A910CA" w:rsidRDefault="00205A15">
            <w:r>
              <w:rPr>
                <w:b/>
                <w:color w:val="1B2A4A"/>
                <w:sz w:val="20"/>
              </w:rPr>
              <w:t xml:space="preserve">  Proje</w:t>
            </w:r>
          </w:p>
        </w:tc>
      </w:tr>
      <w:tr w:rsidR="00A910CA">
        <w:trPr>
          <w:jc w:val="center"/>
        </w:trPr>
        <w:tc>
          <w:tcPr>
            <w:tcW w:w="4819" w:type="dxa"/>
            <w:shd w:val="clear" w:color="auto" w:fill="F5F5F5"/>
          </w:tcPr>
          <w:p w:rsidR="00A910CA" w:rsidRDefault="00205A15">
            <w:r>
              <w:rPr>
                <w:b/>
                <w:color w:val="1B2A4A"/>
                <w:sz w:val="20"/>
              </w:rPr>
              <w:t xml:space="preserve">  Interpreter</w:t>
            </w:r>
          </w:p>
        </w:tc>
        <w:tc>
          <w:tcPr>
            <w:tcW w:w="4819" w:type="dxa"/>
            <w:shd w:val="clear" w:color="auto" w:fill="F5F5F5"/>
          </w:tcPr>
          <w:p w:rsidR="00A910CA" w:rsidRDefault="00205A15">
            <w:r>
              <w:rPr>
                <w:b/>
                <w:color w:val="1B2A4A"/>
                <w:sz w:val="20"/>
              </w:rPr>
              <w:t xml:space="preserve">  Run</w:t>
            </w:r>
          </w:p>
        </w:tc>
      </w:tr>
      <w:tr w:rsidR="00A910CA">
        <w:trPr>
          <w:jc w:val="center"/>
        </w:trPr>
        <w:tc>
          <w:tcPr>
            <w:tcW w:w="4819" w:type="dxa"/>
            <w:shd w:val="clear" w:color="auto" w:fill="F5F5F5"/>
          </w:tcPr>
          <w:p w:rsidR="00A910CA" w:rsidRDefault="00205A15">
            <w:r>
              <w:rPr>
                <w:b/>
                <w:color w:val="1B2A4A"/>
                <w:sz w:val="20"/>
              </w:rPr>
              <w:t xml:space="preserve">  Shift+F10</w:t>
            </w:r>
          </w:p>
        </w:tc>
        <w:tc>
          <w:tcPr>
            <w:tcW w:w="4819" w:type="dxa"/>
            <w:shd w:val="clear" w:color="auto" w:fill="F5F5F5"/>
          </w:tcPr>
          <w:p w:rsidR="00A910CA" w:rsidRDefault="00205A15">
            <w:r>
              <w:rPr>
                <w:b/>
                <w:color w:val="1B2A4A"/>
                <w:sz w:val="20"/>
              </w:rPr>
              <w:t xml:space="preserve">  Kod Tamamlama</w:t>
            </w:r>
          </w:p>
        </w:tc>
      </w:tr>
      <w:tr w:rsidR="00A910CA">
        <w:trPr>
          <w:jc w:val="center"/>
        </w:trPr>
        <w:tc>
          <w:tcPr>
            <w:tcW w:w="4819" w:type="dxa"/>
            <w:shd w:val="clear" w:color="auto" w:fill="F5F5F5"/>
          </w:tcPr>
          <w:p w:rsidR="00A910CA" w:rsidRDefault="00205A15">
            <w:r>
              <w:rPr>
                <w:b/>
                <w:color w:val="1B2A4A"/>
                <w:sz w:val="20"/>
              </w:rPr>
              <w:t xml:space="preserve">  Debugger</w:t>
            </w:r>
          </w:p>
        </w:tc>
        <w:tc>
          <w:tcPr>
            <w:tcW w:w="4819" w:type="dxa"/>
          </w:tcPr>
          <w:p w:rsidR="00A910CA" w:rsidRDefault="00A910CA"/>
        </w:tc>
      </w:tr>
    </w:tbl>
    <w:p w:rsidR="00A910CA" w:rsidRDefault="00A910CA"/>
    <w:p w:rsidR="00A910CA" w:rsidRDefault="00205A15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A910CA" w:rsidRDefault="00205A15">
      <w:r>
        <w:rPr>
          <w:sz w:val="20"/>
        </w:rPr>
        <w:t>Gelistirme ortamimiz hazir; bir sonraki derste Python kutuphanelerini kuracagiz.</w:t>
      </w:r>
    </w:p>
    <w:p w:rsidR="00A910CA" w:rsidRDefault="00205A15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A910CA" w:rsidRDefault="00205A15">
            <w:r>
              <w:rPr>
                <w:sz w:val="20"/>
              </w:rPr>
              <w:t>Gorev: PyCharm da 3 farkli Python programi yazin (hesap makinesi, selam, liste islemleri).</w:t>
            </w:r>
            <w:r>
              <w:rPr>
                <w:sz w:val="20"/>
              </w:rPr>
              <w:br/>
              <w:t>Teslim: Sonraki ders.</w:t>
            </w:r>
            <w:r>
              <w:rPr>
                <w:sz w:val="20"/>
              </w:rPr>
              <w:br/>
              <w:t>Kriter: Her p</w:t>
            </w:r>
            <w:r>
              <w:rPr>
                <w:sz w:val="20"/>
              </w:rPr>
              <w:t>rogramin hatasiz calismasi.</w:t>
            </w:r>
          </w:p>
        </w:tc>
      </w:tr>
    </w:tbl>
    <w:p w:rsidR="00A910CA" w:rsidRDefault="00A910CA"/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A910CA" w:rsidRDefault="00205A15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A910CA" w:rsidRDefault="00A910CA"/>
    <w:p w:rsidR="00A910CA" w:rsidRDefault="00205A15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A910CA" w:rsidRDefault="00205A15">
      <w:pPr>
        <w:pStyle w:val="ListeMaddemi"/>
      </w:pPr>
      <w:r>
        <w:rPr>
          <w:sz w:val="20"/>
        </w:rPr>
        <w:t>PyCharm kurulum dosyalarini onceden indirin.</w:t>
      </w:r>
    </w:p>
    <w:p w:rsidR="00A910CA" w:rsidRDefault="00205A15">
      <w:pPr>
        <w:pStyle w:val="ListeMaddemi"/>
      </w:pPr>
      <w:r>
        <w:rPr>
          <w:sz w:val="20"/>
        </w:rPr>
        <w:t xml:space="preserve">Bilgisayarlarda yeterli disk alani </w:t>
      </w:r>
      <w:r>
        <w:rPr>
          <w:sz w:val="20"/>
        </w:rPr>
        <w:t>oldugunu kontrol edin (en az 1 GB).</w:t>
      </w:r>
    </w:p>
    <w:p w:rsidR="00A910CA" w:rsidRDefault="00205A15">
      <w:pPr>
        <w:pStyle w:val="ListeMaddemi"/>
      </w:pPr>
      <w:r>
        <w:rPr>
          <w:sz w:val="20"/>
        </w:rPr>
        <w:t>Ornek proje dosyasi hazirlaayin.</w:t>
      </w:r>
    </w:p>
    <w:p w:rsidR="00A910CA" w:rsidRDefault="00205A15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A910CA">
        <w:trPr>
          <w:jc w:val="center"/>
        </w:trPr>
        <w:tc>
          <w:tcPr>
            <w:tcW w:w="4819" w:type="dxa"/>
            <w:shd w:val="clear" w:color="auto" w:fill="1B2A4A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A910CA">
        <w:trPr>
          <w:jc w:val="center"/>
        </w:trPr>
        <w:tc>
          <w:tcPr>
            <w:tcW w:w="4819" w:type="dxa"/>
          </w:tcPr>
          <w:p w:rsidR="00A910CA" w:rsidRDefault="00205A15">
            <w:r>
              <w:rPr>
                <w:sz w:val="18"/>
              </w:rPr>
              <w:t>Yavas bilgisayar</w:t>
            </w:r>
          </w:p>
        </w:tc>
        <w:tc>
          <w:tcPr>
            <w:tcW w:w="4819" w:type="dxa"/>
          </w:tcPr>
          <w:p w:rsidR="00A910CA" w:rsidRDefault="00205A15">
            <w:r>
              <w:rPr>
                <w:sz w:val="18"/>
              </w:rPr>
              <w:t>PyCharm yerine hafif alternatif (VS Code) onerin</w:t>
            </w:r>
          </w:p>
        </w:tc>
      </w:tr>
      <w:tr w:rsidR="00A910CA">
        <w:trPr>
          <w:jc w:val="center"/>
        </w:trPr>
        <w:tc>
          <w:tcPr>
            <w:tcW w:w="4819" w:type="dxa"/>
          </w:tcPr>
          <w:p w:rsidR="00A910CA" w:rsidRDefault="00205A15">
            <w:r>
              <w:rPr>
                <w:sz w:val="18"/>
              </w:rPr>
              <w:t>Interpreter bulunamiyor</w:t>
            </w:r>
          </w:p>
        </w:tc>
        <w:tc>
          <w:tcPr>
            <w:tcW w:w="4819" w:type="dxa"/>
          </w:tcPr>
          <w:p w:rsidR="00A910CA" w:rsidRDefault="00205A15">
            <w:r>
              <w:rPr>
                <w:sz w:val="18"/>
              </w:rPr>
              <w:t>Python kurulum dizinini elle gosterin</w:t>
            </w:r>
          </w:p>
        </w:tc>
      </w:tr>
      <w:tr w:rsidR="00A910CA">
        <w:trPr>
          <w:jc w:val="center"/>
        </w:trPr>
        <w:tc>
          <w:tcPr>
            <w:tcW w:w="4819" w:type="dxa"/>
          </w:tcPr>
          <w:p w:rsidR="00A910CA" w:rsidRDefault="00205A15">
            <w:r>
              <w:rPr>
                <w:sz w:val="18"/>
              </w:rPr>
              <w:t xml:space="preserve">Ekran </w:t>
            </w:r>
            <w:r>
              <w:rPr>
                <w:sz w:val="18"/>
              </w:rPr>
              <w:t>cozunurlugu dusuk</w:t>
            </w:r>
          </w:p>
        </w:tc>
        <w:tc>
          <w:tcPr>
            <w:tcW w:w="4819" w:type="dxa"/>
          </w:tcPr>
          <w:p w:rsidR="00A910CA" w:rsidRDefault="00205A15">
            <w:r>
              <w:rPr>
                <w:sz w:val="18"/>
              </w:rPr>
              <w:t>PyCharm font boyutunu artirin</w:t>
            </w:r>
          </w:p>
        </w:tc>
      </w:tr>
    </w:tbl>
    <w:p w:rsidR="00A910CA" w:rsidRDefault="00A910CA"/>
    <w:p w:rsidR="00A910CA" w:rsidRDefault="00205A15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Teori %25, Uygulama %75.</w:t>
      </w:r>
    </w:p>
    <w:p w:rsidR="00A910CA" w:rsidRDefault="00205A15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A910CA" w:rsidRDefault="00205A15">
            <w:r>
              <w:rPr>
                <w:sz w:val="20"/>
              </w:rPr>
              <w:t>PyCharm kurulamiiyorsa VS Code veya IDLE ile devam edilebilir.</w:t>
            </w:r>
          </w:p>
        </w:tc>
      </w:tr>
    </w:tbl>
    <w:p w:rsidR="00A910CA" w:rsidRDefault="00A910CA"/>
    <w:p w:rsidR="00A910CA" w:rsidRDefault="00205A15">
      <w:r>
        <w:br w:type="page"/>
      </w:r>
    </w:p>
    <w:p w:rsidR="00A910CA" w:rsidRDefault="00205A15">
      <w:pPr>
        <w:jc w:val="center"/>
      </w:pPr>
      <w:r>
        <w:rPr>
          <w:b/>
          <w:color w:val="1B2A4A"/>
          <w:sz w:val="36"/>
        </w:rPr>
        <w:lastRenderedPageBreak/>
        <w:t>━━━  3. SAAT  ━━━</w:t>
      </w:r>
    </w:p>
    <w:p w:rsidR="00A910CA" w:rsidRDefault="00205A15">
      <w:pPr>
        <w:jc w:val="center"/>
      </w:pPr>
      <w:r>
        <w:rPr>
          <w:color w:val="2C6FAD"/>
          <w:sz w:val="32"/>
        </w:rPr>
        <w:t>Python Kutuphanelerinin Kurulumu (pip)</w:t>
      </w:r>
    </w:p>
    <w:p w:rsidR="00A910CA" w:rsidRDefault="00A910CA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A910CA" w:rsidRDefault="00205A15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A910CA" w:rsidRDefault="00A910CA"/>
    <w:p w:rsidR="00A910CA" w:rsidRDefault="00205A15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pip ile yapay zeka icin gerekli Python kutuphanelerini kurar ve yonetir.</w:t>
      </w:r>
    </w:p>
    <w:p w:rsidR="00A910CA" w:rsidRDefault="00A910CA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910CA">
        <w:trPr>
          <w:jc w:val="center"/>
        </w:trPr>
        <w:tc>
          <w:tcPr>
            <w:tcW w:w="3213" w:type="dxa"/>
            <w:shd w:val="clear" w:color="auto" w:fill="1B2A4A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2.1.7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Python kutuphanelerini secer ve onemini aciklar.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Bilgi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2.1.8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 xml:space="preserve">pip ile kutuphane kurulumunu </w:t>
            </w:r>
            <w:r>
              <w:rPr>
                <w:sz w:val="18"/>
              </w:rPr>
              <w:t>gerceklestirir.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Uygulama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2.1.9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Kurulu kutuphaneleri import ederek test eder.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Uygulama</w:t>
            </w:r>
          </w:p>
        </w:tc>
      </w:tr>
    </w:tbl>
    <w:p w:rsidR="00A910CA" w:rsidRDefault="00A910CA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A910CA" w:rsidRDefault="00205A15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A910CA" w:rsidRDefault="00A910CA"/>
    <w:p w:rsidR="00A910CA" w:rsidRDefault="00205A15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Python 3 ve PyCharm kurulumunu tamamlamis olmak.</w:t>
      </w:r>
    </w:p>
    <w:p w:rsidR="00A910CA" w:rsidRDefault="00205A15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A910CA" w:rsidRDefault="00205A15">
      <w:pPr>
        <w:pStyle w:val="ListeMaddemi"/>
      </w:pPr>
      <w:r>
        <w:rPr>
          <w:sz w:val="20"/>
        </w:rPr>
        <w:t xml:space="preserve">pip in Python paket </w:t>
      </w:r>
      <w:r>
        <w:rPr>
          <w:sz w:val="20"/>
        </w:rPr>
        <w:t>yoneticisi oldugunu.</w:t>
      </w:r>
    </w:p>
    <w:p w:rsidR="00A910CA" w:rsidRDefault="00205A15">
      <w:pPr>
        <w:pStyle w:val="ListeMaddemi"/>
      </w:pPr>
      <w:r>
        <w:rPr>
          <w:sz w:val="20"/>
        </w:rPr>
        <w:t>Kutuphanenin hazir kod koleksiyonu oldugunu.</w:t>
      </w:r>
    </w:p>
    <w:p w:rsidR="00A910CA" w:rsidRDefault="00205A15">
      <w:pPr>
        <w:pStyle w:val="ListeMaddemi"/>
      </w:pPr>
      <w:r>
        <w:rPr>
          <w:sz w:val="20"/>
        </w:rPr>
        <w:t>Komut satirini kullanmayi.</w:t>
      </w:r>
    </w:p>
    <w:p w:rsidR="00A910CA" w:rsidRDefault="00205A15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A910CA" w:rsidRDefault="00205A15">
      <w:pPr>
        <w:pStyle w:val="ListeMaddemi"/>
      </w:pPr>
      <w:r>
        <w:rPr>
          <w:sz w:val="20"/>
        </w:rPr>
        <w:t>Tum kutuphanelerin Python ile birlikte geldigii sanilmasi.</w:t>
      </w:r>
    </w:p>
    <w:p w:rsidR="00A910CA" w:rsidRDefault="00205A15">
      <w:pPr>
        <w:pStyle w:val="ListeMaddemi"/>
      </w:pPr>
      <w:r>
        <w:rPr>
          <w:sz w:val="20"/>
        </w:rPr>
        <w:t>pip install komutunun tehlikeli oldugu dusuncesi.</w:t>
      </w:r>
    </w:p>
    <w:p w:rsidR="00A910CA" w:rsidRDefault="00205A15">
      <w:pPr>
        <w:pStyle w:val="ListeMaddemi"/>
      </w:pPr>
      <w:r>
        <w:rPr>
          <w:sz w:val="20"/>
        </w:rPr>
        <w:t>Her kutuphanenin her Python</w:t>
      </w:r>
      <w:r>
        <w:rPr>
          <w:sz w:val="20"/>
        </w:rPr>
        <w:t xml:space="preserve"> surumu ile uyumlu oldugu yanilgisi.</w:t>
      </w:r>
    </w:p>
    <w:p w:rsidR="00A910CA" w:rsidRDefault="00205A15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A910CA" w:rsidRDefault="00205A15">
      <w:pPr>
        <w:pStyle w:val="ListeMaddemi"/>
      </w:pPr>
      <w:r>
        <w:rPr>
          <w:sz w:val="20"/>
        </w:rPr>
        <w:t>Bilgisayar (Python 3 + PyCharm kurulu)</w:t>
      </w:r>
    </w:p>
    <w:p w:rsidR="00A910CA" w:rsidRDefault="00205A15">
      <w:pPr>
        <w:pStyle w:val="ListeMaddemi"/>
      </w:pPr>
      <w:r>
        <w:rPr>
          <w:sz w:val="20"/>
        </w:rPr>
        <w:t>Internet baglantisi</w:t>
      </w:r>
    </w:p>
    <w:p w:rsidR="00A910CA" w:rsidRDefault="00205A15">
      <w:pPr>
        <w:pStyle w:val="ListeMaddemi"/>
      </w:pPr>
      <w:r>
        <w:rPr>
          <w:sz w:val="20"/>
        </w:rPr>
        <w:t>Kutuphane listesi</w:t>
      </w:r>
    </w:p>
    <w:p w:rsidR="00A910CA" w:rsidRDefault="00205A15">
      <w:pPr>
        <w:pStyle w:val="ListeMaddemi"/>
      </w:pPr>
      <w:r>
        <w:rPr>
          <w:sz w:val="20"/>
        </w:rPr>
        <w:t>Terminal/Komut Satiri</w:t>
      </w:r>
    </w:p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A910CA" w:rsidRDefault="00205A15">
            <w:r>
              <w:rPr>
                <w:b/>
                <w:color w:val="FFFFFF"/>
                <w:sz w:val="28"/>
              </w:rPr>
              <w:t xml:space="preserve">  E1  |  GİRME </w:t>
            </w:r>
            <w:r>
              <w:rPr>
                <w:b/>
                <w:color w:val="FFFFFF"/>
                <w:sz w:val="28"/>
              </w:rPr>
              <w:t>(ENGAGE)  —  Dikkat Çekme &amp; Merak Uyandırma</w:t>
            </w:r>
          </w:p>
        </w:tc>
      </w:tr>
    </w:tbl>
    <w:p w:rsidR="00A910CA" w:rsidRDefault="00A910CA"/>
    <w:p w:rsidR="00A910CA" w:rsidRDefault="00205A15">
      <w:r>
        <w:rPr>
          <w:i/>
          <w:color w:val="2C6FAD"/>
          <w:sz w:val="20"/>
        </w:rPr>
        <w:t xml:space="preserve">  Süre: 5 dakika</w:t>
      </w:r>
    </w:p>
    <w:p w:rsidR="00A910CA" w:rsidRDefault="00205A15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"Python tek basina guclu ama kutuphanelerle cok daha guclu! NumPy, Matplotlib, Scikit-learn... Bunlar yapay zekanin yapi taslariidir."</w:t>
      </w:r>
    </w:p>
    <w:p w:rsidR="00A910CA" w:rsidRDefault="00205A15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Mutfak gibi d</w:t>
      </w:r>
      <w:r>
        <w:rPr>
          <w:sz w:val="20"/>
        </w:rPr>
        <w:t>usunun: Python ocak, kutuphaneler ise baharatlar ve malzemeler. Malzemesiz yemek yapilmaz!</w:t>
      </w:r>
    </w:p>
    <w:p w:rsidR="00A910CA" w:rsidRDefault="00205A15">
      <w:pPr>
        <w:spacing w:before="200"/>
      </w:pPr>
      <w:r>
        <w:rPr>
          <w:b/>
          <w:color w:val="2C6FAD"/>
          <w:sz w:val="24"/>
        </w:rPr>
        <w:lastRenderedPageBreak/>
        <w:t xml:space="preserve">  Ön Bilgi Yoklama Soruları</w:t>
      </w:r>
    </w:p>
    <w:p w:rsidR="00A910CA" w:rsidRDefault="00205A15">
      <w:r>
        <w:rPr>
          <w:b/>
          <w:color w:val="2C6FAD"/>
          <w:sz w:val="20"/>
        </w:rPr>
        <w:t xml:space="preserve">  1. </w:t>
      </w:r>
      <w:r>
        <w:rPr>
          <w:sz w:val="20"/>
        </w:rPr>
        <w:t>pip ne ise yarar?</w:t>
      </w:r>
    </w:p>
    <w:p w:rsidR="00A910CA" w:rsidRDefault="00205A15">
      <w:r>
        <w:rPr>
          <w:b/>
          <w:color w:val="2C6FAD"/>
          <w:sz w:val="20"/>
        </w:rPr>
        <w:t xml:space="preserve">  2. </w:t>
      </w:r>
      <w:r>
        <w:rPr>
          <w:sz w:val="20"/>
        </w:rPr>
        <w:t>NumPy nedir?</w:t>
      </w:r>
    </w:p>
    <w:p w:rsidR="00A910CA" w:rsidRDefault="00205A15">
      <w:r>
        <w:rPr>
          <w:b/>
          <w:color w:val="2C6FAD"/>
          <w:sz w:val="20"/>
        </w:rPr>
        <w:t xml:space="preserve">  3. </w:t>
      </w:r>
      <w:r>
        <w:rPr>
          <w:sz w:val="20"/>
        </w:rPr>
        <w:t>Kutuphane nasil kurulur?</w:t>
      </w:r>
    </w:p>
    <w:p w:rsidR="00A910CA" w:rsidRDefault="00205A15">
      <w:pPr>
        <w:spacing w:before="200"/>
      </w:pPr>
      <w:r>
        <w:rPr>
          <w:b/>
          <w:color w:val="2C6FAD"/>
          <w:sz w:val="24"/>
        </w:rPr>
        <w:t xml:space="preserve">  Motivasyon Etkinliği: "Kutuphane Kesfi"</w:t>
      </w:r>
    </w:p>
    <w:p w:rsidR="00A910CA" w:rsidRDefault="00205A15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 xml:space="preserve">Yapay zeka </w:t>
      </w:r>
      <w:r>
        <w:rPr>
          <w:sz w:val="20"/>
        </w:rPr>
        <w:t>icin gerekli kutuphaneleri arastirma.</w:t>
      </w:r>
    </w:p>
    <w:p w:rsidR="00A910CA" w:rsidRDefault="00205A15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NumPy, Matplotlib, Scikit-learn, Pandas kutuphanelerini tanitir. Ogrenciler her birinin ne ise yaradigiini arastirir.</w:t>
      </w:r>
    </w:p>
    <w:p w:rsidR="00A910CA" w:rsidRDefault="00205A15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A910CA" w:rsidRDefault="00205A15">
            <w:r>
              <w:rPr>
                <w:sz w:val="20"/>
              </w:rPr>
              <w:t>Bir veri bilimci yeni bir proje baslatiyor. Hangi kutuph</w:t>
            </w:r>
            <w:r>
              <w:rPr>
                <w:sz w:val="20"/>
              </w:rPr>
              <w:t>aneleri kurmali?</w:t>
            </w:r>
          </w:p>
        </w:tc>
      </w:tr>
    </w:tbl>
    <w:p w:rsidR="00A910CA" w:rsidRDefault="00A910CA"/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A910CA" w:rsidRDefault="00205A15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A910CA" w:rsidRDefault="00A910CA"/>
    <w:p w:rsidR="00A910CA" w:rsidRDefault="00205A15">
      <w:r>
        <w:rPr>
          <w:i/>
          <w:color w:val="007A7A"/>
          <w:sz w:val="20"/>
        </w:rPr>
        <w:t xml:space="preserve">  Süre: 10 dakika</w:t>
      </w:r>
    </w:p>
    <w:p w:rsidR="00A910CA" w:rsidRDefault="00205A15">
      <w:pPr>
        <w:spacing w:before="200"/>
      </w:pPr>
      <w:r>
        <w:rPr>
          <w:b/>
          <w:color w:val="007A7A"/>
          <w:sz w:val="24"/>
        </w:rPr>
        <w:t xml:space="preserve">  Keşif Etkinliği: "pip ile Kutuphane Kurulumu"</w:t>
      </w:r>
    </w:p>
    <w:p w:rsidR="00A910CA" w:rsidRDefault="00205A15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Uygulamali Calisma</w:t>
      </w:r>
    </w:p>
    <w:p w:rsidR="00A910CA" w:rsidRDefault="00205A15">
      <w:r>
        <w:rPr>
          <w:b/>
          <w:color w:val="1B2A4A"/>
          <w:sz w:val="20"/>
        </w:rPr>
        <w:t xml:space="preserve">Amacı: </w:t>
      </w:r>
      <w:r>
        <w:rPr>
          <w:sz w:val="20"/>
        </w:rPr>
        <w:t>Yapay zeka icin gerekli kutuphaneleri pip ile kurmak.</w:t>
      </w:r>
    </w:p>
    <w:p w:rsidR="00A910CA" w:rsidRDefault="00205A15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terminal, internet baglantisi</w:t>
      </w:r>
    </w:p>
    <w:p w:rsidR="00A910CA" w:rsidRDefault="00205A15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A910CA" w:rsidRDefault="00205A15">
      <w:r>
        <w:rPr>
          <w:b/>
          <w:color w:val="007A7A"/>
          <w:sz w:val="20"/>
        </w:rPr>
        <w:t xml:space="preserve">  1. </w:t>
      </w:r>
      <w:r>
        <w:rPr>
          <w:sz w:val="20"/>
        </w:rPr>
        <w:t>Terminal/CMD acin.</w:t>
      </w:r>
    </w:p>
    <w:p w:rsidR="00A910CA" w:rsidRDefault="00205A15">
      <w:r>
        <w:rPr>
          <w:b/>
          <w:color w:val="007A7A"/>
          <w:sz w:val="20"/>
        </w:rPr>
        <w:t xml:space="preserve">  2. </w:t>
      </w:r>
      <w:r>
        <w:rPr>
          <w:sz w:val="20"/>
        </w:rPr>
        <w:t>pip install numpy komutu ile NumPy kurun.</w:t>
      </w:r>
    </w:p>
    <w:p w:rsidR="00A910CA" w:rsidRDefault="00205A15">
      <w:r>
        <w:rPr>
          <w:b/>
          <w:color w:val="007A7A"/>
          <w:sz w:val="20"/>
        </w:rPr>
        <w:t xml:space="preserve">  3. </w:t>
      </w:r>
      <w:r>
        <w:rPr>
          <w:sz w:val="20"/>
        </w:rPr>
        <w:t>pip install matplotlib ile Matplotlib kurun.</w:t>
      </w:r>
    </w:p>
    <w:p w:rsidR="00A910CA" w:rsidRDefault="00205A15">
      <w:r>
        <w:rPr>
          <w:b/>
          <w:color w:val="007A7A"/>
          <w:sz w:val="20"/>
        </w:rPr>
        <w:t xml:space="preserve">  4. </w:t>
      </w:r>
      <w:r>
        <w:rPr>
          <w:sz w:val="20"/>
        </w:rPr>
        <w:t>pip install scikit-learn ile Scikit-learn kurun.</w:t>
      </w:r>
    </w:p>
    <w:p w:rsidR="00A910CA" w:rsidRDefault="00205A15">
      <w:r>
        <w:rPr>
          <w:b/>
          <w:color w:val="007A7A"/>
          <w:sz w:val="20"/>
        </w:rPr>
        <w:t xml:space="preserve">  5. </w:t>
      </w:r>
      <w:r>
        <w:rPr>
          <w:sz w:val="20"/>
        </w:rPr>
        <w:t>pip list ile kurulu kutuphaneleri listeleyin.</w:t>
      </w:r>
    </w:p>
    <w:p w:rsidR="00A910CA" w:rsidRDefault="00205A15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Sistem yoneticisi: gelistirme ortamini hazirlayan</w:t>
      </w:r>
    </w:p>
    <w:p w:rsidR="00A910CA" w:rsidRDefault="00205A15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Kurulum surecini izler ve hatalari giderir</w:t>
      </w:r>
    </w:p>
    <w:p w:rsidR="00A910CA" w:rsidRDefault="00205A15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 xml:space="preserve">Kutuphaneleri </w:t>
      </w:r>
      <w:r>
        <w:rPr>
          <w:sz w:val="20"/>
        </w:rPr>
        <w:t>Kurulmus Gelistirme Ortami</w:t>
      </w:r>
    </w:p>
    <w:p w:rsidR="00A910CA" w:rsidRDefault="00205A15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A910CA" w:rsidRDefault="00205A15">
      <w:r>
        <w:rPr>
          <w:b/>
          <w:color w:val="007A7A"/>
          <w:sz w:val="20"/>
        </w:rPr>
        <w:t xml:space="preserve">  1. </w:t>
      </w:r>
      <w:r>
        <w:rPr>
          <w:sz w:val="20"/>
        </w:rPr>
        <w:t>requirements.txt dosyasi nedir?</w:t>
      </w:r>
    </w:p>
    <w:p w:rsidR="00A910CA" w:rsidRDefault="00205A15">
      <w:r>
        <w:rPr>
          <w:b/>
          <w:color w:val="007A7A"/>
          <w:sz w:val="20"/>
        </w:rPr>
        <w:t xml:space="preserve">  2. </w:t>
      </w:r>
      <w:r>
        <w:rPr>
          <w:sz w:val="20"/>
        </w:rPr>
        <w:t>Sanal ortam (venv) neden kullanilir?</w:t>
      </w:r>
    </w:p>
    <w:p w:rsidR="00A910CA" w:rsidRDefault="00205A15">
      <w:r>
        <w:rPr>
          <w:b/>
          <w:color w:val="007A7A"/>
          <w:sz w:val="20"/>
        </w:rPr>
        <w:t xml:space="preserve">  3. </w:t>
      </w:r>
      <w:r>
        <w:rPr>
          <w:sz w:val="20"/>
        </w:rPr>
        <w:t>conda ile pip farki nedir?</w:t>
      </w:r>
    </w:p>
    <w:p w:rsidR="00A910CA" w:rsidRDefault="00205A15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 xml:space="preserve">Internet baglantisi kesilirse kurulum basarisiz olur! Onceden indirmis </w:t>
      </w:r>
      <w:r>
        <w:rPr>
          <w:sz w:val="20"/>
        </w:rPr>
        <w:t>paketler yedek olarak bulundurulmali.</w:t>
      </w:r>
    </w:p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910CA" w:rsidRDefault="00205A15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A910CA" w:rsidRDefault="00205A15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A910CA" w:rsidRDefault="00A910CA"/>
    <w:p w:rsidR="00A910CA" w:rsidRDefault="00205A15">
      <w:r>
        <w:rPr>
          <w:i/>
          <w:color w:val="E65C00"/>
          <w:sz w:val="20"/>
        </w:rPr>
        <w:t xml:space="preserve">  Süre: 12 dakika</w:t>
      </w:r>
    </w:p>
    <w:p w:rsidR="00A910CA" w:rsidRDefault="00205A15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A910CA">
        <w:trPr>
          <w:jc w:val="center"/>
        </w:trPr>
        <w:tc>
          <w:tcPr>
            <w:tcW w:w="2409" w:type="dxa"/>
            <w:shd w:val="clear" w:color="auto" w:fill="E65C00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A910CA">
        <w:trPr>
          <w:jc w:val="center"/>
        </w:trPr>
        <w:tc>
          <w:tcPr>
            <w:tcW w:w="2409" w:type="dxa"/>
          </w:tcPr>
          <w:p w:rsidR="00A910CA" w:rsidRDefault="00205A15">
            <w:r>
              <w:rPr>
                <w:sz w:val="18"/>
              </w:rPr>
              <w:t>pip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Python Package Installer: paket yoneticisi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pip install paket_adi ile kutuphane kurar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pip install ornegi</w:t>
            </w:r>
          </w:p>
        </w:tc>
      </w:tr>
      <w:tr w:rsidR="00A910CA">
        <w:trPr>
          <w:jc w:val="center"/>
        </w:trPr>
        <w:tc>
          <w:tcPr>
            <w:tcW w:w="2409" w:type="dxa"/>
          </w:tcPr>
          <w:p w:rsidR="00A910CA" w:rsidRDefault="00205A15">
            <w:r>
              <w:rPr>
                <w:sz w:val="18"/>
              </w:rPr>
              <w:t>NumPy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Numerical Python: sayisal hesaplama kutuphanesi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Dizi, matris islemleri ve matematiksel fonksiyonlar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NumPy dizi ornegi</w:t>
            </w:r>
          </w:p>
        </w:tc>
      </w:tr>
      <w:tr w:rsidR="00A910CA">
        <w:trPr>
          <w:jc w:val="center"/>
        </w:trPr>
        <w:tc>
          <w:tcPr>
            <w:tcW w:w="2409" w:type="dxa"/>
          </w:tcPr>
          <w:p w:rsidR="00A910CA" w:rsidRDefault="00205A15">
            <w:r>
              <w:rPr>
                <w:sz w:val="18"/>
              </w:rPr>
              <w:t>Matplotlib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 xml:space="preserve">Veri </w:t>
            </w:r>
            <w:r>
              <w:rPr>
                <w:sz w:val="18"/>
              </w:rPr>
              <w:t>gorsellesstirme kutuphanesi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Grafik, tablo ve diyagram olusturma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Matplotlib grafik ornegi</w:t>
            </w:r>
          </w:p>
        </w:tc>
      </w:tr>
      <w:tr w:rsidR="00A910CA">
        <w:trPr>
          <w:jc w:val="center"/>
        </w:trPr>
        <w:tc>
          <w:tcPr>
            <w:tcW w:w="2409" w:type="dxa"/>
          </w:tcPr>
          <w:p w:rsidR="00A910CA" w:rsidRDefault="00205A15">
            <w:r>
              <w:rPr>
                <w:sz w:val="18"/>
              </w:rPr>
              <w:t>Scikit-learn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Makine ogrenmesi kutuphanesi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Siniflandirma, regresyon, kumeleme algoritmalari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Scikit-learn logosu</w:t>
            </w:r>
          </w:p>
        </w:tc>
      </w:tr>
      <w:tr w:rsidR="00A910CA">
        <w:trPr>
          <w:jc w:val="center"/>
        </w:trPr>
        <w:tc>
          <w:tcPr>
            <w:tcW w:w="2409" w:type="dxa"/>
          </w:tcPr>
          <w:p w:rsidR="00A910CA" w:rsidRDefault="00205A15">
            <w:r>
              <w:rPr>
                <w:sz w:val="18"/>
              </w:rPr>
              <w:t>import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Kutuphanenin Python koduna dahil edilmesi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impor</w:t>
            </w:r>
            <w:r>
              <w:rPr>
                <w:sz w:val="18"/>
              </w:rPr>
              <w:t>t numpy as np seklinde kullanilir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import ornegi</w:t>
            </w:r>
          </w:p>
        </w:tc>
      </w:tr>
    </w:tbl>
    <w:p w:rsidR="00A910CA" w:rsidRDefault="00A910CA"/>
    <w:p w:rsidR="00A910CA" w:rsidRDefault="00205A15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A910CA" w:rsidRDefault="00205A15">
      <w:r>
        <w:rPr>
          <w:sz w:val="20"/>
        </w:rPr>
        <w:t>pip (Python Package Installer), Python in resmi paket yoneticisidir. PyPI (Python Package Index) deposundan binlerce kutuphaneeyi indirip kurmanizi saglar. pip install, pip uninstall, pip li</w:t>
      </w:r>
      <w:r>
        <w:rPr>
          <w:sz w:val="20"/>
        </w:rPr>
        <w:t>st temel komutlaridir.</w:t>
      </w:r>
    </w:p>
    <w:p w:rsidR="00A910CA" w:rsidRDefault="00205A15">
      <w:r>
        <w:rPr>
          <w:sz w:val="20"/>
        </w:rPr>
        <w:t>Yapay zeka gelistirme icin temel kutuphaneler: NumPy (sayisal hesaplama), Matplotlib (gorsellesstirme), Scikit-learn (makine ogrenmesi), Pandas (veri analizi). Bu kutuphaneler birlikte calisiir ve birbirini tamamlar.</w:t>
      </w:r>
    </w:p>
    <w:p w:rsidR="00A910CA" w:rsidRDefault="00205A15">
      <w:r>
        <w:rPr>
          <w:sz w:val="20"/>
        </w:rPr>
        <w:t>import komutu, k</w:t>
      </w:r>
      <w:r>
        <w:rPr>
          <w:sz w:val="20"/>
        </w:rPr>
        <w:t>urulu bir kutuphanenin Python kodunuza dahil edilmesini saglar. import numpy as np yazdiginizda NumPy kutuphanesini 'np' kisaltmasiyla kullanabilirsiniz. Bu kisaltmalar topluluk standartlaridir.</w:t>
      </w:r>
    </w:p>
    <w:p w:rsidR="00A910CA" w:rsidRDefault="00205A15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910CA">
        <w:trPr>
          <w:jc w:val="center"/>
        </w:trPr>
        <w:tc>
          <w:tcPr>
            <w:tcW w:w="3213" w:type="dxa"/>
            <w:shd w:val="clear" w:color="auto" w:fill="E65C00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NumPy Kurulum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pip install numpy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Terminal komutu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Import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import numpy as np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Kod icinde kullanim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Test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np.array([1,2,3])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NumPy dizisi olusturma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Liste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pip list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Kurulu paketleri gorme</w:t>
            </w:r>
          </w:p>
        </w:tc>
      </w:tr>
    </w:tbl>
    <w:p w:rsidR="00A910CA" w:rsidRDefault="00A910CA"/>
    <w:p w:rsidR="00A910CA" w:rsidRDefault="00205A15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A910CA" w:rsidRDefault="00205A15">
      <w:pPr>
        <w:pStyle w:val="ListeMaddemi"/>
      </w:pPr>
      <w:r>
        <w:rPr>
          <w:sz w:val="20"/>
        </w:rPr>
        <w:t>pip install ekran goruntusu</w:t>
      </w:r>
    </w:p>
    <w:p w:rsidR="00A910CA" w:rsidRDefault="00205A15">
      <w:pPr>
        <w:pStyle w:val="ListeMaddemi"/>
      </w:pPr>
      <w:r>
        <w:rPr>
          <w:sz w:val="20"/>
        </w:rPr>
        <w:t xml:space="preserve">Kutuphane ekosistemi </w:t>
      </w:r>
      <w:r>
        <w:rPr>
          <w:sz w:val="20"/>
        </w:rPr>
        <w:t>haritasi</w:t>
      </w:r>
    </w:p>
    <w:p w:rsidR="00A910CA" w:rsidRDefault="00205A15">
      <w:pPr>
        <w:pStyle w:val="ListeMaddemi"/>
      </w:pPr>
      <w:r>
        <w:rPr>
          <w:sz w:val="20"/>
        </w:rPr>
        <w:t>import akis semasi</w:t>
      </w:r>
    </w:p>
    <w:p w:rsidR="00A910CA" w:rsidRDefault="00205A15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A910CA" w:rsidRDefault="00205A15">
      <w:r>
        <w:rPr>
          <w:b/>
          <w:color w:val="E65C00"/>
          <w:sz w:val="20"/>
        </w:rPr>
        <w:t xml:space="preserve">  1. </w:t>
      </w:r>
      <w:r>
        <w:rPr>
          <w:sz w:val="20"/>
        </w:rPr>
        <w:t>pip = App Store: ihtiyaciniz olan araci indirin</w:t>
      </w:r>
    </w:p>
    <w:p w:rsidR="00A910CA" w:rsidRDefault="00205A15">
      <w:r>
        <w:rPr>
          <w:b/>
          <w:color w:val="E65C00"/>
          <w:sz w:val="20"/>
        </w:rPr>
        <w:t xml:space="preserve">  2. </w:t>
      </w:r>
      <w:r>
        <w:rPr>
          <w:sz w:val="20"/>
        </w:rPr>
        <w:t>Kutuphane = Lego parcasi: birlestirerek buyuk seyler yapin</w:t>
      </w:r>
    </w:p>
    <w:p w:rsidR="00A910CA" w:rsidRDefault="00205A15">
      <w:r>
        <w:rPr>
          <w:b/>
          <w:color w:val="E65C00"/>
          <w:sz w:val="20"/>
        </w:rPr>
        <w:t xml:space="preserve">  3. </w:t>
      </w:r>
      <w:r>
        <w:rPr>
          <w:sz w:val="20"/>
        </w:rPr>
        <w:t>import = Alet cantasindan aleti cikarma</w:t>
      </w:r>
    </w:p>
    <w:p w:rsidR="00A910CA" w:rsidRDefault="00205A15">
      <w:r>
        <w:rPr>
          <w:b/>
          <w:color w:val="E65C00"/>
          <w:sz w:val="20"/>
        </w:rPr>
        <w:t xml:space="preserve">  4. </w:t>
      </w:r>
      <w:r>
        <w:rPr>
          <w:sz w:val="20"/>
        </w:rPr>
        <w:t>NumPy = Hesap makinesi: matematiksel</w:t>
      </w:r>
      <w:r>
        <w:rPr>
          <w:sz w:val="20"/>
        </w:rPr>
        <w:t xml:space="preserve"> islemlerin temeli</w:t>
      </w:r>
    </w:p>
    <w:p w:rsidR="00A910CA" w:rsidRDefault="00205A15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A910CA" w:rsidRDefault="00205A15">
      <w:pPr>
        <w:pStyle w:val="ListeMaddemi"/>
      </w:pPr>
      <w:r>
        <w:rPr>
          <w:sz w:val="20"/>
        </w:rPr>
        <w:lastRenderedPageBreak/>
        <w:t>pip install basarisiz olursa? - Internet baglantisini kontrol edin veya --user parametresi ekleyin.</w:t>
      </w:r>
    </w:p>
    <w:p w:rsidR="00A910CA" w:rsidRDefault="00205A15">
      <w:pPr>
        <w:pStyle w:val="ListeMaddemi"/>
      </w:pPr>
      <w:r>
        <w:rPr>
          <w:sz w:val="20"/>
        </w:rPr>
        <w:t>import hatasi aliirsam? - Kutuphane kurulu olmayabilir, pip install ile kurun.</w:t>
      </w:r>
    </w:p>
    <w:p w:rsidR="00A910CA" w:rsidRDefault="00205A15">
      <w:pPr>
        <w:pStyle w:val="ListeMaddemi"/>
      </w:pPr>
      <w:r>
        <w:rPr>
          <w:sz w:val="20"/>
        </w:rPr>
        <w:t>Hangi kutuphaneler sart? - YZ icin mi</w:t>
      </w:r>
      <w:r>
        <w:rPr>
          <w:sz w:val="20"/>
        </w:rPr>
        <w:t>nimum: NumPy, Matplotlib, Scikit-learn.</w:t>
      </w:r>
    </w:p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A910CA" w:rsidRDefault="00205A15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A910CA" w:rsidRDefault="00A910CA"/>
    <w:p w:rsidR="00A910CA" w:rsidRDefault="00205A15">
      <w:r>
        <w:rPr>
          <w:i/>
          <w:color w:val="6A1B9A"/>
          <w:sz w:val="20"/>
        </w:rPr>
        <w:t xml:space="preserve">  Süre: 10 dakika</w:t>
      </w:r>
    </w:p>
    <w:p w:rsidR="00A910CA" w:rsidRDefault="00205A15">
      <w:pPr>
        <w:spacing w:before="200"/>
      </w:pPr>
      <w:r>
        <w:rPr>
          <w:b/>
          <w:color w:val="6A1B9A"/>
          <w:sz w:val="24"/>
        </w:rPr>
        <w:t xml:space="preserve">  Uygulama Etkinliği: "Kutuphane Test ve Dogrulama"</w:t>
      </w:r>
    </w:p>
    <w:p w:rsidR="00A910CA" w:rsidRDefault="00205A15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</w:t>
      </w:r>
    </w:p>
    <w:p w:rsidR="00A910CA" w:rsidRDefault="00205A15">
      <w:r>
        <w:rPr>
          <w:b/>
          <w:color w:val="1B2A4A"/>
          <w:sz w:val="20"/>
        </w:rPr>
        <w:t xml:space="preserve">Amacı: </w:t>
      </w:r>
      <w:r>
        <w:rPr>
          <w:sz w:val="20"/>
        </w:rPr>
        <w:t>Kurulu kutuphaneleri import edip test etmek.</w:t>
      </w:r>
    </w:p>
    <w:p w:rsidR="00A910CA" w:rsidRDefault="00205A15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A910CA" w:rsidRDefault="00205A15">
      <w:r>
        <w:rPr>
          <w:b/>
          <w:color w:val="6A1B9A"/>
          <w:sz w:val="20"/>
        </w:rPr>
        <w:t xml:space="preserve">  1. </w:t>
      </w:r>
      <w:r>
        <w:rPr>
          <w:sz w:val="20"/>
        </w:rPr>
        <w:t>PyCharm da yeni dosya olusturun.</w:t>
      </w:r>
    </w:p>
    <w:p w:rsidR="00A910CA" w:rsidRDefault="00205A15">
      <w:r>
        <w:rPr>
          <w:b/>
          <w:color w:val="6A1B9A"/>
          <w:sz w:val="20"/>
        </w:rPr>
        <w:t xml:space="preserve">  2. </w:t>
      </w:r>
      <w:r>
        <w:rPr>
          <w:sz w:val="20"/>
        </w:rPr>
        <w:t>import numpy as np yazin ve np.__version__ yazdirin.</w:t>
      </w:r>
    </w:p>
    <w:p w:rsidR="00A910CA" w:rsidRDefault="00205A15">
      <w:r>
        <w:rPr>
          <w:b/>
          <w:color w:val="6A1B9A"/>
          <w:sz w:val="20"/>
        </w:rPr>
        <w:t xml:space="preserve">  3. </w:t>
      </w:r>
      <w:r>
        <w:rPr>
          <w:sz w:val="20"/>
        </w:rPr>
        <w:t>import matplotlib.pyplot as plt yazin.</w:t>
      </w:r>
    </w:p>
    <w:p w:rsidR="00A910CA" w:rsidRDefault="00205A15">
      <w:r>
        <w:rPr>
          <w:b/>
          <w:color w:val="6A1B9A"/>
          <w:sz w:val="20"/>
        </w:rPr>
        <w:t xml:space="preserve">  4. </w:t>
      </w:r>
      <w:r>
        <w:rPr>
          <w:sz w:val="20"/>
        </w:rPr>
        <w:t>import sklearn y</w:t>
      </w:r>
      <w:r>
        <w:rPr>
          <w:sz w:val="20"/>
        </w:rPr>
        <w:t>azin ve sklearn.__version__ yazdirin.</w:t>
      </w:r>
    </w:p>
    <w:p w:rsidR="00A910CA" w:rsidRDefault="00205A15">
      <w:r>
        <w:rPr>
          <w:b/>
          <w:color w:val="6A1B9A"/>
          <w:sz w:val="20"/>
        </w:rPr>
        <w:t xml:space="preserve">  5. </w:t>
      </w:r>
      <w:r>
        <w:rPr>
          <w:sz w:val="20"/>
        </w:rPr>
        <w:t>Basit bir NumPy dizisi olusturun ve yazdirin.</w:t>
      </w:r>
    </w:p>
    <w:p w:rsidR="00A910CA" w:rsidRDefault="00205A15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Kutuphane Test Raporu</w:t>
      </w:r>
    </w:p>
    <w:p w:rsidR="00A910CA" w:rsidRDefault="00205A15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A910CA" w:rsidRDefault="00205A15">
      <w:r>
        <w:rPr>
          <w:b/>
          <w:color w:val="6A1B9A"/>
          <w:sz w:val="20"/>
        </w:rPr>
        <w:t xml:space="preserve">  1. </w:t>
      </w:r>
      <w:r>
        <w:rPr>
          <w:sz w:val="20"/>
        </w:rPr>
        <w:t>Paket yonetimi baska dillerde nasil yapilir (npm, pip, cargo)?</w:t>
      </w:r>
    </w:p>
    <w:p w:rsidR="00A910CA" w:rsidRDefault="00205A15">
      <w:r>
        <w:rPr>
          <w:b/>
          <w:color w:val="6A1B9A"/>
          <w:sz w:val="20"/>
        </w:rPr>
        <w:t xml:space="preserve">  2. </w:t>
      </w:r>
      <w:r>
        <w:rPr>
          <w:sz w:val="20"/>
        </w:rPr>
        <w:t>Kutuphane versiyonlama neden onemli?</w:t>
      </w:r>
    </w:p>
    <w:p w:rsidR="00A910CA" w:rsidRDefault="00205A15">
      <w:r>
        <w:rPr>
          <w:b/>
          <w:color w:val="6A1B9A"/>
          <w:sz w:val="20"/>
        </w:rPr>
        <w:t xml:space="preserve">  3. </w:t>
      </w:r>
      <w:r>
        <w:rPr>
          <w:sz w:val="20"/>
        </w:rPr>
        <w:t>Dependency conflict (bagiimlilik catismasi) nedir?</w:t>
      </w:r>
    </w:p>
    <w:p w:rsidR="00A910CA" w:rsidRDefault="00205A15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Yazilim Muhendisligi, Sistem Yonetimi</w:t>
      </w:r>
    </w:p>
    <w:p w:rsidR="00A910CA" w:rsidRDefault="00205A15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A910CA" w:rsidRDefault="00205A15">
            <w:r>
              <w:rPr>
                <w:sz w:val="20"/>
              </w:rPr>
              <w:t>pip install numpy yazinca 'Permission denied' hatasi aliyor. Cozum?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br/>
              <w:t>Cozum: 1) pip install --user numpy ile kullanic</w:t>
            </w:r>
            <w:r>
              <w:rPr>
                <w:sz w:val="20"/>
              </w:rPr>
              <w:t>i dizinine kurun. 2) Veya terminal i yonetici olarak calistirin. 3) Sanal ortam (venv) kullanin.</w:t>
            </w:r>
          </w:p>
        </w:tc>
      </w:tr>
    </w:tbl>
    <w:p w:rsidR="00A910CA" w:rsidRDefault="00A910CA"/>
    <w:p w:rsidR="00A910CA" w:rsidRDefault="00205A15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Yapay zeka kutuphaneleri infografigi hazirlaayin: kutuphane adi, ne ise yarar, ornek kullanim.</w:t>
      </w:r>
    </w:p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A910CA" w:rsidRDefault="00205A15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A910CA" w:rsidRDefault="00A910CA"/>
    <w:p w:rsidR="00A910CA" w:rsidRDefault="00205A15">
      <w:r>
        <w:rPr>
          <w:i/>
          <w:color w:val="2E7D32"/>
          <w:sz w:val="20"/>
        </w:rPr>
        <w:t xml:space="preserve">  Süre: 8 dakika</w:t>
      </w:r>
    </w:p>
    <w:p w:rsidR="00A910CA" w:rsidRDefault="00205A15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A910CA" w:rsidRDefault="00205A15">
      <w:r>
        <w:rPr>
          <w:sz w:val="20"/>
        </w:rPr>
        <w:t xml:space="preserve">  ☐  pip ile kutuphane kurabiliiyorum.</w:t>
      </w:r>
    </w:p>
    <w:p w:rsidR="00A910CA" w:rsidRDefault="00205A15">
      <w:r>
        <w:rPr>
          <w:sz w:val="20"/>
        </w:rPr>
        <w:t xml:space="preserve">  ☐  import ile kutuphaneeyi</w:t>
      </w:r>
      <w:r>
        <w:rPr>
          <w:sz w:val="20"/>
        </w:rPr>
        <w:t xml:space="preserve"> koda dahil edebiliyorum.</w:t>
      </w:r>
    </w:p>
    <w:p w:rsidR="00A910CA" w:rsidRDefault="00205A15">
      <w:r>
        <w:rPr>
          <w:sz w:val="20"/>
        </w:rPr>
        <w:t xml:space="preserve">  ☐  pip list ile kurulu paketleri gorebiliyorum.</w:t>
      </w:r>
    </w:p>
    <w:p w:rsidR="00A910CA" w:rsidRDefault="00205A15">
      <w:r>
        <w:rPr>
          <w:sz w:val="20"/>
        </w:rPr>
        <w:t xml:space="preserve">  ☐  NumPy, Matplotlib, Scikit-learn kurulu.</w:t>
      </w:r>
    </w:p>
    <w:p w:rsidR="00A910CA" w:rsidRDefault="00205A15">
      <w:r>
        <w:rPr>
          <w:sz w:val="20"/>
        </w:rPr>
        <w:t xml:space="preserve">  ☐  Import hatasini cozebiliyorum.</w:t>
      </w:r>
    </w:p>
    <w:p w:rsidR="00A910CA" w:rsidRDefault="00205A15">
      <w:pPr>
        <w:spacing w:before="200"/>
      </w:pPr>
      <w:r>
        <w:rPr>
          <w:b/>
          <w:color w:val="2E7D32"/>
          <w:sz w:val="24"/>
        </w:rPr>
        <w:lastRenderedPageBreak/>
        <w:t xml:space="preserve">  Öz Değerlendirme Soruları</w:t>
      </w:r>
    </w:p>
    <w:p w:rsidR="00A910CA" w:rsidRDefault="00205A15">
      <w:r>
        <w:rPr>
          <w:b/>
          <w:color w:val="2E7D32"/>
          <w:sz w:val="20"/>
        </w:rPr>
        <w:t xml:space="preserve">  1. </w:t>
      </w:r>
      <w:r>
        <w:rPr>
          <w:sz w:val="20"/>
        </w:rPr>
        <w:t>Gerekli tum kutuphaneler kurulu mu?</w:t>
      </w:r>
    </w:p>
    <w:p w:rsidR="00A910CA" w:rsidRDefault="00205A15">
      <w:r>
        <w:rPr>
          <w:b/>
          <w:color w:val="2E7D32"/>
          <w:sz w:val="20"/>
        </w:rPr>
        <w:t xml:space="preserve">  2. </w:t>
      </w:r>
      <w:r>
        <w:rPr>
          <w:sz w:val="20"/>
        </w:rPr>
        <w:t xml:space="preserve">import komutunu dogru </w:t>
      </w:r>
      <w:r>
        <w:rPr>
          <w:sz w:val="20"/>
        </w:rPr>
        <w:t>kullanabiliyor muyum?</w:t>
      </w:r>
    </w:p>
    <w:p w:rsidR="00A910CA" w:rsidRDefault="00205A15">
      <w:r>
        <w:rPr>
          <w:b/>
          <w:color w:val="2E7D32"/>
          <w:sz w:val="20"/>
        </w:rPr>
        <w:t xml:space="preserve">  3. </w:t>
      </w:r>
      <w:r>
        <w:rPr>
          <w:sz w:val="20"/>
        </w:rPr>
        <w:t>pip komutlarini biliiyor muyum?</w:t>
      </w:r>
    </w:p>
    <w:p w:rsidR="00A910CA" w:rsidRDefault="00205A15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910CA">
        <w:trPr>
          <w:jc w:val="center"/>
        </w:trPr>
        <w:tc>
          <w:tcPr>
            <w:tcW w:w="3213" w:type="dxa"/>
            <w:shd w:val="clear" w:color="auto" w:fill="2E7D32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pip ne ise yarar?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Python paket yoneticisi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NumPy ne icin kullanilir?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Sayisal hesaplama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import numpy as np ne yapar?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 xml:space="preserve">NumPy yi np </w:t>
            </w:r>
            <w:r>
              <w:rPr>
                <w:sz w:val="18"/>
              </w:rPr>
              <w:t>kisaltmasiyla dahil eder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4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pip list ne gosterir?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Kurulu paketleri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5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Matplotlib ne icin?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Veri gorsellesstirme</w:t>
            </w:r>
          </w:p>
        </w:tc>
      </w:tr>
    </w:tbl>
    <w:p w:rsidR="00A910CA" w:rsidRDefault="00A910CA"/>
    <w:p w:rsidR="00A910CA" w:rsidRDefault="00205A15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A910CA" w:rsidRDefault="00205A15">
      <w:r>
        <w:rPr>
          <w:b/>
          <w:color w:val="2E7D32"/>
          <w:sz w:val="20"/>
        </w:rPr>
        <w:t>Açık Uçlu:</w:t>
      </w:r>
    </w:p>
    <w:p w:rsidR="00A910CA" w:rsidRDefault="00205A15">
      <w:r>
        <w:rPr>
          <w:b/>
          <w:color w:val="2E7D32"/>
          <w:sz w:val="20"/>
        </w:rPr>
        <w:t xml:space="preserve">  1. </w:t>
      </w:r>
      <w:r>
        <w:rPr>
          <w:sz w:val="20"/>
        </w:rPr>
        <w:t>En onemli yapay zeka kutuphanesi hangisi?</w:t>
      </w:r>
    </w:p>
    <w:p w:rsidR="00A910CA" w:rsidRDefault="00205A15">
      <w:r>
        <w:rPr>
          <w:b/>
          <w:color w:val="2E7D32"/>
          <w:sz w:val="20"/>
        </w:rPr>
        <w:t xml:space="preserve">  2. </w:t>
      </w:r>
      <w:r>
        <w:rPr>
          <w:sz w:val="20"/>
        </w:rPr>
        <w:t>pip mi conda mi?</w:t>
      </w:r>
    </w:p>
    <w:p w:rsidR="00A910CA" w:rsidRDefault="00205A15">
      <w:r>
        <w:rPr>
          <w:b/>
          <w:color w:val="2E7D32"/>
          <w:sz w:val="20"/>
        </w:rPr>
        <w:t xml:space="preserve">  3. </w:t>
      </w:r>
      <w:r>
        <w:rPr>
          <w:sz w:val="20"/>
        </w:rPr>
        <w:t>Kutuphane guncellemeleri neden onemli?</w:t>
      </w:r>
    </w:p>
    <w:p w:rsidR="00A910CA" w:rsidRDefault="00205A15">
      <w:r>
        <w:rPr>
          <w:b/>
          <w:color w:val="2E7D32"/>
          <w:sz w:val="20"/>
        </w:rPr>
        <w:t>Eleştirel Düşünme:</w:t>
      </w:r>
    </w:p>
    <w:p w:rsidR="00A910CA" w:rsidRDefault="00205A15">
      <w:r>
        <w:rPr>
          <w:b/>
          <w:color w:val="2E7D32"/>
          <w:sz w:val="20"/>
        </w:rPr>
        <w:t xml:space="preserve">  1. </w:t>
      </w:r>
      <w:r>
        <w:rPr>
          <w:sz w:val="20"/>
        </w:rPr>
        <w:t>Cok fazla kutuphane kullanmak sorun yaratir mi?</w:t>
      </w:r>
    </w:p>
    <w:p w:rsidR="00A910CA" w:rsidRDefault="00205A15">
      <w:r>
        <w:rPr>
          <w:b/>
          <w:color w:val="2E7D32"/>
          <w:sz w:val="20"/>
        </w:rPr>
        <w:t xml:space="preserve">  2. </w:t>
      </w:r>
      <w:r>
        <w:rPr>
          <w:sz w:val="20"/>
        </w:rPr>
        <w:t>Her kutuphane guvenilir mi?</w:t>
      </w:r>
    </w:p>
    <w:p w:rsidR="00A910CA" w:rsidRDefault="00205A15">
      <w:r>
        <w:rPr>
          <w:b/>
          <w:color w:val="2E7D32"/>
          <w:sz w:val="20"/>
        </w:rPr>
        <w:t xml:space="preserve">  3. </w:t>
      </w:r>
      <w:r>
        <w:rPr>
          <w:sz w:val="20"/>
        </w:rPr>
        <w:t>Kutuphanesiz yapay zeka gelistirilebilir mi?</w:t>
      </w:r>
    </w:p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910CA" w:rsidRDefault="00205A15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A910CA" w:rsidRDefault="00205A15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A910CA" w:rsidRDefault="00A910CA"/>
    <w:p w:rsidR="00A910CA" w:rsidRDefault="00205A15">
      <w:pPr>
        <w:spacing w:before="200"/>
      </w:pPr>
      <w:r>
        <w:rPr>
          <w:b/>
          <w:color w:val="C62828"/>
          <w:sz w:val="24"/>
        </w:rPr>
        <w:t xml:space="preserve">  Adım Adım Uygulama: "Kutuphane Kurulum Uygulamasi"</w:t>
      </w:r>
    </w:p>
    <w:p w:rsidR="00A910CA" w:rsidRDefault="00205A15">
      <w:r>
        <w:rPr>
          <w:b/>
          <w:color w:val="1B2A4A"/>
          <w:sz w:val="20"/>
        </w:rPr>
        <w:t xml:space="preserve">Hedef: </w:t>
      </w:r>
      <w:r>
        <w:rPr>
          <w:sz w:val="20"/>
        </w:rPr>
        <w:t>Yapay zeka kutuphanelerini kurmak ve test etmek.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910CA">
        <w:trPr>
          <w:jc w:val="center"/>
        </w:trPr>
        <w:tc>
          <w:tcPr>
            <w:tcW w:w="3213" w:type="dxa"/>
            <w:shd w:val="clear" w:color="auto" w:fill="C62828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1. NumPy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pip install numpy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Sayisal hesaplama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2. Matplotlib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 xml:space="preserve">pip </w:t>
            </w:r>
            <w:r>
              <w:rPr>
                <w:sz w:val="18"/>
              </w:rPr>
              <w:t>install matplotlib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Gorsellesstirme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3. Scikit-learn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pip install scikit-learn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Makine ogrenmesi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4. Test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import ve version kontrolu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Dogrulama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5. Ornek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np.array([1,2,3]) olusturun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Ilk kullanim</w:t>
            </w:r>
          </w:p>
        </w:tc>
      </w:tr>
    </w:tbl>
    <w:p w:rsidR="00A910CA" w:rsidRDefault="00A910CA"/>
    <w:p w:rsidR="00A910CA" w:rsidRDefault="00205A15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 xml:space="preserve">3 temel kutuphane kurulu ve import </w:t>
      </w:r>
      <w:r>
        <w:rPr>
          <w:sz w:val="20"/>
        </w:rPr>
        <w:t>calisiyor.</w:t>
      </w:r>
    </w:p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910CA" w:rsidRDefault="00205A15">
      <w:pPr>
        <w:spacing w:before="200"/>
      </w:pPr>
      <w:r>
        <w:rPr>
          <w:b/>
          <w:color w:val="C62828"/>
          <w:sz w:val="24"/>
        </w:rPr>
        <w:t xml:space="preserve">  Canlı Demo: "Canli pip Kurulumu"</w:t>
      </w:r>
    </w:p>
    <w:p w:rsidR="00A910CA" w:rsidRDefault="00205A15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Terminal de pip komutlarini canli gosterir.</w:t>
      </w:r>
    </w:p>
    <w:p w:rsidR="00A910CA" w:rsidRDefault="00205A15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Kendi bilgisayarinda kutuphaneleri kur</w:t>
      </w:r>
      <w:r>
        <w:rPr>
          <w:sz w:val="20"/>
        </w:rPr>
        <w:t>ar.</w:t>
      </w:r>
    </w:p>
    <w:p w:rsidR="00A910CA" w:rsidRDefault="00205A15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Internet baglantisi gerekli! Hata aliirsaniz --user parametresi ekleyin.</w:t>
      </w:r>
    </w:p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910CA" w:rsidRDefault="00205A15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910CA">
        <w:trPr>
          <w:jc w:val="center"/>
        </w:trPr>
        <w:tc>
          <w:tcPr>
            <w:tcW w:w="3213" w:type="dxa"/>
            <w:shd w:val="clear" w:color="auto" w:fill="C62828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Baslangic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 xml:space="preserve">3 kutuphaneeyi kurun ve pip </w:t>
            </w:r>
            <w:r>
              <w:rPr>
                <w:sz w:val="18"/>
              </w:rPr>
              <w:t>list ile dogrulayin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Her kutuphaneeyi import edip version bilgisini yazdirin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requirements.txt dosyasi olusturun ve pip install -r ile toplu kurulum yapin</w:t>
            </w:r>
          </w:p>
        </w:tc>
      </w:tr>
    </w:tbl>
    <w:p w:rsidR="00A910CA" w:rsidRDefault="00A910CA"/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910CA" w:rsidRDefault="00205A15">
      <w:pPr>
        <w:spacing w:before="200"/>
      </w:pPr>
      <w:r>
        <w:rPr>
          <w:b/>
          <w:color w:val="C62828"/>
          <w:sz w:val="24"/>
        </w:rPr>
        <w:t xml:space="preserve">  Vaka Çalışması: "Bagiimlilik Hatasi"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A910CA" w:rsidRDefault="00205A15">
            <w:r>
              <w:rPr>
                <w:sz w:val="20"/>
              </w:rPr>
              <w:t>Ogrenci scikit-learn kurarken hata aliyor: NumPy versiyonu uyumsuz. Ne yapmali?</w:t>
            </w:r>
          </w:p>
        </w:tc>
      </w:tr>
    </w:tbl>
    <w:p w:rsidR="00A910CA" w:rsidRDefault="00A910CA"/>
    <w:p w:rsidR="00A910CA" w:rsidRDefault="00205A15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Versiyon uyumu: pip install --upgrade numpy ile NumPy guncelle, sonra scikit-learn tekrar kur.</w:t>
      </w:r>
    </w:p>
    <w:p w:rsidR="00A910CA" w:rsidRDefault="00205A15">
      <w:pPr>
        <w:jc w:val="center"/>
      </w:pPr>
      <w:r>
        <w:rPr>
          <w:color w:val="BDBDBD"/>
          <w:sz w:val="12"/>
        </w:rPr>
        <w:t>________________________</w:t>
      </w:r>
      <w:r>
        <w:rPr>
          <w:color w:val="BDBDBD"/>
          <w:sz w:val="12"/>
        </w:rPr>
        <w:t>________________________________________________________</w:t>
      </w:r>
    </w:p>
    <w:p w:rsidR="00A910CA" w:rsidRDefault="00205A15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A910CA" w:rsidRDefault="00205A15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A910CA" w:rsidRDefault="00A910CA"/>
    <w:p w:rsidR="00A910CA" w:rsidRDefault="00205A15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A910CA" w:rsidRDefault="00205A15">
      <w:r>
        <w:rPr>
          <w:sz w:val="20"/>
        </w:rPr>
        <w:t>pip ile NumPy, Matplotlib ve Scikit-learn kutuphanelerini kurduk, import ile dahil ettik ve calistigini dogruladik.</w:t>
      </w:r>
    </w:p>
    <w:p w:rsidR="00A910CA" w:rsidRDefault="00205A15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A910CA">
        <w:trPr>
          <w:jc w:val="center"/>
        </w:trPr>
        <w:tc>
          <w:tcPr>
            <w:tcW w:w="4819" w:type="dxa"/>
            <w:shd w:val="clear" w:color="auto" w:fill="F5F5F5"/>
          </w:tcPr>
          <w:p w:rsidR="00A910CA" w:rsidRDefault="00205A15">
            <w:r>
              <w:rPr>
                <w:b/>
                <w:color w:val="1B2A4A"/>
                <w:sz w:val="20"/>
              </w:rPr>
              <w:t xml:space="preserve">  pip</w:t>
            </w:r>
          </w:p>
        </w:tc>
        <w:tc>
          <w:tcPr>
            <w:tcW w:w="4819" w:type="dxa"/>
            <w:shd w:val="clear" w:color="auto" w:fill="F5F5F5"/>
          </w:tcPr>
          <w:p w:rsidR="00A910CA" w:rsidRDefault="00205A15">
            <w:r>
              <w:rPr>
                <w:b/>
                <w:color w:val="1B2A4A"/>
                <w:sz w:val="20"/>
              </w:rPr>
              <w:t xml:space="preserve">  pip install</w:t>
            </w:r>
          </w:p>
        </w:tc>
      </w:tr>
      <w:tr w:rsidR="00A910CA">
        <w:trPr>
          <w:jc w:val="center"/>
        </w:trPr>
        <w:tc>
          <w:tcPr>
            <w:tcW w:w="4819" w:type="dxa"/>
            <w:shd w:val="clear" w:color="auto" w:fill="F5F5F5"/>
          </w:tcPr>
          <w:p w:rsidR="00A910CA" w:rsidRDefault="00205A15">
            <w:r>
              <w:rPr>
                <w:b/>
                <w:color w:val="1B2A4A"/>
                <w:sz w:val="20"/>
              </w:rPr>
              <w:t xml:space="preserve">  pip list</w:t>
            </w:r>
          </w:p>
        </w:tc>
        <w:tc>
          <w:tcPr>
            <w:tcW w:w="4819" w:type="dxa"/>
            <w:shd w:val="clear" w:color="auto" w:fill="F5F5F5"/>
          </w:tcPr>
          <w:p w:rsidR="00A910CA" w:rsidRDefault="00205A15">
            <w:r>
              <w:rPr>
                <w:b/>
                <w:color w:val="1B2A4A"/>
                <w:sz w:val="20"/>
              </w:rPr>
              <w:t xml:space="preserve">  NumPy</w:t>
            </w:r>
          </w:p>
        </w:tc>
      </w:tr>
      <w:tr w:rsidR="00A910CA">
        <w:trPr>
          <w:jc w:val="center"/>
        </w:trPr>
        <w:tc>
          <w:tcPr>
            <w:tcW w:w="4819" w:type="dxa"/>
            <w:shd w:val="clear" w:color="auto" w:fill="F5F5F5"/>
          </w:tcPr>
          <w:p w:rsidR="00A910CA" w:rsidRDefault="00205A15">
            <w:r>
              <w:rPr>
                <w:b/>
                <w:color w:val="1B2A4A"/>
                <w:sz w:val="20"/>
              </w:rPr>
              <w:t xml:space="preserve">  Matplotlib</w:t>
            </w:r>
          </w:p>
        </w:tc>
        <w:tc>
          <w:tcPr>
            <w:tcW w:w="4819" w:type="dxa"/>
            <w:shd w:val="clear" w:color="auto" w:fill="F5F5F5"/>
          </w:tcPr>
          <w:p w:rsidR="00A910CA" w:rsidRDefault="00205A15">
            <w:r>
              <w:rPr>
                <w:b/>
                <w:color w:val="1B2A4A"/>
                <w:sz w:val="20"/>
              </w:rPr>
              <w:t xml:space="preserve">  Scikit-learn</w:t>
            </w:r>
          </w:p>
        </w:tc>
      </w:tr>
      <w:tr w:rsidR="00A910CA">
        <w:trPr>
          <w:jc w:val="center"/>
        </w:trPr>
        <w:tc>
          <w:tcPr>
            <w:tcW w:w="4819" w:type="dxa"/>
            <w:shd w:val="clear" w:color="auto" w:fill="F5F5F5"/>
          </w:tcPr>
          <w:p w:rsidR="00A910CA" w:rsidRDefault="00205A15">
            <w:r>
              <w:rPr>
                <w:b/>
                <w:color w:val="1B2A4A"/>
                <w:sz w:val="20"/>
              </w:rPr>
              <w:t xml:space="preserve">  import</w:t>
            </w:r>
          </w:p>
        </w:tc>
        <w:tc>
          <w:tcPr>
            <w:tcW w:w="4819" w:type="dxa"/>
            <w:shd w:val="clear" w:color="auto" w:fill="F5F5F5"/>
          </w:tcPr>
          <w:p w:rsidR="00A910CA" w:rsidRDefault="00205A15">
            <w:r>
              <w:rPr>
                <w:b/>
                <w:color w:val="1B2A4A"/>
                <w:sz w:val="20"/>
              </w:rPr>
              <w:t xml:space="preserve">  as (kisaltma)</w:t>
            </w:r>
          </w:p>
        </w:tc>
      </w:tr>
      <w:tr w:rsidR="00A910CA">
        <w:trPr>
          <w:jc w:val="center"/>
        </w:trPr>
        <w:tc>
          <w:tcPr>
            <w:tcW w:w="4819" w:type="dxa"/>
            <w:shd w:val="clear" w:color="auto" w:fill="F5F5F5"/>
          </w:tcPr>
          <w:p w:rsidR="00A910CA" w:rsidRDefault="00205A15">
            <w:r>
              <w:rPr>
                <w:b/>
                <w:color w:val="1B2A4A"/>
                <w:sz w:val="20"/>
              </w:rPr>
              <w:t xml:space="preserve">  PyPI</w:t>
            </w:r>
          </w:p>
        </w:tc>
        <w:tc>
          <w:tcPr>
            <w:tcW w:w="4819" w:type="dxa"/>
            <w:shd w:val="clear" w:color="auto" w:fill="F5F5F5"/>
          </w:tcPr>
          <w:p w:rsidR="00A910CA" w:rsidRDefault="00205A15">
            <w:r>
              <w:rPr>
                <w:b/>
                <w:color w:val="1B2A4A"/>
                <w:sz w:val="20"/>
              </w:rPr>
              <w:t xml:space="preserve">  requirements.txt</w:t>
            </w:r>
          </w:p>
        </w:tc>
      </w:tr>
    </w:tbl>
    <w:p w:rsidR="00A910CA" w:rsidRDefault="00A910CA"/>
    <w:p w:rsidR="00A910CA" w:rsidRDefault="00205A15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A910CA" w:rsidRDefault="00205A15">
      <w:r>
        <w:rPr>
          <w:sz w:val="20"/>
        </w:rPr>
        <w:t>Gelistirme ortami ve kutuphaneler hazir; bir sonraki derste NumPy ile dizi ve matris islemlerine basliyoruz!</w:t>
      </w:r>
    </w:p>
    <w:p w:rsidR="00A910CA" w:rsidRDefault="00205A15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A910CA" w:rsidRDefault="00205A15">
            <w:r>
              <w:rPr>
                <w:sz w:val="20"/>
              </w:rPr>
              <w:t>Gorev: 5 farkli Python kutuphanesini arastirin (Pandas, TensorFlow, Keras, OpenCV, NLTK) ve ne ise yaradiklarini yazin.</w:t>
            </w:r>
            <w:r>
              <w:rPr>
                <w:sz w:val="20"/>
              </w:rPr>
              <w:br/>
              <w:t>Teslim: Sonraki ders.</w:t>
            </w:r>
            <w:r>
              <w:rPr>
                <w:sz w:val="20"/>
              </w:rPr>
              <w:br/>
              <w:t>Kriter: Her kutuphane icin en az 3 satirlik aciklama.</w:t>
            </w:r>
          </w:p>
        </w:tc>
      </w:tr>
    </w:tbl>
    <w:p w:rsidR="00A910CA" w:rsidRDefault="00A910CA"/>
    <w:p w:rsidR="00A910CA" w:rsidRDefault="00205A15">
      <w:pPr>
        <w:jc w:val="center"/>
      </w:pPr>
      <w:r>
        <w:rPr>
          <w:color w:val="BDBDBD"/>
          <w:sz w:val="12"/>
        </w:rPr>
        <w:t>____________________________________</w:t>
      </w:r>
      <w:r>
        <w:rPr>
          <w:color w:val="BDBDBD"/>
          <w:sz w:val="12"/>
        </w:rPr>
        <w:t>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A910CA" w:rsidRDefault="00205A15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A910CA" w:rsidRDefault="00A910CA"/>
    <w:p w:rsidR="00A910CA" w:rsidRDefault="00205A15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A910CA" w:rsidRDefault="00205A15">
      <w:pPr>
        <w:pStyle w:val="ListeMaddemi"/>
      </w:pPr>
      <w:r>
        <w:rPr>
          <w:sz w:val="20"/>
        </w:rPr>
        <w:t>Internet baglantisini test edin.</w:t>
      </w:r>
    </w:p>
    <w:p w:rsidR="00A910CA" w:rsidRDefault="00205A15">
      <w:pPr>
        <w:pStyle w:val="ListeMaddemi"/>
      </w:pPr>
      <w:r>
        <w:rPr>
          <w:sz w:val="20"/>
        </w:rPr>
        <w:t>pip --version ile pip in calistiginii dogrulayin.</w:t>
      </w:r>
    </w:p>
    <w:p w:rsidR="00A910CA" w:rsidRDefault="00205A15">
      <w:pPr>
        <w:pStyle w:val="ListeMaddemi"/>
      </w:pPr>
      <w:r>
        <w:rPr>
          <w:sz w:val="20"/>
        </w:rPr>
        <w:t>Yedek olarak kutuphanelerin .whl dosyalarini indirin.</w:t>
      </w:r>
    </w:p>
    <w:p w:rsidR="00A910CA" w:rsidRDefault="00205A15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A910CA">
        <w:trPr>
          <w:jc w:val="center"/>
        </w:trPr>
        <w:tc>
          <w:tcPr>
            <w:tcW w:w="4819" w:type="dxa"/>
            <w:shd w:val="clear" w:color="auto" w:fill="1B2A4A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A910CA">
        <w:trPr>
          <w:jc w:val="center"/>
        </w:trPr>
        <w:tc>
          <w:tcPr>
            <w:tcW w:w="4819" w:type="dxa"/>
          </w:tcPr>
          <w:p w:rsidR="00A910CA" w:rsidRDefault="00205A15">
            <w:r>
              <w:rPr>
                <w:sz w:val="18"/>
              </w:rPr>
              <w:t>Internet yok</w:t>
            </w:r>
          </w:p>
        </w:tc>
        <w:tc>
          <w:tcPr>
            <w:tcW w:w="4819" w:type="dxa"/>
          </w:tcPr>
          <w:p w:rsidR="00A910CA" w:rsidRDefault="00205A15">
            <w:r>
              <w:rPr>
                <w:sz w:val="18"/>
              </w:rPr>
              <w:t>Onceden indirmis .whl dosyalari ile offline kurulum</w:t>
            </w:r>
          </w:p>
        </w:tc>
      </w:tr>
      <w:tr w:rsidR="00A910CA">
        <w:trPr>
          <w:jc w:val="center"/>
        </w:trPr>
        <w:tc>
          <w:tcPr>
            <w:tcW w:w="4819" w:type="dxa"/>
          </w:tcPr>
          <w:p w:rsidR="00A910CA" w:rsidRDefault="00205A15">
            <w:r>
              <w:rPr>
                <w:sz w:val="18"/>
              </w:rPr>
              <w:t>Permission hatasi</w:t>
            </w:r>
          </w:p>
        </w:tc>
        <w:tc>
          <w:tcPr>
            <w:tcW w:w="4819" w:type="dxa"/>
          </w:tcPr>
          <w:p w:rsidR="00A910CA" w:rsidRDefault="00205A15">
            <w:r>
              <w:rPr>
                <w:sz w:val="18"/>
              </w:rPr>
              <w:t>--user parametresi veya venv kullanin</w:t>
            </w:r>
          </w:p>
        </w:tc>
      </w:tr>
      <w:tr w:rsidR="00A910CA">
        <w:trPr>
          <w:jc w:val="center"/>
        </w:trPr>
        <w:tc>
          <w:tcPr>
            <w:tcW w:w="4819" w:type="dxa"/>
          </w:tcPr>
          <w:p w:rsidR="00A910CA" w:rsidRDefault="00205A15">
            <w:r>
              <w:rPr>
                <w:sz w:val="18"/>
              </w:rPr>
              <w:t>Versiyon uyumsuzlugu</w:t>
            </w:r>
          </w:p>
        </w:tc>
        <w:tc>
          <w:tcPr>
            <w:tcW w:w="4819" w:type="dxa"/>
          </w:tcPr>
          <w:p w:rsidR="00A910CA" w:rsidRDefault="00205A15">
            <w:r>
              <w:rPr>
                <w:sz w:val="18"/>
              </w:rPr>
              <w:t>pip install --upgrade ile guncelleyin</w:t>
            </w:r>
          </w:p>
        </w:tc>
      </w:tr>
    </w:tbl>
    <w:p w:rsidR="00A910CA" w:rsidRDefault="00A910CA"/>
    <w:p w:rsidR="00A910CA" w:rsidRDefault="00205A15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 xml:space="preserve">Teori %20, </w:t>
      </w:r>
      <w:r>
        <w:rPr>
          <w:sz w:val="20"/>
        </w:rPr>
        <w:t>Uygulama %80.</w:t>
      </w:r>
    </w:p>
    <w:p w:rsidR="00A910CA" w:rsidRDefault="00205A15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A910CA" w:rsidRDefault="00205A15">
            <w:r>
              <w:rPr>
                <w:sz w:val="20"/>
              </w:rPr>
              <w:t>Internet yoksa onceden hazirlanmis sanal ortam (venv) klasorunu kopyalaayin.</w:t>
            </w:r>
          </w:p>
        </w:tc>
      </w:tr>
    </w:tbl>
    <w:p w:rsidR="00A910CA" w:rsidRDefault="00A910CA"/>
    <w:p w:rsidR="00A910CA" w:rsidRDefault="00205A15">
      <w:r>
        <w:br w:type="page"/>
      </w:r>
    </w:p>
    <w:p w:rsidR="00A910CA" w:rsidRDefault="00205A15">
      <w:pPr>
        <w:jc w:val="center"/>
      </w:pPr>
      <w:r>
        <w:rPr>
          <w:b/>
          <w:color w:val="1B2A4A"/>
          <w:sz w:val="36"/>
        </w:rPr>
        <w:lastRenderedPageBreak/>
        <w:t>━━━  4. SAAT  ━━━</w:t>
      </w:r>
    </w:p>
    <w:p w:rsidR="00A910CA" w:rsidRDefault="00205A15">
      <w:pPr>
        <w:jc w:val="center"/>
      </w:pPr>
      <w:r>
        <w:rPr>
          <w:color w:val="2C6FAD"/>
          <w:sz w:val="32"/>
        </w:rPr>
        <w:t>NumPy ile Dizi ve Matris Olusturma</w:t>
      </w:r>
    </w:p>
    <w:p w:rsidR="00A910CA" w:rsidRDefault="00A910CA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A910CA" w:rsidRDefault="00205A15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A910CA" w:rsidRDefault="00A910CA"/>
    <w:p w:rsidR="00A910CA" w:rsidRDefault="00205A15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 xml:space="preserve">NumPy kutuphanesi ile </w:t>
      </w:r>
      <w:r>
        <w:rPr>
          <w:sz w:val="20"/>
        </w:rPr>
        <w:t>dizi (array) ve matris (matrix) olusturur ve temel islemleri yapar.</w:t>
      </w:r>
    </w:p>
    <w:p w:rsidR="00A910CA" w:rsidRDefault="00A910CA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910CA">
        <w:trPr>
          <w:jc w:val="center"/>
        </w:trPr>
        <w:tc>
          <w:tcPr>
            <w:tcW w:w="3213" w:type="dxa"/>
            <w:shd w:val="clear" w:color="auto" w:fill="1B2A4A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2.2.1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NumPy ile dizi olusturmayi aciklar ve uygular.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Uygulama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2.2.2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NumPy ile matris olusturur.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Uygulama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2.2.3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 xml:space="preserve">Dizi ve matris uzerinde temel islemleri </w:t>
            </w:r>
            <w:r>
              <w:rPr>
                <w:sz w:val="18"/>
              </w:rPr>
              <w:t>gerceklestirir.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Uygulama</w:t>
            </w:r>
          </w:p>
        </w:tc>
      </w:tr>
    </w:tbl>
    <w:p w:rsidR="00A910CA" w:rsidRDefault="00A910CA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A910CA" w:rsidRDefault="00205A15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A910CA" w:rsidRDefault="00A910CA"/>
    <w:p w:rsidR="00A910CA" w:rsidRDefault="00205A15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Python 3, PyCharm ve NumPy kutuphanesinin kurulu olmasi.</w:t>
      </w:r>
    </w:p>
    <w:p w:rsidR="00A910CA" w:rsidRDefault="00205A15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A910CA" w:rsidRDefault="00205A15">
      <w:pPr>
        <w:pStyle w:val="ListeMaddemi"/>
      </w:pPr>
      <w:r>
        <w:rPr>
          <w:sz w:val="20"/>
        </w:rPr>
        <w:t>Python da liste (list) kavramini.</w:t>
      </w:r>
    </w:p>
    <w:p w:rsidR="00A910CA" w:rsidRDefault="00205A15">
      <w:pPr>
        <w:pStyle w:val="ListeMaddemi"/>
      </w:pPr>
      <w:r>
        <w:rPr>
          <w:sz w:val="20"/>
        </w:rPr>
        <w:t xml:space="preserve">Temel matematik islemlerini (toplama, carpma, </w:t>
      </w:r>
      <w:r>
        <w:rPr>
          <w:sz w:val="20"/>
        </w:rPr>
        <w:t>matris).</w:t>
      </w:r>
    </w:p>
    <w:p w:rsidR="00A910CA" w:rsidRDefault="00205A15">
      <w:pPr>
        <w:pStyle w:val="ListeMaddemi"/>
      </w:pPr>
      <w:r>
        <w:rPr>
          <w:sz w:val="20"/>
        </w:rPr>
        <w:t>import numpy as np kullanimi.</w:t>
      </w:r>
    </w:p>
    <w:p w:rsidR="00A910CA" w:rsidRDefault="00205A15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A910CA" w:rsidRDefault="00205A15">
      <w:pPr>
        <w:pStyle w:val="ListeMaddemi"/>
      </w:pPr>
      <w:r>
        <w:rPr>
          <w:sz w:val="20"/>
        </w:rPr>
        <w:t>Python listesi ile NumPy dizisinin ayni oldugu sanilmasi.</w:t>
      </w:r>
    </w:p>
    <w:p w:rsidR="00A910CA" w:rsidRDefault="00205A15">
      <w:pPr>
        <w:pStyle w:val="ListeMaddemi"/>
      </w:pPr>
      <w:r>
        <w:rPr>
          <w:sz w:val="20"/>
        </w:rPr>
        <w:t>Matrisin sadece matematikciiler icin oldugu dusuncesi.</w:t>
      </w:r>
    </w:p>
    <w:p w:rsidR="00A910CA" w:rsidRDefault="00205A15">
      <w:pPr>
        <w:pStyle w:val="ListeMaddemi"/>
      </w:pPr>
      <w:r>
        <w:rPr>
          <w:sz w:val="20"/>
        </w:rPr>
        <w:t>NumPy nin yavas oldugu yanilgisi (aslinda C ile yazilmis, cok hizli).</w:t>
      </w:r>
    </w:p>
    <w:p w:rsidR="00A910CA" w:rsidRDefault="00205A15">
      <w:pPr>
        <w:spacing w:before="200"/>
      </w:pPr>
      <w:r>
        <w:rPr>
          <w:b/>
          <w:color w:val="757575"/>
          <w:sz w:val="24"/>
        </w:rPr>
        <w:t xml:space="preserve">  Hazır</w:t>
      </w:r>
      <w:r>
        <w:rPr>
          <w:b/>
          <w:color w:val="757575"/>
          <w:sz w:val="24"/>
        </w:rPr>
        <w:t>lık Materyalleri</w:t>
      </w:r>
    </w:p>
    <w:p w:rsidR="00A910CA" w:rsidRDefault="00205A15">
      <w:pPr>
        <w:pStyle w:val="ListeMaddemi"/>
      </w:pPr>
      <w:r>
        <w:rPr>
          <w:sz w:val="20"/>
        </w:rPr>
        <w:t>Bilgisayar (Python + PyCharm + NumPy kurulu)</w:t>
      </w:r>
    </w:p>
    <w:p w:rsidR="00A910CA" w:rsidRDefault="00205A15">
      <w:pPr>
        <w:pStyle w:val="ListeMaddemi"/>
      </w:pPr>
      <w:r>
        <w:rPr>
          <w:sz w:val="20"/>
        </w:rPr>
        <w:t>PyCharm projesi</w:t>
      </w:r>
    </w:p>
    <w:p w:rsidR="00A910CA" w:rsidRDefault="00205A15">
      <w:pPr>
        <w:pStyle w:val="ListeMaddemi"/>
      </w:pPr>
      <w:r>
        <w:rPr>
          <w:sz w:val="20"/>
        </w:rPr>
        <w:t>NumPy dokumantasyonu</w:t>
      </w:r>
    </w:p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A910CA" w:rsidRDefault="00205A15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A910CA" w:rsidRDefault="00A910CA"/>
    <w:p w:rsidR="00A910CA" w:rsidRDefault="00205A15">
      <w:r>
        <w:rPr>
          <w:i/>
          <w:color w:val="2C6FAD"/>
          <w:sz w:val="20"/>
        </w:rPr>
        <w:t xml:space="preserve">  Süre: 5 dakik</w:t>
      </w:r>
      <w:r>
        <w:rPr>
          <w:i/>
          <w:color w:val="2C6FAD"/>
          <w:sz w:val="20"/>
        </w:rPr>
        <w:t>a</w:t>
      </w:r>
    </w:p>
    <w:p w:rsidR="00A910CA" w:rsidRDefault="00205A15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"Yapay zeka verilerle calisir. Verileri organize etmenin en iyi yolu: diziler ve matrisler! NumPy bunlari hizli ve verimli yapar."</w:t>
      </w:r>
    </w:p>
    <w:p w:rsidR="00A910CA" w:rsidRDefault="00205A15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Excel tablosu gibi dusunun: satirlar ve sutunlar. NumPy dizisi = tek satir, Nu</w:t>
      </w:r>
      <w:r>
        <w:rPr>
          <w:sz w:val="20"/>
        </w:rPr>
        <w:t>mPy matrisi = tam tablo. Yapay zeka bu tablolari isler.</w:t>
      </w:r>
    </w:p>
    <w:p w:rsidR="00A910CA" w:rsidRDefault="00205A15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A910CA" w:rsidRDefault="00205A15">
      <w:r>
        <w:rPr>
          <w:b/>
          <w:color w:val="2C6FAD"/>
          <w:sz w:val="20"/>
        </w:rPr>
        <w:lastRenderedPageBreak/>
        <w:t xml:space="preserve">  1. </w:t>
      </w:r>
      <w:r>
        <w:rPr>
          <w:sz w:val="20"/>
        </w:rPr>
        <w:t>Dizi (array) nedir?</w:t>
      </w:r>
    </w:p>
    <w:p w:rsidR="00A910CA" w:rsidRDefault="00205A15">
      <w:r>
        <w:rPr>
          <w:b/>
          <w:color w:val="2C6FAD"/>
          <w:sz w:val="20"/>
        </w:rPr>
        <w:t xml:space="preserve">  2. </w:t>
      </w:r>
      <w:r>
        <w:rPr>
          <w:sz w:val="20"/>
        </w:rPr>
        <w:t>Matris nedir?</w:t>
      </w:r>
    </w:p>
    <w:p w:rsidR="00A910CA" w:rsidRDefault="00205A15">
      <w:r>
        <w:rPr>
          <w:b/>
          <w:color w:val="2C6FAD"/>
          <w:sz w:val="20"/>
        </w:rPr>
        <w:t xml:space="preserve">  3. </w:t>
      </w:r>
      <w:r>
        <w:rPr>
          <w:sz w:val="20"/>
        </w:rPr>
        <w:t>NumPy neden Python listesinden hizli?</w:t>
      </w:r>
    </w:p>
    <w:p w:rsidR="00A910CA" w:rsidRDefault="00205A15">
      <w:pPr>
        <w:spacing w:before="200"/>
      </w:pPr>
      <w:r>
        <w:rPr>
          <w:b/>
          <w:color w:val="2C6FAD"/>
          <w:sz w:val="24"/>
        </w:rPr>
        <w:t xml:space="preserve">  Motivasyon Etkinliği: "Veri Yapilari Karsilastirmasi"</w:t>
      </w:r>
    </w:p>
    <w:p w:rsidR="00A910CA" w:rsidRDefault="00205A15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 xml:space="preserve">Python listesi ile </w:t>
      </w:r>
      <w:r>
        <w:rPr>
          <w:sz w:val="20"/>
        </w:rPr>
        <w:t>NumPy dizisini karsilastirma.</w:t>
      </w:r>
    </w:p>
    <w:p w:rsidR="00A910CA" w:rsidRDefault="00205A15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ayni islemi Python listesi ve NumPy dizisi ile yapar, hiz farkini gosterir. Ogrenciler farki gozlemler.</w:t>
      </w:r>
    </w:p>
    <w:p w:rsidR="00A910CA" w:rsidRDefault="00205A15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A910CA" w:rsidRDefault="00205A15">
            <w:r>
              <w:rPr>
                <w:sz w:val="20"/>
              </w:rPr>
              <w:t>1 milyon sayiyi toplamak istiyorsunuz. Python listesi mi NumPy dizisi mi kulla</w:t>
            </w:r>
            <w:r>
              <w:rPr>
                <w:sz w:val="20"/>
              </w:rPr>
              <w:t>nirsiniz? Neden?</w:t>
            </w:r>
          </w:p>
        </w:tc>
      </w:tr>
    </w:tbl>
    <w:p w:rsidR="00A910CA" w:rsidRDefault="00A910CA"/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A910CA" w:rsidRDefault="00205A15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A910CA" w:rsidRDefault="00A910CA"/>
    <w:p w:rsidR="00A910CA" w:rsidRDefault="00205A15">
      <w:r>
        <w:rPr>
          <w:i/>
          <w:color w:val="007A7A"/>
          <w:sz w:val="20"/>
        </w:rPr>
        <w:t xml:space="preserve">  Süre: 10 dakika</w:t>
      </w:r>
    </w:p>
    <w:p w:rsidR="00A910CA" w:rsidRDefault="00205A15">
      <w:pPr>
        <w:spacing w:before="200"/>
      </w:pPr>
      <w:r>
        <w:rPr>
          <w:b/>
          <w:color w:val="007A7A"/>
          <w:sz w:val="24"/>
        </w:rPr>
        <w:t xml:space="preserve">  Keşif Etkinliği: "NumPy Dizi ve Matris Calismasi"</w:t>
      </w:r>
    </w:p>
    <w:p w:rsidR="00A910CA" w:rsidRDefault="00205A15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Uygulamali Cal</w:t>
      </w:r>
      <w:r>
        <w:rPr>
          <w:sz w:val="20"/>
        </w:rPr>
        <w:t>isma</w:t>
      </w:r>
    </w:p>
    <w:p w:rsidR="00A910CA" w:rsidRDefault="00205A15">
      <w:r>
        <w:rPr>
          <w:b/>
          <w:color w:val="1B2A4A"/>
          <w:sz w:val="20"/>
        </w:rPr>
        <w:t xml:space="preserve">Amacı: </w:t>
      </w:r>
      <w:r>
        <w:rPr>
          <w:sz w:val="20"/>
        </w:rPr>
        <w:t>NumPy ile cesitli dizi ve matris olusturmak.</w:t>
      </w:r>
    </w:p>
    <w:p w:rsidR="00A910CA" w:rsidRDefault="00205A15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PyCharm, NumPy kutuphanesi</w:t>
      </w:r>
    </w:p>
    <w:p w:rsidR="00A910CA" w:rsidRDefault="00205A15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A910CA" w:rsidRDefault="00205A15">
      <w:r>
        <w:rPr>
          <w:b/>
          <w:color w:val="007A7A"/>
          <w:sz w:val="20"/>
        </w:rPr>
        <w:t xml:space="preserve">  1. </w:t>
      </w:r>
      <w:r>
        <w:rPr>
          <w:sz w:val="20"/>
        </w:rPr>
        <w:t>np.array([1,2,3,4,5]) ile 1 boyutlu dizi olusturun.</w:t>
      </w:r>
    </w:p>
    <w:p w:rsidR="00A910CA" w:rsidRDefault="00205A15">
      <w:r>
        <w:rPr>
          <w:b/>
          <w:color w:val="007A7A"/>
          <w:sz w:val="20"/>
        </w:rPr>
        <w:t xml:space="preserve">  2. </w:t>
      </w:r>
      <w:r>
        <w:rPr>
          <w:sz w:val="20"/>
        </w:rPr>
        <w:t>np.array([[1,2],[3,4]]) ile 2 boyutlu matris olusturun.</w:t>
      </w:r>
    </w:p>
    <w:p w:rsidR="00A910CA" w:rsidRDefault="00205A15">
      <w:r>
        <w:rPr>
          <w:b/>
          <w:color w:val="007A7A"/>
          <w:sz w:val="20"/>
        </w:rPr>
        <w:t xml:space="preserve">  3. </w:t>
      </w:r>
      <w:r>
        <w:rPr>
          <w:sz w:val="20"/>
        </w:rPr>
        <w:t>np.zeros((3,3)) ile sifir matrisi olusturun.</w:t>
      </w:r>
    </w:p>
    <w:p w:rsidR="00A910CA" w:rsidRDefault="00205A15">
      <w:r>
        <w:rPr>
          <w:b/>
          <w:color w:val="007A7A"/>
          <w:sz w:val="20"/>
        </w:rPr>
        <w:t xml:space="preserve">  4. </w:t>
      </w:r>
      <w:r>
        <w:rPr>
          <w:sz w:val="20"/>
        </w:rPr>
        <w:t>np.ones((2,4)) ile bir matrisi olusturun.</w:t>
      </w:r>
    </w:p>
    <w:p w:rsidR="00A910CA" w:rsidRDefault="00205A15">
      <w:r>
        <w:rPr>
          <w:b/>
          <w:color w:val="007A7A"/>
          <w:sz w:val="20"/>
        </w:rPr>
        <w:t xml:space="preserve">  5. </w:t>
      </w:r>
      <w:r>
        <w:rPr>
          <w:sz w:val="20"/>
        </w:rPr>
        <w:t>np.arange(0,10,2) ile aralikli dizi olusturun.</w:t>
      </w:r>
    </w:p>
    <w:p w:rsidR="00A910CA" w:rsidRDefault="00205A15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Veri bilimci: verileri duzenleeyen</w:t>
      </w:r>
    </w:p>
    <w:p w:rsidR="00A910CA" w:rsidRDefault="00205A15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Dizi ve matris olusturma islemlerini kontrol ede</w:t>
      </w:r>
      <w:r>
        <w:rPr>
          <w:sz w:val="20"/>
        </w:rPr>
        <w:t>r</w:t>
      </w:r>
    </w:p>
    <w:p w:rsidR="00A910CA" w:rsidRDefault="00205A15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NumPy Dizi/Matris Ornekleri</w:t>
      </w:r>
    </w:p>
    <w:p w:rsidR="00A910CA" w:rsidRDefault="00205A15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A910CA" w:rsidRDefault="00205A15">
      <w:r>
        <w:rPr>
          <w:b/>
          <w:color w:val="007A7A"/>
          <w:sz w:val="20"/>
        </w:rPr>
        <w:t xml:space="preserve">  1. </w:t>
      </w:r>
      <w:r>
        <w:rPr>
          <w:sz w:val="20"/>
        </w:rPr>
        <w:t>NumPy broadcasting nedir?</w:t>
      </w:r>
    </w:p>
    <w:p w:rsidR="00A910CA" w:rsidRDefault="00205A15">
      <w:r>
        <w:rPr>
          <w:b/>
          <w:color w:val="007A7A"/>
          <w:sz w:val="20"/>
        </w:rPr>
        <w:t xml:space="preserve">  2. </w:t>
      </w:r>
      <w:r>
        <w:rPr>
          <w:sz w:val="20"/>
        </w:rPr>
        <w:t>Dizi dilimleme (slicing) nasil yapilir?</w:t>
      </w:r>
    </w:p>
    <w:p w:rsidR="00A910CA" w:rsidRDefault="00205A15">
      <w:r>
        <w:rPr>
          <w:b/>
          <w:color w:val="007A7A"/>
          <w:sz w:val="20"/>
        </w:rPr>
        <w:t xml:space="preserve">  3. </w:t>
      </w:r>
      <w:r>
        <w:rPr>
          <w:sz w:val="20"/>
        </w:rPr>
        <w:t>NumPy ve MATLAB farki nedir?</w:t>
      </w:r>
    </w:p>
    <w:p w:rsidR="00A910CA" w:rsidRDefault="00205A15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 xml:space="preserve">Matris boyutlari uyumlu olmali! Uyumsuz boyutlarda </w:t>
      </w:r>
      <w:r>
        <w:rPr>
          <w:sz w:val="20"/>
        </w:rPr>
        <w:t>islem hatasi alinir.</w:t>
      </w:r>
    </w:p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910CA" w:rsidRDefault="00205A15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A910CA" w:rsidRDefault="00205A15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A910CA" w:rsidRDefault="00A910CA"/>
    <w:p w:rsidR="00A910CA" w:rsidRDefault="00205A15">
      <w:r>
        <w:rPr>
          <w:i/>
          <w:color w:val="E65C00"/>
          <w:sz w:val="20"/>
        </w:rPr>
        <w:t xml:space="preserve">  Süre: 12 dakika</w:t>
      </w:r>
    </w:p>
    <w:p w:rsidR="00A910CA" w:rsidRDefault="00205A15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A910CA">
        <w:trPr>
          <w:jc w:val="center"/>
        </w:trPr>
        <w:tc>
          <w:tcPr>
            <w:tcW w:w="2409" w:type="dxa"/>
            <w:shd w:val="clear" w:color="auto" w:fill="E65C00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A910CA">
        <w:trPr>
          <w:jc w:val="center"/>
        </w:trPr>
        <w:tc>
          <w:tcPr>
            <w:tcW w:w="2409" w:type="dxa"/>
          </w:tcPr>
          <w:p w:rsidR="00A910CA" w:rsidRDefault="00205A15">
            <w:r>
              <w:rPr>
                <w:sz w:val="18"/>
              </w:rPr>
              <w:t>ndarray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 xml:space="preserve">NumPy nin </w:t>
            </w:r>
            <w:r>
              <w:rPr>
                <w:sz w:val="18"/>
              </w:rPr>
              <w:t>temel veri yapisi: n-boyutlu dizi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np.array() ile olusturulur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ndarray gorseli</w:t>
            </w:r>
          </w:p>
        </w:tc>
      </w:tr>
      <w:tr w:rsidR="00A910CA">
        <w:trPr>
          <w:jc w:val="center"/>
        </w:trPr>
        <w:tc>
          <w:tcPr>
            <w:tcW w:w="2409" w:type="dxa"/>
          </w:tcPr>
          <w:p w:rsidR="00A910CA" w:rsidRDefault="00205A15">
            <w:r>
              <w:rPr>
                <w:sz w:val="18"/>
              </w:rPr>
              <w:t>1D Array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Tek boyutlu dizi (vektor)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np.array([1,2,3])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1D dizi gorseli</w:t>
            </w:r>
          </w:p>
        </w:tc>
      </w:tr>
      <w:tr w:rsidR="00A910CA">
        <w:trPr>
          <w:jc w:val="center"/>
        </w:trPr>
        <w:tc>
          <w:tcPr>
            <w:tcW w:w="2409" w:type="dxa"/>
          </w:tcPr>
          <w:p w:rsidR="00A910CA" w:rsidRDefault="00205A15">
            <w:r>
              <w:rPr>
                <w:sz w:val="18"/>
              </w:rPr>
              <w:t>2D Array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Iki boyutlu dizi (matris)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np.array([[1,2],[3,4]])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2D matris gorseli</w:t>
            </w:r>
          </w:p>
        </w:tc>
      </w:tr>
      <w:tr w:rsidR="00A910CA">
        <w:trPr>
          <w:jc w:val="center"/>
        </w:trPr>
        <w:tc>
          <w:tcPr>
            <w:tcW w:w="2409" w:type="dxa"/>
          </w:tcPr>
          <w:p w:rsidR="00A910CA" w:rsidRDefault="00205A15">
            <w:r>
              <w:rPr>
                <w:sz w:val="18"/>
              </w:rPr>
              <w:t>shape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Dizinin boyut bilgisi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arr.shape -&gt; (3,) veya (2,2)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shape ornegi</w:t>
            </w:r>
          </w:p>
        </w:tc>
      </w:tr>
      <w:tr w:rsidR="00A910CA">
        <w:trPr>
          <w:jc w:val="center"/>
        </w:trPr>
        <w:tc>
          <w:tcPr>
            <w:tcW w:w="2409" w:type="dxa"/>
          </w:tcPr>
          <w:p w:rsidR="00A910CA" w:rsidRDefault="00205A15">
            <w:r>
              <w:rPr>
                <w:sz w:val="18"/>
              </w:rPr>
              <w:t>dtype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Dizinin veri tipi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int32, float64 vb.</w:t>
            </w:r>
          </w:p>
        </w:tc>
        <w:tc>
          <w:tcPr>
            <w:tcW w:w="2409" w:type="dxa"/>
          </w:tcPr>
          <w:p w:rsidR="00A910CA" w:rsidRDefault="00205A15">
            <w:r>
              <w:rPr>
                <w:sz w:val="18"/>
              </w:rPr>
              <w:t>dtype ornegi</w:t>
            </w:r>
          </w:p>
        </w:tc>
      </w:tr>
    </w:tbl>
    <w:p w:rsidR="00A910CA" w:rsidRDefault="00A910CA"/>
    <w:p w:rsidR="00A910CA" w:rsidRDefault="00205A15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A910CA" w:rsidRDefault="00205A15">
      <w:r>
        <w:rPr>
          <w:sz w:val="20"/>
        </w:rPr>
        <w:t>NumPy dizisi (ndarray), Python listesinden farkli olarak homojen (ayni tipte) verileri saklar ve vektorize islemler sayesinde cok hizlidir.</w:t>
      </w:r>
      <w:r>
        <w:rPr>
          <w:sz w:val="20"/>
        </w:rPr>
        <w:t xml:space="preserve"> 1 milyon elemanli bir diziyi toplamak NumPy ile Python listesinden 50-100 kat daha hizli olabilir.</w:t>
      </w:r>
    </w:p>
    <w:p w:rsidR="00A910CA" w:rsidRDefault="00205A15">
      <w:r>
        <w:rPr>
          <w:sz w:val="20"/>
        </w:rPr>
        <w:t>Dizi olusturma yontemleri: np.array() (listeden), np.zeros() (sifir dizi), np.ones() (bir dizi), np.arange() (aralikli), np.linspace() (esit aralikli), np.r</w:t>
      </w:r>
      <w:r>
        <w:rPr>
          <w:sz w:val="20"/>
        </w:rPr>
        <w:t>andom.rand() (rastgele). Her biri farkli senaryolarda kullanilir.</w:t>
      </w:r>
    </w:p>
    <w:p w:rsidR="00A910CA" w:rsidRDefault="00205A15">
      <w:r>
        <w:rPr>
          <w:sz w:val="20"/>
        </w:rPr>
        <w:t>Matris, 2 boyutlu dizidir ve yapay zekada verilerin temel temsil bicimidir. Goruntu verisi matris olarak saklanir (piksel degerleri), veri setleri matris olarak islenir (satirlar = ornekler,</w:t>
      </w:r>
      <w:r>
        <w:rPr>
          <w:sz w:val="20"/>
        </w:rPr>
        <w:t xml:space="preserve"> sutunlar = ozellikler).</w:t>
      </w:r>
    </w:p>
    <w:p w:rsidR="00A910CA" w:rsidRDefault="00205A15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910CA">
        <w:trPr>
          <w:jc w:val="center"/>
        </w:trPr>
        <w:tc>
          <w:tcPr>
            <w:tcW w:w="3213" w:type="dxa"/>
            <w:shd w:val="clear" w:color="auto" w:fill="E65C00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1D Dizi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np.array([10,20,30])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Vektor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2D Matris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np.array([[1,2,3],[4,5,6]])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Tablo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Sifir Matris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np.zeros((3,3))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3x3 sifir matrisi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Aralikli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np.arange(0,10,2) -&gt; [0,2,4,6,8]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Adimli dizi</w:t>
            </w:r>
          </w:p>
        </w:tc>
      </w:tr>
    </w:tbl>
    <w:p w:rsidR="00A910CA" w:rsidRDefault="00A910CA"/>
    <w:p w:rsidR="00A910CA" w:rsidRDefault="00205A15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A910CA" w:rsidRDefault="00205A15">
      <w:pPr>
        <w:pStyle w:val="ListeMaddemi"/>
      </w:pPr>
      <w:r>
        <w:rPr>
          <w:sz w:val="20"/>
        </w:rPr>
        <w:t>1D vs 2D vs 3D dizi gorseli</w:t>
      </w:r>
    </w:p>
    <w:p w:rsidR="00A910CA" w:rsidRDefault="00205A15">
      <w:pPr>
        <w:pStyle w:val="ListeMaddemi"/>
      </w:pPr>
      <w:r>
        <w:rPr>
          <w:sz w:val="20"/>
        </w:rPr>
        <w:t>Matris temsili (satir-sutun)</w:t>
      </w:r>
    </w:p>
    <w:p w:rsidR="00A910CA" w:rsidRDefault="00205A15">
      <w:pPr>
        <w:pStyle w:val="ListeMaddemi"/>
      </w:pPr>
      <w:r>
        <w:rPr>
          <w:sz w:val="20"/>
        </w:rPr>
        <w:t>NumPy olusturma fonksiyonlari tablosu</w:t>
      </w:r>
    </w:p>
    <w:p w:rsidR="00A910CA" w:rsidRDefault="00205A15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A910CA" w:rsidRDefault="00205A15">
      <w:r>
        <w:rPr>
          <w:b/>
          <w:color w:val="E65C00"/>
          <w:sz w:val="20"/>
        </w:rPr>
        <w:t xml:space="preserve">  1. </w:t>
      </w:r>
      <w:r>
        <w:rPr>
          <w:sz w:val="20"/>
        </w:rPr>
        <w:t>1D dizi = Tren vagonu: tek sira</w:t>
      </w:r>
    </w:p>
    <w:p w:rsidR="00A910CA" w:rsidRDefault="00205A15">
      <w:r>
        <w:rPr>
          <w:b/>
          <w:color w:val="E65C00"/>
          <w:sz w:val="20"/>
        </w:rPr>
        <w:t xml:space="preserve">  2. </w:t>
      </w:r>
      <w:r>
        <w:rPr>
          <w:sz w:val="20"/>
        </w:rPr>
        <w:t>2D matris = Excel tablosu: satir ve sutun</w:t>
      </w:r>
    </w:p>
    <w:p w:rsidR="00A910CA" w:rsidRDefault="00205A15">
      <w:r>
        <w:rPr>
          <w:b/>
          <w:color w:val="E65C00"/>
          <w:sz w:val="20"/>
        </w:rPr>
        <w:t xml:space="preserve">  3. </w:t>
      </w:r>
      <w:r>
        <w:rPr>
          <w:sz w:val="20"/>
        </w:rPr>
        <w:t xml:space="preserve">shape = </w:t>
      </w:r>
      <w:r>
        <w:rPr>
          <w:sz w:val="20"/>
        </w:rPr>
        <w:t>Kutunun boyutlari: en x boy</w:t>
      </w:r>
    </w:p>
    <w:p w:rsidR="00A910CA" w:rsidRDefault="00205A15">
      <w:r>
        <w:rPr>
          <w:b/>
          <w:color w:val="E65C00"/>
          <w:sz w:val="20"/>
        </w:rPr>
        <w:t xml:space="preserve">  4. </w:t>
      </w:r>
      <w:r>
        <w:rPr>
          <w:sz w:val="20"/>
        </w:rPr>
        <w:t>NumPy = Sanayi robotu: hizli ve tekrarli islemler</w:t>
      </w:r>
    </w:p>
    <w:p w:rsidR="00A910CA" w:rsidRDefault="00205A15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A910CA" w:rsidRDefault="00205A15">
      <w:pPr>
        <w:pStyle w:val="ListeMaddemi"/>
      </w:pPr>
      <w:r>
        <w:rPr>
          <w:sz w:val="20"/>
        </w:rPr>
        <w:t>NumPy dizisi neden Python listesinden hizli? - C ile yazilmis, vektorize islemler yapar, homojen veri saklar.</w:t>
      </w:r>
    </w:p>
    <w:p w:rsidR="00A910CA" w:rsidRDefault="00205A15">
      <w:pPr>
        <w:pStyle w:val="ListeMaddemi"/>
      </w:pPr>
      <w:r>
        <w:rPr>
          <w:sz w:val="20"/>
        </w:rPr>
        <w:t>shape ne gosterir? - Dizinin boyutlarini (</w:t>
      </w:r>
      <w:r>
        <w:rPr>
          <w:sz w:val="20"/>
        </w:rPr>
        <w:t>kac satir, kac sutun).</w:t>
      </w:r>
    </w:p>
    <w:p w:rsidR="00A910CA" w:rsidRDefault="00205A15">
      <w:pPr>
        <w:pStyle w:val="ListeMaddemi"/>
      </w:pPr>
      <w:r>
        <w:rPr>
          <w:sz w:val="20"/>
        </w:rPr>
        <w:t>Matris nerede kullanilir? - Goruntu isleme, veri setleri, lineer cebir, yapay sinir aglari.</w:t>
      </w:r>
    </w:p>
    <w:p w:rsidR="00A910CA" w:rsidRDefault="00205A15">
      <w:pPr>
        <w:jc w:val="center"/>
      </w:pPr>
      <w:r>
        <w:rPr>
          <w:color w:val="BDBDBD"/>
          <w:sz w:val="12"/>
        </w:rPr>
        <w:lastRenderedPageBreak/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A910CA" w:rsidRDefault="00205A15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A910CA" w:rsidRDefault="00A910CA"/>
    <w:p w:rsidR="00A910CA" w:rsidRDefault="00205A15">
      <w:r>
        <w:rPr>
          <w:i/>
          <w:color w:val="6A1B9A"/>
          <w:sz w:val="20"/>
        </w:rPr>
        <w:t xml:space="preserve">  Süre: 10 dakika</w:t>
      </w:r>
    </w:p>
    <w:p w:rsidR="00A910CA" w:rsidRDefault="00205A15">
      <w:pPr>
        <w:spacing w:before="200"/>
      </w:pPr>
      <w:r>
        <w:rPr>
          <w:b/>
          <w:color w:val="6A1B9A"/>
          <w:sz w:val="24"/>
        </w:rPr>
        <w:t xml:space="preserve">  Uygulama Etkinliği: "Dizi ve Matris Islemleri"</w:t>
      </w:r>
    </w:p>
    <w:p w:rsidR="00A910CA" w:rsidRDefault="00205A15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</w:t>
      </w:r>
    </w:p>
    <w:p w:rsidR="00A910CA" w:rsidRDefault="00205A15">
      <w:r>
        <w:rPr>
          <w:b/>
          <w:color w:val="1B2A4A"/>
          <w:sz w:val="20"/>
        </w:rPr>
        <w:t xml:space="preserve">Amacı: </w:t>
      </w:r>
      <w:r>
        <w:rPr>
          <w:sz w:val="20"/>
        </w:rPr>
        <w:t>NumPy dizileri uzerinde matematiksel islemler yapmak.</w:t>
      </w:r>
    </w:p>
    <w:p w:rsidR="00A910CA" w:rsidRDefault="00205A15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A910CA" w:rsidRDefault="00205A15">
      <w:r>
        <w:rPr>
          <w:b/>
          <w:color w:val="6A1B9A"/>
          <w:sz w:val="20"/>
        </w:rPr>
        <w:t xml:space="preserve">  1. </w:t>
      </w:r>
      <w:r>
        <w:rPr>
          <w:sz w:val="20"/>
        </w:rPr>
        <w:t>Iki diziyi toplayin, cikartin, carpin.</w:t>
      </w:r>
    </w:p>
    <w:p w:rsidR="00A910CA" w:rsidRDefault="00205A15">
      <w:r>
        <w:rPr>
          <w:b/>
          <w:color w:val="6A1B9A"/>
          <w:sz w:val="20"/>
        </w:rPr>
        <w:t xml:space="preserve">  2. </w:t>
      </w:r>
      <w:r>
        <w:rPr>
          <w:sz w:val="20"/>
        </w:rPr>
        <w:t>Matris carpimi yapin (np.dot veya</w:t>
      </w:r>
      <w:r>
        <w:rPr>
          <w:sz w:val="20"/>
        </w:rPr>
        <w:t xml:space="preserve"> @).</w:t>
      </w:r>
    </w:p>
    <w:p w:rsidR="00A910CA" w:rsidRDefault="00205A15">
      <w:r>
        <w:rPr>
          <w:b/>
          <w:color w:val="6A1B9A"/>
          <w:sz w:val="20"/>
        </w:rPr>
        <w:t xml:space="preserve">  3. </w:t>
      </w:r>
      <w:r>
        <w:rPr>
          <w:sz w:val="20"/>
        </w:rPr>
        <w:t>Dizi istatistikleri: np.mean(), np.sum(), np.max(), np.min().</w:t>
      </w:r>
    </w:p>
    <w:p w:rsidR="00A910CA" w:rsidRDefault="00205A15">
      <w:r>
        <w:rPr>
          <w:b/>
          <w:color w:val="6A1B9A"/>
          <w:sz w:val="20"/>
        </w:rPr>
        <w:t xml:space="preserve">  4. </w:t>
      </w:r>
      <w:r>
        <w:rPr>
          <w:sz w:val="20"/>
        </w:rPr>
        <w:t>Dizi yeniden seklilendirme: reshape().</w:t>
      </w:r>
    </w:p>
    <w:p w:rsidR="00A910CA" w:rsidRDefault="00205A15">
      <w:r>
        <w:rPr>
          <w:b/>
          <w:color w:val="6A1B9A"/>
          <w:sz w:val="20"/>
        </w:rPr>
        <w:t xml:space="preserve">  5. </w:t>
      </w:r>
      <w:r>
        <w:rPr>
          <w:sz w:val="20"/>
        </w:rPr>
        <w:t>Dizi dilimleme (slicing): arr[0:3], arr[:,1].</w:t>
      </w:r>
    </w:p>
    <w:p w:rsidR="00A910CA" w:rsidRDefault="00205A15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NumPy Islem Defteri</w:t>
      </w:r>
    </w:p>
    <w:p w:rsidR="00A910CA" w:rsidRDefault="00205A15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A910CA" w:rsidRDefault="00205A15">
      <w:r>
        <w:rPr>
          <w:b/>
          <w:color w:val="6A1B9A"/>
          <w:sz w:val="20"/>
        </w:rPr>
        <w:t xml:space="preserve">  1. </w:t>
      </w:r>
      <w:r>
        <w:rPr>
          <w:sz w:val="20"/>
        </w:rPr>
        <w:t>Lineer cebir yapay zekada nas</w:t>
      </w:r>
      <w:r>
        <w:rPr>
          <w:sz w:val="20"/>
        </w:rPr>
        <w:t>il kullanilir?</w:t>
      </w:r>
    </w:p>
    <w:p w:rsidR="00A910CA" w:rsidRDefault="00205A15">
      <w:r>
        <w:rPr>
          <w:b/>
          <w:color w:val="6A1B9A"/>
          <w:sz w:val="20"/>
        </w:rPr>
        <w:t xml:space="preserve">  2. </w:t>
      </w:r>
      <w:r>
        <w:rPr>
          <w:sz w:val="20"/>
        </w:rPr>
        <w:t>Goruntu verisi neden matris olarak saklanir?</w:t>
      </w:r>
    </w:p>
    <w:p w:rsidR="00A910CA" w:rsidRDefault="00205A15">
      <w:r>
        <w:rPr>
          <w:b/>
          <w:color w:val="6A1B9A"/>
          <w:sz w:val="20"/>
        </w:rPr>
        <w:t xml:space="preserve">  3. </w:t>
      </w:r>
      <w:r>
        <w:rPr>
          <w:sz w:val="20"/>
        </w:rPr>
        <w:t>Tensor nedir ve NumPy ile iliskisi?</w:t>
      </w:r>
    </w:p>
    <w:p w:rsidR="00A910CA" w:rsidRDefault="00205A15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Lineer Cebir, Istatistik, Bilgisayar Bilimi</w:t>
      </w:r>
    </w:p>
    <w:p w:rsidR="00A910CA" w:rsidRDefault="00205A15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A910CA" w:rsidRDefault="00205A15">
            <w:r>
              <w:rPr>
                <w:sz w:val="20"/>
              </w:rPr>
              <w:t>Iki matrisi carpmaaya calisiyorsunuz ama 'shapes not aligned</w:t>
            </w:r>
            <w:r>
              <w:rPr>
                <w:sz w:val="20"/>
              </w:rPr>
              <w:t>' hatasi aliiyorsunuz. Neden?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br/>
              <w:t>Cozum: Matris carpiminda ilk matrisin sutun sayisi, ikinci matrisin satir sayisina esit olmali. Boyutlari shape ile kontrol edin.</w:t>
            </w:r>
          </w:p>
        </w:tc>
      </w:tr>
    </w:tbl>
    <w:p w:rsidR="00A910CA" w:rsidRDefault="00A910CA"/>
    <w:p w:rsidR="00A910CA" w:rsidRDefault="00205A15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5 farkli NumPy dizi olusturma yontemini ve 5 farkli islem ornegini iceren bir</w:t>
      </w:r>
      <w:r>
        <w:rPr>
          <w:sz w:val="20"/>
        </w:rPr>
        <w:t xml:space="preserve"> referans karti hazirlayin.</w:t>
      </w:r>
    </w:p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A910CA" w:rsidRDefault="00205A15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A910CA" w:rsidRDefault="00A910CA"/>
    <w:p w:rsidR="00A910CA" w:rsidRDefault="00205A15">
      <w:r>
        <w:rPr>
          <w:i/>
          <w:color w:val="2E7D32"/>
          <w:sz w:val="20"/>
        </w:rPr>
        <w:t xml:space="preserve">  Süre: 8 dakika</w:t>
      </w:r>
    </w:p>
    <w:p w:rsidR="00A910CA" w:rsidRDefault="00205A15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A910CA" w:rsidRDefault="00205A15">
      <w:r>
        <w:rPr>
          <w:sz w:val="20"/>
        </w:rPr>
        <w:t xml:space="preserve">  ☐  NumPy ile 1D ve 2D dizi olusturabi</w:t>
      </w:r>
      <w:r>
        <w:rPr>
          <w:sz w:val="20"/>
        </w:rPr>
        <w:t>liyorum.</w:t>
      </w:r>
    </w:p>
    <w:p w:rsidR="00A910CA" w:rsidRDefault="00205A15">
      <w:r>
        <w:rPr>
          <w:sz w:val="20"/>
        </w:rPr>
        <w:t xml:space="preserve">  ☐  Dizi uzerinde matematiksel islemler yapabiliyorum.</w:t>
      </w:r>
    </w:p>
    <w:p w:rsidR="00A910CA" w:rsidRDefault="00205A15">
      <w:r>
        <w:rPr>
          <w:sz w:val="20"/>
        </w:rPr>
        <w:t xml:space="preserve">  ☐  shape ve dtype kavramlarini anliyorum.</w:t>
      </w:r>
    </w:p>
    <w:p w:rsidR="00A910CA" w:rsidRDefault="00205A15">
      <w:r>
        <w:rPr>
          <w:sz w:val="20"/>
        </w:rPr>
        <w:t xml:space="preserve">  ☐  Matris carpimi yapabiliyorum.</w:t>
      </w:r>
    </w:p>
    <w:p w:rsidR="00A910CA" w:rsidRDefault="00205A15">
      <w:r>
        <w:rPr>
          <w:sz w:val="20"/>
        </w:rPr>
        <w:t xml:space="preserve">  ☐  Dizi dilimleme yapabiliyorum.</w:t>
      </w:r>
    </w:p>
    <w:p w:rsidR="00A910CA" w:rsidRDefault="00205A15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A910CA" w:rsidRDefault="00205A15">
      <w:r>
        <w:rPr>
          <w:b/>
          <w:color w:val="2E7D32"/>
          <w:sz w:val="20"/>
        </w:rPr>
        <w:t xml:space="preserve">  1. </w:t>
      </w:r>
      <w:r>
        <w:rPr>
          <w:sz w:val="20"/>
        </w:rPr>
        <w:t>NumPy temel fonksiyonlarini biliiyor muyum?</w:t>
      </w:r>
    </w:p>
    <w:p w:rsidR="00A910CA" w:rsidRDefault="00205A15">
      <w:r>
        <w:rPr>
          <w:b/>
          <w:color w:val="2E7D32"/>
          <w:sz w:val="20"/>
        </w:rPr>
        <w:lastRenderedPageBreak/>
        <w:t xml:space="preserve">  2. </w:t>
      </w:r>
      <w:r>
        <w:rPr>
          <w:sz w:val="20"/>
        </w:rPr>
        <w:t>Dizi ve matris farkini anliiyor muyum?</w:t>
      </w:r>
    </w:p>
    <w:p w:rsidR="00A910CA" w:rsidRDefault="00205A15">
      <w:r>
        <w:rPr>
          <w:b/>
          <w:color w:val="2E7D32"/>
          <w:sz w:val="20"/>
        </w:rPr>
        <w:t xml:space="preserve">  3. </w:t>
      </w:r>
      <w:r>
        <w:rPr>
          <w:sz w:val="20"/>
        </w:rPr>
        <w:t>Hata mesajlarini yorumlayabiliiyor muyum?</w:t>
      </w:r>
    </w:p>
    <w:p w:rsidR="00A910CA" w:rsidRDefault="00205A15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910CA">
        <w:trPr>
          <w:jc w:val="center"/>
        </w:trPr>
        <w:tc>
          <w:tcPr>
            <w:tcW w:w="3213" w:type="dxa"/>
            <w:shd w:val="clear" w:color="auto" w:fill="2E7D32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np.zeros((2,3)) ne olusturur?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2x3 sifir matrisi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arr.shape ne gosterir?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Dizinin boyut bilgisi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np.arange(0,5) ne uretir?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[0,1,2,3,4]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4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Matris carpimi icin hangi fonksiyon?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np.dot() veya @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5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NumPy neden hizli?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C ile yazilmis, vektorize islem yapar</w:t>
            </w:r>
          </w:p>
        </w:tc>
      </w:tr>
    </w:tbl>
    <w:p w:rsidR="00A910CA" w:rsidRDefault="00A910CA"/>
    <w:p w:rsidR="00A910CA" w:rsidRDefault="00205A15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A910CA" w:rsidRDefault="00205A15">
      <w:r>
        <w:rPr>
          <w:b/>
          <w:color w:val="2E7D32"/>
          <w:sz w:val="20"/>
        </w:rPr>
        <w:t>Açık Uçlu:</w:t>
      </w:r>
    </w:p>
    <w:p w:rsidR="00A910CA" w:rsidRDefault="00205A15">
      <w:r>
        <w:rPr>
          <w:b/>
          <w:color w:val="2E7D32"/>
          <w:sz w:val="20"/>
        </w:rPr>
        <w:t xml:space="preserve">  1. </w:t>
      </w:r>
      <w:r>
        <w:rPr>
          <w:sz w:val="20"/>
        </w:rPr>
        <w:t>NumPy olmadan yapay zeka gelistirilebilir mi?</w:t>
      </w:r>
    </w:p>
    <w:p w:rsidR="00A910CA" w:rsidRDefault="00205A15">
      <w:r>
        <w:rPr>
          <w:b/>
          <w:color w:val="2E7D32"/>
          <w:sz w:val="20"/>
        </w:rPr>
        <w:t xml:space="preserve">  2. </w:t>
      </w:r>
      <w:r>
        <w:rPr>
          <w:sz w:val="20"/>
        </w:rPr>
        <w:t>Matris isleml</w:t>
      </w:r>
      <w:r>
        <w:rPr>
          <w:sz w:val="20"/>
        </w:rPr>
        <w:t>eri gunluk hayatta nerede karsimiza cikar?</w:t>
      </w:r>
    </w:p>
    <w:p w:rsidR="00A910CA" w:rsidRDefault="00205A15">
      <w:r>
        <w:rPr>
          <w:b/>
          <w:color w:val="2E7D32"/>
          <w:sz w:val="20"/>
        </w:rPr>
        <w:t xml:space="preserve">  3. </w:t>
      </w:r>
      <w:r>
        <w:rPr>
          <w:sz w:val="20"/>
        </w:rPr>
        <w:t>NumPy ile neler yapilabiilir?</w:t>
      </w:r>
    </w:p>
    <w:p w:rsidR="00A910CA" w:rsidRDefault="00205A15">
      <w:r>
        <w:rPr>
          <w:b/>
          <w:color w:val="2E7D32"/>
          <w:sz w:val="20"/>
        </w:rPr>
        <w:t>Eleştirel Düşünme:</w:t>
      </w:r>
    </w:p>
    <w:p w:rsidR="00A910CA" w:rsidRDefault="00205A15">
      <w:r>
        <w:rPr>
          <w:b/>
          <w:color w:val="2E7D32"/>
          <w:sz w:val="20"/>
        </w:rPr>
        <w:t xml:space="preserve">  1. </w:t>
      </w:r>
      <w:r>
        <w:rPr>
          <w:sz w:val="20"/>
        </w:rPr>
        <w:t>Buyuk verilerde NumPy yeterli mi?</w:t>
      </w:r>
    </w:p>
    <w:p w:rsidR="00A910CA" w:rsidRDefault="00205A15">
      <w:r>
        <w:rPr>
          <w:b/>
          <w:color w:val="2E7D32"/>
          <w:sz w:val="20"/>
        </w:rPr>
        <w:t xml:space="preserve">  2. </w:t>
      </w:r>
      <w:r>
        <w:rPr>
          <w:sz w:val="20"/>
        </w:rPr>
        <w:t>GPU hesaplama NumPy yi nasil etkiler?</w:t>
      </w:r>
    </w:p>
    <w:p w:rsidR="00A910CA" w:rsidRDefault="00205A15">
      <w:r>
        <w:rPr>
          <w:b/>
          <w:color w:val="2E7D32"/>
          <w:sz w:val="20"/>
        </w:rPr>
        <w:t xml:space="preserve">  3. </w:t>
      </w:r>
      <w:r>
        <w:rPr>
          <w:sz w:val="20"/>
        </w:rPr>
        <w:t>Matris islemleri sezgisel mi?</w:t>
      </w:r>
    </w:p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</w:t>
      </w:r>
      <w:r>
        <w:rPr>
          <w:color w:val="BDBDBD"/>
          <w:sz w:val="12"/>
        </w:rPr>
        <w:t>______________________________________</w:t>
      </w:r>
    </w:p>
    <w:p w:rsidR="00A910CA" w:rsidRDefault="00205A15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A910CA" w:rsidRDefault="00205A15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A910CA" w:rsidRDefault="00A910CA"/>
    <w:p w:rsidR="00A910CA" w:rsidRDefault="00205A15">
      <w:pPr>
        <w:spacing w:before="200"/>
      </w:pPr>
      <w:r>
        <w:rPr>
          <w:b/>
          <w:color w:val="C62828"/>
          <w:sz w:val="24"/>
        </w:rPr>
        <w:t xml:space="preserve">  Adım Adım Uygulama: "NumPy Dizi ve Matris Uygulamasi"</w:t>
      </w:r>
    </w:p>
    <w:p w:rsidR="00A910CA" w:rsidRDefault="00205A15">
      <w:r>
        <w:rPr>
          <w:b/>
          <w:color w:val="1B2A4A"/>
          <w:sz w:val="20"/>
        </w:rPr>
        <w:t xml:space="preserve">Hedef: </w:t>
      </w:r>
      <w:r>
        <w:rPr>
          <w:sz w:val="20"/>
        </w:rPr>
        <w:t>Dizi ve matris olusturmak ve islemler yapmak.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910CA">
        <w:trPr>
          <w:jc w:val="center"/>
        </w:trPr>
        <w:tc>
          <w:tcPr>
            <w:tcW w:w="3213" w:type="dxa"/>
            <w:shd w:val="clear" w:color="auto" w:fill="C62828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1. 1D Dizi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 xml:space="preserve">np.array ile tek </w:t>
            </w:r>
            <w:r>
              <w:rPr>
                <w:sz w:val="18"/>
              </w:rPr>
              <w:t>boyutlu dizi olusturun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Temel dizi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2. 2D Matris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np.array ile matris olusturun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Tablo yapisi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3. Ozel Dizi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zeros, ones, arange kullanin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Hazir fonksiyonlar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4. Islemler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Toplama, carpma, istatistik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Matematiksel islem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5. Dilimleme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Dizi parcalarini secin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 xml:space="preserve">Veri </w:t>
            </w:r>
            <w:r>
              <w:rPr>
                <w:sz w:val="18"/>
              </w:rPr>
              <w:t>erisimi</w:t>
            </w:r>
          </w:p>
        </w:tc>
      </w:tr>
    </w:tbl>
    <w:p w:rsidR="00A910CA" w:rsidRDefault="00A910CA"/>
    <w:p w:rsidR="00A910CA" w:rsidRDefault="00205A15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En az 5 farkli dizi/matris olusturulmus ve 3 farkli islem yapilmis.</w:t>
      </w:r>
    </w:p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910CA" w:rsidRDefault="00205A15">
      <w:pPr>
        <w:spacing w:before="200"/>
      </w:pPr>
      <w:r>
        <w:rPr>
          <w:b/>
          <w:color w:val="C62828"/>
          <w:sz w:val="24"/>
        </w:rPr>
        <w:t xml:space="preserve">  Canlı Demo: "Canli NumPy Gosterisi"</w:t>
      </w:r>
    </w:p>
    <w:p w:rsidR="00A910CA" w:rsidRDefault="00205A15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NumPy ile dizi/ma</w:t>
      </w:r>
      <w:r>
        <w:rPr>
          <w:sz w:val="20"/>
        </w:rPr>
        <w:t>tris islemlerini canli gosterir.</w:t>
      </w:r>
    </w:p>
    <w:p w:rsidR="00A910CA" w:rsidRDefault="00205A15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Kendi NumPy kodunu yazar.</w:t>
      </w:r>
    </w:p>
    <w:p w:rsidR="00A910CA" w:rsidRDefault="00205A15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Matris boyutlarina dikkat edin!</w:t>
      </w:r>
    </w:p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910CA" w:rsidRDefault="00205A15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A910CA">
        <w:trPr>
          <w:jc w:val="center"/>
        </w:trPr>
        <w:tc>
          <w:tcPr>
            <w:tcW w:w="3213" w:type="dxa"/>
            <w:shd w:val="clear" w:color="auto" w:fill="C62828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Baslangic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3 farkli yontemle dizi olusturun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2 matrisi toplayin ve carpin</w:t>
            </w:r>
          </w:p>
        </w:tc>
      </w:tr>
      <w:tr w:rsidR="00A910CA">
        <w:trPr>
          <w:jc w:val="center"/>
        </w:trPr>
        <w:tc>
          <w:tcPr>
            <w:tcW w:w="3213" w:type="dxa"/>
          </w:tcPr>
          <w:p w:rsidR="00A910CA" w:rsidRDefault="00205A15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A910CA" w:rsidRDefault="00205A15">
            <w:r>
              <w:rPr>
                <w:sz w:val="18"/>
              </w:rPr>
              <w:t>5x5 rastgele matris olusturup istatistiklerini hesaplaayin</w:t>
            </w:r>
          </w:p>
        </w:tc>
      </w:tr>
    </w:tbl>
    <w:p w:rsidR="00A910CA" w:rsidRDefault="00A910CA"/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910CA" w:rsidRDefault="00205A15">
      <w:pPr>
        <w:spacing w:before="200"/>
      </w:pPr>
      <w:r>
        <w:rPr>
          <w:b/>
          <w:color w:val="C62828"/>
          <w:sz w:val="24"/>
        </w:rPr>
        <w:t xml:space="preserve">  Vaka Çalışması: "Boyut Uyumsuzlugu"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A910CA" w:rsidRDefault="00205A15">
            <w:r>
              <w:rPr>
                <w:sz w:val="20"/>
              </w:rPr>
              <w:t>Ogrenci 3x2 ve 4x3 matrisleri carpmaaya calisiyor. 'shapes not aligned' hatasi aliyor. Neden ve cozum?</w:t>
            </w:r>
          </w:p>
        </w:tc>
      </w:tr>
    </w:tbl>
    <w:p w:rsidR="00A910CA" w:rsidRDefault="00A910CA"/>
    <w:p w:rsidR="00A910CA" w:rsidRDefault="00205A15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Matris carpim kurali: (m x n) @ (n x p) = (m x p). Ilk matrisin sutun sayisi = ikinci matrisin sa</w:t>
      </w:r>
      <w:r>
        <w:rPr>
          <w:sz w:val="20"/>
        </w:rPr>
        <w:t>tir sayisi olmali.</w:t>
      </w:r>
    </w:p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A910CA" w:rsidRDefault="00205A15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A910CA" w:rsidRDefault="00205A15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A910CA" w:rsidRDefault="00A910CA"/>
    <w:p w:rsidR="00A910CA" w:rsidRDefault="00205A15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A910CA" w:rsidRDefault="00205A15">
      <w:r>
        <w:rPr>
          <w:sz w:val="20"/>
        </w:rPr>
        <w:t xml:space="preserve">NumPy ile 1D diziler, 2D matrisler olusturduk ve matematiksel islemler, dilimleme ve istatistik </w:t>
      </w:r>
      <w:r>
        <w:rPr>
          <w:sz w:val="20"/>
        </w:rPr>
        <w:t>fonksiyonlarini uyguladik.</w:t>
      </w:r>
    </w:p>
    <w:p w:rsidR="00A910CA" w:rsidRDefault="00205A15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A910CA">
        <w:trPr>
          <w:jc w:val="center"/>
        </w:trPr>
        <w:tc>
          <w:tcPr>
            <w:tcW w:w="4819" w:type="dxa"/>
            <w:shd w:val="clear" w:color="auto" w:fill="F5F5F5"/>
          </w:tcPr>
          <w:p w:rsidR="00A910CA" w:rsidRDefault="00205A15">
            <w:r>
              <w:rPr>
                <w:b/>
                <w:color w:val="1B2A4A"/>
                <w:sz w:val="20"/>
              </w:rPr>
              <w:t xml:space="preserve">  ndarray</w:t>
            </w:r>
          </w:p>
        </w:tc>
        <w:tc>
          <w:tcPr>
            <w:tcW w:w="4819" w:type="dxa"/>
            <w:shd w:val="clear" w:color="auto" w:fill="F5F5F5"/>
          </w:tcPr>
          <w:p w:rsidR="00A910CA" w:rsidRDefault="00205A15">
            <w:r>
              <w:rPr>
                <w:b/>
                <w:color w:val="1B2A4A"/>
                <w:sz w:val="20"/>
              </w:rPr>
              <w:t xml:space="preserve">  1D Array</w:t>
            </w:r>
          </w:p>
        </w:tc>
      </w:tr>
      <w:tr w:rsidR="00A910CA">
        <w:trPr>
          <w:jc w:val="center"/>
        </w:trPr>
        <w:tc>
          <w:tcPr>
            <w:tcW w:w="4819" w:type="dxa"/>
            <w:shd w:val="clear" w:color="auto" w:fill="F5F5F5"/>
          </w:tcPr>
          <w:p w:rsidR="00A910CA" w:rsidRDefault="00205A15">
            <w:r>
              <w:rPr>
                <w:b/>
                <w:color w:val="1B2A4A"/>
                <w:sz w:val="20"/>
              </w:rPr>
              <w:t xml:space="preserve">  2D Array</w:t>
            </w:r>
          </w:p>
        </w:tc>
        <w:tc>
          <w:tcPr>
            <w:tcW w:w="4819" w:type="dxa"/>
            <w:shd w:val="clear" w:color="auto" w:fill="F5F5F5"/>
          </w:tcPr>
          <w:p w:rsidR="00A910CA" w:rsidRDefault="00205A15">
            <w:r>
              <w:rPr>
                <w:b/>
                <w:color w:val="1B2A4A"/>
                <w:sz w:val="20"/>
              </w:rPr>
              <w:t xml:space="preserve">  shape</w:t>
            </w:r>
          </w:p>
        </w:tc>
      </w:tr>
      <w:tr w:rsidR="00A910CA">
        <w:trPr>
          <w:jc w:val="center"/>
        </w:trPr>
        <w:tc>
          <w:tcPr>
            <w:tcW w:w="4819" w:type="dxa"/>
            <w:shd w:val="clear" w:color="auto" w:fill="F5F5F5"/>
          </w:tcPr>
          <w:p w:rsidR="00A910CA" w:rsidRDefault="00205A15">
            <w:r>
              <w:rPr>
                <w:b/>
                <w:color w:val="1B2A4A"/>
                <w:sz w:val="20"/>
              </w:rPr>
              <w:t xml:space="preserve">  dtype</w:t>
            </w:r>
          </w:p>
        </w:tc>
        <w:tc>
          <w:tcPr>
            <w:tcW w:w="4819" w:type="dxa"/>
            <w:shd w:val="clear" w:color="auto" w:fill="F5F5F5"/>
          </w:tcPr>
          <w:p w:rsidR="00A910CA" w:rsidRDefault="00205A15">
            <w:r>
              <w:rPr>
                <w:b/>
                <w:color w:val="1B2A4A"/>
                <w:sz w:val="20"/>
              </w:rPr>
              <w:t xml:space="preserve">  np.zeros</w:t>
            </w:r>
          </w:p>
        </w:tc>
      </w:tr>
      <w:tr w:rsidR="00A910CA">
        <w:trPr>
          <w:jc w:val="center"/>
        </w:trPr>
        <w:tc>
          <w:tcPr>
            <w:tcW w:w="4819" w:type="dxa"/>
            <w:shd w:val="clear" w:color="auto" w:fill="F5F5F5"/>
          </w:tcPr>
          <w:p w:rsidR="00A910CA" w:rsidRDefault="00205A15">
            <w:r>
              <w:rPr>
                <w:b/>
                <w:color w:val="1B2A4A"/>
                <w:sz w:val="20"/>
              </w:rPr>
              <w:t xml:space="preserve">  np.ones</w:t>
            </w:r>
          </w:p>
        </w:tc>
        <w:tc>
          <w:tcPr>
            <w:tcW w:w="4819" w:type="dxa"/>
            <w:shd w:val="clear" w:color="auto" w:fill="F5F5F5"/>
          </w:tcPr>
          <w:p w:rsidR="00A910CA" w:rsidRDefault="00205A15">
            <w:r>
              <w:rPr>
                <w:b/>
                <w:color w:val="1B2A4A"/>
                <w:sz w:val="20"/>
              </w:rPr>
              <w:t xml:space="preserve">  np.arange</w:t>
            </w:r>
          </w:p>
        </w:tc>
      </w:tr>
      <w:tr w:rsidR="00A910CA">
        <w:trPr>
          <w:jc w:val="center"/>
        </w:trPr>
        <w:tc>
          <w:tcPr>
            <w:tcW w:w="4819" w:type="dxa"/>
            <w:shd w:val="clear" w:color="auto" w:fill="F5F5F5"/>
          </w:tcPr>
          <w:p w:rsidR="00A910CA" w:rsidRDefault="00205A15">
            <w:r>
              <w:rPr>
                <w:b/>
                <w:color w:val="1B2A4A"/>
                <w:sz w:val="20"/>
              </w:rPr>
              <w:t xml:space="preserve">  np.dot</w:t>
            </w:r>
          </w:p>
        </w:tc>
        <w:tc>
          <w:tcPr>
            <w:tcW w:w="4819" w:type="dxa"/>
            <w:shd w:val="clear" w:color="auto" w:fill="F5F5F5"/>
          </w:tcPr>
          <w:p w:rsidR="00A910CA" w:rsidRDefault="00205A15">
            <w:r>
              <w:rPr>
                <w:b/>
                <w:color w:val="1B2A4A"/>
                <w:sz w:val="20"/>
              </w:rPr>
              <w:t xml:space="preserve">  reshape</w:t>
            </w:r>
          </w:p>
        </w:tc>
      </w:tr>
      <w:tr w:rsidR="00A910CA">
        <w:trPr>
          <w:jc w:val="center"/>
        </w:trPr>
        <w:tc>
          <w:tcPr>
            <w:tcW w:w="4819" w:type="dxa"/>
            <w:shd w:val="clear" w:color="auto" w:fill="F5F5F5"/>
          </w:tcPr>
          <w:p w:rsidR="00A910CA" w:rsidRDefault="00205A15">
            <w:r>
              <w:rPr>
                <w:b/>
                <w:color w:val="1B2A4A"/>
                <w:sz w:val="20"/>
              </w:rPr>
              <w:t xml:space="preserve">  slicing</w:t>
            </w:r>
          </w:p>
        </w:tc>
        <w:tc>
          <w:tcPr>
            <w:tcW w:w="4819" w:type="dxa"/>
          </w:tcPr>
          <w:p w:rsidR="00A910CA" w:rsidRDefault="00A910CA"/>
        </w:tc>
      </w:tr>
    </w:tbl>
    <w:p w:rsidR="00A910CA" w:rsidRDefault="00A910CA"/>
    <w:p w:rsidR="00A910CA" w:rsidRDefault="00205A15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A910CA" w:rsidRDefault="00205A15">
      <w:r>
        <w:rPr>
          <w:sz w:val="20"/>
        </w:rPr>
        <w:t xml:space="preserve">NumPy temellerini ogrendik; bir sonraki derste sayi oruntuleri </w:t>
      </w:r>
      <w:r>
        <w:rPr>
          <w:sz w:val="20"/>
        </w:rPr>
        <w:t>olusturma ve veri dosyalarina geciyoruz.</w:t>
      </w:r>
    </w:p>
    <w:p w:rsidR="00A910CA" w:rsidRDefault="00205A15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A910CA" w:rsidRDefault="00205A15">
            <w:r>
              <w:rPr>
                <w:sz w:val="20"/>
              </w:rPr>
              <w:t>Gorev: 10 farkli NumPy islemi iceren bir Python scripti yazin.</w:t>
            </w:r>
            <w:r>
              <w:rPr>
                <w:sz w:val="20"/>
              </w:rPr>
              <w:br/>
              <w:t>Teslim: Sonraki ders.</w:t>
            </w:r>
            <w:r>
              <w:rPr>
                <w:sz w:val="20"/>
              </w:rPr>
              <w:br/>
              <w:t>Kriter: Dizi olusturma, islem, istatistik ve dilimleme orneklerinin hepsini icermeli.</w:t>
            </w:r>
          </w:p>
        </w:tc>
      </w:tr>
    </w:tbl>
    <w:p w:rsidR="00A910CA" w:rsidRDefault="00A910CA"/>
    <w:p w:rsidR="00A910CA" w:rsidRDefault="00205A15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A910CA" w:rsidRDefault="00205A15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A910CA" w:rsidRDefault="00A910CA"/>
    <w:p w:rsidR="00A910CA" w:rsidRDefault="00205A15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A910CA" w:rsidRDefault="00205A15">
      <w:pPr>
        <w:pStyle w:val="ListeMaddemi"/>
      </w:pPr>
      <w:r>
        <w:rPr>
          <w:sz w:val="20"/>
        </w:rPr>
        <w:t>NumPy cheat sheet basilari dagiitin.</w:t>
      </w:r>
    </w:p>
    <w:p w:rsidR="00A910CA" w:rsidRDefault="00205A15">
      <w:pPr>
        <w:pStyle w:val="ListeMaddemi"/>
      </w:pPr>
      <w:r>
        <w:rPr>
          <w:sz w:val="20"/>
        </w:rPr>
        <w:t>Ornek kodlari onceden hazirlaayin.</w:t>
      </w:r>
    </w:p>
    <w:p w:rsidR="00A910CA" w:rsidRDefault="00205A15">
      <w:pPr>
        <w:pStyle w:val="ListeMaddemi"/>
      </w:pPr>
      <w:r>
        <w:rPr>
          <w:sz w:val="20"/>
        </w:rPr>
        <w:t>Projeksiyon ile canli kodlama yapin.</w:t>
      </w:r>
    </w:p>
    <w:p w:rsidR="00A910CA" w:rsidRDefault="00205A15">
      <w:pPr>
        <w:spacing w:before="200"/>
      </w:pPr>
      <w:r>
        <w:rPr>
          <w:b/>
          <w:color w:val="1B2A4A"/>
          <w:sz w:val="24"/>
        </w:rPr>
        <w:t xml:space="preserve">  Olas</w:t>
      </w:r>
      <w:r>
        <w:rPr>
          <w:b/>
          <w:color w:val="1B2A4A"/>
          <w:sz w:val="24"/>
        </w:rPr>
        <w:t>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A910CA">
        <w:trPr>
          <w:jc w:val="center"/>
        </w:trPr>
        <w:tc>
          <w:tcPr>
            <w:tcW w:w="4819" w:type="dxa"/>
            <w:shd w:val="clear" w:color="auto" w:fill="1B2A4A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A910CA" w:rsidRDefault="00205A15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A910CA">
        <w:trPr>
          <w:jc w:val="center"/>
        </w:trPr>
        <w:tc>
          <w:tcPr>
            <w:tcW w:w="4819" w:type="dxa"/>
          </w:tcPr>
          <w:p w:rsidR="00A910CA" w:rsidRDefault="00205A15">
            <w:r>
              <w:rPr>
                <w:sz w:val="18"/>
              </w:rPr>
              <w:t>Matris boyutu kavrami zor</w:t>
            </w:r>
          </w:p>
        </w:tc>
        <w:tc>
          <w:tcPr>
            <w:tcW w:w="4819" w:type="dxa"/>
          </w:tcPr>
          <w:p w:rsidR="00A910CA" w:rsidRDefault="00205A15">
            <w:r>
              <w:rPr>
                <w:sz w:val="18"/>
              </w:rPr>
              <w:t>Gorsel matris cizimleri ile destekleyin</w:t>
            </w:r>
          </w:p>
        </w:tc>
      </w:tr>
      <w:tr w:rsidR="00A910CA">
        <w:trPr>
          <w:jc w:val="center"/>
        </w:trPr>
        <w:tc>
          <w:tcPr>
            <w:tcW w:w="4819" w:type="dxa"/>
          </w:tcPr>
          <w:p w:rsidR="00A910CA" w:rsidRDefault="00205A15">
            <w:r>
              <w:rPr>
                <w:sz w:val="18"/>
              </w:rPr>
              <w:t>Dilimleme (slicing) kafa karistirici</w:t>
            </w:r>
          </w:p>
        </w:tc>
        <w:tc>
          <w:tcPr>
            <w:tcW w:w="4819" w:type="dxa"/>
          </w:tcPr>
          <w:p w:rsidR="00A910CA" w:rsidRDefault="00205A15">
            <w:r>
              <w:rPr>
                <w:sz w:val="18"/>
              </w:rPr>
              <w:t>Adim adim orneklerle gosterin</w:t>
            </w:r>
          </w:p>
        </w:tc>
      </w:tr>
      <w:tr w:rsidR="00A910CA">
        <w:trPr>
          <w:jc w:val="center"/>
        </w:trPr>
        <w:tc>
          <w:tcPr>
            <w:tcW w:w="4819" w:type="dxa"/>
          </w:tcPr>
          <w:p w:rsidR="00A910CA" w:rsidRDefault="00205A15">
            <w:r>
              <w:rPr>
                <w:sz w:val="18"/>
              </w:rPr>
              <w:t>Hata mesajlari anlasilmiyor</w:t>
            </w:r>
          </w:p>
        </w:tc>
        <w:tc>
          <w:tcPr>
            <w:tcW w:w="4819" w:type="dxa"/>
          </w:tcPr>
          <w:p w:rsidR="00A910CA" w:rsidRDefault="00205A15">
            <w:r>
              <w:rPr>
                <w:sz w:val="18"/>
              </w:rPr>
              <w:t>Hata mesajlarini Turkce aciklaayin</w:t>
            </w:r>
          </w:p>
        </w:tc>
      </w:tr>
    </w:tbl>
    <w:p w:rsidR="00A910CA" w:rsidRDefault="00A910CA"/>
    <w:p w:rsidR="00A910CA" w:rsidRDefault="00205A15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Teori %25, Uygulama %75.</w:t>
      </w:r>
    </w:p>
    <w:p w:rsidR="00A910CA" w:rsidRDefault="00205A15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A910CA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A910CA" w:rsidRDefault="00205A15">
            <w:r>
              <w:rPr>
                <w:sz w:val="20"/>
              </w:rPr>
              <w:t>NumPy kurulamamissa Python listeleri ile temel dizi islemlerini gosterin.</w:t>
            </w:r>
          </w:p>
        </w:tc>
      </w:tr>
    </w:tbl>
    <w:p w:rsidR="00A910CA" w:rsidRDefault="00A910CA"/>
    <w:p w:rsidR="00A910CA" w:rsidRDefault="00205A15">
      <w:r>
        <w:br w:type="page"/>
      </w:r>
    </w:p>
    <w:sectPr w:rsidR="00A910CA" w:rsidSect="00034616">
      <w:pgSz w:w="11906" w:h="16838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05A15"/>
    <w:rsid w:val="0029639D"/>
    <w:rsid w:val="00326F90"/>
    <w:rsid w:val="00A910CA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Calibri" w:hAnsi="Calibri"/>
      <w:color w:val="333333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Calibri" w:hAnsi="Calibri"/>
      <w:color w:val="333333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E950C62-E112-4708-B86D-733D8D41E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6372</Words>
  <Characters>36325</Characters>
  <Application>Microsoft Office Word</Application>
  <DocSecurity>0</DocSecurity>
  <Lines>302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42612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Lenovo</cp:lastModifiedBy>
  <cp:revision>2</cp:revision>
  <dcterms:created xsi:type="dcterms:W3CDTF">2013-12-23T23:15:00Z</dcterms:created>
  <dcterms:modified xsi:type="dcterms:W3CDTF">2026-05-31T11:52:00Z</dcterms:modified>
  <cp:category/>
</cp:coreProperties>
</file>